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A9C06" w14:textId="0921B8A8" w:rsidR="00E36029" w:rsidRPr="005D73B0" w:rsidRDefault="00E36029" w:rsidP="0002581D">
      <w:pPr>
        <w:pStyle w:val="Glava"/>
        <w:rPr>
          <w:rFonts w:ascii="Arial" w:hAnsi="Arial" w:cs="Arial"/>
          <w:noProof/>
          <w:lang w:val="sl-SI"/>
        </w:rPr>
      </w:pPr>
      <w:bookmarkStart w:id="0" w:name="_Toc517484950"/>
      <w:r w:rsidRPr="005D73B0">
        <w:rPr>
          <w:rFonts w:ascii="Arial" w:hAnsi="Arial" w:cs="Arial"/>
          <w:color w:val="000000"/>
          <w:sz w:val="17"/>
          <w:szCs w:val="17"/>
        </w:rPr>
        <w:t xml:space="preserve">  </w:t>
      </w:r>
      <w:r w:rsidRPr="005D73B0">
        <w:rPr>
          <w:rFonts w:ascii="Arial" w:hAnsi="Arial" w:cs="Arial"/>
        </w:rPr>
        <w:t xml:space="preserve">          </w:t>
      </w:r>
    </w:p>
    <w:p w14:paraId="0F804AE7" w14:textId="101CB055" w:rsidR="00E36029" w:rsidRPr="005D73B0" w:rsidRDefault="00E36029">
      <w:pPr>
        <w:rPr>
          <w:rFonts w:ascii="Arial" w:hAnsi="Arial" w:cs="Arial"/>
          <w:b/>
          <w:bCs/>
        </w:rPr>
      </w:pPr>
    </w:p>
    <w:p w14:paraId="47C646A6" w14:textId="77777777" w:rsidR="00E36029" w:rsidRPr="005D73B0" w:rsidRDefault="00E36029" w:rsidP="00E36029">
      <w:pPr>
        <w:tabs>
          <w:tab w:val="left" w:pos="3855"/>
        </w:tabs>
        <w:rPr>
          <w:rFonts w:ascii="Arial" w:hAnsi="Arial" w:cs="Arial"/>
          <w:b/>
          <w:bCs/>
        </w:rPr>
      </w:pPr>
      <w:r w:rsidRPr="005D73B0">
        <w:rPr>
          <w:rFonts w:ascii="Arial" w:hAnsi="Arial" w:cs="Arial"/>
          <w:b/>
          <w:bCs/>
        </w:rPr>
        <w:tab/>
      </w:r>
    </w:p>
    <w:p w14:paraId="066DB6F7" w14:textId="77777777" w:rsidR="00B076B0" w:rsidRDefault="00B076B0" w:rsidP="0002581D">
      <w:pPr>
        <w:rPr>
          <w:rFonts w:ascii="Arial" w:hAnsi="Arial" w:cs="Arial"/>
          <w:b/>
          <w:bCs/>
        </w:rPr>
      </w:pPr>
    </w:p>
    <w:p w14:paraId="3A10C4B9" w14:textId="77777777" w:rsidR="00B076B0" w:rsidRDefault="00B076B0" w:rsidP="0002581D">
      <w:pPr>
        <w:rPr>
          <w:rFonts w:ascii="Arial" w:hAnsi="Arial" w:cs="Arial"/>
          <w:b/>
          <w:bCs/>
        </w:rPr>
      </w:pPr>
    </w:p>
    <w:p w14:paraId="3057C061" w14:textId="77777777" w:rsidR="00B076B0" w:rsidRDefault="00B076B0" w:rsidP="0002581D">
      <w:pPr>
        <w:rPr>
          <w:rFonts w:ascii="Arial" w:hAnsi="Arial" w:cs="Arial"/>
          <w:b/>
          <w:bCs/>
        </w:rPr>
      </w:pPr>
    </w:p>
    <w:p w14:paraId="1C913A21" w14:textId="52299DCB" w:rsidR="0002581D" w:rsidRPr="005D73B0" w:rsidRDefault="0002581D" w:rsidP="0002581D">
      <w:pPr>
        <w:rPr>
          <w:rFonts w:ascii="Arial" w:hAnsi="Arial" w:cs="Arial"/>
          <w:b/>
          <w:bCs/>
        </w:rPr>
      </w:pPr>
      <w:r w:rsidRPr="005D73B0">
        <w:rPr>
          <w:rFonts w:ascii="Arial" w:hAnsi="Arial" w:cs="Arial"/>
          <w:b/>
          <w:bCs/>
        </w:rPr>
        <w:t xml:space="preserve">Naročnik: </w:t>
      </w:r>
    </w:p>
    <w:p w14:paraId="04BD0DFA" w14:textId="73177195" w:rsidR="00E87B0C" w:rsidRPr="005D73B0" w:rsidRDefault="00E87B0C" w:rsidP="00E87B0C">
      <w:pPr>
        <w:pStyle w:val="Default"/>
        <w:rPr>
          <w:b/>
        </w:rPr>
      </w:pPr>
      <w:r w:rsidRPr="005D73B0">
        <w:rPr>
          <w:b/>
        </w:rPr>
        <w:t xml:space="preserve">DOM STAREJŠIH </w:t>
      </w:r>
      <w:r w:rsidR="00F80E9C">
        <w:rPr>
          <w:b/>
        </w:rPr>
        <w:t>OBČANOV POLDE EBERL-JAMSKI</w:t>
      </w:r>
    </w:p>
    <w:p w14:paraId="64BF0151" w14:textId="77777777" w:rsidR="00F80E9C" w:rsidRPr="00F80E9C" w:rsidRDefault="00F80E9C" w:rsidP="00F80E9C">
      <w:pPr>
        <w:pStyle w:val="Default"/>
        <w:rPr>
          <w:b/>
        </w:rPr>
      </w:pPr>
      <w:r w:rsidRPr="00F80E9C">
        <w:rPr>
          <w:b/>
        </w:rPr>
        <w:t>Izlake 13, 1411 Izlake</w:t>
      </w:r>
    </w:p>
    <w:p w14:paraId="0AAC2106" w14:textId="77777777" w:rsidR="00E87B0C" w:rsidRPr="005D73B0" w:rsidRDefault="00E87B0C" w:rsidP="0002581D">
      <w:pPr>
        <w:rPr>
          <w:rFonts w:ascii="Arial" w:hAnsi="Arial" w:cs="Arial"/>
          <w:b/>
          <w:bCs/>
        </w:rPr>
      </w:pPr>
    </w:p>
    <w:p w14:paraId="219760B8" w14:textId="10289D91" w:rsidR="00D94315" w:rsidRPr="00631649" w:rsidRDefault="00557353" w:rsidP="0002581D">
      <w:pPr>
        <w:rPr>
          <w:rFonts w:ascii="Arial" w:hAnsi="Arial" w:cs="Arial"/>
          <w:b/>
          <w:bCs/>
          <w:sz w:val="20"/>
          <w:szCs w:val="20"/>
        </w:rPr>
      </w:pPr>
      <w:r w:rsidRPr="00631649">
        <w:rPr>
          <w:rFonts w:ascii="Arial" w:hAnsi="Arial" w:cs="Arial"/>
          <w:b/>
          <w:bCs/>
          <w:sz w:val="20"/>
          <w:szCs w:val="20"/>
        </w:rPr>
        <w:t xml:space="preserve">Št. </w:t>
      </w:r>
      <w:r w:rsidR="00631649" w:rsidRPr="00631649">
        <w:rPr>
          <w:rFonts w:ascii="Arial" w:hAnsi="Arial" w:cs="Arial"/>
          <w:b/>
          <w:bCs/>
          <w:sz w:val="20"/>
          <w:szCs w:val="20"/>
        </w:rPr>
        <w:t>JN-4300-01/2022</w:t>
      </w:r>
    </w:p>
    <w:p w14:paraId="6787EB82" w14:textId="65AE5FEF" w:rsidR="00BD22B7" w:rsidRPr="005D73B0" w:rsidRDefault="00BD22B7" w:rsidP="00BD22B7">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366A1CFD" w14:textId="15C657F8" w:rsidR="0002581D" w:rsidRPr="005D73B0" w:rsidRDefault="0002581D" w:rsidP="0002581D">
      <w:pPr>
        <w:rPr>
          <w:rFonts w:ascii="Arial" w:hAnsi="Arial" w:cs="Arial"/>
        </w:rPr>
      </w:pPr>
    </w:p>
    <w:p w14:paraId="1FE6E077" w14:textId="77777777" w:rsidR="0014437F" w:rsidRPr="005D73B0" w:rsidRDefault="0014437F">
      <w:pPr>
        <w:rPr>
          <w:rFonts w:ascii="Arial" w:hAnsi="Arial" w:cs="Arial"/>
          <w:b/>
          <w:bCs/>
        </w:rPr>
      </w:pPr>
    </w:p>
    <w:p w14:paraId="773E04CD" w14:textId="77777777" w:rsidR="00C00D53" w:rsidRPr="005D73B0" w:rsidRDefault="00C00D53">
      <w:pPr>
        <w:rPr>
          <w:rFonts w:ascii="Arial" w:hAnsi="Arial" w:cs="Arial"/>
          <w:b/>
          <w:bCs/>
        </w:rPr>
      </w:pPr>
    </w:p>
    <w:p w14:paraId="262B8B0C" w14:textId="317C148B" w:rsidR="0014437F" w:rsidRPr="00B076B0" w:rsidRDefault="00EE1D87" w:rsidP="00B076B0">
      <w:pPr>
        <w:tabs>
          <w:tab w:val="left" w:pos="7395"/>
        </w:tabs>
        <w:autoSpaceDE w:val="0"/>
        <w:autoSpaceDN w:val="0"/>
        <w:adjustRightInd w:val="0"/>
        <w:rPr>
          <w:rFonts w:ascii="Arial" w:hAnsi="Arial" w:cs="Arial"/>
        </w:rPr>
      </w:pPr>
      <w:r w:rsidRPr="005D73B0">
        <w:rPr>
          <w:rFonts w:ascii="Arial" w:hAnsi="Arial" w:cs="Arial"/>
        </w:rPr>
        <w:tab/>
      </w:r>
    </w:p>
    <w:p w14:paraId="6F8202BB" w14:textId="77777777" w:rsidR="0014437F" w:rsidRPr="005D73B0" w:rsidRDefault="0014437F">
      <w:pPr>
        <w:pStyle w:val="Glava"/>
        <w:tabs>
          <w:tab w:val="clear" w:pos="4320"/>
          <w:tab w:val="clear" w:pos="8640"/>
        </w:tabs>
        <w:jc w:val="center"/>
        <w:rPr>
          <w:rFonts w:ascii="Arial" w:hAnsi="Arial" w:cs="Arial"/>
          <w:b/>
          <w:bCs/>
          <w:sz w:val="48"/>
          <w:szCs w:val="48"/>
          <w:lang w:val="sl-SI"/>
        </w:rPr>
      </w:pPr>
    </w:p>
    <w:p w14:paraId="1201235D" w14:textId="0D777A67" w:rsidR="0014437F" w:rsidRDefault="001B43A6">
      <w:pPr>
        <w:jc w:val="center"/>
        <w:rPr>
          <w:rFonts w:ascii="Arial" w:hAnsi="Arial" w:cs="Arial"/>
          <w:b/>
          <w:bCs/>
          <w:sz w:val="40"/>
          <w:szCs w:val="40"/>
        </w:rPr>
      </w:pPr>
      <w:r>
        <w:rPr>
          <w:rFonts w:ascii="Arial" w:hAnsi="Arial" w:cs="Arial"/>
          <w:b/>
          <w:bCs/>
          <w:sz w:val="40"/>
          <w:szCs w:val="40"/>
        </w:rPr>
        <w:t>D</w:t>
      </w:r>
      <w:r w:rsidRPr="001B43A6">
        <w:rPr>
          <w:rFonts w:ascii="Arial" w:hAnsi="Arial" w:cs="Arial"/>
          <w:b/>
          <w:bCs/>
          <w:sz w:val="40"/>
          <w:szCs w:val="40"/>
        </w:rPr>
        <w:t>okumentacija v zvezi z oddajo javnega naročila</w:t>
      </w:r>
    </w:p>
    <w:p w14:paraId="3E98F220" w14:textId="77777777" w:rsidR="001B43A6" w:rsidRPr="005D73B0" w:rsidRDefault="001B43A6">
      <w:pPr>
        <w:jc w:val="center"/>
        <w:rPr>
          <w:rFonts w:ascii="Arial" w:hAnsi="Arial" w:cs="Arial"/>
          <w:sz w:val="46"/>
          <w:szCs w:val="46"/>
        </w:rPr>
      </w:pPr>
    </w:p>
    <w:p w14:paraId="5E95905E" w14:textId="77777777" w:rsidR="00AF04A8" w:rsidRDefault="00AF04A8" w:rsidP="00D94315">
      <w:pPr>
        <w:autoSpaceDE w:val="0"/>
        <w:autoSpaceDN w:val="0"/>
        <w:adjustRightInd w:val="0"/>
        <w:jc w:val="center"/>
        <w:rPr>
          <w:rFonts w:ascii="Arial" w:hAnsi="Arial" w:cs="Arial"/>
          <w:b/>
          <w:spacing w:val="20"/>
          <w:sz w:val="40"/>
          <w:szCs w:val="40"/>
        </w:rPr>
      </w:pPr>
      <w:bookmarkStart w:id="1" w:name="_Hlk65737565"/>
      <w:r>
        <w:rPr>
          <w:rFonts w:ascii="Arial" w:hAnsi="Arial" w:cs="Arial"/>
          <w:b/>
          <w:spacing w:val="20"/>
          <w:sz w:val="40"/>
          <w:szCs w:val="40"/>
        </w:rPr>
        <w:t>DOBAVA IN MONTAŽA OPREME</w:t>
      </w:r>
    </w:p>
    <w:p w14:paraId="3D68911C" w14:textId="001C73DD" w:rsidR="00D94315" w:rsidRPr="005D73B0" w:rsidRDefault="00F80E9C" w:rsidP="00D94315">
      <w:pPr>
        <w:autoSpaceDE w:val="0"/>
        <w:autoSpaceDN w:val="0"/>
        <w:adjustRightInd w:val="0"/>
        <w:jc w:val="center"/>
        <w:rPr>
          <w:rFonts w:ascii="Arial" w:hAnsi="Arial" w:cs="Arial"/>
          <w:sz w:val="40"/>
          <w:szCs w:val="40"/>
        </w:rPr>
      </w:pPr>
      <w:r>
        <w:rPr>
          <w:rFonts w:ascii="Arial" w:hAnsi="Arial" w:cs="Arial"/>
          <w:b/>
          <w:spacing w:val="20"/>
          <w:sz w:val="40"/>
          <w:szCs w:val="40"/>
        </w:rPr>
        <w:t xml:space="preserve"> DOMA STAREJŠIH OBČANOV </w:t>
      </w:r>
      <w:r w:rsidR="00E87B0C" w:rsidRPr="005D73B0">
        <w:rPr>
          <w:rFonts w:ascii="Arial" w:hAnsi="Arial" w:cs="Arial"/>
          <w:b/>
          <w:spacing w:val="20"/>
          <w:sz w:val="40"/>
          <w:szCs w:val="40"/>
        </w:rPr>
        <w:t xml:space="preserve"> </w:t>
      </w:r>
      <w:bookmarkEnd w:id="1"/>
      <w:r w:rsidRPr="00F80E9C">
        <w:rPr>
          <w:rFonts w:ascii="Arial" w:hAnsi="Arial" w:cs="Arial"/>
          <w:b/>
          <w:spacing w:val="20"/>
          <w:sz w:val="40"/>
          <w:szCs w:val="40"/>
        </w:rPr>
        <w:t>POLDE EBERL-JAMSKI</w:t>
      </w:r>
      <w:r>
        <w:rPr>
          <w:rFonts w:ascii="Arial" w:hAnsi="Arial" w:cs="Arial"/>
          <w:b/>
          <w:spacing w:val="20"/>
          <w:sz w:val="40"/>
          <w:szCs w:val="40"/>
        </w:rPr>
        <w:t xml:space="preserve"> IZLAKE</w:t>
      </w:r>
    </w:p>
    <w:p w14:paraId="6E1276F0" w14:textId="77777777" w:rsidR="00AF04A8" w:rsidRPr="00AF04A8" w:rsidRDefault="00AF04A8" w:rsidP="00AF04A8">
      <w:pPr>
        <w:jc w:val="center"/>
        <w:rPr>
          <w:rFonts w:ascii="Arial" w:hAnsi="Arial" w:cs="Arial"/>
          <w:sz w:val="20"/>
          <w:szCs w:val="20"/>
        </w:rPr>
      </w:pPr>
      <w:r w:rsidRPr="00AF04A8">
        <w:rPr>
          <w:rFonts w:ascii="Arial" w:hAnsi="Arial" w:cs="Arial"/>
          <w:sz w:val="20"/>
          <w:szCs w:val="20"/>
        </w:rPr>
        <w:t>oddaja javnega naročila po odprtem postopku – blago</w:t>
      </w:r>
    </w:p>
    <w:p w14:paraId="293981EB" w14:textId="77777777" w:rsidR="00162611" w:rsidRPr="005D73B0" w:rsidRDefault="00162611" w:rsidP="0016261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r w:rsidRPr="005D73B0">
        <w:rPr>
          <w:rFonts w:ascii="Arial" w:hAnsi="Arial" w:cs="Arial"/>
          <w:b/>
          <w:bCs/>
          <w:sz w:val="28"/>
          <w:szCs w:val="28"/>
        </w:rPr>
        <w:t xml:space="preserve"> </w:t>
      </w:r>
    </w:p>
    <w:p w14:paraId="1E39DBC8" w14:textId="77777777" w:rsidR="0014437F" w:rsidRPr="005D73B0" w:rsidRDefault="0014437F">
      <w:pPr>
        <w:autoSpaceDE w:val="0"/>
        <w:autoSpaceDN w:val="0"/>
        <w:adjustRightInd w:val="0"/>
        <w:jc w:val="center"/>
        <w:rPr>
          <w:rFonts w:ascii="Arial" w:hAnsi="Arial" w:cs="Arial"/>
          <w:sz w:val="24"/>
          <w:szCs w:val="24"/>
        </w:rPr>
      </w:pPr>
    </w:p>
    <w:p w14:paraId="26CEB22C" w14:textId="3BB0A2E0"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8"/>
          <w:szCs w:val="28"/>
        </w:rPr>
      </w:pPr>
    </w:p>
    <w:p w14:paraId="629600C6" w14:textId="77777777" w:rsidR="0014437F" w:rsidRPr="005D73B0" w:rsidRDefault="0014437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709"/>
        <w:jc w:val="center"/>
        <w:rPr>
          <w:rFonts w:ascii="Arial" w:hAnsi="Arial" w:cs="Arial"/>
          <w:b/>
          <w:bCs/>
          <w:sz w:val="20"/>
          <w:szCs w:val="20"/>
        </w:rPr>
      </w:pPr>
    </w:p>
    <w:p w14:paraId="2FA88E03" w14:textId="1AD811BB" w:rsidR="0014437F" w:rsidRPr="005D73B0" w:rsidRDefault="00E87B0C" w:rsidP="00E87B0C">
      <w:pPr>
        <w:jc w:val="both"/>
        <w:rPr>
          <w:rFonts w:ascii="Arial" w:hAnsi="Arial" w:cs="Arial"/>
          <w:sz w:val="20"/>
          <w:szCs w:val="20"/>
        </w:rPr>
      </w:pPr>
      <w:bookmarkStart w:id="2" w:name="_Hlk65740718"/>
      <w:r w:rsidRPr="00347F47">
        <w:rPr>
          <w:rFonts w:ascii="Arial" w:hAnsi="Arial" w:cs="Arial"/>
          <w:sz w:val="20"/>
          <w:szCs w:val="20"/>
        </w:rPr>
        <w:t xml:space="preserve">Projekt se izvaja v okviru </w:t>
      </w:r>
      <w:r w:rsidR="00B231D9" w:rsidRPr="00B231D9">
        <w:rPr>
          <w:rFonts w:ascii="Arial" w:hAnsi="Arial" w:cs="Arial"/>
          <w:sz w:val="20"/>
          <w:szCs w:val="20"/>
        </w:rPr>
        <w:t xml:space="preserve">v okviru 15. prednostne osi REACT EU – ESRR »Spodbujanje odprave posledic krize v okviru pandemije COVID – 19 in priprava zelenega, digitalnega in odpornega okrevanja gospodarstva« Operativnega programa za izvajanje evropske kohezijske politike v obdobju 2014 </w:t>
      </w:r>
      <w:r w:rsidR="00B231D9">
        <w:rPr>
          <w:rFonts w:ascii="Arial" w:hAnsi="Arial" w:cs="Arial"/>
          <w:sz w:val="20"/>
          <w:szCs w:val="20"/>
        </w:rPr>
        <w:t>–</w:t>
      </w:r>
      <w:r w:rsidR="00B231D9" w:rsidRPr="00B231D9">
        <w:rPr>
          <w:rFonts w:ascii="Arial" w:hAnsi="Arial" w:cs="Arial"/>
          <w:sz w:val="20"/>
          <w:szCs w:val="20"/>
        </w:rPr>
        <w:t xml:space="preserve"> 2020</w:t>
      </w:r>
      <w:r w:rsidR="00B231D9">
        <w:rPr>
          <w:rFonts w:ascii="Arial" w:hAnsi="Arial" w:cs="Arial"/>
          <w:sz w:val="20"/>
          <w:szCs w:val="20"/>
        </w:rPr>
        <w:t xml:space="preserve">. </w:t>
      </w:r>
      <w:r w:rsidR="008D5038" w:rsidRPr="00347F47">
        <w:rPr>
          <w:rFonts w:ascii="Arial" w:hAnsi="Arial" w:cs="Arial"/>
          <w:sz w:val="20"/>
          <w:szCs w:val="20"/>
        </w:rPr>
        <w:t xml:space="preserve"> </w:t>
      </w:r>
    </w:p>
    <w:bookmarkEnd w:id="2"/>
    <w:p w14:paraId="705CDA03" w14:textId="77777777" w:rsidR="0014437F" w:rsidRPr="005D73B0" w:rsidRDefault="0014437F">
      <w:pPr>
        <w:pStyle w:val="Glava"/>
        <w:tabs>
          <w:tab w:val="clear" w:pos="4320"/>
          <w:tab w:val="clear" w:pos="8640"/>
        </w:tabs>
        <w:rPr>
          <w:rFonts w:ascii="Arial" w:hAnsi="Arial" w:cs="Arial"/>
          <w:lang w:val="sl-SI"/>
        </w:rPr>
      </w:pPr>
    </w:p>
    <w:p w14:paraId="35248586" w14:textId="77777777" w:rsidR="0014437F" w:rsidRPr="005D73B0" w:rsidRDefault="0014437F">
      <w:pPr>
        <w:pStyle w:val="Glava"/>
        <w:tabs>
          <w:tab w:val="clear" w:pos="4320"/>
          <w:tab w:val="clear" w:pos="8640"/>
        </w:tabs>
        <w:rPr>
          <w:rFonts w:ascii="Arial" w:hAnsi="Arial" w:cs="Arial"/>
          <w:lang w:val="sl-SI"/>
        </w:rPr>
      </w:pPr>
    </w:p>
    <w:p w14:paraId="552336D3" w14:textId="77777777" w:rsidR="0014437F" w:rsidRPr="005D73B0" w:rsidRDefault="0014437F">
      <w:pPr>
        <w:pStyle w:val="Glava"/>
        <w:tabs>
          <w:tab w:val="clear" w:pos="4320"/>
          <w:tab w:val="clear" w:pos="8640"/>
        </w:tabs>
        <w:rPr>
          <w:rFonts w:ascii="Arial" w:hAnsi="Arial" w:cs="Arial"/>
          <w:lang w:val="sl-SI"/>
        </w:rPr>
      </w:pPr>
    </w:p>
    <w:p w14:paraId="42FB31FD" w14:textId="77777777" w:rsidR="0014437F" w:rsidRPr="005D73B0" w:rsidRDefault="0014437F">
      <w:pPr>
        <w:pStyle w:val="Glava"/>
        <w:tabs>
          <w:tab w:val="clear" w:pos="4320"/>
          <w:tab w:val="clear" w:pos="8640"/>
        </w:tabs>
        <w:rPr>
          <w:rFonts w:ascii="Arial" w:hAnsi="Arial" w:cs="Arial"/>
          <w:lang w:val="sl-SI"/>
        </w:rPr>
      </w:pPr>
    </w:p>
    <w:p w14:paraId="42C8FC43" w14:textId="77777777" w:rsidR="00B231D9" w:rsidRDefault="00B231D9" w:rsidP="002A3904">
      <w:pPr>
        <w:pStyle w:val="Glava"/>
        <w:tabs>
          <w:tab w:val="clear" w:pos="4320"/>
          <w:tab w:val="clear" w:pos="8640"/>
        </w:tabs>
        <w:jc w:val="center"/>
        <w:rPr>
          <w:rFonts w:ascii="Arial" w:hAnsi="Arial" w:cs="Arial"/>
          <w:b/>
          <w:bCs/>
          <w:lang w:val="sl-SI"/>
        </w:rPr>
      </w:pPr>
    </w:p>
    <w:p w14:paraId="002CE108" w14:textId="77777777" w:rsidR="00B076B0" w:rsidRDefault="00B076B0" w:rsidP="002A3904">
      <w:pPr>
        <w:pStyle w:val="Glava"/>
        <w:tabs>
          <w:tab w:val="clear" w:pos="4320"/>
          <w:tab w:val="clear" w:pos="8640"/>
        </w:tabs>
        <w:jc w:val="center"/>
        <w:rPr>
          <w:rFonts w:ascii="Arial" w:hAnsi="Arial" w:cs="Arial"/>
          <w:b/>
          <w:bCs/>
          <w:lang w:val="sl-SI"/>
        </w:rPr>
      </w:pPr>
    </w:p>
    <w:p w14:paraId="54C19CCA" w14:textId="77777777" w:rsidR="00B076B0" w:rsidRDefault="00B076B0" w:rsidP="002A3904">
      <w:pPr>
        <w:pStyle w:val="Glava"/>
        <w:tabs>
          <w:tab w:val="clear" w:pos="4320"/>
          <w:tab w:val="clear" w:pos="8640"/>
        </w:tabs>
        <w:jc w:val="center"/>
        <w:rPr>
          <w:rFonts w:ascii="Arial" w:hAnsi="Arial" w:cs="Arial"/>
          <w:b/>
          <w:bCs/>
          <w:lang w:val="sl-SI"/>
        </w:rPr>
      </w:pPr>
    </w:p>
    <w:p w14:paraId="22A8C3A8" w14:textId="77777777" w:rsidR="00B076B0" w:rsidRDefault="00B076B0" w:rsidP="002A3904">
      <w:pPr>
        <w:pStyle w:val="Glava"/>
        <w:tabs>
          <w:tab w:val="clear" w:pos="4320"/>
          <w:tab w:val="clear" w:pos="8640"/>
        </w:tabs>
        <w:jc w:val="center"/>
        <w:rPr>
          <w:rFonts w:ascii="Arial" w:hAnsi="Arial" w:cs="Arial"/>
          <w:b/>
          <w:bCs/>
          <w:lang w:val="sl-SI"/>
        </w:rPr>
      </w:pPr>
    </w:p>
    <w:p w14:paraId="3049CD09" w14:textId="77777777" w:rsidR="00B231D9" w:rsidRDefault="00B231D9" w:rsidP="002A3904">
      <w:pPr>
        <w:pStyle w:val="Glava"/>
        <w:tabs>
          <w:tab w:val="clear" w:pos="4320"/>
          <w:tab w:val="clear" w:pos="8640"/>
        </w:tabs>
        <w:jc w:val="center"/>
        <w:rPr>
          <w:rFonts w:ascii="Arial" w:hAnsi="Arial" w:cs="Arial"/>
          <w:b/>
          <w:bCs/>
          <w:lang w:val="sl-SI"/>
        </w:rPr>
      </w:pPr>
    </w:p>
    <w:p w14:paraId="63B4C43D" w14:textId="77777777" w:rsidR="00B231D9" w:rsidRDefault="00B231D9" w:rsidP="002A3904">
      <w:pPr>
        <w:pStyle w:val="Glava"/>
        <w:tabs>
          <w:tab w:val="clear" w:pos="4320"/>
          <w:tab w:val="clear" w:pos="8640"/>
        </w:tabs>
        <w:jc w:val="center"/>
        <w:rPr>
          <w:rFonts w:ascii="Arial" w:hAnsi="Arial" w:cs="Arial"/>
          <w:b/>
          <w:bCs/>
          <w:lang w:val="sl-SI"/>
        </w:rPr>
      </w:pPr>
    </w:p>
    <w:p w14:paraId="39B9A1FC" w14:textId="7B3C3983" w:rsidR="0014437F" w:rsidRPr="005D73B0" w:rsidRDefault="00AF04A8" w:rsidP="002A3904">
      <w:pPr>
        <w:pStyle w:val="Glava"/>
        <w:tabs>
          <w:tab w:val="clear" w:pos="4320"/>
          <w:tab w:val="clear" w:pos="8640"/>
        </w:tabs>
        <w:jc w:val="center"/>
        <w:rPr>
          <w:rFonts w:ascii="Arial" w:hAnsi="Arial" w:cs="Arial"/>
          <w:b/>
          <w:bCs/>
          <w:lang w:val="sl-SI"/>
        </w:rPr>
      </w:pPr>
      <w:r>
        <w:rPr>
          <w:rFonts w:ascii="Arial" w:hAnsi="Arial" w:cs="Arial"/>
          <w:b/>
          <w:bCs/>
          <w:lang w:val="sl-SI"/>
        </w:rPr>
        <w:t>JULIJ</w:t>
      </w:r>
      <w:r w:rsidR="00675886">
        <w:rPr>
          <w:rFonts w:ascii="Arial" w:hAnsi="Arial" w:cs="Arial"/>
          <w:b/>
          <w:bCs/>
          <w:lang w:val="sl-SI"/>
        </w:rPr>
        <w:t xml:space="preserve"> 2022</w:t>
      </w:r>
    </w:p>
    <w:p w14:paraId="218809AE" w14:textId="77777777" w:rsidR="0014437F" w:rsidRPr="005D73B0" w:rsidRDefault="0014437F">
      <w:pPr>
        <w:pStyle w:val="Glava"/>
        <w:tabs>
          <w:tab w:val="clear" w:pos="4320"/>
          <w:tab w:val="clear" w:pos="8640"/>
        </w:tabs>
        <w:ind w:firstLine="708"/>
        <w:jc w:val="center"/>
        <w:rPr>
          <w:rFonts w:ascii="Arial" w:hAnsi="Arial" w:cs="Arial"/>
          <w:b/>
          <w:bCs/>
          <w:lang w:val="sl-SI"/>
        </w:rPr>
      </w:pPr>
    </w:p>
    <w:p w14:paraId="7AE81679" w14:textId="77777777" w:rsidR="0014437F" w:rsidRPr="005D73B0" w:rsidRDefault="0014437F">
      <w:pPr>
        <w:jc w:val="center"/>
        <w:rPr>
          <w:rFonts w:ascii="Arial" w:hAnsi="Arial" w:cs="Arial"/>
          <w:b/>
          <w:bCs/>
          <w:sz w:val="28"/>
          <w:szCs w:val="28"/>
        </w:rPr>
      </w:pPr>
    </w:p>
    <w:p w14:paraId="34B31DFD" w14:textId="77777777" w:rsidR="0014437F" w:rsidRPr="005D73B0" w:rsidRDefault="0014437F">
      <w:pPr>
        <w:rPr>
          <w:rFonts w:ascii="Arial" w:hAnsi="Arial" w:cs="Arial"/>
          <w:b/>
          <w:bCs/>
          <w:sz w:val="28"/>
          <w:szCs w:val="28"/>
        </w:rPr>
      </w:pPr>
      <w:r w:rsidRPr="005D73B0">
        <w:rPr>
          <w:rFonts w:ascii="Arial" w:hAnsi="Arial" w:cs="Arial"/>
          <w:b/>
          <w:bCs/>
          <w:sz w:val="28"/>
          <w:szCs w:val="28"/>
        </w:rPr>
        <w:br w:type="page"/>
      </w:r>
    </w:p>
    <w:p w14:paraId="42D9D2FA" w14:textId="77777777" w:rsidR="0014437F" w:rsidRPr="005D73B0" w:rsidRDefault="0014437F" w:rsidP="00516EE4">
      <w:pPr>
        <w:pStyle w:val="Odstavekseznama"/>
        <w:numPr>
          <w:ilvl w:val="0"/>
          <w:numId w:val="25"/>
        </w:numPr>
        <w:rPr>
          <w:rFonts w:ascii="Arial" w:hAnsi="Arial" w:cs="Arial"/>
          <w:b/>
          <w:bCs/>
          <w:sz w:val="28"/>
          <w:szCs w:val="28"/>
        </w:rPr>
      </w:pPr>
      <w:r w:rsidRPr="005D73B0">
        <w:rPr>
          <w:rFonts w:ascii="Arial" w:hAnsi="Arial" w:cs="Arial"/>
          <w:b/>
          <w:bCs/>
          <w:sz w:val="28"/>
          <w:szCs w:val="28"/>
        </w:rPr>
        <w:lastRenderedPageBreak/>
        <w:t>POVABILO K ODDAJI PONUDBE</w:t>
      </w:r>
      <w:bookmarkEnd w:id="0"/>
    </w:p>
    <w:p w14:paraId="397FA24E" w14:textId="77777777" w:rsidR="00A366A9" w:rsidRPr="005D73B0" w:rsidRDefault="00A366A9" w:rsidP="00BD4D2A">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1CF551D0" w14:textId="38A02DA2" w:rsidR="00E14DBF" w:rsidRDefault="00D94315" w:rsidP="008D5CCF">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bCs/>
          <w:sz w:val="20"/>
          <w:szCs w:val="20"/>
          <w:lang w:bidi="sl-SI"/>
        </w:rPr>
      </w:pPr>
      <w:r w:rsidRPr="005D73B0">
        <w:rPr>
          <w:rFonts w:ascii="Arial" w:hAnsi="Arial" w:cs="Arial"/>
          <w:sz w:val="20"/>
          <w:szCs w:val="20"/>
        </w:rPr>
        <w:t xml:space="preserve">Naročnik </w:t>
      </w:r>
      <w:r w:rsidR="008D5CCF" w:rsidRPr="008D5CCF">
        <w:rPr>
          <w:rFonts w:ascii="Arial" w:hAnsi="Arial" w:cs="Arial"/>
          <w:sz w:val="20"/>
          <w:szCs w:val="20"/>
        </w:rPr>
        <w:t xml:space="preserve">Dom starejših občanov Polde Eberl-Jamski </w:t>
      </w:r>
      <w:r w:rsidR="00347F47">
        <w:rPr>
          <w:rFonts w:ascii="Arial" w:hAnsi="Arial" w:cs="Arial"/>
          <w:sz w:val="20"/>
          <w:szCs w:val="20"/>
        </w:rPr>
        <w:t xml:space="preserve">Izlake </w:t>
      </w:r>
      <w:r w:rsidRPr="005D73B0">
        <w:rPr>
          <w:rFonts w:ascii="Arial" w:hAnsi="Arial" w:cs="Arial"/>
          <w:sz w:val="20"/>
          <w:szCs w:val="20"/>
        </w:rPr>
        <w:t xml:space="preserve">vabi vse zainteresirane in usposobljene ponudnike, da skladno z razpisno dokumentacijo predložijo ponudbe </w:t>
      </w:r>
      <w:r w:rsidR="002C3B7C" w:rsidRPr="005D73B0">
        <w:rPr>
          <w:rFonts w:ascii="Arial" w:hAnsi="Arial" w:cs="Arial"/>
          <w:sz w:val="20"/>
          <w:szCs w:val="20"/>
        </w:rPr>
        <w:t xml:space="preserve">za </w:t>
      </w:r>
      <w:r w:rsidR="00B80120">
        <w:rPr>
          <w:rFonts w:ascii="Arial" w:hAnsi="Arial" w:cs="Arial"/>
          <w:sz w:val="20"/>
          <w:szCs w:val="20"/>
        </w:rPr>
        <w:t>»</w:t>
      </w:r>
      <w:r w:rsidR="00AF04A8">
        <w:rPr>
          <w:rFonts w:ascii="Arial" w:hAnsi="Arial" w:cs="Arial"/>
          <w:sz w:val="20"/>
          <w:szCs w:val="20"/>
        </w:rPr>
        <w:t>Dobavo in montažo opreme v</w:t>
      </w:r>
      <w:r w:rsidR="008D5CCF">
        <w:rPr>
          <w:rFonts w:ascii="Arial" w:hAnsi="Arial" w:cs="Arial"/>
          <w:sz w:val="20"/>
          <w:szCs w:val="20"/>
        </w:rPr>
        <w:t xml:space="preserve"> </w:t>
      </w:r>
      <w:r w:rsidR="008D5CCF" w:rsidRPr="008D5CCF">
        <w:rPr>
          <w:rFonts w:ascii="Arial" w:hAnsi="Arial" w:cs="Arial"/>
          <w:bCs/>
          <w:sz w:val="20"/>
          <w:szCs w:val="20"/>
          <w:lang w:bidi="sl-SI"/>
        </w:rPr>
        <w:t>Dom</w:t>
      </w:r>
      <w:r w:rsidR="00AF04A8">
        <w:rPr>
          <w:rFonts w:ascii="Arial" w:hAnsi="Arial" w:cs="Arial"/>
          <w:bCs/>
          <w:sz w:val="20"/>
          <w:szCs w:val="20"/>
          <w:lang w:bidi="sl-SI"/>
        </w:rPr>
        <w:t>u</w:t>
      </w:r>
      <w:r w:rsidR="008D5CCF" w:rsidRPr="008D5CCF">
        <w:rPr>
          <w:rFonts w:ascii="Arial" w:hAnsi="Arial" w:cs="Arial"/>
          <w:bCs/>
          <w:sz w:val="20"/>
          <w:szCs w:val="20"/>
          <w:lang w:bidi="sl-SI"/>
        </w:rPr>
        <w:t xml:space="preserve"> starejših občanov Polde Eberl-Jamski</w:t>
      </w:r>
      <w:r w:rsidR="00B80120">
        <w:rPr>
          <w:rFonts w:ascii="Arial" w:hAnsi="Arial" w:cs="Arial"/>
          <w:bCs/>
          <w:sz w:val="20"/>
          <w:szCs w:val="20"/>
          <w:lang w:bidi="sl-SI"/>
        </w:rPr>
        <w:t>« Izlake</w:t>
      </w:r>
      <w:r w:rsidR="008D5CCF">
        <w:rPr>
          <w:rFonts w:ascii="Arial" w:hAnsi="Arial" w:cs="Arial"/>
          <w:bCs/>
          <w:sz w:val="20"/>
          <w:szCs w:val="20"/>
          <w:lang w:bidi="sl-SI"/>
        </w:rPr>
        <w:t>.</w:t>
      </w:r>
    </w:p>
    <w:p w14:paraId="40A89A24" w14:textId="77777777" w:rsidR="008D5CCF" w:rsidRPr="005D73B0" w:rsidRDefault="008D5CCF" w:rsidP="00AF04A8">
      <w:pPr>
        <w:autoSpaceDE w:val="0"/>
        <w:autoSpaceDN w:val="0"/>
        <w:adjustRightInd w:val="0"/>
        <w:jc w:val="both"/>
        <w:rPr>
          <w:rFonts w:ascii="Arial" w:hAnsi="Arial" w:cs="Arial"/>
          <w:sz w:val="20"/>
          <w:szCs w:val="20"/>
        </w:rPr>
      </w:pPr>
    </w:p>
    <w:p w14:paraId="40A5F7E9" w14:textId="77777777" w:rsidR="00AF04A8" w:rsidRPr="00AF04A8" w:rsidRDefault="00AF04A8" w:rsidP="00AF04A8">
      <w:pPr>
        <w:autoSpaceDE w:val="0"/>
        <w:autoSpaceDN w:val="0"/>
        <w:adjustRightInd w:val="0"/>
        <w:jc w:val="both"/>
        <w:rPr>
          <w:rFonts w:ascii="Arial" w:hAnsi="Arial" w:cs="Arial"/>
          <w:sz w:val="20"/>
          <w:szCs w:val="20"/>
        </w:rPr>
      </w:pPr>
      <w:r w:rsidRPr="00AF04A8">
        <w:rPr>
          <w:rFonts w:ascii="Arial" w:hAnsi="Arial" w:cs="Arial"/>
          <w:sz w:val="20"/>
          <w:szCs w:val="20"/>
        </w:rPr>
        <w:t>Predmet javnega naročila je okoljsko manj obremenjujoče blago skladno z določili Uredbe o zelenem javnem naročanju (Uradni list RS, št. 51/17, 64/19 in 121/21).</w:t>
      </w:r>
    </w:p>
    <w:p w14:paraId="11682506" w14:textId="77777777" w:rsidR="00AF04A8" w:rsidRDefault="00AF04A8" w:rsidP="00866FC6">
      <w:pPr>
        <w:autoSpaceDE w:val="0"/>
        <w:autoSpaceDN w:val="0"/>
        <w:adjustRightInd w:val="0"/>
        <w:jc w:val="both"/>
        <w:rPr>
          <w:rFonts w:ascii="Arial" w:hAnsi="Arial" w:cs="Arial"/>
          <w:sz w:val="20"/>
          <w:szCs w:val="20"/>
        </w:rPr>
      </w:pPr>
    </w:p>
    <w:p w14:paraId="34BCEE96" w14:textId="47DA0114" w:rsidR="00011D57" w:rsidRPr="005D73B0" w:rsidRDefault="0014437F" w:rsidP="00866FC6">
      <w:pPr>
        <w:autoSpaceDE w:val="0"/>
        <w:autoSpaceDN w:val="0"/>
        <w:adjustRightInd w:val="0"/>
        <w:jc w:val="both"/>
        <w:rPr>
          <w:rFonts w:ascii="Arial" w:hAnsi="Arial" w:cs="Arial"/>
          <w:sz w:val="20"/>
          <w:szCs w:val="20"/>
        </w:rPr>
      </w:pPr>
      <w:r w:rsidRPr="005D73B0">
        <w:rPr>
          <w:rFonts w:ascii="Arial" w:hAnsi="Arial" w:cs="Arial"/>
          <w:sz w:val="20"/>
          <w:szCs w:val="20"/>
        </w:rPr>
        <w:t xml:space="preserve">Ponudnik mora glede na predmet javnega naročila ponuditi ponudbo za vsa razpisana dela, delne ponudbe </w:t>
      </w:r>
      <w:r w:rsidR="00011D57" w:rsidRPr="005D73B0">
        <w:rPr>
          <w:rFonts w:ascii="Arial" w:hAnsi="Arial" w:cs="Arial"/>
          <w:sz w:val="20"/>
          <w:szCs w:val="20"/>
        </w:rPr>
        <w:t>in variantne ponudbe</w:t>
      </w:r>
      <w:r w:rsidR="00096BFB" w:rsidRPr="005D73B0">
        <w:rPr>
          <w:rFonts w:ascii="Arial" w:hAnsi="Arial" w:cs="Arial"/>
          <w:sz w:val="20"/>
          <w:szCs w:val="20"/>
        </w:rPr>
        <w:t xml:space="preserve"> </w:t>
      </w:r>
      <w:r w:rsidRPr="005D73B0">
        <w:rPr>
          <w:rFonts w:ascii="Arial" w:hAnsi="Arial" w:cs="Arial"/>
          <w:sz w:val="20"/>
          <w:szCs w:val="20"/>
        </w:rPr>
        <w:t>se ne bodo upoštevale</w:t>
      </w:r>
      <w:r w:rsidR="0033428E" w:rsidRPr="005D73B0">
        <w:rPr>
          <w:rFonts w:ascii="Arial" w:hAnsi="Arial" w:cs="Arial"/>
          <w:sz w:val="20"/>
          <w:szCs w:val="20"/>
        </w:rPr>
        <w:t xml:space="preserve">. </w:t>
      </w:r>
    </w:p>
    <w:p w14:paraId="2E11984A" w14:textId="39388BEB" w:rsidR="008B1715" w:rsidRPr="005D73B0" w:rsidRDefault="008B1715" w:rsidP="00D94315">
      <w:pPr>
        <w:autoSpaceDE w:val="0"/>
        <w:autoSpaceDN w:val="0"/>
        <w:adjustRightInd w:val="0"/>
        <w:jc w:val="both"/>
        <w:rPr>
          <w:rFonts w:ascii="Arial" w:hAnsi="Arial" w:cs="Arial"/>
          <w:sz w:val="20"/>
          <w:szCs w:val="20"/>
        </w:rPr>
      </w:pPr>
    </w:p>
    <w:p w14:paraId="35CD879C" w14:textId="0C821DAB" w:rsidR="00AF04A8" w:rsidRPr="00AF04A8" w:rsidRDefault="0014437F" w:rsidP="00AF04A8">
      <w:pPr>
        <w:autoSpaceDE w:val="0"/>
        <w:autoSpaceDN w:val="0"/>
        <w:adjustRightInd w:val="0"/>
        <w:jc w:val="both"/>
        <w:rPr>
          <w:rFonts w:ascii="Arial" w:hAnsi="Arial" w:cs="Arial"/>
          <w:sz w:val="20"/>
          <w:szCs w:val="20"/>
        </w:rPr>
      </w:pPr>
      <w:r w:rsidRPr="005D73B0">
        <w:rPr>
          <w:rFonts w:ascii="Arial" w:hAnsi="Arial" w:cs="Arial"/>
          <w:sz w:val="20"/>
          <w:szCs w:val="20"/>
        </w:rPr>
        <w:t xml:space="preserve">Ponudbe morajo biti sestavljene v skladu z razpisno dokumentacijo in morajo izpolnjevati vse </w:t>
      </w:r>
      <w:r w:rsidRPr="00AF04A8">
        <w:rPr>
          <w:rFonts w:ascii="Arial" w:hAnsi="Arial" w:cs="Arial"/>
          <w:sz w:val="20"/>
          <w:szCs w:val="20"/>
        </w:rPr>
        <w:t>pogoje za sodelovanje v postopku javnega naročila.</w:t>
      </w:r>
      <w:r w:rsidR="00AF04A8" w:rsidRPr="00AF04A8">
        <w:rPr>
          <w:rFonts w:ascii="Arial" w:hAnsi="Arial" w:cs="Arial"/>
          <w:sz w:val="20"/>
          <w:szCs w:val="20"/>
        </w:rPr>
        <w:t xml:space="preserve"> Postopek se izvaja v skladu z veljavno zakonodajo. Ponudnik mora glede na predmet javnega naročila izpolnjevati in upoštevati tudi vse določbe, ki jih glede na predmet javnega naročila predpisuje veljavna zakonodaja.</w:t>
      </w:r>
    </w:p>
    <w:p w14:paraId="11F1DC2C" w14:textId="28D84955" w:rsidR="0014437F" w:rsidRPr="005D73B0" w:rsidRDefault="0014437F" w:rsidP="00AF61D0">
      <w:pPr>
        <w:jc w:val="both"/>
        <w:rPr>
          <w:rFonts w:ascii="Arial" w:hAnsi="Arial" w:cs="Arial"/>
          <w:sz w:val="20"/>
          <w:szCs w:val="20"/>
        </w:rPr>
      </w:pPr>
    </w:p>
    <w:p w14:paraId="0698348B" w14:textId="77777777" w:rsidR="0014437F" w:rsidRPr="005D73B0" w:rsidRDefault="0014437F" w:rsidP="00AF61D0">
      <w:pPr>
        <w:jc w:val="both"/>
        <w:rPr>
          <w:rFonts w:ascii="Arial" w:hAnsi="Arial" w:cs="Arial"/>
          <w:sz w:val="20"/>
          <w:szCs w:val="20"/>
        </w:rPr>
      </w:pPr>
    </w:p>
    <w:p w14:paraId="201C4900" w14:textId="77777777" w:rsidR="0014437F" w:rsidRPr="005D73B0" w:rsidRDefault="0014437F">
      <w:pPr>
        <w:jc w:val="both"/>
        <w:rPr>
          <w:rFonts w:ascii="Arial" w:hAnsi="Arial" w:cs="Arial"/>
          <w:sz w:val="20"/>
          <w:szCs w:val="20"/>
        </w:rPr>
      </w:pPr>
    </w:p>
    <w:p w14:paraId="4CB69D69" w14:textId="41EDCC1A" w:rsidR="00B71C56" w:rsidRPr="005D73B0" w:rsidRDefault="00B71C56" w:rsidP="00516EE4">
      <w:pPr>
        <w:pStyle w:val="Odstavekseznama"/>
        <w:numPr>
          <w:ilvl w:val="0"/>
          <w:numId w:val="25"/>
        </w:numPr>
        <w:rPr>
          <w:rFonts w:ascii="Arial" w:hAnsi="Arial" w:cs="Arial"/>
          <w:b/>
          <w:bCs/>
          <w:sz w:val="28"/>
          <w:szCs w:val="28"/>
        </w:rPr>
      </w:pPr>
      <w:bookmarkStart w:id="3" w:name="_Toc224277567"/>
      <w:bookmarkStart w:id="4" w:name="_Toc494617162"/>
      <w:r w:rsidRPr="005D73B0">
        <w:rPr>
          <w:rFonts w:ascii="Arial" w:hAnsi="Arial" w:cs="Arial"/>
          <w:b/>
          <w:bCs/>
          <w:sz w:val="28"/>
          <w:szCs w:val="28"/>
        </w:rPr>
        <w:t>NAVODIL</w:t>
      </w:r>
      <w:r w:rsidR="00391D29" w:rsidRPr="005D73B0">
        <w:rPr>
          <w:rFonts w:ascii="Arial" w:hAnsi="Arial" w:cs="Arial"/>
          <w:b/>
          <w:bCs/>
          <w:sz w:val="28"/>
          <w:szCs w:val="28"/>
        </w:rPr>
        <w:t>O</w:t>
      </w:r>
      <w:r w:rsidRPr="005D73B0">
        <w:rPr>
          <w:rFonts w:ascii="Arial" w:hAnsi="Arial" w:cs="Arial"/>
          <w:b/>
          <w:bCs/>
          <w:sz w:val="28"/>
          <w:szCs w:val="28"/>
        </w:rPr>
        <w:t xml:space="preserve"> PONUDNIKOM ZA </w:t>
      </w:r>
      <w:r w:rsidR="00391D29" w:rsidRPr="005D73B0">
        <w:rPr>
          <w:rFonts w:ascii="Arial" w:hAnsi="Arial" w:cs="Arial"/>
          <w:b/>
          <w:bCs/>
          <w:sz w:val="28"/>
          <w:szCs w:val="28"/>
        </w:rPr>
        <w:t xml:space="preserve">PRIPRAVO </w:t>
      </w:r>
      <w:r w:rsidRPr="005D73B0">
        <w:rPr>
          <w:rFonts w:ascii="Arial" w:hAnsi="Arial" w:cs="Arial"/>
          <w:b/>
          <w:bCs/>
          <w:sz w:val="28"/>
          <w:szCs w:val="28"/>
        </w:rPr>
        <w:t xml:space="preserve"> PONUDBE</w:t>
      </w:r>
      <w:bookmarkEnd w:id="3"/>
    </w:p>
    <w:p w14:paraId="14C1A2F5" w14:textId="77777777" w:rsidR="00B71C56" w:rsidRPr="005D73B0" w:rsidRDefault="00B71C56" w:rsidP="00B71C56">
      <w:pPr>
        <w:jc w:val="both"/>
        <w:rPr>
          <w:rFonts w:ascii="Arial" w:hAnsi="Arial" w:cs="Arial"/>
          <w:sz w:val="20"/>
          <w:szCs w:val="20"/>
        </w:rPr>
      </w:pPr>
    </w:p>
    <w:p w14:paraId="6395545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To navodilo določa pogoje, pod katerimi se lahko ponudniki udeležijo javnega razpisa, način oddaje ponudb, postopek odpiranja ponudb, ocenjevanja ponudb in izbire najugodnejšega ponudnika.</w:t>
      </w:r>
    </w:p>
    <w:p w14:paraId="72D258F0" w14:textId="77777777" w:rsidR="00B71C56" w:rsidRPr="005D73B0" w:rsidRDefault="00B71C56" w:rsidP="00B71C56">
      <w:pPr>
        <w:jc w:val="both"/>
        <w:rPr>
          <w:rFonts w:ascii="Arial" w:hAnsi="Arial" w:cs="Arial"/>
          <w:sz w:val="20"/>
          <w:szCs w:val="20"/>
        </w:rPr>
      </w:pPr>
    </w:p>
    <w:p w14:paraId="0AAAD14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Upoštevanje teh navodil je obvezno za vse udeležence razpisa. Ponudnik krije vse stroške, ki bodo nastali v zvezi s pripravo in dostavo njegove ponudbe. </w:t>
      </w:r>
    </w:p>
    <w:p w14:paraId="74036F40" w14:textId="50ED6BBF" w:rsidR="00391D29" w:rsidRPr="005D73B0" w:rsidRDefault="00391D29" w:rsidP="00516EE4">
      <w:pPr>
        <w:keepNext/>
        <w:numPr>
          <w:ilvl w:val="0"/>
          <w:numId w:val="14"/>
        </w:numPr>
        <w:spacing w:before="240" w:after="60"/>
        <w:outlineLvl w:val="1"/>
        <w:rPr>
          <w:rFonts w:ascii="Arial" w:hAnsi="Arial" w:cs="Arial"/>
          <w:b/>
          <w:bCs/>
        </w:rPr>
      </w:pPr>
      <w:r w:rsidRPr="005D73B0">
        <w:rPr>
          <w:rFonts w:ascii="Arial" w:hAnsi="Arial" w:cs="Arial"/>
          <w:b/>
          <w:bCs/>
        </w:rPr>
        <w:t>NAROČNIK</w:t>
      </w:r>
    </w:p>
    <w:p w14:paraId="75725E2A" w14:textId="0E85545F" w:rsidR="002C3B7C" w:rsidRPr="005D73B0" w:rsidRDefault="008D5CCF" w:rsidP="008D5CCF">
      <w:pPr>
        <w:jc w:val="both"/>
        <w:rPr>
          <w:rFonts w:ascii="Arial" w:hAnsi="Arial" w:cs="Arial"/>
          <w:sz w:val="20"/>
          <w:szCs w:val="20"/>
        </w:rPr>
      </w:pPr>
      <w:r w:rsidRPr="008D5CCF">
        <w:rPr>
          <w:rFonts w:ascii="Arial" w:hAnsi="Arial" w:cs="Arial"/>
          <w:sz w:val="20"/>
          <w:szCs w:val="20"/>
        </w:rPr>
        <w:t>Dom starejših občanov Polde Eberl-Jamski</w:t>
      </w:r>
      <w:r w:rsidR="00347F47">
        <w:rPr>
          <w:rFonts w:ascii="Arial" w:hAnsi="Arial" w:cs="Arial"/>
          <w:sz w:val="20"/>
          <w:szCs w:val="20"/>
        </w:rPr>
        <w:t>, Izlake 13, 1411 Izlake.</w:t>
      </w:r>
      <w:r w:rsidRPr="008D5CCF">
        <w:rPr>
          <w:rFonts w:ascii="Arial" w:hAnsi="Arial" w:cs="Arial"/>
          <w:sz w:val="20"/>
          <w:szCs w:val="20"/>
        </w:rPr>
        <w:t xml:space="preserve"> (v nadaljevanju DSO Izlake)</w:t>
      </w:r>
      <w:r w:rsidR="002C3B7C" w:rsidRPr="005D73B0">
        <w:rPr>
          <w:rFonts w:ascii="Arial" w:hAnsi="Arial" w:cs="Arial"/>
          <w:sz w:val="20"/>
          <w:szCs w:val="20"/>
        </w:rPr>
        <w:t>.</w:t>
      </w:r>
    </w:p>
    <w:p w14:paraId="6B1EA921" w14:textId="3F93646C" w:rsidR="000C7FB2" w:rsidRPr="005D73B0" w:rsidRDefault="000C7FB2" w:rsidP="00516EE4">
      <w:pPr>
        <w:keepNext/>
        <w:numPr>
          <w:ilvl w:val="0"/>
          <w:numId w:val="14"/>
        </w:numPr>
        <w:spacing w:before="240" w:after="60"/>
        <w:outlineLvl w:val="1"/>
        <w:rPr>
          <w:rFonts w:ascii="Arial" w:hAnsi="Arial" w:cs="Arial"/>
          <w:b/>
          <w:bCs/>
        </w:rPr>
      </w:pPr>
      <w:r w:rsidRPr="005D73B0">
        <w:rPr>
          <w:rFonts w:ascii="Arial" w:hAnsi="Arial" w:cs="Arial"/>
          <w:b/>
          <w:bCs/>
        </w:rPr>
        <w:t>VRSTA POSTOPKA</w:t>
      </w:r>
    </w:p>
    <w:p w14:paraId="2FFC6CEF" w14:textId="6744CDE9" w:rsidR="00605EB0" w:rsidRDefault="00605EB0" w:rsidP="00605EB0">
      <w:pPr>
        <w:jc w:val="both"/>
        <w:rPr>
          <w:rFonts w:ascii="Arial" w:hAnsi="Arial" w:cs="Arial"/>
          <w:sz w:val="20"/>
          <w:szCs w:val="20"/>
        </w:rPr>
      </w:pPr>
      <w:r w:rsidRPr="00605EB0">
        <w:rPr>
          <w:rFonts w:ascii="Arial" w:hAnsi="Arial" w:cs="Arial"/>
          <w:sz w:val="20"/>
          <w:szCs w:val="20"/>
        </w:rPr>
        <w:t>Za oddajo tega naročila se v skladu s 4</w:t>
      </w:r>
      <w:r w:rsidR="00AF04A8">
        <w:rPr>
          <w:rFonts w:ascii="Arial" w:hAnsi="Arial" w:cs="Arial"/>
          <w:sz w:val="20"/>
          <w:szCs w:val="20"/>
        </w:rPr>
        <w:t>0</w:t>
      </w:r>
      <w:r w:rsidRPr="00605EB0">
        <w:rPr>
          <w:rFonts w:ascii="Arial" w:hAnsi="Arial" w:cs="Arial"/>
          <w:sz w:val="20"/>
          <w:szCs w:val="20"/>
        </w:rPr>
        <w:t xml:space="preserve">. členom Zakona o javnem naročanju </w:t>
      </w:r>
      <w:r w:rsidRPr="005D73B0">
        <w:rPr>
          <w:rFonts w:ascii="Arial" w:hAnsi="Arial" w:cs="Arial"/>
          <w:sz w:val="20"/>
          <w:szCs w:val="20"/>
        </w:rPr>
        <w:t xml:space="preserve">(ZJN-3; </w:t>
      </w:r>
      <w:r w:rsidR="00886730">
        <w:rPr>
          <w:rFonts w:ascii="Arial" w:hAnsi="Arial" w:cs="Arial"/>
          <w:sz w:val="20"/>
          <w:szCs w:val="20"/>
        </w:rPr>
        <w:t>U</w:t>
      </w:r>
      <w:r w:rsidR="00886730" w:rsidRPr="00886730">
        <w:rPr>
          <w:rFonts w:ascii="Arial" w:hAnsi="Arial" w:cs="Arial"/>
          <w:sz w:val="20"/>
          <w:szCs w:val="20"/>
        </w:rPr>
        <w:t xml:space="preserve">radni list RS, št. </w:t>
      </w:r>
      <w:hyperlink r:id="rId8" w:tgtFrame="_blank" w:tooltip="Zakon o javnem naročanju (ZJN-3)" w:history="1">
        <w:r w:rsidR="00886730" w:rsidRPr="00886730">
          <w:rPr>
            <w:rStyle w:val="Hiperpovezava"/>
            <w:rFonts w:ascii="Arial" w:hAnsi="Arial" w:cs="Arial"/>
            <w:sz w:val="20"/>
            <w:szCs w:val="20"/>
          </w:rPr>
          <w:t>91/15</w:t>
        </w:r>
      </w:hyperlink>
      <w:r w:rsidR="00886730" w:rsidRPr="00886730">
        <w:rPr>
          <w:rFonts w:ascii="Arial" w:hAnsi="Arial" w:cs="Arial"/>
          <w:sz w:val="20"/>
          <w:szCs w:val="20"/>
        </w:rPr>
        <w:t xml:space="preserve">, </w:t>
      </w:r>
      <w:hyperlink r:id="rId9" w:tgtFrame="_blank" w:tooltip="Zakon o spremembah in dopolnitvah Zakona o javnem naročanju" w:history="1">
        <w:r w:rsidR="00886730" w:rsidRPr="00886730">
          <w:rPr>
            <w:rStyle w:val="Hiperpovezava"/>
            <w:rFonts w:ascii="Arial" w:hAnsi="Arial" w:cs="Arial"/>
            <w:sz w:val="20"/>
            <w:szCs w:val="20"/>
          </w:rPr>
          <w:t>14/18</w:t>
        </w:r>
      </w:hyperlink>
      <w:r w:rsidR="00886730" w:rsidRPr="00886730">
        <w:rPr>
          <w:rFonts w:ascii="Arial" w:hAnsi="Arial" w:cs="Arial"/>
          <w:sz w:val="20"/>
          <w:szCs w:val="20"/>
        </w:rPr>
        <w:t xml:space="preserve">, </w:t>
      </w:r>
      <w:hyperlink r:id="rId10" w:tgtFrame="_blank" w:tooltip="Zakon o spremembah in dopolnitvah Zakona o javnem naročanju" w:history="1">
        <w:r w:rsidR="00886730" w:rsidRPr="00886730">
          <w:rPr>
            <w:rStyle w:val="Hiperpovezava"/>
            <w:rFonts w:ascii="Arial" w:hAnsi="Arial" w:cs="Arial"/>
            <w:sz w:val="20"/>
            <w:szCs w:val="20"/>
          </w:rPr>
          <w:t>121/21</w:t>
        </w:r>
      </w:hyperlink>
      <w:r w:rsidR="00886730" w:rsidRPr="00886730">
        <w:rPr>
          <w:rFonts w:ascii="Arial" w:hAnsi="Arial" w:cs="Arial"/>
          <w:sz w:val="20"/>
          <w:szCs w:val="20"/>
        </w:rPr>
        <w:t xml:space="preserve">, </w:t>
      </w:r>
      <w:hyperlink r:id="rId11" w:tgtFrame="_blank" w:tooltip="Zakon o spremembah in dopolnitvah Zakona o javnem naročanju" w:history="1">
        <w:r w:rsidR="00886730" w:rsidRPr="00886730">
          <w:rPr>
            <w:rStyle w:val="Hiperpovezava"/>
            <w:rFonts w:ascii="Arial" w:hAnsi="Arial" w:cs="Arial"/>
            <w:sz w:val="20"/>
            <w:szCs w:val="20"/>
          </w:rPr>
          <w:t>10/22</w:t>
        </w:r>
      </w:hyperlink>
      <w:r w:rsidR="00886730" w:rsidRPr="00886730">
        <w:rPr>
          <w:rFonts w:ascii="Arial" w:hAnsi="Arial" w:cs="Arial"/>
          <w:sz w:val="20"/>
          <w:szCs w:val="20"/>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886730" w:rsidRPr="00886730">
          <w:rPr>
            <w:rStyle w:val="Hiperpovezava"/>
            <w:rFonts w:ascii="Arial" w:hAnsi="Arial" w:cs="Arial"/>
            <w:sz w:val="20"/>
            <w:szCs w:val="20"/>
          </w:rPr>
          <w:t>74/22</w:t>
        </w:r>
      </w:hyperlink>
      <w:r w:rsidR="00886730" w:rsidRPr="00886730">
        <w:rPr>
          <w:rFonts w:ascii="Arial" w:hAnsi="Arial" w:cs="Arial"/>
          <w:sz w:val="20"/>
          <w:szCs w:val="20"/>
        </w:rPr>
        <w:t xml:space="preserve"> – </w:t>
      </w:r>
      <w:proofErr w:type="spellStart"/>
      <w:r w:rsidR="00886730" w:rsidRPr="00886730">
        <w:rPr>
          <w:rFonts w:ascii="Arial" w:hAnsi="Arial" w:cs="Arial"/>
          <w:sz w:val="20"/>
          <w:szCs w:val="20"/>
        </w:rPr>
        <w:t>odl</w:t>
      </w:r>
      <w:proofErr w:type="spellEnd"/>
      <w:r w:rsidR="00886730" w:rsidRPr="00886730">
        <w:rPr>
          <w:rFonts w:ascii="Arial" w:hAnsi="Arial" w:cs="Arial"/>
          <w:sz w:val="20"/>
          <w:szCs w:val="20"/>
        </w:rPr>
        <w:t>. US</w:t>
      </w:r>
      <w:r w:rsidRPr="005D73B0">
        <w:rPr>
          <w:rFonts w:ascii="Arial" w:hAnsi="Arial" w:cs="Arial"/>
          <w:sz w:val="20"/>
          <w:szCs w:val="20"/>
        </w:rPr>
        <w:t>)</w:t>
      </w:r>
      <w:r w:rsidR="00886730">
        <w:rPr>
          <w:rFonts w:ascii="Arial" w:hAnsi="Arial" w:cs="Arial"/>
          <w:sz w:val="20"/>
          <w:szCs w:val="20"/>
        </w:rPr>
        <w:t xml:space="preserve"> </w:t>
      </w:r>
      <w:r w:rsidRPr="00605EB0">
        <w:rPr>
          <w:rFonts w:ascii="Arial" w:hAnsi="Arial" w:cs="Arial"/>
          <w:sz w:val="20"/>
          <w:szCs w:val="20"/>
        </w:rPr>
        <w:t xml:space="preserve">izvede </w:t>
      </w:r>
      <w:r w:rsidR="00886730" w:rsidRPr="00886730">
        <w:rPr>
          <w:rFonts w:ascii="Arial" w:hAnsi="Arial" w:cs="Arial"/>
          <w:b/>
          <w:bCs/>
          <w:sz w:val="20"/>
          <w:szCs w:val="20"/>
        </w:rPr>
        <w:t xml:space="preserve">odprti </w:t>
      </w:r>
      <w:r w:rsidRPr="00886730">
        <w:rPr>
          <w:rFonts w:ascii="Arial" w:hAnsi="Arial" w:cs="Arial"/>
          <w:b/>
          <w:bCs/>
          <w:sz w:val="20"/>
          <w:szCs w:val="20"/>
        </w:rPr>
        <w:t>p</w:t>
      </w:r>
      <w:r w:rsidRPr="00605EB0">
        <w:rPr>
          <w:rFonts w:ascii="Arial" w:hAnsi="Arial" w:cs="Arial"/>
          <w:b/>
          <w:bCs/>
          <w:sz w:val="20"/>
          <w:szCs w:val="20"/>
        </w:rPr>
        <w:t>ostopek</w:t>
      </w:r>
      <w:r w:rsidRPr="00605EB0">
        <w:rPr>
          <w:rFonts w:ascii="Arial" w:hAnsi="Arial" w:cs="Arial"/>
          <w:sz w:val="20"/>
          <w:szCs w:val="20"/>
        </w:rPr>
        <w:t xml:space="preserve">. </w:t>
      </w:r>
    </w:p>
    <w:p w14:paraId="2632C7DA" w14:textId="7D2C07D9" w:rsidR="00886730" w:rsidRDefault="00886730" w:rsidP="00605EB0">
      <w:pPr>
        <w:jc w:val="both"/>
        <w:rPr>
          <w:rFonts w:ascii="Arial" w:hAnsi="Arial" w:cs="Arial"/>
          <w:sz w:val="20"/>
          <w:szCs w:val="20"/>
        </w:rPr>
      </w:pPr>
    </w:p>
    <w:p w14:paraId="1D1DB718" w14:textId="503A1981" w:rsidR="00886730" w:rsidRPr="00886730" w:rsidRDefault="00886730" w:rsidP="00BE00C6">
      <w:pPr>
        <w:keepNext/>
        <w:numPr>
          <w:ilvl w:val="0"/>
          <w:numId w:val="14"/>
        </w:numPr>
        <w:spacing w:before="240" w:after="60"/>
        <w:outlineLvl w:val="1"/>
        <w:rPr>
          <w:rFonts w:ascii="Arial" w:hAnsi="Arial" w:cs="Arial"/>
          <w:b/>
          <w:bCs/>
        </w:rPr>
      </w:pPr>
      <w:r w:rsidRPr="00886730">
        <w:rPr>
          <w:rFonts w:ascii="Arial" w:hAnsi="Arial" w:cs="Arial"/>
          <w:b/>
          <w:bCs/>
        </w:rPr>
        <w:t>PRAVNA PODLAGA ZA IZVEDBO POSTOPKA ODDAJE JAVNEGA NAROČILA</w:t>
      </w:r>
    </w:p>
    <w:p w14:paraId="6D62BC49"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Pri oddaji javnega naročila se bodo uporabljala določila:</w:t>
      </w:r>
    </w:p>
    <w:p w14:paraId="7FDE40C4" w14:textId="3E4F142C"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javnem naročanju (Uradni list RS, </w:t>
      </w:r>
      <w:r w:rsidR="00AE7430" w:rsidRPr="00886730">
        <w:rPr>
          <w:rFonts w:ascii="Arial" w:hAnsi="Arial" w:cs="Arial"/>
          <w:sz w:val="20"/>
          <w:szCs w:val="20"/>
        </w:rPr>
        <w:t xml:space="preserve">št. </w:t>
      </w:r>
      <w:hyperlink r:id="rId13" w:tgtFrame="_blank" w:tooltip="Zakon o javnem naročanju (ZJN-3)" w:history="1">
        <w:r w:rsidR="00AE7430" w:rsidRPr="00886730">
          <w:rPr>
            <w:rStyle w:val="Hiperpovezava"/>
            <w:rFonts w:ascii="Arial" w:hAnsi="Arial" w:cs="Arial"/>
            <w:sz w:val="20"/>
            <w:szCs w:val="20"/>
          </w:rPr>
          <w:t>91/15</w:t>
        </w:r>
      </w:hyperlink>
      <w:r w:rsidR="00AE7430" w:rsidRPr="00886730">
        <w:rPr>
          <w:rFonts w:ascii="Arial" w:hAnsi="Arial" w:cs="Arial"/>
          <w:sz w:val="20"/>
          <w:szCs w:val="20"/>
        </w:rPr>
        <w:t xml:space="preserve">, </w:t>
      </w:r>
      <w:hyperlink r:id="rId14" w:tgtFrame="_blank" w:tooltip="Zakon o spremembah in dopolnitvah Zakona o javnem naročanju" w:history="1">
        <w:r w:rsidR="00AE7430" w:rsidRPr="00886730">
          <w:rPr>
            <w:rStyle w:val="Hiperpovezava"/>
            <w:rFonts w:ascii="Arial" w:hAnsi="Arial" w:cs="Arial"/>
            <w:sz w:val="20"/>
            <w:szCs w:val="20"/>
          </w:rPr>
          <w:t>14/18</w:t>
        </w:r>
      </w:hyperlink>
      <w:r w:rsidR="00AE7430" w:rsidRPr="00886730">
        <w:rPr>
          <w:rFonts w:ascii="Arial" w:hAnsi="Arial" w:cs="Arial"/>
          <w:sz w:val="20"/>
          <w:szCs w:val="20"/>
        </w:rPr>
        <w:t xml:space="preserve">, </w:t>
      </w:r>
      <w:hyperlink r:id="rId15" w:tgtFrame="_blank" w:tooltip="Zakon o spremembah in dopolnitvah Zakona o javnem naročanju" w:history="1">
        <w:r w:rsidR="00AE7430" w:rsidRPr="00886730">
          <w:rPr>
            <w:rStyle w:val="Hiperpovezava"/>
            <w:rFonts w:ascii="Arial" w:hAnsi="Arial" w:cs="Arial"/>
            <w:sz w:val="20"/>
            <w:szCs w:val="20"/>
          </w:rPr>
          <w:t>121/21</w:t>
        </w:r>
      </w:hyperlink>
      <w:r w:rsidR="00AE7430" w:rsidRPr="00886730">
        <w:rPr>
          <w:rFonts w:ascii="Arial" w:hAnsi="Arial" w:cs="Arial"/>
          <w:sz w:val="20"/>
          <w:szCs w:val="20"/>
        </w:rPr>
        <w:t xml:space="preserve">, </w:t>
      </w:r>
      <w:hyperlink r:id="rId16" w:tgtFrame="_blank" w:tooltip="Zakon o spremembah in dopolnitvah Zakona o javnem naročanju" w:history="1">
        <w:r w:rsidR="00AE7430" w:rsidRPr="00886730">
          <w:rPr>
            <w:rStyle w:val="Hiperpovezava"/>
            <w:rFonts w:ascii="Arial" w:hAnsi="Arial" w:cs="Arial"/>
            <w:sz w:val="20"/>
            <w:szCs w:val="20"/>
          </w:rPr>
          <w:t>10/22</w:t>
        </w:r>
      </w:hyperlink>
      <w:r w:rsidR="00AE7430" w:rsidRPr="00886730">
        <w:rPr>
          <w:rFonts w:ascii="Arial" w:hAnsi="Arial" w:cs="Arial"/>
          <w:sz w:val="20"/>
          <w:szCs w:val="20"/>
        </w:rPr>
        <w:t xml:space="preserve"> in </w:t>
      </w:r>
      <w:hyperlink r:id="rId17" w:tgtFrame="_blank" w:tooltip="Odločba o ugotovitvi, da je točka b) četrtega odstavka 75. člena in točka c) drugega odstavka v zvezi s petim odstavkom 67.a člena Zakona o javnem naročanju v neskladju z Ustavo" w:history="1">
        <w:r w:rsidR="00AE7430" w:rsidRPr="00886730">
          <w:rPr>
            <w:rStyle w:val="Hiperpovezava"/>
            <w:rFonts w:ascii="Arial" w:hAnsi="Arial" w:cs="Arial"/>
            <w:sz w:val="20"/>
            <w:szCs w:val="20"/>
          </w:rPr>
          <w:t>74/22</w:t>
        </w:r>
      </w:hyperlink>
      <w:r w:rsidR="00AE7430" w:rsidRPr="00886730">
        <w:rPr>
          <w:rFonts w:ascii="Arial" w:hAnsi="Arial" w:cs="Arial"/>
          <w:sz w:val="20"/>
          <w:szCs w:val="20"/>
        </w:rPr>
        <w:t xml:space="preserve"> – </w:t>
      </w:r>
      <w:proofErr w:type="spellStart"/>
      <w:r w:rsidR="00AE7430" w:rsidRPr="00886730">
        <w:rPr>
          <w:rFonts w:ascii="Arial" w:hAnsi="Arial" w:cs="Arial"/>
          <w:sz w:val="20"/>
          <w:szCs w:val="20"/>
        </w:rPr>
        <w:t>odl</w:t>
      </w:r>
      <w:proofErr w:type="spellEnd"/>
      <w:r w:rsidR="00AE7430" w:rsidRPr="00886730">
        <w:rPr>
          <w:rFonts w:ascii="Arial" w:hAnsi="Arial" w:cs="Arial"/>
          <w:sz w:val="20"/>
          <w:szCs w:val="20"/>
        </w:rPr>
        <w:t>. US</w:t>
      </w:r>
      <w:r w:rsidRPr="00886730">
        <w:rPr>
          <w:rFonts w:ascii="Arial" w:hAnsi="Arial" w:cs="Arial"/>
          <w:sz w:val="20"/>
          <w:szCs w:val="20"/>
        </w:rPr>
        <w:t>, v nadaljevanju ZJN-3),</w:t>
      </w:r>
    </w:p>
    <w:p w14:paraId="0C678FF9"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Zakona o pravnem varstvu v postopkih javnega naročanja (Uradni list RS, št. 43/11, 60/11</w:t>
      </w:r>
    </w:p>
    <w:p w14:paraId="7C0B052A"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 ZTP-D, 63/13, 90/14 – ZDU-1I, 60/17 in 72/19, v nadaljevanju: ZPVPJN),</w:t>
      </w:r>
    </w:p>
    <w:p w14:paraId="4DD227EC"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Gradbenega zakona (Uradni list RS, št. 61/17, 72/17 – </w:t>
      </w:r>
      <w:proofErr w:type="spellStart"/>
      <w:r w:rsidRPr="00886730">
        <w:rPr>
          <w:rFonts w:ascii="Arial" w:hAnsi="Arial" w:cs="Arial"/>
          <w:sz w:val="20"/>
          <w:szCs w:val="20"/>
        </w:rPr>
        <w:t>popr</w:t>
      </w:r>
      <w:proofErr w:type="spellEnd"/>
      <w:r w:rsidRPr="00886730">
        <w:rPr>
          <w:rFonts w:ascii="Arial" w:hAnsi="Arial" w:cs="Arial"/>
          <w:sz w:val="20"/>
          <w:szCs w:val="20"/>
        </w:rPr>
        <w:t>., 65/20, 15/21 – ZDUOP in 199/21 – GZ-1),</w:t>
      </w:r>
    </w:p>
    <w:p w14:paraId="125278C1" w14:textId="6AF82FEB"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Zakona o izvrševanju proračunov Republike Slovenije za leti 2022 in 2023 (Uradni list RS, št. 187/21</w:t>
      </w:r>
      <w:r w:rsidR="00AE7430">
        <w:rPr>
          <w:rFonts w:ascii="Arial" w:hAnsi="Arial" w:cs="Arial"/>
          <w:sz w:val="20"/>
          <w:szCs w:val="20"/>
        </w:rPr>
        <w:t xml:space="preserve"> in 206/21</w:t>
      </w:r>
      <w:r w:rsidRPr="00886730">
        <w:rPr>
          <w:rFonts w:ascii="Arial" w:hAnsi="Arial" w:cs="Arial"/>
          <w:sz w:val="20"/>
          <w:szCs w:val="20"/>
        </w:rPr>
        <w:t>),</w:t>
      </w:r>
    </w:p>
    <w:p w14:paraId="00EF4CCC"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javnih financah (Uradni list RS, št. 11/11 – uradno prečiščeno besedilo, 14/13 – </w:t>
      </w:r>
      <w:proofErr w:type="spellStart"/>
      <w:r w:rsidRPr="00886730">
        <w:rPr>
          <w:rFonts w:ascii="Arial" w:hAnsi="Arial" w:cs="Arial"/>
          <w:sz w:val="20"/>
          <w:szCs w:val="20"/>
        </w:rPr>
        <w:t>popr</w:t>
      </w:r>
      <w:proofErr w:type="spellEnd"/>
      <w:r w:rsidRPr="00886730">
        <w:rPr>
          <w:rFonts w:ascii="Arial" w:hAnsi="Arial" w:cs="Arial"/>
          <w:sz w:val="20"/>
          <w:szCs w:val="20"/>
        </w:rPr>
        <w:t xml:space="preserve">., 101/13, 55/15 – </w:t>
      </w:r>
      <w:proofErr w:type="spellStart"/>
      <w:r w:rsidRPr="00886730">
        <w:rPr>
          <w:rFonts w:ascii="Arial" w:hAnsi="Arial" w:cs="Arial"/>
          <w:sz w:val="20"/>
          <w:szCs w:val="20"/>
        </w:rPr>
        <w:t>ZFisP</w:t>
      </w:r>
      <w:proofErr w:type="spellEnd"/>
      <w:r w:rsidRPr="00886730">
        <w:rPr>
          <w:rFonts w:ascii="Arial" w:hAnsi="Arial" w:cs="Arial"/>
          <w:sz w:val="20"/>
          <w:szCs w:val="20"/>
        </w:rPr>
        <w:t xml:space="preserve">, 96/15 – ZIPRS1617, 13/18 in 195/20 – </w:t>
      </w:r>
      <w:proofErr w:type="spellStart"/>
      <w:r w:rsidRPr="00886730">
        <w:rPr>
          <w:rFonts w:ascii="Arial" w:hAnsi="Arial" w:cs="Arial"/>
          <w:sz w:val="20"/>
          <w:szCs w:val="20"/>
        </w:rPr>
        <w:t>odl</w:t>
      </w:r>
      <w:proofErr w:type="spellEnd"/>
      <w:r w:rsidRPr="00886730">
        <w:rPr>
          <w:rFonts w:ascii="Arial" w:hAnsi="Arial" w:cs="Arial"/>
          <w:sz w:val="20"/>
          <w:szCs w:val="20"/>
        </w:rPr>
        <w:t>. US),</w:t>
      </w:r>
    </w:p>
    <w:p w14:paraId="0231BC7F" w14:textId="79340EC9"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davku na dodano vrednost (Uradni list RS, št. 13/11 – uradno prečiščeno besedilo, 18/11, 78/11, 38/12, 83/12, 86/14, 90/15, 77/18, 59/19, 72/19,196/21 – </w:t>
      </w:r>
      <w:proofErr w:type="spellStart"/>
      <w:r w:rsidRPr="00886730">
        <w:rPr>
          <w:rFonts w:ascii="Arial" w:hAnsi="Arial" w:cs="Arial"/>
          <w:sz w:val="20"/>
          <w:szCs w:val="20"/>
        </w:rPr>
        <w:t>ZDOsk</w:t>
      </w:r>
      <w:proofErr w:type="spellEnd"/>
      <w:r w:rsidR="00AE7430">
        <w:rPr>
          <w:rFonts w:ascii="Arial" w:hAnsi="Arial" w:cs="Arial"/>
          <w:sz w:val="20"/>
          <w:szCs w:val="20"/>
        </w:rPr>
        <w:t>,</w:t>
      </w:r>
      <w:r w:rsidRPr="00886730">
        <w:rPr>
          <w:rFonts w:ascii="Arial" w:hAnsi="Arial" w:cs="Arial"/>
          <w:sz w:val="20"/>
          <w:szCs w:val="20"/>
        </w:rPr>
        <w:t xml:space="preserve"> 3/22 </w:t>
      </w:r>
      <w:r w:rsidR="00AE7430" w:rsidRPr="00886730">
        <w:rPr>
          <w:rFonts w:ascii="Arial" w:hAnsi="Arial" w:cs="Arial"/>
          <w:sz w:val="20"/>
          <w:szCs w:val="20"/>
        </w:rPr>
        <w:t>in</w:t>
      </w:r>
      <w:r w:rsidR="00AE7430">
        <w:rPr>
          <w:rFonts w:ascii="Arial" w:hAnsi="Arial" w:cs="Arial"/>
          <w:sz w:val="20"/>
          <w:szCs w:val="20"/>
        </w:rPr>
        <w:t xml:space="preserve"> 29/22;</w:t>
      </w:r>
      <w:r w:rsidR="00AE7430" w:rsidRPr="00886730">
        <w:rPr>
          <w:rFonts w:ascii="Arial" w:hAnsi="Arial" w:cs="Arial"/>
          <w:sz w:val="20"/>
          <w:szCs w:val="20"/>
        </w:rPr>
        <w:t xml:space="preserve"> </w:t>
      </w:r>
      <w:r w:rsidRPr="00886730">
        <w:rPr>
          <w:rFonts w:ascii="Arial" w:hAnsi="Arial" w:cs="Arial"/>
          <w:sz w:val="20"/>
          <w:szCs w:val="20"/>
        </w:rPr>
        <w:t>v nadaljevanju ZDDV-1),</w:t>
      </w:r>
    </w:p>
    <w:p w14:paraId="4918FE79" w14:textId="75898030"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Pravilnika o izvajanju Zakona o davku na dodano vrednost (Uradni list RS, št. 141/06, 52/07, 120/07, 21/08, 123/08, 105/09, 27/10, 104/10, 110/10, 82/11, 106/11, 108/11, 102/12, 54/13, 85/14, 95/14, 39/16, 45/16, 86/16, 50/17, 84/18, 77/19, 58/21</w:t>
      </w:r>
      <w:r w:rsidR="00AD1EF9">
        <w:rPr>
          <w:rFonts w:ascii="Arial" w:hAnsi="Arial" w:cs="Arial"/>
          <w:sz w:val="20"/>
          <w:szCs w:val="20"/>
        </w:rPr>
        <w:t>,</w:t>
      </w:r>
      <w:r w:rsidRPr="00886730">
        <w:rPr>
          <w:rFonts w:ascii="Arial" w:hAnsi="Arial" w:cs="Arial"/>
          <w:sz w:val="20"/>
          <w:szCs w:val="20"/>
        </w:rPr>
        <w:t xml:space="preserve"> 205/21</w:t>
      </w:r>
      <w:r w:rsidR="00AD1EF9">
        <w:rPr>
          <w:rFonts w:ascii="Arial" w:hAnsi="Arial" w:cs="Arial"/>
          <w:sz w:val="20"/>
          <w:szCs w:val="20"/>
        </w:rPr>
        <w:t>, 16/22 in 82/22</w:t>
      </w:r>
      <w:r w:rsidRPr="00886730">
        <w:rPr>
          <w:rFonts w:ascii="Arial" w:hAnsi="Arial" w:cs="Arial"/>
          <w:sz w:val="20"/>
          <w:szCs w:val="20"/>
        </w:rPr>
        <w:t>),</w:t>
      </w:r>
    </w:p>
    <w:p w14:paraId="5EE7337C"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Pravilnika o podrobnejši vsebini dokumentacije in obrazcih, povezanih z graditvijo objektov (Uradni list RS, št. 36/18, 51/18 – </w:t>
      </w:r>
      <w:proofErr w:type="spellStart"/>
      <w:r w:rsidRPr="00886730">
        <w:rPr>
          <w:rFonts w:ascii="Arial" w:hAnsi="Arial" w:cs="Arial"/>
          <w:sz w:val="20"/>
          <w:szCs w:val="20"/>
        </w:rPr>
        <w:t>popr</w:t>
      </w:r>
      <w:proofErr w:type="spellEnd"/>
      <w:r w:rsidRPr="00886730">
        <w:rPr>
          <w:rFonts w:ascii="Arial" w:hAnsi="Arial" w:cs="Arial"/>
          <w:sz w:val="20"/>
          <w:szCs w:val="20"/>
        </w:rPr>
        <w:t>., 197/20 in 199/21-GZ-1),</w:t>
      </w:r>
    </w:p>
    <w:p w14:paraId="66AF107C" w14:textId="03D896F5"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Uredbe o ravnanju z odpadki, ki nastanejo pri gradbenih delih (Uradni list RS, št. 34/08</w:t>
      </w:r>
      <w:r w:rsidR="00AD1EF9">
        <w:rPr>
          <w:rFonts w:ascii="Arial" w:hAnsi="Arial" w:cs="Arial"/>
          <w:sz w:val="20"/>
          <w:szCs w:val="20"/>
        </w:rPr>
        <w:t xml:space="preserve"> in 44/22</w:t>
      </w:r>
      <w:r w:rsidRPr="00886730">
        <w:rPr>
          <w:rFonts w:ascii="Arial" w:hAnsi="Arial" w:cs="Arial"/>
          <w:sz w:val="20"/>
          <w:szCs w:val="20"/>
        </w:rPr>
        <w:t>),</w:t>
      </w:r>
    </w:p>
    <w:p w14:paraId="65184939"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lastRenderedPageBreak/>
        <w:t>•</w:t>
      </w:r>
      <w:r w:rsidRPr="00886730">
        <w:rPr>
          <w:rFonts w:ascii="Arial" w:hAnsi="Arial" w:cs="Arial"/>
          <w:sz w:val="20"/>
          <w:szCs w:val="20"/>
        </w:rPr>
        <w:tab/>
        <w:t>Uredbe o zagotavljanju varnosti in zdravja pri delu na začasnih in premičnih gradbiščih (Uradni list RS, št. 83/05 in 43/11 – ZVZD-1),</w:t>
      </w:r>
    </w:p>
    <w:p w14:paraId="6FBE0A4A"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Uredba o zelenem javnem naročanju (Uradni list RS, št. 51/17, 64/19 in 121/21),</w:t>
      </w:r>
    </w:p>
    <w:p w14:paraId="689D9903"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Obligacijskega zakonika (Uradni list RS, št. 97/07 – uradno prečiščeno besedilo, 64/16 – </w:t>
      </w:r>
      <w:proofErr w:type="spellStart"/>
      <w:r w:rsidRPr="00886730">
        <w:rPr>
          <w:rFonts w:ascii="Arial" w:hAnsi="Arial" w:cs="Arial"/>
          <w:sz w:val="20"/>
          <w:szCs w:val="20"/>
        </w:rPr>
        <w:t>odl</w:t>
      </w:r>
      <w:proofErr w:type="spellEnd"/>
      <w:r w:rsidRPr="00886730">
        <w:rPr>
          <w:rFonts w:ascii="Arial" w:hAnsi="Arial" w:cs="Arial"/>
          <w:sz w:val="20"/>
          <w:szCs w:val="20"/>
        </w:rPr>
        <w:t>. US in 20/18 – OROZ631),</w:t>
      </w:r>
    </w:p>
    <w:p w14:paraId="01040A18"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integriteti in preprečevanju korupcije (Uradni list RS, št. 69/11 – uradno prečiščeno besedilo, 158/20 in 3/22 – </w:t>
      </w:r>
      <w:proofErr w:type="spellStart"/>
      <w:r w:rsidRPr="00886730">
        <w:rPr>
          <w:rFonts w:ascii="Arial" w:hAnsi="Arial" w:cs="Arial"/>
          <w:sz w:val="20"/>
          <w:szCs w:val="20"/>
        </w:rPr>
        <w:t>ZDeb</w:t>
      </w:r>
      <w:proofErr w:type="spellEnd"/>
      <w:r w:rsidRPr="00886730">
        <w:rPr>
          <w:rFonts w:ascii="Arial" w:hAnsi="Arial" w:cs="Arial"/>
          <w:sz w:val="20"/>
          <w:szCs w:val="20"/>
        </w:rPr>
        <w:t>),</w:t>
      </w:r>
    </w:p>
    <w:p w14:paraId="1303F3D1" w14:textId="77777777" w:rsidR="0088673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finančnem poslovanju, postopkih zaradi insolventnosti in prisilnem prenehanju (Uradni list RS, št. 176/21 – uradno prečiščeno besedilo, 178/21 – </w:t>
      </w:r>
      <w:proofErr w:type="spellStart"/>
      <w:r w:rsidRPr="00886730">
        <w:rPr>
          <w:rFonts w:ascii="Arial" w:hAnsi="Arial" w:cs="Arial"/>
          <w:sz w:val="20"/>
          <w:szCs w:val="20"/>
        </w:rPr>
        <w:t>popr</w:t>
      </w:r>
      <w:proofErr w:type="spellEnd"/>
      <w:r w:rsidRPr="00886730">
        <w:rPr>
          <w:rFonts w:ascii="Arial" w:hAnsi="Arial" w:cs="Arial"/>
          <w:sz w:val="20"/>
          <w:szCs w:val="20"/>
        </w:rPr>
        <w:t xml:space="preserve">. in 196/21 – </w:t>
      </w:r>
      <w:proofErr w:type="spellStart"/>
      <w:r w:rsidRPr="00886730">
        <w:rPr>
          <w:rFonts w:ascii="Arial" w:hAnsi="Arial" w:cs="Arial"/>
          <w:sz w:val="20"/>
          <w:szCs w:val="20"/>
        </w:rPr>
        <w:t>odl</w:t>
      </w:r>
      <w:proofErr w:type="spellEnd"/>
      <w:r w:rsidRPr="00886730">
        <w:rPr>
          <w:rFonts w:ascii="Arial" w:hAnsi="Arial" w:cs="Arial"/>
          <w:sz w:val="20"/>
          <w:szCs w:val="20"/>
        </w:rPr>
        <w:t>. US, v nadaljevanju ZFPPIPP),</w:t>
      </w:r>
    </w:p>
    <w:p w14:paraId="19AD5C24" w14:textId="25829E3B" w:rsidR="00AD1EF9" w:rsidRPr="00886730" w:rsidRDefault="00886730" w:rsidP="00AD1EF9">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 xml:space="preserve">Zakona o varstvu okolja (Uradni list RS, št. </w:t>
      </w:r>
      <w:r w:rsidR="00AD1EF9">
        <w:rPr>
          <w:rFonts w:ascii="Arial" w:hAnsi="Arial" w:cs="Arial"/>
          <w:sz w:val="20"/>
          <w:szCs w:val="20"/>
        </w:rPr>
        <w:t>44</w:t>
      </w:r>
      <w:r w:rsidRPr="00886730">
        <w:rPr>
          <w:rFonts w:ascii="Arial" w:hAnsi="Arial" w:cs="Arial"/>
          <w:sz w:val="20"/>
          <w:szCs w:val="20"/>
        </w:rPr>
        <w:t>/</w:t>
      </w:r>
      <w:r w:rsidR="00AD1EF9">
        <w:rPr>
          <w:rFonts w:ascii="Arial" w:hAnsi="Arial" w:cs="Arial"/>
          <w:sz w:val="20"/>
          <w:szCs w:val="20"/>
        </w:rPr>
        <w:t>22</w:t>
      </w:r>
      <w:r w:rsidR="00251DF7">
        <w:rPr>
          <w:rFonts w:ascii="Arial" w:hAnsi="Arial" w:cs="Arial"/>
          <w:sz w:val="20"/>
          <w:szCs w:val="20"/>
        </w:rPr>
        <w:t>;</w:t>
      </w:r>
      <w:r w:rsidR="00AD1EF9">
        <w:rPr>
          <w:rFonts w:ascii="Arial" w:hAnsi="Arial" w:cs="Arial"/>
          <w:sz w:val="20"/>
          <w:szCs w:val="20"/>
        </w:rPr>
        <w:t xml:space="preserve"> </w:t>
      </w:r>
      <w:r w:rsidR="00AD1EF9" w:rsidRPr="00886730">
        <w:rPr>
          <w:rFonts w:ascii="Arial" w:hAnsi="Arial" w:cs="Arial"/>
          <w:sz w:val="20"/>
          <w:szCs w:val="20"/>
        </w:rPr>
        <w:t>v nadaljevanju Z</w:t>
      </w:r>
      <w:r w:rsidR="00251DF7">
        <w:rPr>
          <w:rFonts w:ascii="Arial" w:hAnsi="Arial" w:cs="Arial"/>
          <w:sz w:val="20"/>
          <w:szCs w:val="20"/>
        </w:rPr>
        <w:t>VO-2)</w:t>
      </w:r>
    </w:p>
    <w:p w14:paraId="4D59AED7" w14:textId="6BA2ADEE" w:rsidR="00605EB0" w:rsidRPr="00886730" w:rsidRDefault="00886730" w:rsidP="00886730">
      <w:pPr>
        <w:jc w:val="both"/>
        <w:rPr>
          <w:rFonts w:ascii="Arial" w:hAnsi="Arial" w:cs="Arial"/>
          <w:sz w:val="20"/>
          <w:szCs w:val="20"/>
        </w:rPr>
      </w:pPr>
      <w:r w:rsidRPr="00886730">
        <w:rPr>
          <w:rFonts w:ascii="Arial" w:hAnsi="Arial" w:cs="Arial"/>
          <w:sz w:val="20"/>
          <w:szCs w:val="20"/>
        </w:rPr>
        <w:t>•</w:t>
      </w:r>
      <w:r w:rsidRPr="00886730">
        <w:rPr>
          <w:rFonts w:ascii="Arial" w:hAnsi="Arial" w:cs="Arial"/>
          <w:sz w:val="20"/>
          <w:szCs w:val="20"/>
        </w:rPr>
        <w:tab/>
        <w:t>drugih zakonskih ali podzakonskih aktov, ki urejajo področje, na katerega se nanaša javno naročilo in ostale veljavne zakonodaje.</w:t>
      </w:r>
    </w:p>
    <w:p w14:paraId="1E2AB0FD" w14:textId="01EBC7B9" w:rsidR="000C7FB2" w:rsidRPr="005D73B0" w:rsidRDefault="000C7FB2" w:rsidP="00886730">
      <w:pPr>
        <w:keepNext/>
        <w:numPr>
          <w:ilvl w:val="0"/>
          <w:numId w:val="14"/>
        </w:numPr>
        <w:spacing w:before="240" w:after="60"/>
        <w:outlineLvl w:val="1"/>
        <w:rPr>
          <w:rFonts w:ascii="Arial" w:hAnsi="Arial" w:cs="Arial"/>
          <w:b/>
          <w:bCs/>
        </w:rPr>
      </w:pPr>
      <w:r w:rsidRPr="005D73B0">
        <w:rPr>
          <w:rFonts w:ascii="Arial" w:hAnsi="Arial" w:cs="Arial"/>
          <w:b/>
          <w:bCs/>
        </w:rPr>
        <w:t>PREDMET JAVNEGA NAROČILA</w:t>
      </w:r>
    </w:p>
    <w:p w14:paraId="7E776912" w14:textId="2581BE67" w:rsidR="00D91997" w:rsidRPr="005D73B0" w:rsidRDefault="00CC3E31" w:rsidP="00D91997">
      <w:pPr>
        <w:autoSpaceDE w:val="0"/>
        <w:autoSpaceDN w:val="0"/>
        <w:adjustRightInd w:val="0"/>
        <w:contextualSpacing/>
        <w:jc w:val="both"/>
        <w:rPr>
          <w:rFonts w:ascii="Arial" w:hAnsi="Arial" w:cs="Arial"/>
          <w:sz w:val="20"/>
          <w:szCs w:val="20"/>
        </w:rPr>
      </w:pPr>
      <w:r w:rsidRPr="005D73B0">
        <w:rPr>
          <w:rFonts w:ascii="Arial" w:hAnsi="Arial" w:cs="Arial"/>
          <w:sz w:val="20"/>
          <w:szCs w:val="20"/>
        </w:rPr>
        <w:t xml:space="preserve">Predmet javnega naročila </w:t>
      </w:r>
      <w:r w:rsidR="00D91997" w:rsidRPr="005D73B0">
        <w:rPr>
          <w:rFonts w:ascii="Arial" w:hAnsi="Arial" w:cs="Arial"/>
          <w:sz w:val="20"/>
          <w:szCs w:val="20"/>
        </w:rPr>
        <w:t xml:space="preserve">je </w:t>
      </w:r>
      <w:r w:rsidR="00886730">
        <w:rPr>
          <w:rFonts w:ascii="Arial" w:hAnsi="Arial" w:cs="Arial"/>
          <w:sz w:val="20"/>
          <w:szCs w:val="20"/>
        </w:rPr>
        <w:t>dobava in montaža opreme</w:t>
      </w:r>
      <w:r w:rsidR="00BF2C58">
        <w:rPr>
          <w:rFonts w:ascii="Arial" w:hAnsi="Arial" w:cs="Arial"/>
          <w:sz w:val="20"/>
          <w:szCs w:val="20"/>
        </w:rPr>
        <w:t xml:space="preserve"> </w:t>
      </w:r>
      <w:r w:rsidR="00A249E3">
        <w:rPr>
          <w:rFonts w:ascii="Arial" w:hAnsi="Arial" w:cs="Arial"/>
          <w:sz w:val="20"/>
          <w:szCs w:val="20"/>
        </w:rPr>
        <w:t xml:space="preserve">v </w:t>
      </w:r>
      <w:r w:rsidR="00BF2C58">
        <w:rPr>
          <w:rFonts w:ascii="Arial" w:hAnsi="Arial" w:cs="Arial"/>
          <w:sz w:val="20"/>
          <w:szCs w:val="20"/>
        </w:rPr>
        <w:t>DSO</w:t>
      </w:r>
      <w:r w:rsidR="00A249E3" w:rsidRPr="00A249E3">
        <w:rPr>
          <w:rFonts w:ascii="Arial" w:hAnsi="Arial" w:cs="Arial"/>
          <w:sz w:val="16"/>
          <w:szCs w:val="16"/>
        </w:rPr>
        <w:t xml:space="preserve"> </w:t>
      </w:r>
      <w:r w:rsidR="00A249E3" w:rsidRPr="00A249E3">
        <w:rPr>
          <w:rFonts w:ascii="Arial" w:hAnsi="Arial" w:cs="Arial"/>
          <w:sz w:val="20"/>
          <w:szCs w:val="20"/>
        </w:rPr>
        <w:t>Polde Eberl-Jamski</w:t>
      </w:r>
      <w:r w:rsidR="00BF2C58">
        <w:rPr>
          <w:rFonts w:ascii="Arial" w:hAnsi="Arial" w:cs="Arial"/>
          <w:sz w:val="20"/>
          <w:szCs w:val="20"/>
        </w:rPr>
        <w:t xml:space="preserve"> Izlake</w:t>
      </w:r>
      <w:r w:rsidR="00D91997" w:rsidRPr="005D73B0">
        <w:rPr>
          <w:rFonts w:ascii="Arial" w:hAnsi="Arial" w:cs="Arial"/>
          <w:sz w:val="20"/>
          <w:szCs w:val="20"/>
        </w:rPr>
        <w:t xml:space="preserve">. </w:t>
      </w:r>
    </w:p>
    <w:p w14:paraId="555AF487" w14:textId="56A0D455" w:rsidR="00FB6128" w:rsidRPr="00F97403" w:rsidRDefault="00FB6128" w:rsidP="00D91997">
      <w:pPr>
        <w:keepNext/>
        <w:numPr>
          <w:ilvl w:val="0"/>
          <w:numId w:val="14"/>
        </w:numPr>
        <w:spacing w:before="240" w:after="60"/>
        <w:outlineLvl w:val="1"/>
        <w:rPr>
          <w:rFonts w:ascii="Arial" w:hAnsi="Arial" w:cs="Arial"/>
          <w:b/>
          <w:bCs/>
        </w:rPr>
      </w:pPr>
      <w:r w:rsidRPr="00F97403">
        <w:rPr>
          <w:rFonts w:ascii="Arial" w:hAnsi="Arial" w:cs="Arial"/>
          <w:b/>
          <w:bCs/>
        </w:rPr>
        <w:t>POGODBENI ROKI</w:t>
      </w:r>
    </w:p>
    <w:p w14:paraId="05507874" w14:textId="7D724703" w:rsidR="00D915A6" w:rsidRPr="00F97403" w:rsidRDefault="00275A2D" w:rsidP="00145706">
      <w:pPr>
        <w:jc w:val="both"/>
        <w:rPr>
          <w:rFonts w:ascii="Arial" w:hAnsi="Arial" w:cs="Arial"/>
          <w:sz w:val="20"/>
          <w:szCs w:val="20"/>
        </w:rPr>
      </w:pPr>
      <w:bookmarkStart w:id="5" w:name="_Hlk104190806"/>
      <w:r w:rsidRPr="00F97403">
        <w:rPr>
          <w:rFonts w:ascii="Arial" w:hAnsi="Arial" w:cs="Arial"/>
          <w:sz w:val="20"/>
          <w:szCs w:val="20"/>
        </w:rPr>
        <w:t>Izvajalec bo moral dela izvajati po posameznih traktih, naročnik bo stanovalce za čas izvajanja de</w:t>
      </w:r>
      <w:r w:rsidR="00A20719" w:rsidRPr="00F97403">
        <w:rPr>
          <w:rFonts w:ascii="Arial" w:hAnsi="Arial" w:cs="Arial"/>
          <w:sz w:val="20"/>
          <w:szCs w:val="20"/>
        </w:rPr>
        <w:t>l</w:t>
      </w:r>
      <w:r w:rsidRPr="00F97403">
        <w:rPr>
          <w:rFonts w:ascii="Arial" w:hAnsi="Arial" w:cs="Arial"/>
          <w:sz w:val="20"/>
          <w:szCs w:val="20"/>
        </w:rPr>
        <w:t xml:space="preserve"> izselil. </w:t>
      </w:r>
    </w:p>
    <w:p w14:paraId="0AC80320" w14:textId="77777777" w:rsidR="00D915A6" w:rsidRPr="00F97403" w:rsidRDefault="00D915A6" w:rsidP="00145706">
      <w:pPr>
        <w:jc w:val="both"/>
        <w:rPr>
          <w:rFonts w:ascii="Arial" w:hAnsi="Arial" w:cs="Arial"/>
          <w:sz w:val="20"/>
          <w:szCs w:val="20"/>
        </w:rPr>
      </w:pPr>
    </w:p>
    <w:p w14:paraId="72FEB431" w14:textId="759742C6" w:rsidR="00421E56" w:rsidRPr="00F97403" w:rsidRDefault="00D915A6" w:rsidP="00145706">
      <w:pPr>
        <w:jc w:val="both"/>
        <w:rPr>
          <w:rFonts w:ascii="Arial" w:hAnsi="Arial" w:cs="Arial"/>
          <w:b/>
          <w:bCs/>
          <w:sz w:val="20"/>
          <w:szCs w:val="20"/>
        </w:rPr>
      </w:pPr>
      <w:r w:rsidRPr="00F97403">
        <w:rPr>
          <w:rFonts w:ascii="Arial" w:hAnsi="Arial" w:cs="Arial"/>
          <w:sz w:val="20"/>
          <w:szCs w:val="20"/>
        </w:rPr>
        <w:t xml:space="preserve">V nadaljevanju so </w:t>
      </w:r>
      <w:r w:rsidR="00275A2D" w:rsidRPr="00F97403">
        <w:rPr>
          <w:rFonts w:ascii="Arial" w:hAnsi="Arial" w:cs="Arial"/>
          <w:sz w:val="20"/>
          <w:szCs w:val="20"/>
        </w:rPr>
        <w:t>definiran</w:t>
      </w:r>
      <w:r w:rsidRPr="00F97403">
        <w:rPr>
          <w:rFonts w:ascii="Arial" w:hAnsi="Arial" w:cs="Arial"/>
          <w:sz w:val="20"/>
          <w:szCs w:val="20"/>
        </w:rPr>
        <w:t xml:space="preserve">i okvirni roki izvedbe, končne roke izvedbe bosta naročnik in izbrani izvajalec definirala ob podpisu pogodbe. Fiksen je samo končni rok izvedbe, to je </w:t>
      </w:r>
      <w:r w:rsidR="007D16F9" w:rsidRPr="00F97403">
        <w:rPr>
          <w:rFonts w:ascii="Arial" w:hAnsi="Arial" w:cs="Arial"/>
          <w:sz w:val="20"/>
          <w:szCs w:val="20"/>
        </w:rPr>
        <w:t xml:space="preserve">avgust </w:t>
      </w:r>
      <w:r w:rsidRPr="00F97403">
        <w:rPr>
          <w:rFonts w:ascii="Arial" w:hAnsi="Arial" w:cs="Arial"/>
          <w:sz w:val="20"/>
          <w:szCs w:val="20"/>
        </w:rPr>
        <w:t>2023.</w:t>
      </w:r>
      <w:r w:rsidR="00145706" w:rsidRPr="00F97403">
        <w:rPr>
          <w:rFonts w:ascii="Arial" w:hAnsi="Arial" w:cs="Arial"/>
          <w:sz w:val="20"/>
          <w:szCs w:val="20"/>
        </w:rPr>
        <w:t xml:space="preserve"> </w:t>
      </w:r>
    </w:p>
    <w:p w14:paraId="356AC04D" w14:textId="5B600E88" w:rsidR="00A05CC8" w:rsidRPr="00F97403" w:rsidRDefault="00A05CC8" w:rsidP="00145706">
      <w:pPr>
        <w:jc w:val="both"/>
        <w:rPr>
          <w:rFonts w:ascii="Arial" w:hAnsi="Arial" w:cs="Arial"/>
          <w:b/>
          <w:bCs/>
          <w:sz w:val="20"/>
          <w:szCs w:val="20"/>
        </w:rPr>
      </w:pPr>
    </w:p>
    <w:p w14:paraId="50118846" w14:textId="77777777" w:rsidR="00636E31" w:rsidRPr="00F97403" w:rsidRDefault="00636E31" w:rsidP="00636E31">
      <w:pPr>
        <w:autoSpaceDE w:val="0"/>
        <w:autoSpaceDN w:val="0"/>
        <w:jc w:val="both"/>
        <w:rPr>
          <w:rFonts w:ascii="Arial" w:hAnsi="Arial" w:cs="Arial"/>
          <w:sz w:val="20"/>
          <w:szCs w:val="20"/>
        </w:rPr>
      </w:pPr>
      <w:r w:rsidRPr="00F97403">
        <w:rPr>
          <w:rFonts w:ascii="Arial" w:hAnsi="Arial" w:cs="Arial"/>
          <w:sz w:val="20"/>
          <w:szCs w:val="20"/>
        </w:rPr>
        <w:t>TRAKT A</w:t>
      </w:r>
    </w:p>
    <w:p w14:paraId="7F099D79" w14:textId="3D299F08"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30. november</w:t>
      </w:r>
      <w:r w:rsidR="00636E31" w:rsidRPr="00F97403">
        <w:rPr>
          <w:rFonts w:ascii="Arial" w:hAnsi="Arial" w:cs="Arial"/>
          <w:sz w:val="20"/>
          <w:szCs w:val="20"/>
        </w:rPr>
        <w:t xml:space="preserve"> </w:t>
      </w:r>
      <w:r w:rsidRPr="00F97403">
        <w:rPr>
          <w:rFonts w:ascii="Arial" w:hAnsi="Arial" w:cs="Arial"/>
          <w:sz w:val="20"/>
          <w:szCs w:val="20"/>
        </w:rPr>
        <w:t>202</w:t>
      </w:r>
      <w:r w:rsidRPr="00F97403">
        <w:rPr>
          <w:rFonts w:ascii="Arial" w:hAnsi="Arial" w:cs="Arial"/>
          <w:sz w:val="20"/>
          <w:szCs w:val="20"/>
        </w:rPr>
        <w:t xml:space="preserve">2 </w:t>
      </w:r>
      <w:r w:rsidR="00636E31" w:rsidRPr="00F97403">
        <w:rPr>
          <w:rFonts w:ascii="Arial" w:hAnsi="Arial" w:cs="Arial"/>
          <w:sz w:val="20"/>
          <w:szCs w:val="20"/>
        </w:rPr>
        <w:t xml:space="preserve">– </w:t>
      </w:r>
      <w:r w:rsidRPr="00F97403">
        <w:rPr>
          <w:rFonts w:ascii="Arial" w:hAnsi="Arial" w:cs="Arial"/>
          <w:sz w:val="20"/>
          <w:szCs w:val="20"/>
        </w:rPr>
        <w:t>10</w:t>
      </w:r>
      <w:r w:rsidR="00636E31" w:rsidRPr="00F97403">
        <w:rPr>
          <w:rFonts w:ascii="Arial" w:hAnsi="Arial" w:cs="Arial"/>
          <w:sz w:val="20"/>
          <w:szCs w:val="20"/>
        </w:rPr>
        <w:t xml:space="preserve">. </w:t>
      </w:r>
      <w:r w:rsidRPr="00F97403">
        <w:rPr>
          <w:rFonts w:ascii="Arial" w:hAnsi="Arial" w:cs="Arial"/>
          <w:sz w:val="20"/>
          <w:szCs w:val="20"/>
        </w:rPr>
        <w:t>december</w:t>
      </w:r>
      <w:r w:rsidR="00636E31" w:rsidRPr="00F97403">
        <w:rPr>
          <w:rFonts w:ascii="Arial" w:hAnsi="Arial" w:cs="Arial"/>
          <w:sz w:val="20"/>
          <w:szCs w:val="20"/>
        </w:rPr>
        <w:t xml:space="preserve"> 2022</w:t>
      </w:r>
    </w:p>
    <w:p w14:paraId="00855E70" w14:textId="77777777" w:rsidR="00636E31" w:rsidRPr="00F97403" w:rsidRDefault="00636E31" w:rsidP="00636E31">
      <w:pPr>
        <w:autoSpaceDE w:val="0"/>
        <w:autoSpaceDN w:val="0"/>
        <w:jc w:val="both"/>
        <w:rPr>
          <w:rFonts w:ascii="Arial" w:hAnsi="Arial" w:cs="Arial"/>
          <w:sz w:val="20"/>
          <w:szCs w:val="20"/>
        </w:rPr>
      </w:pPr>
      <w:r w:rsidRPr="00F97403">
        <w:rPr>
          <w:rFonts w:ascii="Arial" w:hAnsi="Arial" w:cs="Arial"/>
          <w:sz w:val="20"/>
          <w:szCs w:val="20"/>
        </w:rPr>
        <w:t>TRAKT C</w:t>
      </w:r>
    </w:p>
    <w:p w14:paraId="0D0892A0" w14:textId="0938EB74" w:rsidR="00636E31" w:rsidRPr="00F97403" w:rsidRDefault="007D16F9" w:rsidP="00636E31">
      <w:pPr>
        <w:autoSpaceDE w:val="0"/>
        <w:autoSpaceDN w:val="0"/>
        <w:jc w:val="both"/>
        <w:rPr>
          <w:rFonts w:ascii="Arial" w:hAnsi="Arial" w:cs="Arial"/>
          <w:sz w:val="20"/>
          <w:szCs w:val="20"/>
        </w:rPr>
      </w:pPr>
      <w:r w:rsidRPr="00F97403">
        <w:rPr>
          <w:rFonts w:ascii="Arial" w:hAnsi="Arial" w:cs="Arial"/>
          <w:sz w:val="20"/>
          <w:szCs w:val="20"/>
        </w:rPr>
        <w:t>8. marec 2023</w:t>
      </w:r>
      <w:r w:rsidRPr="00F97403">
        <w:rPr>
          <w:rFonts w:ascii="Arial" w:hAnsi="Arial" w:cs="Arial"/>
          <w:sz w:val="20"/>
          <w:szCs w:val="20"/>
        </w:rPr>
        <w:t xml:space="preserve"> </w:t>
      </w:r>
      <w:r w:rsidR="00636E31" w:rsidRPr="00F97403">
        <w:rPr>
          <w:rFonts w:ascii="Arial" w:hAnsi="Arial" w:cs="Arial"/>
          <w:sz w:val="20"/>
          <w:szCs w:val="20"/>
        </w:rPr>
        <w:t xml:space="preserve">– </w:t>
      </w:r>
      <w:r w:rsidRPr="00F97403">
        <w:rPr>
          <w:rFonts w:ascii="Arial" w:hAnsi="Arial" w:cs="Arial"/>
          <w:sz w:val="20"/>
          <w:szCs w:val="20"/>
        </w:rPr>
        <w:t>15</w:t>
      </w:r>
      <w:r w:rsidRPr="00F97403">
        <w:rPr>
          <w:rFonts w:ascii="Arial" w:hAnsi="Arial" w:cs="Arial"/>
          <w:sz w:val="20"/>
          <w:szCs w:val="20"/>
        </w:rPr>
        <w:t xml:space="preserve">. marec </w:t>
      </w:r>
      <w:r w:rsidR="00636E31" w:rsidRPr="00F97403">
        <w:rPr>
          <w:rFonts w:ascii="Arial" w:hAnsi="Arial" w:cs="Arial"/>
          <w:sz w:val="20"/>
          <w:szCs w:val="20"/>
        </w:rPr>
        <w:t>2023</w:t>
      </w:r>
    </w:p>
    <w:p w14:paraId="6A01FA13" w14:textId="77777777" w:rsidR="00636E31" w:rsidRPr="00F97403" w:rsidRDefault="00636E31" w:rsidP="00636E31">
      <w:pPr>
        <w:autoSpaceDE w:val="0"/>
        <w:autoSpaceDN w:val="0"/>
        <w:jc w:val="both"/>
        <w:rPr>
          <w:rFonts w:ascii="Arial" w:hAnsi="Arial" w:cs="Arial"/>
          <w:sz w:val="20"/>
          <w:szCs w:val="20"/>
        </w:rPr>
      </w:pPr>
      <w:r w:rsidRPr="00F97403">
        <w:rPr>
          <w:rFonts w:ascii="Arial" w:hAnsi="Arial" w:cs="Arial"/>
          <w:sz w:val="20"/>
          <w:szCs w:val="20"/>
        </w:rPr>
        <w:t>TRAKT B</w:t>
      </w:r>
    </w:p>
    <w:bookmarkEnd w:id="5"/>
    <w:p w14:paraId="7D979595" w14:textId="5501F6AC" w:rsidR="007D16F9" w:rsidRDefault="007D16F9" w:rsidP="007D16F9">
      <w:pPr>
        <w:autoSpaceDE w:val="0"/>
        <w:autoSpaceDN w:val="0"/>
        <w:jc w:val="both"/>
        <w:rPr>
          <w:rFonts w:ascii="Arial" w:hAnsi="Arial" w:cs="Arial"/>
          <w:sz w:val="20"/>
          <w:szCs w:val="20"/>
        </w:rPr>
      </w:pPr>
      <w:r w:rsidRPr="00F97403">
        <w:rPr>
          <w:rFonts w:ascii="Arial" w:hAnsi="Arial" w:cs="Arial"/>
          <w:sz w:val="20"/>
          <w:szCs w:val="20"/>
        </w:rPr>
        <w:t xml:space="preserve">4. avgust </w:t>
      </w:r>
      <w:r w:rsidRPr="00F97403">
        <w:rPr>
          <w:rFonts w:ascii="Arial" w:hAnsi="Arial" w:cs="Arial"/>
          <w:sz w:val="20"/>
          <w:szCs w:val="20"/>
        </w:rPr>
        <w:t>2023</w:t>
      </w:r>
      <w:r w:rsidRPr="00F97403">
        <w:rPr>
          <w:rFonts w:ascii="Arial" w:hAnsi="Arial" w:cs="Arial"/>
          <w:sz w:val="20"/>
          <w:szCs w:val="20"/>
        </w:rPr>
        <w:t xml:space="preserve"> </w:t>
      </w:r>
      <w:r w:rsidRPr="00F97403">
        <w:rPr>
          <w:rFonts w:ascii="Arial" w:hAnsi="Arial" w:cs="Arial"/>
          <w:sz w:val="20"/>
          <w:szCs w:val="20"/>
        </w:rPr>
        <w:t>– 1</w:t>
      </w:r>
      <w:r w:rsidRPr="00F97403">
        <w:rPr>
          <w:rFonts w:ascii="Arial" w:hAnsi="Arial" w:cs="Arial"/>
          <w:sz w:val="20"/>
          <w:szCs w:val="20"/>
        </w:rPr>
        <w:t>9</w:t>
      </w:r>
      <w:r w:rsidRPr="00F97403">
        <w:rPr>
          <w:rFonts w:ascii="Arial" w:hAnsi="Arial" w:cs="Arial"/>
          <w:sz w:val="20"/>
          <w:szCs w:val="20"/>
        </w:rPr>
        <w:t>. avgust 2023</w:t>
      </w:r>
    </w:p>
    <w:p w14:paraId="476105AB" w14:textId="77777777" w:rsidR="00F97403" w:rsidRPr="00F97403" w:rsidRDefault="00F97403" w:rsidP="007D16F9">
      <w:pPr>
        <w:autoSpaceDE w:val="0"/>
        <w:autoSpaceDN w:val="0"/>
        <w:jc w:val="both"/>
        <w:rPr>
          <w:rFonts w:ascii="Arial" w:hAnsi="Arial" w:cs="Arial"/>
          <w:sz w:val="20"/>
          <w:szCs w:val="20"/>
        </w:rPr>
      </w:pPr>
    </w:p>
    <w:p w14:paraId="4C4CE1AD" w14:textId="77B0D150" w:rsidR="00B71C56" w:rsidRPr="00F97403" w:rsidRDefault="00B71C56" w:rsidP="007D16F9">
      <w:pPr>
        <w:keepNext/>
        <w:numPr>
          <w:ilvl w:val="0"/>
          <w:numId w:val="46"/>
        </w:numPr>
        <w:spacing w:before="240" w:after="60"/>
        <w:outlineLvl w:val="1"/>
        <w:rPr>
          <w:rFonts w:ascii="Arial" w:hAnsi="Arial" w:cs="Arial"/>
          <w:b/>
          <w:bCs/>
        </w:rPr>
      </w:pPr>
      <w:r w:rsidRPr="00F97403">
        <w:rPr>
          <w:rFonts w:ascii="Arial" w:hAnsi="Arial" w:cs="Arial"/>
          <w:b/>
          <w:bCs/>
        </w:rPr>
        <w:t>VIRI SREDSTEV</w:t>
      </w:r>
    </w:p>
    <w:p w14:paraId="294CDE80" w14:textId="55EB5907" w:rsidR="00B231D9" w:rsidRDefault="00C05728" w:rsidP="00B231D9">
      <w:pPr>
        <w:jc w:val="both"/>
        <w:rPr>
          <w:rFonts w:ascii="Arial" w:hAnsi="Arial" w:cs="Arial"/>
          <w:sz w:val="20"/>
          <w:szCs w:val="20"/>
        </w:rPr>
      </w:pPr>
      <w:r w:rsidRPr="007028E5">
        <w:rPr>
          <w:rFonts w:ascii="Arial" w:hAnsi="Arial" w:cs="Arial"/>
          <w:sz w:val="20"/>
          <w:szCs w:val="20"/>
        </w:rPr>
        <w:t>Naročnik financira predmet javnega naročila iz lastnih sredstev, p</w:t>
      </w:r>
      <w:r w:rsidR="002C3B7C" w:rsidRPr="007028E5">
        <w:rPr>
          <w:rFonts w:ascii="Arial" w:hAnsi="Arial" w:cs="Arial"/>
          <w:sz w:val="20"/>
          <w:szCs w:val="20"/>
        </w:rPr>
        <w:t xml:space="preserve">rojekt sofinancira Evropska unija </w:t>
      </w:r>
      <w:r w:rsidR="00B231D9" w:rsidRPr="00B231D9">
        <w:rPr>
          <w:rFonts w:ascii="Arial" w:hAnsi="Arial" w:cs="Arial"/>
          <w:sz w:val="20"/>
          <w:szCs w:val="20"/>
        </w:rPr>
        <w:t xml:space="preserve">v okviru 15. prednostne osi REACT EU – ESRR »Spodbujanje odprave posledic krize v okviru pandemije COVID – 19 in priprava zelenega, digitalnega in odpornega okrevanja gospodarstva« Operativnega programa za izvajanje evropske kohezijske politike v obdobju 2014 </w:t>
      </w:r>
      <w:r w:rsidR="00B231D9">
        <w:rPr>
          <w:rFonts w:ascii="Arial" w:hAnsi="Arial" w:cs="Arial"/>
          <w:sz w:val="20"/>
          <w:szCs w:val="20"/>
        </w:rPr>
        <w:t>–</w:t>
      </w:r>
      <w:r w:rsidR="00B231D9" w:rsidRPr="00B231D9">
        <w:rPr>
          <w:rFonts w:ascii="Arial" w:hAnsi="Arial" w:cs="Arial"/>
          <w:sz w:val="20"/>
          <w:szCs w:val="20"/>
        </w:rPr>
        <w:t xml:space="preserve"> 2020</w:t>
      </w:r>
      <w:r w:rsidR="00B231D9">
        <w:rPr>
          <w:rFonts w:ascii="Arial" w:hAnsi="Arial" w:cs="Arial"/>
          <w:sz w:val="20"/>
          <w:szCs w:val="20"/>
        </w:rPr>
        <w:t>.</w:t>
      </w:r>
    </w:p>
    <w:p w14:paraId="433A6730" w14:textId="050097DD" w:rsidR="00B71C56" w:rsidRPr="005D73B0" w:rsidRDefault="00B71C56" w:rsidP="007D16F9">
      <w:pPr>
        <w:keepNext/>
        <w:numPr>
          <w:ilvl w:val="0"/>
          <w:numId w:val="46"/>
        </w:numPr>
        <w:spacing w:before="240" w:after="60"/>
        <w:outlineLvl w:val="1"/>
        <w:rPr>
          <w:rFonts w:ascii="Arial" w:hAnsi="Arial" w:cs="Arial"/>
          <w:b/>
          <w:bCs/>
        </w:rPr>
      </w:pPr>
      <w:r w:rsidRPr="007028E5">
        <w:rPr>
          <w:rFonts w:ascii="Arial" w:hAnsi="Arial" w:cs="Arial"/>
          <w:b/>
          <w:bCs/>
        </w:rPr>
        <w:t>DELITEV NA SKLOPE</w:t>
      </w:r>
    </w:p>
    <w:p w14:paraId="32956EDC"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Naročilo ni razdeljeno na sklope.</w:t>
      </w:r>
    </w:p>
    <w:p w14:paraId="29CAC045"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VARIANTNE PONUDBE</w:t>
      </w:r>
    </w:p>
    <w:p w14:paraId="623EE27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Ponudnik mora glede na predmet javnega naročila ponuditi ponudbo za vsa razpisana dela, variantne ponudbe se ne bodo upoštevale. </w:t>
      </w:r>
    </w:p>
    <w:p w14:paraId="3B03726E"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PONUDBA</w:t>
      </w:r>
    </w:p>
    <w:p w14:paraId="0E49BF34" w14:textId="77777777" w:rsidR="00B71C56" w:rsidRPr="005D73B0" w:rsidRDefault="00B71C56" w:rsidP="007D16F9">
      <w:pPr>
        <w:keepNext/>
        <w:numPr>
          <w:ilvl w:val="1"/>
          <w:numId w:val="46"/>
        </w:numPr>
        <w:spacing w:before="120" w:after="60"/>
        <w:ind w:left="788" w:hanging="431"/>
        <w:outlineLvl w:val="1"/>
        <w:rPr>
          <w:rFonts w:ascii="Arial" w:hAnsi="Arial" w:cs="Arial"/>
          <w:b/>
          <w:bCs/>
          <w:sz w:val="20"/>
          <w:szCs w:val="20"/>
        </w:rPr>
      </w:pPr>
      <w:r w:rsidRPr="005D73B0">
        <w:rPr>
          <w:rFonts w:ascii="Arial" w:hAnsi="Arial" w:cs="Arial"/>
          <w:b/>
          <w:bCs/>
          <w:sz w:val="20"/>
          <w:szCs w:val="20"/>
        </w:rPr>
        <w:t>Samostojna ponudba</w:t>
      </w:r>
    </w:p>
    <w:p w14:paraId="3E38EE2E"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Samostojna je tista ponudba, v kateri nastopa samo en gospodarski subjekt (samostojni ponudnik), ki sam izpolnjuje vse razpisane pogoje in zahteve ter sam s svojimi znanji in zagotovljenimi zmogljivostmi v celoti prevzema izvedbo naročila. Kot ponudnik se lahko javnega razpisa udeleži vsak gospodarski subjekt, ki je pravna ali fizična oseba, ki izpolnjuje razpisne pogoje za oddajo ponudbe.</w:t>
      </w:r>
    </w:p>
    <w:p w14:paraId="29162EB5" w14:textId="77777777" w:rsidR="00B71C56" w:rsidRPr="005D73B0" w:rsidRDefault="00B71C56" w:rsidP="00B71C56">
      <w:pPr>
        <w:jc w:val="both"/>
        <w:rPr>
          <w:rFonts w:ascii="Arial" w:hAnsi="Arial" w:cs="Arial"/>
          <w:sz w:val="20"/>
          <w:szCs w:val="20"/>
        </w:rPr>
      </w:pPr>
    </w:p>
    <w:p w14:paraId="530AA0F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9CEA51C" w14:textId="77777777" w:rsidR="00B71C56" w:rsidRPr="005D73B0" w:rsidRDefault="00B71C56" w:rsidP="00B71C56">
      <w:pPr>
        <w:jc w:val="both"/>
        <w:rPr>
          <w:rFonts w:ascii="Arial" w:hAnsi="Arial" w:cs="Arial"/>
          <w:sz w:val="20"/>
          <w:szCs w:val="20"/>
        </w:rPr>
      </w:pPr>
    </w:p>
    <w:p w14:paraId="67A0FA8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lastRenderedPageBreak/>
        <w:t xml:space="preserve">Če ni drugače določeno, tuji ponudnik izkaže izpolnjevanje pogojev s fotokopijami dokazil, ki odražajo aktualno </w:t>
      </w:r>
      <w:proofErr w:type="spellStart"/>
      <w:r w:rsidRPr="005D73B0">
        <w:rPr>
          <w:rFonts w:ascii="Arial" w:hAnsi="Arial" w:cs="Arial"/>
          <w:sz w:val="20"/>
          <w:szCs w:val="20"/>
        </w:rPr>
        <w:t>pravnorelevantno</w:t>
      </w:r>
      <w:proofErr w:type="spellEnd"/>
      <w:r w:rsidRPr="005D73B0">
        <w:rPr>
          <w:rFonts w:ascii="Arial" w:hAnsi="Arial" w:cs="Arial"/>
          <w:sz w:val="20"/>
          <w:szCs w:val="20"/>
        </w:rPr>
        <w:t xml:space="preserve">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w:t>
      </w:r>
    </w:p>
    <w:p w14:paraId="25B85208" w14:textId="77777777" w:rsidR="00B71C56" w:rsidRPr="005D73B0" w:rsidRDefault="00B71C56" w:rsidP="00B71C56">
      <w:pPr>
        <w:jc w:val="both"/>
        <w:rPr>
          <w:rFonts w:ascii="Arial" w:hAnsi="Arial" w:cs="Arial"/>
          <w:sz w:val="20"/>
          <w:szCs w:val="20"/>
        </w:rPr>
      </w:pPr>
    </w:p>
    <w:p w14:paraId="2B2FC4D7"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Tako dokazila pristojnih institucij kot tudi overjene izjave tujega ponudnika morajo biti prevedene v slovenski jezik. Predložen mora biti prevod slovenskega sodnega tolmača. </w:t>
      </w:r>
    </w:p>
    <w:p w14:paraId="629F2DF7" w14:textId="77777777" w:rsidR="00B71C56" w:rsidRPr="005D73B0" w:rsidRDefault="00B71C56" w:rsidP="00B71C56">
      <w:pPr>
        <w:jc w:val="both"/>
        <w:rPr>
          <w:rFonts w:ascii="Arial" w:hAnsi="Arial" w:cs="Arial"/>
          <w:sz w:val="20"/>
          <w:szCs w:val="20"/>
        </w:rPr>
      </w:pPr>
    </w:p>
    <w:p w14:paraId="0FB34FF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V kolikor ima ponudnik sedež v tujini, mora v obrazcu 2: podatki o ponudniku, hkrati navesti tudi pooblaščenca za vročanje v Republiki Sloveniji.</w:t>
      </w:r>
    </w:p>
    <w:p w14:paraId="6D0FC4DE" w14:textId="77777777" w:rsidR="00B71C56" w:rsidRPr="005D73B0" w:rsidRDefault="00B71C56" w:rsidP="007D16F9">
      <w:pPr>
        <w:keepNext/>
        <w:numPr>
          <w:ilvl w:val="1"/>
          <w:numId w:val="46"/>
        </w:numPr>
        <w:spacing w:before="240" w:after="60"/>
        <w:outlineLvl w:val="1"/>
        <w:rPr>
          <w:rFonts w:ascii="Arial" w:hAnsi="Arial" w:cs="Arial"/>
          <w:b/>
          <w:bCs/>
          <w:sz w:val="20"/>
          <w:szCs w:val="20"/>
        </w:rPr>
      </w:pPr>
      <w:r w:rsidRPr="005D73B0">
        <w:rPr>
          <w:rFonts w:ascii="Arial" w:hAnsi="Arial" w:cs="Arial"/>
          <w:b/>
          <w:bCs/>
          <w:sz w:val="20"/>
          <w:szCs w:val="20"/>
        </w:rPr>
        <w:t>Skupna ponudba</w:t>
      </w:r>
    </w:p>
    <w:p w14:paraId="11006872" w14:textId="68C44F07" w:rsidR="00B71C56" w:rsidRPr="005D73B0" w:rsidRDefault="00B71C56" w:rsidP="00B71C56">
      <w:pPr>
        <w:jc w:val="both"/>
        <w:rPr>
          <w:rFonts w:ascii="Arial" w:hAnsi="Arial" w:cs="Arial"/>
          <w:sz w:val="20"/>
          <w:szCs w:val="20"/>
        </w:rPr>
      </w:pPr>
      <w:r w:rsidRPr="005D73B0">
        <w:rPr>
          <w:rFonts w:ascii="Arial" w:hAnsi="Arial" w:cs="Arial"/>
          <w:sz w:val="20"/>
          <w:szCs w:val="20"/>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w:t>
      </w:r>
      <w:r w:rsidR="001B15F4" w:rsidRPr="005D73B0">
        <w:rPr>
          <w:rFonts w:ascii="Arial" w:hAnsi="Arial" w:cs="Arial"/>
          <w:sz w:val="20"/>
          <w:szCs w:val="20"/>
        </w:rPr>
        <w:t xml:space="preserve"> partner</w:t>
      </w:r>
      <w:r w:rsidRPr="005D73B0">
        <w:rPr>
          <w:rFonts w:ascii="Arial" w:hAnsi="Arial" w:cs="Arial"/>
          <w:sz w:val="20"/>
          <w:szCs w:val="20"/>
        </w:rPr>
        <w:t>, ki jih zastopa ter katera dela iz naročila in za kakšno ceno vsak prevzema.</w:t>
      </w:r>
    </w:p>
    <w:p w14:paraId="76504BC6" w14:textId="77777777" w:rsidR="00E90584" w:rsidRPr="005D73B0" w:rsidRDefault="00E90584" w:rsidP="00B71C56">
      <w:pPr>
        <w:jc w:val="both"/>
        <w:rPr>
          <w:rFonts w:ascii="Arial" w:hAnsi="Arial" w:cs="Arial"/>
          <w:sz w:val="20"/>
          <w:szCs w:val="20"/>
        </w:rPr>
      </w:pPr>
    </w:p>
    <w:p w14:paraId="57B39130" w14:textId="100DA3C4"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primeru predložitve ponudbe skupine ponudnikov, mora vsak posamezni ponudnik izpolnjevati vse pogoje glede osnovne sposobnosti in pogoje glede sposobnosti za opravljanje poklicne dejavnosti, pogoje glede ekonomske in finančne sposobnosti ter tehnične in kadrovske sposobnosti pa skladno z zahtevami razpisne dokumentacije. </w:t>
      </w:r>
    </w:p>
    <w:p w14:paraId="1ED5CBFC" w14:textId="428B4AA3" w:rsidR="00B71C56" w:rsidRPr="005D73B0" w:rsidRDefault="00B71C56" w:rsidP="00B71C56">
      <w:pPr>
        <w:jc w:val="both"/>
        <w:rPr>
          <w:rFonts w:ascii="Arial" w:hAnsi="Arial" w:cs="Arial"/>
        </w:rPr>
      </w:pPr>
    </w:p>
    <w:p w14:paraId="300F00F5" w14:textId="300D0160" w:rsidR="00C05728" w:rsidRPr="005D73B0" w:rsidRDefault="00C05728" w:rsidP="00C05728">
      <w:pPr>
        <w:jc w:val="both"/>
        <w:rPr>
          <w:rFonts w:ascii="Arial" w:hAnsi="Arial" w:cs="Arial"/>
          <w:sz w:val="20"/>
          <w:szCs w:val="20"/>
        </w:rPr>
      </w:pPr>
      <w:r w:rsidRPr="005D73B0">
        <w:rPr>
          <w:rFonts w:ascii="Arial" w:hAnsi="Arial" w:cs="Arial"/>
          <w:sz w:val="20"/>
          <w:szCs w:val="20"/>
        </w:rPr>
        <w:t>V ponudbi mora skupina gospodarskih subjektov predložiti s strani zakonitih zastopnikov vseh sodelujočih v skupni ponudbi podpisan sporazum oziroma pogodbo, iz katere izhajajo sledeče informacije:</w:t>
      </w:r>
    </w:p>
    <w:p w14:paraId="4AA47545" w14:textId="70176681"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imenovanje nosilca posla pri izvedbi javnega naročila,</w:t>
      </w:r>
    </w:p>
    <w:p w14:paraId="33E986B4" w14:textId="3E5A5D2C"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pooblastilo nosilcu posla in odgovorni osebi za podpis ponudbe, za komunikacijo z naročnikom, za zastopnika za sprejem pošiljk ter podpis pogodbe,</w:t>
      </w:r>
    </w:p>
    <w:p w14:paraId="06BFDF41" w14:textId="5CCEF893"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obseg posla (natančna navedba vrste in obsega del), ki ga bo opravil posamezni gospodarski subjekt v skupni ponudbi prevzel in odgovornosti posameznega gospodarskega subjekta v skupni ponudbi,</w:t>
      </w:r>
    </w:p>
    <w:p w14:paraId="0B2304C9" w14:textId="3B87BCBF" w:rsidR="00524EC4" w:rsidRPr="005D73B0" w:rsidRDefault="00524EC4" w:rsidP="00516EE4">
      <w:pPr>
        <w:pStyle w:val="Odstavekseznama"/>
        <w:numPr>
          <w:ilvl w:val="0"/>
          <w:numId w:val="21"/>
        </w:numPr>
        <w:jc w:val="both"/>
        <w:rPr>
          <w:rFonts w:ascii="Arial" w:hAnsi="Arial" w:cs="Arial"/>
          <w:sz w:val="20"/>
          <w:szCs w:val="20"/>
        </w:rPr>
      </w:pPr>
      <w:r w:rsidRPr="005D73B0">
        <w:rPr>
          <w:rFonts w:ascii="Arial" w:hAnsi="Arial" w:cs="Arial"/>
          <w:sz w:val="20"/>
          <w:szCs w:val="20"/>
        </w:rPr>
        <w:t>način plačila preko vodilnega ponudnika,</w:t>
      </w:r>
    </w:p>
    <w:p w14:paraId="41C61148" w14:textId="5921CC3D" w:rsidR="00524EC4" w:rsidRPr="005D73B0" w:rsidRDefault="00524EC4" w:rsidP="00516EE4">
      <w:pPr>
        <w:pStyle w:val="Odstavekseznama"/>
        <w:numPr>
          <w:ilvl w:val="0"/>
          <w:numId w:val="21"/>
        </w:numPr>
        <w:jc w:val="both"/>
        <w:rPr>
          <w:rFonts w:ascii="Arial" w:hAnsi="Arial" w:cs="Arial"/>
          <w:sz w:val="20"/>
          <w:szCs w:val="20"/>
        </w:rPr>
      </w:pPr>
      <w:r w:rsidRPr="005D73B0">
        <w:rPr>
          <w:rFonts w:ascii="Arial" w:hAnsi="Arial" w:cs="Arial"/>
          <w:sz w:val="20"/>
          <w:szCs w:val="20"/>
        </w:rPr>
        <w:t>rok trajanja akta ter določila v primeru izstopa ponudnika,</w:t>
      </w:r>
    </w:p>
    <w:p w14:paraId="1DF87480" w14:textId="0ED44F3B"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izjava, da so vsi gospodarski subjekti v skupni ponudbi seznanjeni z navodili ponudnikom in razpisnimi</w:t>
      </w:r>
      <w:r w:rsidR="00524EC4" w:rsidRPr="005D73B0">
        <w:rPr>
          <w:rFonts w:ascii="Arial" w:hAnsi="Arial" w:cs="Arial"/>
          <w:sz w:val="20"/>
          <w:szCs w:val="20"/>
        </w:rPr>
        <w:t xml:space="preserve"> </w:t>
      </w:r>
      <w:r w:rsidRPr="005D73B0">
        <w:rPr>
          <w:rFonts w:ascii="Arial" w:hAnsi="Arial" w:cs="Arial"/>
          <w:sz w:val="20"/>
          <w:szCs w:val="20"/>
        </w:rPr>
        <w:t>pogoji ter merili za dodelitev javnega naročila in da z njimi v celoti soglašajo,</w:t>
      </w:r>
    </w:p>
    <w:p w14:paraId="5F9A236C" w14:textId="782DA931"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izjava, da so vsi gospodarski subjekti v skupni ponudbi seznanjeni s plačilnimi pogoji iz razpisne</w:t>
      </w:r>
    </w:p>
    <w:p w14:paraId="374DC6AB" w14:textId="77777777"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dokumentacije, in</w:t>
      </w:r>
    </w:p>
    <w:p w14:paraId="74BB35DD" w14:textId="11548941" w:rsidR="00C05728" w:rsidRPr="005D73B0" w:rsidRDefault="00C05728" w:rsidP="00516EE4">
      <w:pPr>
        <w:pStyle w:val="Odstavekseznama"/>
        <w:numPr>
          <w:ilvl w:val="0"/>
          <w:numId w:val="21"/>
        </w:numPr>
        <w:jc w:val="both"/>
        <w:rPr>
          <w:rFonts w:ascii="Arial" w:hAnsi="Arial" w:cs="Arial"/>
          <w:sz w:val="20"/>
          <w:szCs w:val="20"/>
        </w:rPr>
      </w:pPr>
      <w:r w:rsidRPr="005D73B0">
        <w:rPr>
          <w:rFonts w:ascii="Arial" w:hAnsi="Arial" w:cs="Arial"/>
          <w:sz w:val="20"/>
          <w:szCs w:val="20"/>
        </w:rPr>
        <w:t>navedba, da gospodarski subjekti odgovarjajo naročniku neomejeno solidarno za izvedbo celotnega</w:t>
      </w:r>
      <w:r w:rsidR="00524EC4" w:rsidRPr="005D73B0">
        <w:rPr>
          <w:rFonts w:ascii="Arial" w:hAnsi="Arial" w:cs="Arial"/>
          <w:sz w:val="20"/>
          <w:szCs w:val="20"/>
        </w:rPr>
        <w:t xml:space="preserve"> </w:t>
      </w:r>
      <w:r w:rsidRPr="005D73B0">
        <w:rPr>
          <w:rFonts w:ascii="Arial" w:hAnsi="Arial" w:cs="Arial"/>
          <w:sz w:val="20"/>
          <w:szCs w:val="20"/>
        </w:rPr>
        <w:t>naročila.</w:t>
      </w:r>
    </w:p>
    <w:p w14:paraId="73222CB8" w14:textId="77777777" w:rsidR="00524EC4" w:rsidRPr="005D73B0" w:rsidRDefault="00524EC4" w:rsidP="00524EC4">
      <w:pPr>
        <w:pStyle w:val="Odstavekseznama"/>
        <w:jc w:val="both"/>
        <w:rPr>
          <w:rFonts w:ascii="Arial" w:hAnsi="Arial" w:cs="Arial"/>
          <w:sz w:val="20"/>
          <w:szCs w:val="20"/>
        </w:rPr>
      </w:pPr>
    </w:p>
    <w:p w14:paraId="023CB252"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V primeru, da bo izbrana ponudba skupine ponudnikov, pogodbo o izvedbi javnega naročila sklene vodilni ponudnik.</w:t>
      </w:r>
    </w:p>
    <w:p w14:paraId="6D9193C8" w14:textId="77777777" w:rsidR="00B71C56" w:rsidRPr="005D73B0" w:rsidRDefault="00B71C56" w:rsidP="00B71C56">
      <w:pPr>
        <w:jc w:val="both"/>
        <w:rPr>
          <w:rFonts w:ascii="Arial" w:hAnsi="Arial" w:cs="Arial"/>
        </w:rPr>
      </w:pPr>
    </w:p>
    <w:p w14:paraId="04DF4F02"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Ponudnik lahko sodeluje v postopku javnega naročila samo z eno ponudbo, bodisi individualno, bodisi kot ponudnik v ponudbi skupine ponudnikov. Ponudnik ne more sodelovati bodisi individualno, bodisi kot ponudnik v ponudbi skupine ponudnikov pri eni ponudbi in hkrati kot podizvajalec pri drugi ponudbi. Če ponudnik sodeluje v več kot eni ponudbi glede na določila te točke, naročnik zavrne vse ponudbe, v katere je ta ponudnik vključen.</w:t>
      </w:r>
    </w:p>
    <w:p w14:paraId="05E6A0C6" w14:textId="77777777" w:rsidR="00B71C56" w:rsidRPr="005D73B0" w:rsidRDefault="00B71C56" w:rsidP="007D16F9">
      <w:pPr>
        <w:keepNext/>
        <w:numPr>
          <w:ilvl w:val="1"/>
          <w:numId w:val="46"/>
        </w:numPr>
        <w:spacing w:before="240" w:after="60"/>
        <w:outlineLvl w:val="1"/>
        <w:rPr>
          <w:rFonts w:ascii="Arial" w:hAnsi="Arial" w:cs="Arial"/>
          <w:b/>
          <w:bCs/>
          <w:sz w:val="20"/>
          <w:szCs w:val="20"/>
        </w:rPr>
      </w:pPr>
      <w:r w:rsidRPr="005D73B0">
        <w:rPr>
          <w:rFonts w:ascii="Arial" w:hAnsi="Arial" w:cs="Arial"/>
          <w:b/>
          <w:bCs/>
          <w:sz w:val="20"/>
          <w:szCs w:val="20"/>
        </w:rPr>
        <w:t>Ponudba s podizvajalci</w:t>
      </w:r>
    </w:p>
    <w:p w14:paraId="7BB2836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Ponudba s podizvajalci je ponudba, kjer poleg ponudnika kot glavnega izvajalca nastopajo še drugi izvajalci (v nadaljevanju: podizvajalci). V razmerju do naročnika ponudnik kot glavni izvajalec v celoti odgovarja za izvedbo prevzetega naročila ne glede na število podizvajalcev. </w:t>
      </w:r>
    </w:p>
    <w:p w14:paraId="0A66E39A" w14:textId="77777777" w:rsidR="00B71C56" w:rsidRPr="005D73B0" w:rsidRDefault="00B71C56" w:rsidP="00B71C56">
      <w:pPr>
        <w:jc w:val="both"/>
        <w:rPr>
          <w:rFonts w:ascii="Arial" w:hAnsi="Arial" w:cs="Arial"/>
          <w:sz w:val="20"/>
          <w:szCs w:val="20"/>
        </w:rPr>
      </w:pPr>
    </w:p>
    <w:p w14:paraId="283649D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Podizvajalci lahko sodelujejo pri več ponudbah hkrati.</w:t>
      </w:r>
    </w:p>
    <w:p w14:paraId="45BA7340" w14:textId="77777777" w:rsidR="00B71C56" w:rsidRPr="005D73B0" w:rsidRDefault="00B71C56" w:rsidP="00B71C56">
      <w:pPr>
        <w:jc w:val="both"/>
        <w:rPr>
          <w:rFonts w:ascii="Arial" w:hAnsi="Arial" w:cs="Arial"/>
          <w:sz w:val="20"/>
          <w:szCs w:val="20"/>
        </w:rPr>
      </w:pPr>
    </w:p>
    <w:p w14:paraId="1CE42B0E"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lastRenderedPageBreak/>
        <w:t xml:space="preserve">V primeru izvedbe javnega naročila s podizvajalci, je potrebno v ponudbi navesti vse podizvajalce (kontaktne podatke in zakonite zastopnike) in vsak del naročila, ki ga bo izvedel posamezni podizvajalec (predmet, količina, vrednost, kraj in rok izvedbe teh del). </w:t>
      </w:r>
    </w:p>
    <w:p w14:paraId="78547287" w14:textId="77777777" w:rsidR="00B71C56" w:rsidRPr="005D73B0" w:rsidRDefault="00B71C56" w:rsidP="00B71C56">
      <w:pPr>
        <w:jc w:val="both"/>
        <w:rPr>
          <w:rFonts w:ascii="Arial" w:hAnsi="Arial" w:cs="Arial"/>
          <w:sz w:val="20"/>
          <w:szCs w:val="20"/>
        </w:rPr>
      </w:pPr>
    </w:p>
    <w:p w14:paraId="5ABA98F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Kadar namerava ponudnik izvesti javno naročilo s podizvajalcem, mora v ponudbi:</w:t>
      </w:r>
    </w:p>
    <w:p w14:paraId="438AC8D8" w14:textId="77777777" w:rsidR="00B71C56" w:rsidRPr="005D73B0" w:rsidRDefault="00B71C56" w:rsidP="00516EE4">
      <w:pPr>
        <w:numPr>
          <w:ilvl w:val="0"/>
          <w:numId w:val="15"/>
        </w:numPr>
        <w:contextualSpacing/>
        <w:jc w:val="both"/>
        <w:rPr>
          <w:rFonts w:ascii="Arial" w:hAnsi="Arial" w:cs="Arial"/>
          <w:sz w:val="20"/>
          <w:szCs w:val="20"/>
        </w:rPr>
      </w:pPr>
      <w:r w:rsidRPr="005D73B0">
        <w:rPr>
          <w:rFonts w:ascii="Arial" w:hAnsi="Arial" w:cs="Arial"/>
          <w:sz w:val="20"/>
          <w:szCs w:val="20"/>
        </w:rPr>
        <w:t xml:space="preserve">navesti vse podizvajalce ter vsak del javnega naročila, ki ga namerava oddati v </w:t>
      </w:r>
      <w:proofErr w:type="spellStart"/>
      <w:r w:rsidRPr="005D73B0">
        <w:rPr>
          <w:rFonts w:ascii="Arial" w:hAnsi="Arial" w:cs="Arial"/>
          <w:sz w:val="20"/>
          <w:szCs w:val="20"/>
        </w:rPr>
        <w:t>podizvajanje</w:t>
      </w:r>
      <w:proofErr w:type="spellEnd"/>
      <w:r w:rsidRPr="005D73B0">
        <w:rPr>
          <w:rFonts w:ascii="Arial" w:hAnsi="Arial" w:cs="Arial"/>
          <w:sz w:val="20"/>
          <w:szCs w:val="20"/>
        </w:rPr>
        <w:t>,</w:t>
      </w:r>
    </w:p>
    <w:p w14:paraId="3E47D824" w14:textId="77777777" w:rsidR="00B71C56" w:rsidRPr="005D73B0" w:rsidRDefault="00B71C56" w:rsidP="00516EE4">
      <w:pPr>
        <w:numPr>
          <w:ilvl w:val="0"/>
          <w:numId w:val="15"/>
        </w:numPr>
        <w:contextualSpacing/>
        <w:jc w:val="both"/>
        <w:rPr>
          <w:rFonts w:ascii="Arial" w:hAnsi="Arial" w:cs="Arial"/>
          <w:sz w:val="20"/>
          <w:szCs w:val="20"/>
        </w:rPr>
      </w:pPr>
      <w:r w:rsidRPr="005D73B0">
        <w:rPr>
          <w:rFonts w:ascii="Arial" w:hAnsi="Arial" w:cs="Arial"/>
          <w:sz w:val="20"/>
          <w:szCs w:val="20"/>
        </w:rPr>
        <w:t>kontaktne podatke in zakonite zastopnike predlaganih podizvajalcev,</w:t>
      </w:r>
    </w:p>
    <w:p w14:paraId="653BB677" w14:textId="77777777" w:rsidR="00B71C56" w:rsidRPr="005D73B0" w:rsidRDefault="00B71C56" w:rsidP="00516EE4">
      <w:pPr>
        <w:numPr>
          <w:ilvl w:val="0"/>
          <w:numId w:val="15"/>
        </w:numPr>
        <w:contextualSpacing/>
        <w:jc w:val="both"/>
        <w:rPr>
          <w:rFonts w:ascii="Arial" w:hAnsi="Arial" w:cs="Arial"/>
          <w:sz w:val="20"/>
          <w:szCs w:val="20"/>
        </w:rPr>
      </w:pPr>
      <w:r w:rsidRPr="005D73B0">
        <w:rPr>
          <w:rFonts w:ascii="Arial" w:hAnsi="Arial" w:cs="Arial"/>
          <w:sz w:val="20"/>
          <w:szCs w:val="20"/>
        </w:rPr>
        <w:t>izpolnjene ESPD teh podizvajalcev v skladu z 79. členom ZJN-3 ter</w:t>
      </w:r>
    </w:p>
    <w:p w14:paraId="3ED3E7D2" w14:textId="77777777" w:rsidR="00B71C56" w:rsidRPr="005D73B0" w:rsidRDefault="00B71C56" w:rsidP="00516EE4">
      <w:pPr>
        <w:numPr>
          <w:ilvl w:val="0"/>
          <w:numId w:val="15"/>
        </w:numPr>
        <w:contextualSpacing/>
        <w:jc w:val="both"/>
        <w:rPr>
          <w:rFonts w:ascii="Arial" w:hAnsi="Arial" w:cs="Arial"/>
          <w:sz w:val="20"/>
          <w:szCs w:val="20"/>
        </w:rPr>
      </w:pPr>
      <w:r w:rsidRPr="005D73B0">
        <w:rPr>
          <w:rFonts w:ascii="Arial" w:hAnsi="Arial" w:cs="Arial"/>
          <w:sz w:val="20"/>
          <w:szCs w:val="20"/>
        </w:rPr>
        <w:t>priložiti zahtevo podizvajalca za neposredno plačilo, če podizvajalec to zahteva.</w:t>
      </w:r>
    </w:p>
    <w:p w14:paraId="62712F0A" w14:textId="77777777" w:rsidR="00B71C56" w:rsidRPr="005D73B0" w:rsidRDefault="00B71C56" w:rsidP="00B71C56">
      <w:pPr>
        <w:jc w:val="both"/>
        <w:rPr>
          <w:rFonts w:ascii="Arial" w:hAnsi="Arial" w:cs="Arial"/>
          <w:sz w:val="20"/>
          <w:szCs w:val="20"/>
        </w:rPr>
      </w:pPr>
    </w:p>
    <w:p w14:paraId="7FC82556" w14:textId="5138537C" w:rsidR="00B71C56" w:rsidRPr="005D73B0" w:rsidRDefault="00B71C56" w:rsidP="00B71C56">
      <w:pPr>
        <w:jc w:val="both"/>
        <w:rPr>
          <w:rFonts w:ascii="Arial" w:hAnsi="Arial" w:cs="Arial"/>
          <w:sz w:val="20"/>
          <w:szCs w:val="20"/>
        </w:rPr>
      </w:pPr>
      <w:r w:rsidRPr="005D73B0">
        <w:rPr>
          <w:rFonts w:ascii="Arial"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C4D4F20" w14:textId="77777777" w:rsidR="00B71C56" w:rsidRPr="005D73B0" w:rsidRDefault="00B71C56" w:rsidP="00516EE4">
      <w:pPr>
        <w:numPr>
          <w:ilvl w:val="0"/>
          <w:numId w:val="16"/>
        </w:numPr>
        <w:contextualSpacing/>
        <w:jc w:val="both"/>
        <w:rPr>
          <w:rFonts w:ascii="Arial" w:hAnsi="Arial" w:cs="Arial"/>
          <w:sz w:val="20"/>
          <w:szCs w:val="20"/>
        </w:rPr>
      </w:pPr>
      <w:r w:rsidRPr="005D73B0">
        <w:rPr>
          <w:rFonts w:ascii="Arial" w:hAnsi="Arial" w:cs="Arial"/>
          <w:sz w:val="20"/>
          <w:szCs w:val="20"/>
        </w:rPr>
        <w:t xml:space="preserve">glavni izvajalec v pogodbi pooblastiti naročnika, da na podlagi potrjenega računa oziroma situacije s strani glavnega izvajalca neposredno plačuje podizvajalcu, </w:t>
      </w:r>
    </w:p>
    <w:p w14:paraId="7CE15444" w14:textId="77777777" w:rsidR="00B71C56" w:rsidRPr="005D73B0" w:rsidRDefault="00B71C56" w:rsidP="00516EE4">
      <w:pPr>
        <w:numPr>
          <w:ilvl w:val="0"/>
          <w:numId w:val="16"/>
        </w:numPr>
        <w:contextualSpacing/>
        <w:jc w:val="both"/>
        <w:rPr>
          <w:rFonts w:ascii="Arial" w:hAnsi="Arial" w:cs="Arial"/>
          <w:sz w:val="20"/>
          <w:szCs w:val="20"/>
        </w:rPr>
      </w:pPr>
      <w:r w:rsidRPr="005D73B0">
        <w:rPr>
          <w:rFonts w:ascii="Arial" w:hAnsi="Arial" w:cs="Arial"/>
          <w:sz w:val="20"/>
          <w:szCs w:val="20"/>
        </w:rPr>
        <w:t xml:space="preserve">podizvajalec predložiti soglasje, na podlagi katerega naročnik namesto ponudnika poravna podizvajalčevo terjatev do ponudnika, </w:t>
      </w:r>
    </w:p>
    <w:p w14:paraId="6B6AA624" w14:textId="77777777" w:rsidR="00B71C56" w:rsidRPr="005D73B0" w:rsidRDefault="00B71C56" w:rsidP="00516EE4">
      <w:pPr>
        <w:numPr>
          <w:ilvl w:val="0"/>
          <w:numId w:val="16"/>
        </w:numPr>
        <w:contextualSpacing/>
        <w:jc w:val="both"/>
        <w:rPr>
          <w:rFonts w:ascii="Arial" w:hAnsi="Arial" w:cs="Arial"/>
          <w:sz w:val="20"/>
          <w:szCs w:val="20"/>
        </w:rPr>
      </w:pPr>
      <w:r w:rsidRPr="005D73B0">
        <w:rPr>
          <w:rFonts w:ascii="Arial" w:hAnsi="Arial" w:cs="Arial"/>
          <w:sz w:val="20"/>
          <w:szCs w:val="20"/>
        </w:rPr>
        <w:t xml:space="preserve">glavni izvajalec svojemu računu ali situaciji priložiti račun ali situacijo podizvajalca, ki ga je predhodno potrdil. </w:t>
      </w:r>
    </w:p>
    <w:p w14:paraId="7574B394" w14:textId="77777777" w:rsidR="00B71C56" w:rsidRPr="005D73B0" w:rsidRDefault="00B71C56" w:rsidP="00B71C56">
      <w:pPr>
        <w:jc w:val="both"/>
        <w:rPr>
          <w:rFonts w:ascii="Arial" w:hAnsi="Arial" w:cs="Arial"/>
          <w:sz w:val="20"/>
          <w:szCs w:val="20"/>
        </w:rPr>
      </w:pPr>
    </w:p>
    <w:p w14:paraId="191A2263"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V kolikor podizvajalec ne zahteva neposrednega plačila, mora glavni izvajalec najpozneje v 60 dneh od plačila končnega računa oziroma situacije poslati naročniku svojo pisno izjavo in pisno izjavo podizvajalca, da je podizvajalec prejel plačilo za izvedena dela, neposredno povezana s predmetom javnega naročila.</w:t>
      </w:r>
    </w:p>
    <w:p w14:paraId="1AA5FFEA" w14:textId="77777777" w:rsidR="00B71C56" w:rsidRPr="005D73B0" w:rsidRDefault="00B71C56" w:rsidP="00B71C56">
      <w:pPr>
        <w:jc w:val="both"/>
        <w:rPr>
          <w:rFonts w:ascii="Arial" w:hAnsi="Arial" w:cs="Arial"/>
          <w:sz w:val="20"/>
          <w:szCs w:val="20"/>
        </w:rPr>
      </w:pPr>
    </w:p>
    <w:p w14:paraId="6D578694" w14:textId="75322265" w:rsidR="00B71C56" w:rsidRPr="005D73B0" w:rsidRDefault="00B71C56" w:rsidP="00B71C56">
      <w:pPr>
        <w:jc w:val="both"/>
        <w:rPr>
          <w:rFonts w:ascii="Arial" w:hAnsi="Arial" w:cs="Arial"/>
          <w:sz w:val="20"/>
          <w:szCs w:val="20"/>
        </w:rPr>
      </w:pPr>
      <w:r w:rsidRPr="005D73B0">
        <w:rPr>
          <w:rFonts w:ascii="Arial" w:hAnsi="Arial" w:cs="Arial"/>
          <w:sz w:val="20"/>
          <w:szCs w:val="20"/>
        </w:rPr>
        <w:t>Glavni izvajalec mora med izvajanjem javnega naročila naročnika obvestiti o morebitnih spremembah informacij in poslati informacije o novih podizvajalcih, ki jih namerava naknadno vključiti v izvajanje, najkasneje v petih dneh po spremembi. V primeru vključitve novih podizvajalcev mora glavni izvajalec skupaj z obvestilom posredovati tudi podatke in dokumente kot zahtevano v 4.</w:t>
      </w:r>
      <w:r w:rsidR="003D192E" w:rsidRPr="005D73B0">
        <w:rPr>
          <w:rFonts w:ascii="Arial" w:hAnsi="Arial" w:cs="Arial"/>
          <w:sz w:val="20"/>
          <w:szCs w:val="20"/>
        </w:rPr>
        <w:t xml:space="preserve"> </w:t>
      </w:r>
      <w:r w:rsidRPr="005D73B0">
        <w:rPr>
          <w:rFonts w:ascii="Arial" w:hAnsi="Arial" w:cs="Arial"/>
          <w:sz w:val="20"/>
          <w:szCs w:val="20"/>
        </w:rPr>
        <w:t>odstavku te točke.</w:t>
      </w:r>
    </w:p>
    <w:p w14:paraId="51D2BC0C" w14:textId="77777777" w:rsidR="00B71C56" w:rsidRPr="005D73B0" w:rsidRDefault="00B71C56" w:rsidP="00B71C56">
      <w:pPr>
        <w:jc w:val="both"/>
        <w:rPr>
          <w:rFonts w:ascii="Arial" w:hAnsi="Arial" w:cs="Arial"/>
          <w:sz w:val="20"/>
          <w:szCs w:val="20"/>
        </w:rPr>
      </w:pPr>
    </w:p>
    <w:p w14:paraId="1C8501F0" w14:textId="296089C6" w:rsidR="00B71C56" w:rsidRPr="005D73B0" w:rsidRDefault="00B71C56" w:rsidP="00B71C56">
      <w:pPr>
        <w:jc w:val="both"/>
        <w:rPr>
          <w:rFonts w:ascii="Arial" w:hAnsi="Arial" w:cs="Arial"/>
          <w:sz w:val="20"/>
          <w:szCs w:val="20"/>
        </w:rPr>
      </w:pPr>
      <w:r w:rsidRPr="005D73B0">
        <w:rPr>
          <w:rFonts w:ascii="Arial" w:hAnsi="Arial" w:cs="Arial"/>
          <w:sz w:val="20"/>
          <w:szCs w:val="20"/>
        </w:rPr>
        <w:t>Naročnik si pridržuje pravico, da zavrne predlog za zamenjavo podizvajalca oziroma vključitev novega podizvajalca skladno z določili 94. člena ZJN-3. O morebitni zavrnitvi bo obvestil glavnega izvajalca najpozneje v desetih dneh od prejema predloga.</w:t>
      </w:r>
    </w:p>
    <w:p w14:paraId="09D63AF6" w14:textId="78E7A518" w:rsidR="00B71C56" w:rsidRPr="00935762" w:rsidRDefault="00B71C56" w:rsidP="007D16F9">
      <w:pPr>
        <w:keepNext/>
        <w:numPr>
          <w:ilvl w:val="0"/>
          <w:numId w:val="46"/>
        </w:numPr>
        <w:spacing w:before="240" w:after="60"/>
        <w:outlineLvl w:val="1"/>
        <w:rPr>
          <w:rFonts w:ascii="Arial" w:hAnsi="Arial" w:cs="Arial"/>
          <w:b/>
          <w:bCs/>
        </w:rPr>
      </w:pPr>
      <w:r w:rsidRPr="00935762">
        <w:rPr>
          <w:rFonts w:ascii="Arial" w:hAnsi="Arial" w:cs="Arial"/>
          <w:b/>
          <w:bCs/>
        </w:rPr>
        <w:t>POJASNILA V ZVEZI Z RAZPISNO DOKUMENTACIJO</w:t>
      </w:r>
    </w:p>
    <w:p w14:paraId="7AA0992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V kolikor želi ponudnik  pridobiti dodatna pojasnila v zvezi z razpisno dokumentacijo ali pripravo ponudbe mora pravočasno zastaviti vprašanje v slovenskem jeziku na Portalu javnih naročil:</w:t>
      </w:r>
    </w:p>
    <w:p w14:paraId="7E213AD2" w14:textId="77777777" w:rsidR="00B71C56" w:rsidRPr="005D73B0" w:rsidRDefault="00B71C56" w:rsidP="00B71C56">
      <w:pPr>
        <w:jc w:val="both"/>
        <w:rPr>
          <w:rFonts w:ascii="Arial" w:hAnsi="Arial" w:cs="Arial"/>
          <w:sz w:val="20"/>
          <w:szCs w:val="20"/>
        </w:rPr>
      </w:pPr>
    </w:p>
    <w:p w14:paraId="5BDA84A5" w14:textId="77777777" w:rsidR="00B71C56" w:rsidRPr="005D73B0" w:rsidRDefault="00F97403" w:rsidP="00B71C56">
      <w:pPr>
        <w:jc w:val="both"/>
        <w:rPr>
          <w:rStyle w:val="Hiperpovezava"/>
          <w:rFonts w:ascii="Arial" w:hAnsi="Arial" w:cs="Arial"/>
          <w:sz w:val="20"/>
          <w:szCs w:val="20"/>
        </w:rPr>
      </w:pPr>
      <w:hyperlink r:id="rId18" w:history="1">
        <w:r w:rsidR="00B71C56" w:rsidRPr="005D73B0">
          <w:rPr>
            <w:rStyle w:val="Hiperpovezava"/>
            <w:rFonts w:ascii="Arial" w:hAnsi="Arial" w:cs="Arial"/>
            <w:sz w:val="20"/>
            <w:szCs w:val="20"/>
          </w:rPr>
          <w:t>http://www.enaročanje.si/</w:t>
        </w:r>
      </w:hyperlink>
    </w:p>
    <w:p w14:paraId="691F9F9B" w14:textId="77777777" w:rsidR="00B71C56" w:rsidRPr="005D73B0" w:rsidRDefault="00B71C56" w:rsidP="00B71C56">
      <w:pPr>
        <w:jc w:val="both"/>
        <w:rPr>
          <w:rFonts w:ascii="Arial" w:hAnsi="Arial" w:cs="Arial"/>
          <w:sz w:val="20"/>
          <w:szCs w:val="20"/>
        </w:rPr>
      </w:pPr>
    </w:p>
    <w:p w14:paraId="042D9BE2" w14:textId="1076C663" w:rsidR="00061A43" w:rsidRPr="00061A43" w:rsidRDefault="00061A43" w:rsidP="00061A43">
      <w:pPr>
        <w:jc w:val="both"/>
        <w:rPr>
          <w:rFonts w:ascii="Arial" w:hAnsi="Arial" w:cs="Arial"/>
          <w:sz w:val="20"/>
          <w:szCs w:val="20"/>
        </w:rPr>
      </w:pPr>
      <w:r w:rsidRPr="00061A43">
        <w:rPr>
          <w:rFonts w:ascii="Arial" w:hAnsi="Arial" w:cs="Arial"/>
          <w:sz w:val="20"/>
          <w:szCs w:val="20"/>
        </w:rPr>
        <w:t xml:space="preserve">Naročnik bo zahtevo za pojasnilo razpisne dokumentacije oziroma kakršnokoli drugo vprašanje v zvezi </w:t>
      </w:r>
      <w:r w:rsidRPr="00C579A0">
        <w:rPr>
          <w:rFonts w:ascii="Arial" w:hAnsi="Arial" w:cs="Arial"/>
          <w:sz w:val="20"/>
          <w:szCs w:val="20"/>
        </w:rPr>
        <w:t>z naročilom štel kot pravočasno, v kolikor bo na Portalu javnih naročil RS zastavljeno najkasneje do</w:t>
      </w:r>
      <w:r w:rsidR="001C4785" w:rsidRPr="00C579A0">
        <w:rPr>
          <w:rFonts w:ascii="Arial" w:hAnsi="Arial" w:cs="Arial"/>
          <w:sz w:val="20"/>
          <w:szCs w:val="20"/>
        </w:rPr>
        <w:t xml:space="preserve"> </w:t>
      </w:r>
      <w:r w:rsidR="0035656F" w:rsidRPr="00F97403">
        <w:rPr>
          <w:rFonts w:ascii="Arial" w:hAnsi="Arial" w:cs="Arial"/>
          <w:sz w:val="20"/>
          <w:szCs w:val="20"/>
        </w:rPr>
        <w:t>31</w:t>
      </w:r>
      <w:r w:rsidR="00116DA6" w:rsidRPr="00F97403">
        <w:rPr>
          <w:rFonts w:ascii="Arial" w:hAnsi="Arial" w:cs="Arial"/>
          <w:sz w:val="20"/>
          <w:szCs w:val="20"/>
        </w:rPr>
        <w:t>.7</w:t>
      </w:r>
      <w:r w:rsidRPr="00F97403">
        <w:rPr>
          <w:rFonts w:ascii="Arial" w:hAnsi="Arial" w:cs="Arial"/>
          <w:sz w:val="20"/>
          <w:szCs w:val="20"/>
        </w:rPr>
        <w:t>. 2022 do 1</w:t>
      </w:r>
      <w:r w:rsidR="00AA3C03" w:rsidRPr="00F97403">
        <w:rPr>
          <w:rFonts w:ascii="Arial" w:hAnsi="Arial" w:cs="Arial"/>
          <w:sz w:val="20"/>
          <w:szCs w:val="20"/>
        </w:rPr>
        <w:t>2</w:t>
      </w:r>
      <w:r w:rsidRPr="00F97403">
        <w:rPr>
          <w:rFonts w:ascii="Arial" w:hAnsi="Arial" w:cs="Arial"/>
          <w:sz w:val="20"/>
          <w:szCs w:val="20"/>
        </w:rPr>
        <w:t xml:space="preserve">.00 ure. Naročnik bo odgovore objavil najkasneje do vključno </w:t>
      </w:r>
      <w:r w:rsidR="00116DA6" w:rsidRPr="00F97403">
        <w:rPr>
          <w:rFonts w:ascii="Arial" w:hAnsi="Arial" w:cs="Arial"/>
          <w:sz w:val="20"/>
          <w:szCs w:val="20"/>
        </w:rPr>
        <w:t>2</w:t>
      </w:r>
      <w:r w:rsidR="00291EC4" w:rsidRPr="00F97403">
        <w:rPr>
          <w:rFonts w:ascii="Arial" w:hAnsi="Arial" w:cs="Arial"/>
          <w:sz w:val="20"/>
          <w:szCs w:val="20"/>
        </w:rPr>
        <w:t>.</w:t>
      </w:r>
      <w:r w:rsidR="00116DA6" w:rsidRPr="00F97403">
        <w:rPr>
          <w:rFonts w:ascii="Arial" w:hAnsi="Arial" w:cs="Arial"/>
          <w:sz w:val="20"/>
          <w:szCs w:val="20"/>
        </w:rPr>
        <w:t>8</w:t>
      </w:r>
      <w:r w:rsidR="00291EC4" w:rsidRPr="00F97403">
        <w:rPr>
          <w:rFonts w:ascii="Arial" w:hAnsi="Arial" w:cs="Arial"/>
          <w:sz w:val="20"/>
          <w:szCs w:val="20"/>
        </w:rPr>
        <w:t>.</w:t>
      </w:r>
      <w:r w:rsidRPr="00F97403">
        <w:rPr>
          <w:rFonts w:ascii="Arial" w:hAnsi="Arial" w:cs="Arial"/>
          <w:sz w:val="20"/>
          <w:szCs w:val="20"/>
        </w:rPr>
        <w:t>2022.</w:t>
      </w:r>
      <w:r w:rsidRPr="00061A43">
        <w:rPr>
          <w:rFonts w:ascii="Arial" w:hAnsi="Arial" w:cs="Arial"/>
          <w:sz w:val="20"/>
          <w:szCs w:val="20"/>
        </w:rPr>
        <w:t xml:space="preserve"> </w:t>
      </w:r>
    </w:p>
    <w:p w14:paraId="1E1EEF6E" w14:textId="77777777" w:rsidR="00061A43" w:rsidRDefault="00061A43" w:rsidP="00061A43">
      <w:pPr>
        <w:jc w:val="both"/>
        <w:rPr>
          <w:rFonts w:ascii="Arial" w:hAnsi="Arial" w:cs="Arial"/>
          <w:sz w:val="20"/>
          <w:szCs w:val="20"/>
        </w:rPr>
      </w:pPr>
    </w:p>
    <w:p w14:paraId="0B57CAD5" w14:textId="5A202456" w:rsidR="00061A43" w:rsidRPr="005D73B0" w:rsidRDefault="00061A43" w:rsidP="00061A43">
      <w:pPr>
        <w:jc w:val="both"/>
        <w:rPr>
          <w:rFonts w:ascii="Arial" w:hAnsi="Arial" w:cs="Arial"/>
          <w:sz w:val="20"/>
          <w:szCs w:val="20"/>
        </w:rPr>
      </w:pPr>
      <w:r w:rsidRPr="00061A43">
        <w:rPr>
          <w:rFonts w:ascii="Arial" w:hAnsi="Arial" w:cs="Arial"/>
          <w:sz w:val="20"/>
          <w:szCs w:val="20"/>
        </w:rPr>
        <w:t>Na zahteve za pojasnila oziroma druga vprašanja v zvezi z naročilom, zastavljena po tem roku, naročnik ne bo odgovarjal.</w:t>
      </w:r>
    </w:p>
    <w:p w14:paraId="58845A23"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SPREMEMBE ALI DOPOLNITVE RAZPISNE DOKUMENTACIJE</w:t>
      </w:r>
    </w:p>
    <w:p w14:paraId="6882C30F"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Naročnik si pridržuje pravico spremeniti ali dopolniti razpisno dokumentacijo na lastno pobudo ali kot odgovor na prošnjo za pojasnilo, ki jo bo dobil od morebitnega ponudnika.</w:t>
      </w:r>
    </w:p>
    <w:p w14:paraId="7B820830" w14:textId="77777777" w:rsidR="00B71C56" w:rsidRPr="005D73B0" w:rsidRDefault="00B71C56" w:rsidP="00B71C56">
      <w:pPr>
        <w:jc w:val="both"/>
        <w:rPr>
          <w:rFonts w:ascii="Arial" w:hAnsi="Arial" w:cs="Arial"/>
          <w:sz w:val="20"/>
          <w:szCs w:val="20"/>
        </w:rPr>
      </w:pPr>
    </w:p>
    <w:p w14:paraId="46810F4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Vsaka sprememba ali dopolnitev razpisne dokumentacije bo ponudnikom posredovana na Portalu javnih naročil in s tem postane del razpisne dokumentacije. </w:t>
      </w:r>
    </w:p>
    <w:p w14:paraId="6034CC2C" w14:textId="77777777" w:rsidR="00B71C56" w:rsidRPr="005D73B0" w:rsidRDefault="00B71C56" w:rsidP="00B71C56">
      <w:pPr>
        <w:jc w:val="both"/>
        <w:rPr>
          <w:rFonts w:ascii="Arial" w:hAnsi="Arial" w:cs="Arial"/>
          <w:sz w:val="20"/>
          <w:szCs w:val="20"/>
        </w:rPr>
      </w:pPr>
    </w:p>
    <w:p w14:paraId="64898D9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Informacije, ki jih posreduje naročnik ponudnikom na Portalu javnih naročil ali prek njega, se štejejo za spremembo, dopolnitev ali pojasnilo dokumentacije v zvezi z oddajo javnega naročila, če iz vsebine </w:t>
      </w:r>
      <w:r w:rsidRPr="005D73B0">
        <w:rPr>
          <w:rFonts w:ascii="Arial" w:hAnsi="Arial" w:cs="Arial"/>
          <w:sz w:val="20"/>
          <w:szCs w:val="20"/>
        </w:rPr>
        <w:lastRenderedPageBreak/>
        <w:t>informacij izhaja, da se z njimi spreminja ali dopolnjuje ta dokumentacija ali če se s pojasnilom odpravlja dvoumnost navedbe v tej dokumentaciji.</w:t>
      </w:r>
    </w:p>
    <w:p w14:paraId="02ADE81E"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JEZIK V PONUDBI</w:t>
      </w:r>
    </w:p>
    <w:p w14:paraId="70A6B412" w14:textId="00A53713" w:rsidR="009D14FB" w:rsidRPr="005D73B0" w:rsidRDefault="00B71C56" w:rsidP="009D14FB">
      <w:pPr>
        <w:autoSpaceDE w:val="0"/>
        <w:autoSpaceDN w:val="0"/>
        <w:adjustRightInd w:val="0"/>
        <w:jc w:val="both"/>
        <w:rPr>
          <w:rFonts w:ascii="Arial" w:hAnsi="Arial" w:cs="Arial"/>
          <w:sz w:val="20"/>
          <w:szCs w:val="20"/>
        </w:rPr>
      </w:pPr>
      <w:r w:rsidRPr="005D73B0">
        <w:rPr>
          <w:rFonts w:ascii="Arial" w:hAnsi="Arial" w:cs="Arial"/>
          <w:sz w:val="20"/>
          <w:szCs w:val="20"/>
        </w:rPr>
        <w:t>Ponudba, vsa korespondenca in dokumenti v zvezi s ponudbo morajo biti napisani v slovenskem jeziku.</w:t>
      </w:r>
      <w:r w:rsidR="0081748A" w:rsidRPr="005D73B0">
        <w:rPr>
          <w:rFonts w:ascii="Arial" w:hAnsi="Arial" w:cs="Arial"/>
          <w:sz w:val="20"/>
          <w:szCs w:val="20"/>
        </w:rPr>
        <w:t xml:space="preserve"> </w:t>
      </w:r>
    </w:p>
    <w:p w14:paraId="5D3E917E" w14:textId="44607474" w:rsidR="00524EC4" w:rsidRPr="005D73B0" w:rsidRDefault="00524EC4" w:rsidP="009D14FB">
      <w:pPr>
        <w:autoSpaceDE w:val="0"/>
        <w:autoSpaceDN w:val="0"/>
        <w:adjustRightInd w:val="0"/>
        <w:jc w:val="both"/>
        <w:rPr>
          <w:rFonts w:ascii="Arial" w:hAnsi="Arial" w:cs="Arial"/>
          <w:sz w:val="20"/>
          <w:szCs w:val="20"/>
        </w:rPr>
      </w:pPr>
    </w:p>
    <w:p w14:paraId="0C3DAB1D" w14:textId="107857DB" w:rsidR="00524EC4" w:rsidRPr="005D73B0" w:rsidRDefault="00524EC4" w:rsidP="00524EC4">
      <w:pPr>
        <w:autoSpaceDE w:val="0"/>
        <w:autoSpaceDN w:val="0"/>
        <w:adjustRightInd w:val="0"/>
        <w:jc w:val="both"/>
        <w:rPr>
          <w:rFonts w:ascii="Arial" w:hAnsi="Arial" w:cs="Arial"/>
          <w:sz w:val="20"/>
          <w:szCs w:val="20"/>
        </w:rPr>
      </w:pPr>
      <w:r w:rsidRPr="005D73B0">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6FB317E9" w14:textId="77777777" w:rsidR="00524EC4" w:rsidRPr="005D73B0" w:rsidRDefault="00524EC4" w:rsidP="00524EC4">
      <w:pPr>
        <w:autoSpaceDE w:val="0"/>
        <w:autoSpaceDN w:val="0"/>
        <w:adjustRightInd w:val="0"/>
        <w:jc w:val="both"/>
        <w:rPr>
          <w:rFonts w:ascii="Arial" w:hAnsi="Arial" w:cs="Arial"/>
          <w:sz w:val="20"/>
          <w:szCs w:val="20"/>
        </w:rPr>
      </w:pPr>
    </w:p>
    <w:p w14:paraId="34DA32BB" w14:textId="73CF3863" w:rsidR="00524EC4" w:rsidRPr="005D73B0" w:rsidRDefault="00524EC4" w:rsidP="00524EC4">
      <w:pPr>
        <w:autoSpaceDE w:val="0"/>
        <w:autoSpaceDN w:val="0"/>
        <w:adjustRightInd w:val="0"/>
        <w:jc w:val="both"/>
        <w:rPr>
          <w:rFonts w:ascii="Arial" w:hAnsi="Arial" w:cs="Arial"/>
          <w:sz w:val="20"/>
          <w:szCs w:val="20"/>
        </w:rPr>
      </w:pPr>
      <w:r w:rsidRPr="005D73B0">
        <w:rPr>
          <w:rFonts w:ascii="Arial" w:hAnsi="Arial" w:cs="Arial"/>
          <w:sz w:val="20"/>
          <w:szCs w:val="20"/>
        </w:rPr>
        <w:t>Potrdila tujih organov se predložijo v izvirniku, ki mu je priložen prevod v slovenski jezik.</w:t>
      </w:r>
    </w:p>
    <w:p w14:paraId="2C0371ED" w14:textId="77777777" w:rsidR="00524EC4" w:rsidRPr="005D73B0" w:rsidRDefault="00524EC4" w:rsidP="00524EC4">
      <w:pPr>
        <w:autoSpaceDE w:val="0"/>
        <w:autoSpaceDN w:val="0"/>
        <w:adjustRightInd w:val="0"/>
        <w:jc w:val="both"/>
        <w:rPr>
          <w:rFonts w:ascii="Arial" w:hAnsi="Arial" w:cs="Arial"/>
          <w:sz w:val="20"/>
          <w:szCs w:val="20"/>
        </w:rPr>
      </w:pPr>
    </w:p>
    <w:p w14:paraId="436057BD" w14:textId="42B42F48" w:rsidR="00524EC4" w:rsidRPr="005D73B0" w:rsidRDefault="00524EC4" w:rsidP="00524EC4">
      <w:pPr>
        <w:autoSpaceDE w:val="0"/>
        <w:autoSpaceDN w:val="0"/>
        <w:adjustRightInd w:val="0"/>
        <w:jc w:val="both"/>
        <w:rPr>
          <w:rFonts w:ascii="Arial" w:hAnsi="Arial" w:cs="Arial"/>
          <w:sz w:val="20"/>
          <w:szCs w:val="20"/>
        </w:rPr>
      </w:pPr>
      <w:r w:rsidRPr="005D73B0">
        <w:rPr>
          <w:rFonts w:ascii="Arial" w:hAnsi="Arial" w:cs="Arial"/>
          <w:sz w:val="20"/>
          <w:szCs w:val="20"/>
        </w:rPr>
        <w:t>Če bo naročnik ob pregledu in ocenjevanju ponudb ocenil, da je potrebno del ponudbe, ki ni predložen v slovenskem jeziku, uradno prevesti v slovenski jezik, bo to zahteval in ponudniku določi</w:t>
      </w:r>
      <w:r w:rsidR="001E12FF">
        <w:rPr>
          <w:rFonts w:ascii="Arial" w:hAnsi="Arial" w:cs="Arial"/>
          <w:sz w:val="20"/>
          <w:szCs w:val="20"/>
        </w:rPr>
        <w:t>l</w:t>
      </w:r>
      <w:r w:rsidRPr="005D73B0">
        <w:rPr>
          <w:rFonts w:ascii="Arial" w:hAnsi="Arial" w:cs="Arial"/>
          <w:sz w:val="20"/>
          <w:szCs w:val="20"/>
        </w:rPr>
        <w:t xml:space="preserve"> ustrezni rok. Stroške prevoda nosi ponudnik. Za tolmačenje vsebine ponudbe se upošteva besedilo ponudbe v slovenskem jeziku oziroma uraden prevod ponudbe v slovenski jezik.</w:t>
      </w:r>
    </w:p>
    <w:p w14:paraId="14154C80" w14:textId="4656FB05"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VALUTE V PONUDBI</w:t>
      </w:r>
    </w:p>
    <w:p w14:paraId="10249249" w14:textId="77777777" w:rsidR="00B71C56" w:rsidRPr="005D73B0" w:rsidRDefault="00B71C56" w:rsidP="00B71C56">
      <w:pPr>
        <w:tabs>
          <w:tab w:val="num" w:pos="900"/>
          <w:tab w:val="num" w:pos="1440"/>
        </w:tabs>
        <w:jc w:val="both"/>
        <w:rPr>
          <w:rFonts w:ascii="Arial" w:hAnsi="Arial" w:cs="Arial"/>
          <w:sz w:val="20"/>
          <w:szCs w:val="20"/>
        </w:rPr>
      </w:pPr>
      <w:r w:rsidRPr="005D73B0">
        <w:rPr>
          <w:rFonts w:ascii="Arial" w:hAnsi="Arial" w:cs="Arial"/>
          <w:sz w:val="20"/>
          <w:szCs w:val="20"/>
        </w:rPr>
        <w:t xml:space="preserve">Valuta v ponudbi je euro (EUR). </w:t>
      </w:r>
    </w:p>
    <w:p w14:paraId="7A529631" w14:textId="10346C9D" w:rsidR="00A02034" w:rsidRPr="005D73B0" w:rsidRDefault="00A02034" w:rsidP="007D16F9">
      <w:pPr>
        <w:keepNext/>
        <w:numPr>
          <w:ilvl w:val="0"/>
          <w:numId w:val="46"/>
        </w:numPr>
        <w:spacing w:before="240" w:after="60"/>
        <w:outlineLvl w:val="1"/>
        <w:rPr>
          <w:rFonts w:ascii="Arial" w:hAnsi="Arial" w:cs="Arial"/>
          <w:b/>
          <w:bCs/>
        </w:rPr>
      </w:pPr>
      <w:bookmarkStart w:id="6" w:name="_Hlk26601081"/>
      <w:r w:rsidRPr="005D73B0">
        <w:rPr>
          <w:rFonts w:ascii="Arial" w:hAnsi="Arial" w:cs="Arial"/>
          <w:b/>
          <w:bCs/>
        </w:rPr>
        <w:t>ESPD OBRAZEC</w:t>
      </w:r>
    </w:p>
    <w:p w14:paraId="0C5DFF1A" w14:textId="1E41D644" w:rsidR="00A02034" w:rsidRPr="005D73B0" w:rsidRDefault="00A02034" w:rsidP="00A02034">
      <w:pPr>
        <w:autoSpaceDE w:val="0"/>
        <w:autoSpaceDN w:val="0"/>
        <w:adjustRightInd w:val="0"/>
        <w:jc w:val="both"/>
        <w:rPr>
          <w:rFonts w:ascii="Arial" w:hAnsi="Arial" w:cs="Arial"/>
          <w:sz w:val="20"/>
          <w:szCs w:val="20"/>
        </w:rPr>
      </w:pPr>
      <w:r w:rsidRPr="005D73B0">
        <w:rPr>
          <w:rFonts w:ascii="Arial" w:hAnsi="Arial" w:cs="Arial"/>
          <w:sz w:val="20"/>
          <w:szCs w:val="20"/>
        </w:rPr>
        <w:t xml:space="preserve">V ponudbi mora biti predložen izpolnjen in podpisan ESPD.  </w:t>
      </w:r>
    </w:p>
    <w:p w14:paraId="0D10430B" w14:textId="77777777" w:rsidR="00A02034" w:rsidRPr="005D73B0" w:rsidRDefault="00A02034" w:rsidP="00A02034">
      <w:pPr>
        <w:jc w:val="both"/>
        <w:rPr>
          <w:rFonts w:ascii="Arial" w:hAnsi="Arial" w:cs="Arial"/>
          <w:color w:val="FF0000"/>
          <w:sz w:val="20"/>
          <w:szCs w:val="20"/>
        </w:rPr>
      </w:pPr>
    </w:p>
    <w:p w14:paraId="43E8B21F" w14:textId="77777777" w:rsidR="00A02034" w:rsidRPr="005D73B0" w:rsidRDefault="00A02034" w:rsidP="00A02034">
      <w:pPr>
        <w:rPr>
          <w:rFonts w:ascii="Arial" w:hAnsi="Arial" w:cs="Arial"/>
          <w:sz w:val="20"/>
          <w:szCs w:val="20"/>
        </w:rPr>
      </w:pPr>
      <w:r w:rsidRPr="005D73B0">
        <w:rPr>
          <w:rFonts w:ascii="Arial" w:hAnsi="Arial" w:cs="Arial"/>
          <w:sz w:val="20"/>
          <w:szCs w:val="20"/>
        </w:rPr>
        <w:t xml:space="preserve">ESPD obrazec </w:t>
      </w:r>
      <w:r w:rsidRPr="005D73B0">
        <w:rPr>
          <w:rFonts w:ascii="Arial" w:hAnsi="Arial" w:cs="Arial"/>
          <w:b/>
          <w:sz w:val="20"/>
          <w:szCs w:val="20"/>
        </w:rPr>
        <w:t>se v ponudbi predloži za</w:t>
      </w:r>
      <w:r w:rsidRPr="005D73B0">
        <w:rPr>
          <w:rFonts w:ascii="Arial" w:hAnsi="Arial" w:cs="Arial"/>
          <w:sz w:val="20"/>
          <w:szCs w:val="20"/>
        </w:rPr>
        <w:t xml:space="preserve"> naslednje gospodarske subjekte: </w:t>
      </w:r>
    </w:p>
    <w:p w14:paraId="510620C8" w14:textId="77777777" w:rsidR="00A02034" w:rsidRPr="005D73B0" w:rsidRDefault="00A02034" w:rsidP="00A02034">
      <w:pPr>
        <w:numPr>
          <w:ilvl w:val="0"/>
          <w:numId w:val="15"/>
        </w:numPr>
        <w:contextualSpacing/>
        <w:jc w:val="both"/>
        <w:rPr>
          <w:rFonts w:ascii="Arial" w:hAnsi="Arial" w:cs="Arial"/>
          <w:sz w:val="20"/>
          <w:szCs w:val="20"/>
        </w:rPr>
      </w:pPr>
      <w:r w:rsidRPr="005D73B0">
        <w:rPr>
          <w:rFonts w:ascii="Arial" w:hAnsi="Arial" w:cs="Arial"/>
          <w:sz w:val="20"/>
          <w:szCs w:val="20"/>
        </w:rPr>
        <w:t>ponudnika</w:t>
      </w:r>
    </w:p>
    <w:p w14:paraId="73248A78" w14:textId="77777777" w:rsidR="00A02034" w:rsidRPr="005D73B0" w:rsidRDefault="00A02034" w:rsidP="00A02034">
      <w:pPr>
        <w:numPr>
          <w:ilvl w:val="0"/>
          <w:numId w:val="15"/>
        </w:numPr>
        <w:contextualSpacing/>
        <w:jc w:val="both"/>
        <w:rPr>
          <w:rFonts w:ascii="Arial" w:hAnsi="Arial" w:cs="Arial"/>
          <w:sz w:val="20"/>
          <w:szCs w:val="20"/>
        </w:rPr>
      </w:pPr>
      <w:r w:rsidRPr="005D73B0">
        <w:rPr>
          <w:rFonts w:ascii="Arial" w:hAnsi="Arial" w:cs="Arial"/>
          <w:sz w:val="20"/>
          <w:szCs w:val="20"/>
        </w:rPr>
        <w:t>vsakega od podizvajalcev navedenega v ponudb (v primeru ponudbe s podizvajalci)</w:t>
      </w:r>
    </w:p>
    <w:p w14:paraId="5BE11A6C" w14:textId="77777777" w:rsidR="00A02034" w:rsidRPr="005D73B0" w:rsidRDefault="00A02034" w:rsidP="00A02034">
      <w:pPr>
        <w:numPr>
          <w:ilvl w:val="0"/>
          <w:numId w:val="15"/>
        </w:numPr>
        <w:contextualSpacing/>
        <w:jc w:val="both"/>
        <w:rPr>
          <w:rFonts w:ascii="Arial" w:hAnsi="Arial" w:cs="Arial"/>
          <w:sz w:val="20"/>
          <w:szCs w:val="20"/>
        </w:rPr>
      </w:pPr>
      <w:r w:rsidRPr="005D73B0">
        <w:rPr>
          <w:rFonts w:ascii="Arial" w:hAnsi="Arial" w:cs="Arial"/>
          <w:sz w:val="20"/>
          <w:szCs w:val="20"/>
        </w:rPr>
        <w:t>vsakega od partnerjev v skupni ponudbi (v primeru skupne ponudbe)</w:t>
      </w:r>
    </w:p>
    <w:p w14:paraId="65BF92C0" w14:textId="77777777" w:rsidR="00A02034" w:rsidRPr="005D73B0" w:rsidRDefault="00A02034" w:rsidP="00A02034">
      <w:pPr>
        <w:numPr>
          <w:ilvl w:val="0"/>
          <w:numId w:val="15"/>
        </w:numPr>
        <w:contextualSpacing/>
        <w:jc w:val="both"/>
        <w:rPr>
          <w:rFonts w:ascii="Arial" w:hAnsi="Arial" w:cs="Arial"/>
          <w:sz w:val="20"/>
          <w:szCs w:val="20"/>
        </w:rPr>
      </w:pPr>
      <w:r w:rsidRPr="005D73B0">
        <w:rPr>
          <w:rFonts w:ascii="Arial" w:hAnsi="Arial" w:cs="Arial"/>
          <w:sz w:val="20"/>
          <w:szCs w:val="20"/>
        </w:rPr>
        <w:t>vsak drug gospodarski subjekt na katerega kapacitete se ponudnik sklicuje v ponudbi.</w:t>
      </w:r>
    </w:p>
    <w:p w14:paraId="016DB0B6" w14:textId="77777777" w:rsidR="00A02034" w:rsidRPr="005D73B0" w:rsidRDefault="00A02034" w:rsidP="00A02034">
      <w:pPr>
        <w:jc w:val="both"/>
        <w:rPr>
          <w:rFonts w:ascii="Arial" w:hAnsi="Arial" w:cs="Arial"/>
          <w:color w:val="FF0000"/>
          <w:sz w:val="20"/>
          <w:szCs w:val="20"/>
        </w:rPr>
      </w:pPr>
    </w:p>
    <w:p w14:paraId="6820EB3D" w14:textId="77777777" w:rsidR="00A02034" w:rsidRPr="005D73B0" w:rsidRDefault="00A02034" w:rsidP="00A02034">
      <w:pPr>
        <w:jc w:val="both"/>
        <w:rPr>
          <w:rFonts w:ascii="Arial" w:hAnsi="Arial" w:cs="Arial"/>
          <w:sz w:val="20"/>
          <w:szCs w:val="20"/>
        </w:rPr>
      </w:pPr>
      <w:r w:rsidRPr="005D73B0">
        <w:rPr>
          <w:rFonts w:ascii="Arial" w:hAnsi="Arial" w:cs="Arial"/>
          <w:sz w:val="20"/>
          <w:szCs w:val="20"/>
        </w:rPr>
        <w:t xml:space="preserve">ESPD obrazec se izpolni preko aplikacije, ki je dostopna na Portalu javnih naročil, spletni naslov: </w:t>
      </w:r>
      <w:hyperlink r:id="rId19" w:history="1">
        <w:r w:rsidRPr="005D73B0">
          <w:rPr>
            <w:rStyle w:val="Hiperpovezava"/>
            <w:rFonts w:ascii="Arial" w:hAnsi="Arial" w:cs="Arial"/>
            <w:sz w:val="20"/>
            <w:szCs w:val="20"/>
          </w:rPr>
          <w:t>http://www.enarocanje.si/_ESPD/</w:t>
        </w:r>
      </w:hyperlink>
    </w:p>
    <w:p w14:paraId="51ED7B0C" w14:textId="77777777" w:rsidR="00A02034" w:rsidRPr="005D73B0" w:rsidRDefault="00A02034" w:rsidP="00A02034">
      <w:pPr>
        <w:jc w:val="both"/>
        <w:rPr>
          <w:rFonts w:ascii="Arial" w:hAnsi="Arial" w:cs="Arial"/>
          <w:sz w:val="20"/>
          <w:szCs w:val="20"/>
        </w:rPr>
      </w:pPr>
    </w:p>
    <w:p w14:paraId="1E965247" w14:textId="77777777" w:rsidR="00A02034" w:rsidRPr="005D73B0" w:rsidRDefault="00A02034" w:rsidP="00A02034">
      <w:pPr>
        <w:jc w:val="both"/>
        <w:rPr>
          <w:rFonts w:ascii="Arial" w:hAnsi="Arial" w:cs="Arial"/>
          <w:sz w:val="20"/>
          <w:szCs w:val="20"/>
        </w:rPr>
      </w:pPr>
      <w:r w:rsidRPr="005D73B0">
        <w:rPr>
          <w:rFonts w:ascii="Arial" w:hAnsi="Arial" w:cs="Arial"/>
          <w:sz w:val="20"/>
          <w:szCs w:val="20"/>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07DF3C3F" w14:textId="77777777" w:rsidR="00A02034" w:rsidRPr="005D73B0" w:rsidRDefault="00A02034" w:rsidP="00A02034">
      <w:pPr>
        <w:jc w:val="both"/>
        <w:rPr>
          <w:rFonts w:ascii="Arial" w:hAnsi="Arial" w:cs="Arial"/>
          <w:sz w:val="20"/>
          <w:szCs w:val="20"/>
        </w:rPr>
      </w:pPr>
    </w:p>
    <w:p w14:paraId="1A16F72F" w14:textId="77777777" w:rsidR="00A02034" w:rsidRPr="005D73B0" w:rsidRDefault="00A02034" w:rsidP="00A02034">
      <w:pPr>
        <w:jc w:val="both"/>
        <w:rPr>
          <w:rFonts w:ascii="Arial" w:hAnsi="Arial" w:cs="Arial"/>
          <w:sz w:val="20"/>
          <w:szCs w:val="20"/>
        </w:rPr>
      </w:pPr>
      <w:r w:rsidRPr="005D73B0">
        <w:rPr>
          <w:rFonts w:ascii="Arial" w:hAnsi="Arial" w:cs="Arial"/>
          <w:sz w:val="20"/>
          <w:szCs w:val="20"/>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E1585AF" w14:textId="77777777" w:rsidR="00A02034" w:rsidRPr="005D73B0" w:rsidRDefault="00A02034" w:rsidP="00A02034">
      <w:pPr>
        <w:jc w:val="both"/>
        <w:rPr>
          <w:rFonts w:ascii="Arial" w:hAnsi="Arial" w:cs="Arial"/>
          <w:sz w:val="20"/>
          <w:szCs w:val="20"/>
        </w:rPr>
      </w:pPr>
    </w:p>
    <w:p w14:paraId="1AB692F2" w14:textId="77777777" w:rsidR="00A02034" w:rsidRPr="005D73B0" w:rsidRDefault="00A02034" w:rsidP="00A02034">
      <w:pPr>
        <w:jc w:val="both"/>
        <w:rPr>
          <w:rFonts w:ascii="Arial" w:hAnsi="Arial" w:cs="Arial"/>
          <w:sz w:val="20"/>
          <w:szCs w:val="20"/>
        </w:rPr>
      </w:pPr>
      <w:r w:rsidRPr="005D73B0">
        <w:rPr>
          <w:rFonts w:ascii="Arial" w:hAnsi="Arial" w:cs="Arial"/>
          <w:sz w:val="20"/>
          <w:szCs w:val="20"/>
        </w:rPr>
        <w:t xml:space="preserve">Več informacij o ESPD obrazcu: </w:t>
      </w:r>
    </w:p>
    <w:p w14:paraId="693017DE" w14:textId="77777777" w:rsidR="00A02034" w:rsidRPr="005D73B0" w:rsidRDefault="00F97403" w:rsidP="00A02034">
      <w:pPr>
        <w:jc w:val="both"/>
        <w:rPr>
          <w:rFonts w:ascii="Arial" w:hAnsi="Arial" w:cs="Arial"/>
          <w:sz w:val="20"/>
          <w:szCs w:val="20"/>
        </w:rPr>
      </w:pPr>
      <w:hyperlink r:id="rId20" w:history="1">
        <w:r w:rsidR="00A02034" w:rsidRPr="005D73B0">
          <w:rPr>
            <w:rStyle w:val="Hiperpovezava"/>
            <w:rFonts w:ascii="Arial" w:hAnsi="Arial" w:cs="Arial"/>
            <w:sz w:val="20"/>
            <w:szCs w:val="20"/>
          </w:rPr>
          <w:t>http://www.enarocanje.si/Dokumenti/Navodila_za_uporabo_ESPD.pdf</w:t>
        </w:r>
      </w:hyperlink>
    </w:p>
    <w:p w14:paraId="75108433" w14:textId="77777777" w:rsidR="00A02034" w:rsidRPr="005D73B0" w:rsidRDefault="00A02034" w:rsidP="00A02034">
      <w:pPr>
        <w:jc w:val="both"/>
        <w:rPr>
          <w:rFonts w:ascii="Arial" w:hAnsi="Arial" w:cs="Arial"/>
          <w:color w:val="FF0000"/>
          <w:sz w:val="20"/>
          <w:szCs w:val="20"/>
        </w:rPr>
      </w:pPr>
    </w:p>
    <w:p w14:paraId="15AC8F97" w14:textId="0D690012" w:rsidR="00A02034" w:rsidRPr="005D73B0" w:rsidRDefault="00A02034" w:rsidP="00A02034">
      <w:pPr>
        <w:pStyle w:val="Noga"/>
        <w:spacing w:line="264" w:lineRule="auto"/>
        <w:jc w:val="both"/>
        <w:rPr>
          <w:rFonts w:ascii="Arial" w:hAnsi="Arial" w:cs="Arial"/>
          <w:sz w:val="20"/>
          <w:szCs w:val="20"/>
        </w:rPr>
      </w:pPr>
      <w:r w:rsidRPr="005D73B0">
        <w:rPr>
          <w:rFonts w:ascii="Arial" w:hAnsi="Arial" w:cs="Arial"/>
          <w:sz w:val="20"/>
          <w:szCs w:val="20"/>
        </w:rPr>
        <w:t xml:space="preserve">ESPD obrazec mora biti izpolnjen v vseh delih, kjer je tako zahtevano.  </w:t>
      </w:r>
    </w:p>
    <w:p w14:paraId="180D5F76" w14:textId="77777777" w:rsidR="00A02034" w:rsidRPr="005D73B0" w:rsidRDefault="00A02034" w:rsidP="00A02034">
      <w:pPr>
        <w:jc w:val="both"/>
        <w:rPr>
          <w:rFonts w:ascii="Arial" w:hAnsi="Arial" w:cs="Arial"/>
          <w:color w:val="FF0000"/>
          <w:sz w:val="20"/>
          <w:szCs w:val="20"/>
        </w:rPr>
      </w:pPr>
    </w:p>
    <w:p w14:paraId="7EFA63C7" w14:textId="77777777" w:rsidR="00A02034" w:rsidRPr="005D73B0" w:rsidRDefault="00A02034" w:rsidP="00A02034">
      <w:pPr>
        <w:spacing w:line="260" w:lineRule="atLeast"/>
        <w:jc w:val="both"/>
        <w:rPr>
          <w:rFonts w:ascii="Arial" w:eastAsia="Calibri" w:hAnsi="Arial" w:cs="Arial"/>
          <w:bCs/>
          <w:sz w:val="20"/>
          <w:szCs w:val="20"/>
          <w:lang w:eastAsia="en-US"/>
        </w:rPr>
      </w:pPr>
      <w:r w:rsidRPr="005D73B0">
        <w:rPr>
          <w:rFonts w:ascii="Arial" w:eastAsia="Calibri" w:hAnsi="Arial" w:cs="Arial"/>
          <w:bCs/>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5D73B0">
        <w:rPr>
          <w:rFonts w:ascii="Arial" w:eastAsia="Calibri" w:hAnsi="Arial" w:cs="Arial"/>
          <w:bCs/>
          <w:sz w:val="20"/>
          <w:szCs w:val="20"/>
          <w:lang w:eastAsia="en-US"/>
        </w:rPr>
        <w:t>xml</w:t>
      </w:r>
      <w:proofErr w:type="spellEnd"/>
      <w:r w:rsidRPr="005D73B0">
        <w:rPr>
          <w:rFonts w:ascii="Arial" w:eastAsia="Calibri" w:hAnsi="Arial" w:cs="Arial"/>
          <w:bCs/>
          <w:sz w:val="20"/>
          <w:szCs w:val="20"/>
          <w:lang w:eastAsia="en-US"/>
        </w:rPr>
        <w:t xml:space="preserve">. obliki ali nepodpisan ESPD v </w:t>
      </w:r>
      <w:proofErr w:type="spellStart"/>
      <w:r w:rsidRPr="005D73B0">
        <w:rPr>
          <w:rFonts w:ascii="Arial" w:eastAsia="Calibri" w:hAnsi="Arial" w:cs="Arial"/>
          <w:bCs/>
          <w:sz w:val="20"/>
          <w:szCs w:val="20"/>
          <w:lang w:eastAsia="en-US"/>
        </w:rPr>
        <w:t>xml</w:t>
      </w:r>
      <w:proofErr w:type="spellEnd"/>
      <w:r w:rsidRPr="005D73B0">
        <w:rPr>
          <w:rFonts w:ascii="Arial" w:eastAsia="Calibri" w:hAnsi="Arial" w:cs="Arial"/>
          <w:bCs/>
          <w:sz w:val="20"/>
          <w:szCs w:val="20"/>
          <w:lang w:eastAsia="en-US"/>
        </w:rPr>
        <w:t xml:space="preserve">. obliki, pri čemer se v slednjem primeru v skladu Splošnimi pogoji uporabe informacijskega sistema e-JN šteje, da je oddan pravno zavezujoč dokument, ki ima enako veljavnost kot podpisan. </w:t>
      </w:r>
    </w:p>
    <w:p w14:paraId="66D2D243" w14:textId="77777777" w:rsidR="00A02034" w:rsidRPr="005D73B0" w:rsidRDefault="00A02034" w:rsidP="00A02034">
      <w:pPr>
        <w:jc w:val="both"/>
        <w:rPr>
          <w:rFonts w:ascii="Arial" w:hAnsi="Arial" w:cs="Arial"/>
          <w:sz w:val="20"/>
          <w:szCs w:val="20"/>
        </w:rPr>
      </w:pPr>
    </w:p>
    <w:p w14:paraId="40D92FAD" w14:textId="77777777" w:rsidR="00A02034" w:rsidRPr="005D73B0" w:rsidRDefault="00A02034" w:rsidP="00A02034">
      <w:pPr>
        <w:jc w:val="both"/>
        <w:rPr>
          <w:rFonts w:ascii="Arial" w:hAnsi="Arial" w:cs="Arial"/>
          <w:sz w:val="20"/>
          <w:szCs w:val="20"/>
        </w:rPr>
      </w:pPr>
      <w:r w:rsidRPr="005D73B0">
        <w:rPr>
          <w:rFonts w:ascii="Arial" w:hAnsi="Arial" w:cs="Arial"/>
          <w:sz w:val="20"/>
          <w:szCs w:val="20"/>
        </w:rPr>
        <w:t xml:space="preserve">Za ostale sodelujoče ponudnik v razdelek »ESPD – ostali sodelujoči« predloži podpisane ESPD v </w:t>
      </w:r>
      <w:proofErr w:type="spellStart"/>
      <w:r w:rsidRPr="005D73B0">
        <w:rPr>
          <w:rFonts w:ascii="Arial" w:hAnsi="Arial" w:cs="Arial"/>
          <w:sz w:val="20"/>
          <w:szCs w:val="20"/>
        </w:rPr>
        <w:t>pdf</w:t>
      </w:r>
      <w:proofErr w:type="spellEnd"/>
      <w:r w:rsidRPr="005D73B0">
        <w:rPr>
          <w:rFonts w:ascii="Arial" w:hAnsi="Arial" w:cs="Arial"/>
          <w:sz w:val="20"/>
          <w:szCs w:val="20"/>
        </w:rPr>
        <w:t xml:space="preserve">. obliki, ali v elektronski obliki podpisan </w:t>
      </w:r>
      <w:proofErr w:type="spellStart"/>
      <w:r w:rsidRPr="005D73B0">
        <w:rPr>
          <w:rFonts w:ascii="Arial" w:hAnsi="Arial" w:cs="Arial"/>
          <w:sz w:val="20"/>
          <w:szCs w:val="20"/>
        </w:rPr>
        <w:t>xml</w:t>
      </w:r>
      <w:proofErr w:type="spellEnd"/>
      <w:r w:rsidRPr="005D73B0">
        <w:rPr>
          <w:rFonts w:ascii="Arial" w:hAnsi="Arial" w:cs="Arial"/>
          <w:sz w:val="20"/>
          <w:szCs w:val="20"/>
        </w:rPr>
        <w:t xml:space="preserve">. </w:t>
      </w:r>
    </w:p>
    <w:p w14:paraId="04DFC2E7" w14:textId="17DC526B"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lastRenderedPageBreak/>
        <w:t>PONUDBENI PREDRAČUN</w:t>
      </w:r>
      <w:r w:rsidR="0038743D" w:rsidRPr="005D73B0">
        <w:rPr>
          <w:rFonts w:ascii="Arial" w:hAnsi="Arial" w:cs="Arial"/>
          <w:b/>
          <w:bCs/>
        </w:rPr>
        <w:t xml:space="preserve"> IN CENE V PONUDBI</w:t>
      </w:r>
    </w:p>
    <w:bookmarkEnd w:id="6"/>
    <w:p w14:paraId="1752C8F0" w14:textId="1D52A06C" w:rsidR="00AF18EC" w:rsidRPr="00004647" w:rsidRDefault="00AF18EC" w:rsidP="00175729">
      <w:pPr>
        <w:jc w:val="both"/>
        <w:rPr>
          <w:rFonts w:ascii="Arial" w:hAnsi="Arial" w:cs="Arial"/>
          <w:b/>
          <w:bCs/>
          <w:sz w:val="20"/>
          <w:szCs w:val="20"/>
        </w:rPr>
      </w:pPr>
      <w:r w:rsidRPr="005D73B0">
        <w:rPr>
          <w:rFonts w:ascii="Arial" w:hAnsi="Arial" w:cs="Arial"/>
          <w:sz w:val="20"/>
          <w:szCs w:val="20"/>
        </w:rPr>
        <w:t xml:space="preserve">Ponudnik </w:t>
      </w:r>
      <w:r w:rsidR="007A4130" w:rsidRPr="005D73B0">
        <w:rPr>
          <w:rFonts w:ascii="Arial" w:hAnsi="Arial" w:cs="Arial"/>
          <w:sz w:val="20"/>
          <w:szCs w:val="20"/>
        </w:rPr>
        <w:t xml:space="preserve">izpolni </w:t>
      </w:r>
      <w:r w:rsidRPr="005D73B0">
        <w:rPr>
          <w:rFonts w:ascii="Arial" w:hAnsi="Arial" w:cs="Arial"/>
          <w:sz w:val="20"/>
          <w:szCs w:val="20"/>
        </w:rPr>
        <w:t xml:space="preserve">ponudbeni predračun v </w:t>
      </w:r>
      <w:r w:rsidRPr="005D73B0">
        <w:rPr>
          <w:rFonts w:ascii="Arial" w:hAnsi="Arial" w:cs="Arial"/>
          <w:b/>
          <w:bCs/>
          <w:sz w:val="20"/>
          <w:szCs w:val="20"/>
        </w:rPr>
        <w:t>excel formatu</w:t>
      </w:r>
      <w:r w:rsidRPr="005D73B0">
        <w:rPr>
          <w:rFonts w:ascii="Arial" w:hAnsi="Arial" w:cs="Arial"/>
          <w:sz w:val="20"/>
          <w:szCs w:val="20"/>
        </w:rPr>
        <w:t xml:space="preserve"> </w:t>
      </w:r>
      <w:r w:rsidR="009D14FB" w:rsidRPr="005D73B0">
        <w:rPr>
          <w:rFonts w:ascii="Arial" w:hAnsi="Arial" w:cs="Arial"/>
          <w:sz w:val="20"/>
          <w:szCs w:val="20"/>
        </w:rPr>
        <w:t>v</w:t>
      </w:r>
      <w:r w:rsidRPr="005D73B0">
        <w:rPr>
          <w:rFonts w:ascii="Arial" w:hAnsi="Arial" w:cs="Arial"/>
          <w:sz w:val="20"/>
          <w:szCs w:val="20"/>
        </w:rPr>
        <w:t xml:space="preserve"> datoteki </w:t>
      </w:r>
      <w:proofErr w:type="spellStart"/>
      <w:r w:rsidRPr="005D73B0">
        <w:rPr>
          <w:rFonts w:ascii="Arial" w:hAnsi="Arial" w:cs="Arial"/>
          <w:sz w:val="20"/>
          <w:szCs w:val="20"/>
        </w:rPr>
        <w:t>xls</w:t>
      </w:r>
      <w:proofErr w:type="spellEnd"/>
      <w:r w:rsidR="007A4130" w:rsidRPr="005D73B0">
        <w:rPr>
          <w:rFonts w:ascii="Arial" w:hAnsi="Arial" w:cs="Arial"/>
          <w:sz w:val="20"/>
          <w:szCs w:val="20"/>
        </w:rPr>
        <w:t>, ki je p</w:t>
      </w:r>
      <w:r w:rsidR="00D4671A" w:rsidRPr="005D73B0">
        <w:rPr>
          <w:rFonts w:ascii="Arial" w:hAnsi="Arial" w:cs="Arial"/>
          <w:sz w:val="20"/>
          <w:szCs w:val="20"/>
        </w:rPr>
        <w:t>riloga razpisne dokumentacije</w:t>
      </w:r>
      <w:r w:rsidRPr="005D73B0">
        <w:rPr>
          <w:rFonts w:ascii="Arial" w:hAnsi="Arial" w:cs="Arial"/>
          <w:sz w:val="20"/>
          <w:szCs w:val="20"/>
        </w:rPr>
        <w:t>.</w:t>
      </w:r>
      <w:r w:rsidR="007A4130" w:rsidRPr="005D73B0">
        <w:rPr>
          <w:rFonts w:ascii="Arial" w:hAnsi="Arial" w:cs="Arial"/>
          <w:sz w:val="20"/>
          <w:szCs w:val="20"/>
        </w:rPr>
        <w:t xml:space="preserve"> P</w:t>
      </w:r>
      <w:r w:rsidR="00D5720F" w:rsidRPr="005D73B0">
        <w:rPr>
          <w:rFonts w:ascii="Arial" w:hAnsi="Arial" w:cs="Arial"/>
          <w:sz w:val="20"/>
          <w:szCs w:val="20"/>
        </w:rPr>
        <w:t>o</w:t>
      </w:r>
      <w:r w:rsidR="007A4130" w:rsidRPr="005D73B0">
        <w:rPr>
          <w:rFonts w:ascii="Arial" w:hAnsi="Arial" w:cs="Arial"/>
          <w:sz w:val="20"/>
          <w:szCs w:val="20"/>
        </w:rPr>
        <w:t xml:space="preserve">nudnik </w:t>
      </w:r>
      <w:r w:rsidR="009D14FB" w:rsidRPr="005D73B0">
        <w:rPr>
          <w:rFonts w:ascii="Arial" w:hAnsi="Arial" w:cs="Arial"/>
          <w:sz w:val="20"/>
          <w:szCs w:val="20"/>
        </w:rPr>
        <w:t xml:space="preserve">v ponudbi </w:t>
      </w:r>
      <w:r w:rsidR="007A4130" w:rsidRPr="005D73B0">
        <w:rPr>
          <w:rFonts w:ascii="Arial" w:hAnsi="Arial" w:cs="Arial"/>
          <w:sz w:val="20"/>
          <w:szCs w:val="20"/>
        </w:rPr>
        <w:t xml:space="preserve">predloži ponudbeni predračun v </w:t>
      </w:r>
      <w:proofErr w:type="spellStart"/>
      <w:r w:rsidR="007A4130" w:rsidRPr="005D73B0">
        <w:rPr>
          <w:rFonts w:ascii="Arial" w:hAnsi="Arial" w:cs="Arial"/>
          <w:sz w:val="20"/>
          <w:szCs w:val="20"/>
        </w:rPr>
        <w:t>xls</w:t>
      </w:r>
      <w:proofErr w:type="spellEnd"/>
      <w:r w:rsidR="007A4130" w:rsidRPr="005D73B0">
        <w:rPr>
          <w:rFonts w:ascii="Arial" w:hAnsi="Arial" w:cs="Arial"/>
          <w:sz w:val="20"/>
          <w:szCs w:val="20"/>
        </w:rPr>
        <w:t xml:space="preserve"> formatu </w:t>
      </w:r>
      <w:r w:rsidR="00004647" w:rsidRPr="005D73B0">
        <w:rPr>
          <w:rFonts w:ascii="Arial" w:hAnsi="Arial" w:cs="Arial"/>
          <w:sz w:val="20"/>
          <w:szCs w:val="20"/>
        </w:rPr>
        <w:t xml:space="preserve">v sistemu e-JN </w:t>
      </w:r>
      <w:r w:rsidR="00004647" w:rsidRPr="00004647">
        <w:rPr>
          <w:rFonts w:ascii="Arial" w:hAnsi="Arial" w:cs="Arial"/>
          <w:b/>
          <w:bCs/>
          <w:sz w:val="20"/>
          <w:szCs w:val="20"/>
        </w:rPr>
        <w:t>v razdelek »Dokumenti«, del »Ostale priloge«.</w:t>
      </w:r>
    </w:p>
    <w:p w14:paraId="5B6398FD" w14:textId="77777777" w:rsidR="00004647" w:rsidRPr="005D73B0" w:rsidRDefault="00004647" w:rsidP="00175729">
      <w:pPr>
        <w:jc w:val="both"/>
        <w:rPr>
          <w:rFonts w:ascii="Arial" w:hAnsi="Arial" w:cs="Arial"/>
          <w:b/>
          <w:bCs/>
          <w:sz w:val="20"/>
          <w:szCs w:val="20"/>
        </w:rPr>
      </w:pPr>
    </w:p>
    <w:p w14:paraId="5656BB40" w14:textId="088CC7EB" w:rsidR="00175729" w:rsidRPr="005D73B0" w:rsidRDefault="00175729" w:rsidP="00175729">
      <w:pPr>
        <w:jc w:val="both"/>
        <w:rPr>
          <w:rFonts w:ascii="Arial" w:hAnsi="Arial" w:cs="Arial"/>
          <w:sz w:val="20"/>
          <w:szCs w:val="20"/>
        </w:rPr>
      </w:pPr>
      <w:r w:rsidRPr="005D73B0">
        <w:rPr>
          <w:rFonts w:ascii="Arial" w:hAnsi="Arial" w:cs="Arial"/>
          <w:sz w:val="20"/>
          <w:szCs w:val="20"/>
        </w:rPr>
        <w:t>Cene v ponudb</w:t>
      </w:r>
      <w:r w:rsidR="00BF5E31" w:rsidRPr="005D73B0">
        <w:rPr>
          <w:rFonts w:ascii="Arial" w:hAnsi="Arial" w:cs="Arial"/>
          <w:sz w:val="20"/>
          <w:szCs w:val="20"/>
        </w:rPr>
        <w:t>enem predračunu</w:t>
      </w:r>
      <w:r w:rsidRPr="005D73B0">
        <w:rPr>
          <w:rFonts w:ascii="Arial" w:hAnsi="Arial" w:cs="Arial"/>
          <w:sz w:val="20"/>
          <w:szCs w:val="20"/>
        </w:rPr>
        <w:t xml:space="preserve"> morajo biti izražene v EUR in morajo vključevati vse stroške,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šolanje osebja naročnika in podobno).</w:t>
      </w:r>
      <w:r w:rsidR="00BF5E31" w:rsidRPr="005D73B0">
        <w:rPr>
          <w:rFonts w:ascii="Arial" w:hAnsi="Arial" w:cs="Arial"/>
          <w:sz w:val="20"/>
          <w:szCs w:val="20"/>
        </w:rPr>
        <w:t xml:space="preserve"> </w:t>
      </w:r>
      <w:r w:rsidRPr="005D73B0">
        <w:rPr>
          <w:rFonts w:ascii="Arial" w:hAnsi="Arial" w:cs="Arial"/>
          <w:sz w:val="20"/>
          <w:szCs w:val="20"/>
        </w:rPr>
        <w:t>Naročnik naknadno ne bo priznaval nobenih stroškov, ki niso zajeti v ponudbeno ceno.</w:t>
      </w:r>
    </w:p>
    <w:p w14:paraId="3B6C8DCA" w14:textId="77777777" w:rsidR="00175729" w:rsidRPr="005D73B0" w:rsidRDefault="00175729" w:rsidP="00175729">
      <w:pPr>
        <w:jc w:val="both"/>
        <w:rPr>
          <w:rFonts w:ascii="Arial" w:hAnsi="Arial" w:cs="Arial"/>
          <w:sz w:val="20"/>
          <w:szCs w:val="20"/>
        </w:rPr>
      </w:pPr>
    </w:p>
    <w:p w14:paraId="0F0D32E3" w14:textId="78A35C76" w:rsidR="0080489F" w:rsidRDefault="00175729" w:rsidP="005C2F8C">
      <w:pPr>
        <w:jc w:val="both"/>
        <w:rPr>
          <w:rFonts w:ascii="Arial" w:hAnsi="Arial" w:cs="Arial"/>
          <w:sz w:val="20"/>
          <w:szCs w:val="20"/>
        </w:rPr>
      </w:pPr>
      <w:r w:rsidRPr="005D73B0">
        <w:rPr>
          <w:rFonts w:ascii="Arial" w:hAnsi="Arial" w:cs="Arial"/>
          <w:sz w:val="20"/>
          <w:szCs w:val="20"/>
        </w:rPr>
        <w:t>Ponudnik izpolni s cenami vse pozicije</w:t>
      </w:r>
      <w:r w:rsidR="0080489F">
        <w:rPr>
          <w:rFonts w:ascii="Arial" w:hAnsi="Arial" w:cs="Arial"/>
          <w:sz w:val="20"/>
          <w:szCs w:val="20"/>
        </w:rPr>
        <w:t xml:space="preserve"> v zavihku </w:t>
      </w:r>
      <w:r w:rsidR="0080489F" w:rsidRPr="0080489F">
        <w:rPr>
          <w:rFonts w:ascii="Arial" w:hAnsi="Arial" w:cs="Arial"/>
          <w:b/>
          <w:bCs/>
          <w:sz w:val="20"/>
          <w:szCs w:val="20"/>
        </w:rPr>
        <w:t>opis vseh pozicij(vsi trakti)</w:t>
      </w:r>
      <w:r w:rsidR="0080489F">
        <w:rPr>
          <w:rFonts w:ascii="Arial" w:hAnsi="Arial" w:cs="Arial"/>
          <w:b/>
          <w:bCs/>
          <w:sz w:val="20"/>
          <w:szCs w:val="20"/>
        </w:rPr>
        <w:t xml:space="preserve"> </w:t>
      </w:r>
      <w:r w:rsidR="0080489F" w:rsidRPr="0080489F">
        <w:rPr>
          <w:rFonts w:ascii="Arial" w:hAnsi="Arial" w:cs="Arial"/>
          <w:sz w:val="20"/>
          <w:szCs w:val="20"/>
        </w:rPr>
        <w:t>v ponudbenem predračunu v excel formatu</w:t>
      </w:r>
      <w:r w:rsidRPr="005D73B0">
        <w:rPr>
          <w:rFonts w:ascii="Arial" w:hAnsi="Arial" w:cs="Arial"/>
          <w:sz w:val="20"/>
          <w:szCs w:val="20"/>
        </w:rPr>
        <w:t xml:space="preserve">, </w:t>
      </w:r>
      <w:r w:rsidR="0080489F">
        <w:rPr>
          <w:rFonts w:ascii="Arial" w:hAnsi="Arial" w:cs="Arial"/>
          <w:sz w:val="20"/>
          <w:szCs w:val="20"/>
        </w:rPr>
        <w:t xml:space="preserve">ostale postavke </w:t>
      </w:r>
      <w:r w:rsidR="0080489F" w:rsidRPr="0080489F">
        <w:rPr>
          <w:rFonts w:ascii="Arial" w:hAnsi="Arial" w:cs="Arial"/>
          <w:sz w:val="20"/>
          <w:szCs w:val="20"/>
        </w:rPr>
        <w:t>v ponudbenem predračunu</w:t>
      </w:r>
      <w:r w:rsidR="0080489F">
        <w:rPr>
          <w:rFonts w:ascii="Arial" w:hAnsi="Arial" w:cs="Arial"/>
          <w:sz w:val="20"/>
          <w:szCs w:val="20"/>
        </w:rPr>
        <w:t xml:space="preserve"> se izračunavajo avtomatsko.</w:t>
      </w:r>
      <w:r w:rsidRPr="005D73B0">
        <w:rPr>
          <w:rFonts w:ascii="Arial" w:hAnsi="Arial" w:cs="Arial"/>
          <w:sz w:val="20"/>
          <w:szCs w:val="20"/>
        </w:rPr>
        <w:t xml:space="preserve"> </w:t>
      </w:r>
      <w:r w:rsidR="0080489F">
        <w:rPr>
          <w:rFonts w:ascii="Arial" w:hAnsi="Arial" w:cs="Arial"/>
          <w:sz w:val="20"/>
          <w:szCs w:val="20"/>
        </w:rPr>
        <w:t xml:space="preserve">V zavihku </w:t>
      </w:r>
      <w:r w:rsidR="0080489F" w:rsidRPr="0080489F">
        <w:rPr>
          <w:rFonts w:ascii="Arial" w:hAnsi="Arial" w:cs="Arial"/>
          <w:b/>
          <w:bCs/>
          <w:sz w:val="20"/>
          <w:szCs w:val="20"/>
        </w:rPr>
        <w:t>opis vseh pozicij(vsi trakti)</w:t>
      </w:r>
      <w:r w:rsidR="0080489F">
        <w:t xml:space="preserve"> </w:t>
      </w:r>
      <w:r w:rsidR="0080489F" w:rsidRPr="0080489F">
        <w:rPr>
          <w:rFonts w:ascii="Arial" w:hAnsi="Arial" w:cs="Arial"/>
          <w:sz w:val="20"/>
          <w:szCs w:val="20"/>
        </w:rPr>
        <w:t>so prikazane kumulativno vse količine skupaj</w:t>
      </w:r>
      <w:r w:rsidR="0080489F">
        <w:rPr>
          <w:rFonts w:ascii="Arial" w:hAnsi="Arial" w:cs="Arial"/>
          <w:sz w:val="20"/>
          <w:szCs w:val="20"/>
        </w:rPr>
        <w:t xml:space="preserve">, </w:t>
      </w:r>
      <w:r w:rsidR="003E5852">
        <w:rPr>
          <w:rFonts w:ascii="Arial" w:hAnsi="Arial" w:cs="Arial"/>
          <w:sz w:val="20"/>
          <w:szCs w:val="20"/>
        </w:rPr>
        <w:t xml:space="preserve">postavke v </w:t>
      </w:r>
      <w:proofErr w:type="spellStart"/>
      <w:r w:rsidR="003E5852">
        <w:rPr>
          <w:rFonts w:ascii="Arial" w:hAnsi="Arial" w:cs="Arial"/>
          <w:sz w:val="20"/>
          <w:szCs w:val="20"/>
        </w:rPr>
        <w:t>nadajevanju</w:t>
      </w:r>
      <w:proofErr w:type="spellEnd"/>
      <w:r w:rsidR="003E5852">
        <w:rPr>
          <w:rFonts w:ascii="Arial" w:hAnsi="Arial" w:cs="Arial"/>
          <w:sz w:val="20"/>
          <w:szCs w:val="20"/>
        </w:rPr>
        <w:t xml:space="preserve"> - </w:t>
      </w:r>
      <w:r w:rsidR="0080489F">
        <w:rPr>
          <w:rFonts w:ascii="Arial" w:hAnsi="Arial" w:cs="Arial"/>
          <w:sz w:val="20"/>
          <w:szCs w:val="20"/>
        </w:rPr>
        <w:t>v osta</w:t>
      </w:r>
      <w:r w:rsidR="003E5852">
        <w:rPr>
          <w:rFonts w:ascii="Arial" w:hAnsi="Arial" w:cs="Arial"/>
          <w:sz w:val="20"/>
          <w:szCs w:val="20"/>
        </w:rPr>
        <w:t>l</w:t>
      </w:r>
      <w:r w:rsidR="0080489F">
        <w:rPr>
          <w:rFonts w:ascii="Arial" w:hAnsi="Arial" w:cs="Arial"/>
          <w:sz w:val="20"/>
          <w:szCs w:val="20"/>
        </w:rPr>
        <w:t xml:space="preserve">ih zavihkih pa </w:t>
      </w:r>
      <w:r w:rsidR="003E5852" w:rsidRPr="003E5852">
        <w:rPr>
          <w:rFonts w:ascii="Arial" w:hAnsi="Arial" w:cs="Arial"/>
          <w:sz w:val="20"/>
          <w:szCs w:val="20"/>
        </w:rPr>
        <w:t>prikazujejo količine po traktih in prostorih</w:t>
      </w:r>
      <w:r w:rsidR="003E5852">
        <w:rPr>
          <w:rFonts w:ascii="Arial" w:hAnsi="Arial" w:cs="Arial"/>
          <w:sz w:val="20"/>
          <w:szCs w:val="20"/>
        </w:rPr>
        <w:t xml:space="preserve">, skladno z načrti. </w:t>
      </w:r>
      <w:r w:rsidR="00F514A6" w:rsidRPr="00F514A6">
        <w:rPr>
          <w:rFonts w:ascii="Arial" w:hAnsi="Arial" w:cs="Arial"/>
          <w:sz w:val="20"/>
          <w:szCs w:val="20"/>
        </w:rPr>
        <w:t xml:space="preserve">V predračunu mora ponudnik jasno in določno označiti, katera oprema je ponujena, in sicer tako, da se v zadnjem stolpcu predračuna </w:t>
      </w:r>
      <w:r w:rsidR="00F514A6">
        <w:rPr>
          <w:rFonts w:ascii="Arial" w:hAnsi="Arial" w:cs="Arial"/>
          <w:sz w:val="20"/>
          <w:szCs w:val="20"/>
        </w:rPr>
        <w:t xml:space="preserve">v zavihku </w:t>
      </w:r>
      <w:r w:rsidR="00F514A6" w:rsidRPr="00F514A6">
        <w:rPr>
          <w:rFonts w:ascii="Arial" w:hAnsi="Arial" w:cs="Arial"/>
          <w:sz w:val="20"/>
          <w:szCs w:val="20"/>
        </w:rPr>
        <w:t>opis vseh pozicij(vsi trakti)</w:t>
      </w:r>
      <w:r w:rsidR="00F514A6">
        <w:rPr>
          <w:rFonts w:ascii="Arial" w:hAnsi="Arial" w:cs="Arial"/>
          <w:b/>
          <w:bCs/>
          <w:sz w:val="20"/>
          <w:szCs w:val="20"/>
        </w:rPr>
        <w:t xml:space="preserve"> </w:t>
      </w:r>
      <w:r w:rsidR="00F514A6" w:rsidRPr="00F514A6">
        <w:rPr>
          <w:rFonts w:ascii="Arial" w:hAnsi="Arial" w:cs="Arial"/>
          <w:sz w:val="20"/>
          <w:szCs w:val="20"/>
        </w:rPr>
        <w:t>navede oznaka opreme in zaporedna številka iz priloženega slikovnega gradiva (npr. kataloga).</w:t>
      </w:r>
    </w:p>
    <w:p w14:paraId="496A6843" w14:textId="77777777" w:rsidR="0080489F" w:rsidRDefault="0080489F" w:rsidP="005C2F8C">
      <w:pPr>
        <w:jc w:val="both"/>
        <w:rPr>
          <w:rFonts w:ascii="Arial" w:hAnsi="Arial" w:cs="Arial"/>
          <w:sz w:val="20"/>
          <w:szCs w:val="20"/>
        </w:rPr>
      </w:pPr>
    </w:p>
    <w:p w14:paraId="1FBD51AA" w14:textId="503F7E0C" w:rsidR="00175729" w:rsidRPr="005D73B0" w:rsidRDefault="00175729" w:rsidP="005C2F8C">
      <w:pPr>
        <w:jc w:val="both"/>
        <w:rPr>
          <w:rFonts w:ascii="Arial" w:hAnsi="Arial" w:cs="Arial"/>
          <w:sz w:val="20"/>
          <w:szCs w:val="20"/>
        </w:rPr>
      </w:pPr>
      <w:r w:rsidRPr="005D73B0">
        <w:rPr>
          <w:rFonts w:ascii="Arial" w:hAnsi="Arial" w:cs="Arial"/>
          <w:sz w:val="20"/>
          <w:szCs w:val="20"/>
        </w:rPr>
        <w:t xml:space="preserve">Cene/ME in vrednosti morajo biti obračunane in zaokrožene na dve (2) decimalki. </w:t>
      </w:r>
      <w:r w:rsidR="005C2F8C" w:rsidRPr="005C2F8C">
        <w:rPr>
          <w:rFonts w:ascii="Arial" w:hAnsi="Arial" w:cs="Arial"/>
          <w:sz w:val="20"/>
          <w:szCs w:val="20"/>
        </w:rPr>
        <w:t xml:space="preserve">Ponudnik mora izpolniti vse postavke v predračunu. V kolikor ponudnik cene v posamezno postavko ne vpiše, se šteje, da </w:t>
      </w:r>
      <w:r w:rsidR="003E5852">
        <w:rPr>
          <w:rFonts w:ascii="Arial" w:hAnsi="Arial" w:cs="Arial"/>
          <w:sz w:val="20"/>
          <w:szCs w:val="20"/>
        </w:rPr>
        <w:t xml:space="preserve">je cena </w:t>
      </w:r>
      <w:r w:rsidR="005C2F8C" w:rsidRPr="005C2F8C">
        <w:rPr>
          <w:rFonts w:ascii="Arial" w:hAnsi="Arial" w:cs="Arial"/>
          <w:sz w:val="20"/>
          <w:szCs w:val="20"/>
        </w:rPr>
        <w:t xml:space="preserve">predmetne postavke </w:t>
      </w:r>
      <w:r w:rsidR="003E5852">
        <w:rPr>
          <w:rFonts w:ascii="Arial" w:hAnsi="Arial" w:cs="Arial"/>
          <w:sz w:val="20"/>
          <w:szCs w:val="20"/>
        </w:rPr>
        <w:t>zajeta pod drugimi postavkami</w:t>
      </w:r>
      <w:r w:rsidR="005C2F8C" w:rsidRPr="005C2F8C">
        <w:rPr>
          <w:rFonts w:ascii="Arial" w:hAnsi="Arial" w:cs="Arial"/>
          <w:sz w:val="20"/>
          <w:szCs w:val="20"/>
        </w:rPr>
        <w:t>.</w:t>
      </w:r>
      <w:r w:rsidR="005C2F8C">
        <w:rPr>
          <w:rFonts w:ascii="Arial" w:hAnsi="Arial" w:cs="Arial"/>
          <w:sz w:val="20"/>
          <w:szCs w:val="20"/>
        </w:rPr>
        <w:t xml:space="preserve"> </w:t>
      </w:r>
      <w:r w:rsidR="005C2F8C" w:rsidRPr="005C2F8C">
        <w:rPr>
          <w:rFonts w:ascii="Arial" w:hAnsi="Arial" w:cs="Arial"/>
          <w:sz w:val="20"/>
          <w:szCs w:val="20"/>
        </w:rPr>
        <w:t xml:space="preserve">V kolikor ponudnik vpiše ceno nič (0) EUR, se šteje, da ponuja postavko brezplačno. </w:t>
      </w:r>
      <w:r w:rsidRPr="005D73B0">
        <w:rPr>
          <w:rFonts w:ascii="Arial" w:hAnsi="Arial" w:cs="Arial"/>
          <w:sz w:val="20"/>
          <w:szCs w:val="20"/>
        </w:rPr>
        <w:t>Cene iz ponudbenega predračuna so fiksne do zaključka izvedbe predmeta naročila, če v pogodbi ni določeno drugače.</w:t>
      </w:r>
    </w:p>
    <w:p w14:paraId="5D347639" w14:textId="77777777" w:rsidR="00175729" w:rsidRPr="005D73B0" w:rsidRDefault="00175729" w:rsidP="00175729">
      <w:pPr>
        <w:jc w:val="both"/>
        <w:rPr>
          <w:rFonts w:ascii="Arial" w:hAnsi="Arial" w:cs="Arial"/>
          <w:sz w:val="20"/>
          <w:szCs w:val="20"/>
        </w:rPr>
      </w:pPr>
    </w:p>
    <w:p w14:paraId="464C90D8" w14:textId="7C379065" w:rsidR="00175729" w:rsidRPr="005D73B0" w:rsidRDefault="00175729" w:rsidP="00175729">
      <w:pPr>
        <w:jc w:val="both"/>
        <w:rPr>
          <w:rFonts w:ascii="Arial" w:hAnsi="Arial" w:cs="Arial"/>
          <w:sz w:val="20"/>
          <w:szCs w:val="20"/>
        </w:rPr>
      </w:pPr>
      <w:r w:rsidRPr="005D73B0">
        <w:rPr>
          <w:rFonts w:ascii="Arial" w:hAnsi="Arial" w:cs="Arial"/>
          <w:sz w:val="20"/>
          <w:szCs w:val="20"/>
        </w:rPr>
        <w:t xml:space="preserve">Davek na dodano vrednost mora biti prikazan posebej, v skladu z obrazcem ponudbenega predračuna in </w:t>
      </w:r>
      <w:r w:rsidR="00D4671A" w:rsidRPr="005D73B0">
        <w:rPr>
          <w:rFonts w:ascii="Arial" w:hAnsi="Arial" w:cs="Arial"/>
          <w:sz w:val="20"/>
          <w:szCs w:val="20"/>
        </w:rPr>
        <w:t>n</w:t>
      </w:r>
      <w:r w:rsidRPr="005D73B0">
        <w:rPr>
          <w:rFonts w:ascii="Arial" w:hAnsi="Arial" w:cs="Arial"/>
          <w:sz w:val="20"/>
          <w:szCs w:val="20"/>
        </w:rPr>
        <w:t>ato zajet v končni ponudbeni vrednosti v obrazcu ponudbe oziroma ponudbenega predračuna.</w:t>
      </w:r>
    </w:p>
    <w:p w14:paraId="57590536" w14:textId="1E642915" w:rsidR="00CB2CCA" w:rsidRPr="005D73B0" w:rsidRDefault="00CB2CCA" w:rsidP="00175729">
      <w:pPr>
        <w:jc w:val="both"/>
        <w:rPr>
          <w:rFonts w:ascii="Arial" w:hAnsi="Arial" w:cs="Arial"/>
          <w:sz w:val="20"/>
          <w:szCs w:val="20"/>
        </w:rPr>
      </w:pPr>
    </w:p>
    <w:p w14:paraId="31F46C55" w14:textId="51079789" w:rsidR="00CB2CCA" w:rsidRPr="005D73B0" w:rsidRDefault="00CB2CCA" w:rsidP="00CB2CCA">
      <w:pPr>
        <w:jc w:val="both"/>
        <w:rPr>
          <w:rFonts w:ascii="Arial" w:hAnsi="Arial" w:cs="Arial"/>
          <w:sz w:val="20"/>
          <w:szCs w:val="20"/>
        </w:rPr>
      </w:pPr>
      <w:r w:rsidRPr="005D73B0">
        <w:rPr>
          <w:rFonts w:ascii="Arial" w:hAnsi="Arial" w:cs="Arial"/>
          <w:sz w:val="20"/>
          <w:szCs w:val="20"/>
        </w:rPr>
        <w:t xml:space="preserve">Ponudnik </w:t>
      </w:r>
      <w:r w:rsidR="00BF5E31" w:rsidRPr="005D73B0">
        <w:rPr>
          <w:rFonts w:ascii="Arial" w:hAnsi="Arial" w:cs="Arial"/>
          <w:sz w:val="20"/>
          <w:szCs w:val="20"/>
        </w:rPr>
        <w:t xml:space="preserve">nato izpolni </w:t>
      </w:r>
      <w:r w:rsidRPr="00004647">
        <w:rPr>
          <w:rFonts w:ascii="Arial" w:hAnsi="Arial" w:cs="Arial"/>
          <w:b/>
          <w:bCs/>
          <w:sz w:val="20"/>
          <w:szCs w:val="20"/>
        </w:rPr>
        <w:t xml:space="preserve">obrazec št. </w:t>
      </w:r>
      <w:r w:rsidR="00921815">
        <w:rPr>
          <w:rFonts w:ascii="Arial" w:hAnsi="Arial" w:cs="Arial"/>
          <w:b/>
          <w:bCs/>
          <w:sz w:val="20"/>
          <w:szCs w:val="20"/>
        </w:rPr>
        <w:t>12</w:t>
      </w:r>
      <w:r w:rsidRPr="005D73B0">
        <w:rPr>
          <w:rFonts w:ascii="Arial" w:hAnsi="Arial" w:cs="Arial"/>
          <w:sz w:val="20"/>
          <w:szCs w:val="20"/>
        </w:rPr>
        <w:t xml:space="preserve">. Obrazec mora biti datiran, žigosan in podpisan s strani pooblaščene osebe, ki je podpisnik ponudbe. Ponudnik v sistemu e-JN v </w:t>
      </w:r>
      <w:r w:rsidRPr="00004647">
        <w:rPr>
          <w:rFonts w:ascii="Arial" w:hAnsi="Arial" w:cs="Arial"/>
          <w:b/>
          <w:bCs/>
          <w:sz w:val="20"/>
          <w:szCs w:val="20"/>
        </w:rPr>
        <w:t>razdelek »Predračun</w:t>
      </w:r>
      <w:r w:rsidRPr="005D73B0">
        <w:rPr>
          <w:rFonts w:ascii="Arial" w:hAnsi="Arial" w:cs="Arial"/>
          <w:sz w:val="20"/>
          <w:szCs w:val="20"/>
        </w:rPr>
        <w:t>« naloži izpolnjen obrazec</w:t>
      </w:r>
      <w:r w:rsidR="00BF5E31" w:rsidRPr="005D73B0">
        <w:rPr>
          <w:rFonts w:ascii="Arial" w:hAnsi="Arial" w:cs="Arial"/>
          <w:sz w:val="20"/>
          <w:szCs w:val="20"/>
        </w:rPr>
        <w:t xml:space="preserve"> </w:t>
      </w:r>
      <w:r w:rsidR="00921815">
        <w:rPr>
          <w:rFonts w:ascii="Arial" w:hAnsi="Arial" w:cs="Arial"/>
          <w:sz w:val="20"/>
          <w:szCs w:val="20"/>
        </w:rPr>
        <w:t>12</w:t>
      </w:r>
      <w:r w:rsidRPr="005D73B0">
        <w:rPr>
          <w:rFonts w:ascii="Arial" w:hAnsi="Arial" w:cs="Arial"/>
          <w:sz w:val="20"/>
          <w:szCs w:val="20"/>
        </w:rPr>
        <w:t xml:space="preserve"> v .</w:t>
      </w:r>
      <w:proofErr w:type="spellStart"/>
      <w:r w:rsidRPr="005D73B0">
        <w:rPr>
          <w:rFonts w:ascii="Arial" w:hAnsi="Arial" w:cs="Arial"/>
          <w:sz w:val="20"/>
          <w:szCs w:val="20"/>
        </w:rPr>
        <w:t>pdf</w:t>
      </w:r>
      <w:proofErr w:type="spellEnd"/>
      <w:r w:rsidRPr="005D73B0">
        <w:rPr>
          <w:rFonts w:ascii="Arial" w:hAnsi="Arial" w:cs="Arial"/>
          <w:sz w:val="20"/>
          <w:szCs w:val="20"/>
        </w:rPr>
        <w:t xml:space="preserve"> datoteki, ki bo dostopen na javnem odpiranju ponudb.</w:t>
      </w:r>
    </w:p>
    <w:p w14:paraId="40466FA7"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 xml:space="preserve">ROK VELJAVNOSTI PONUDBE  </w:t>
      </w:r>
    </w:p>
    <w:p w14:paraId="69361D53" w14:textId="77777777" w:rsidR="00B71C56" w:rsidRPr="005D73B0" w:rsidRDefault="00B71C56" w:rsidP="00B71C56">
      <w:pPr>
        <w:tabs>
          <w:tab w:val="num" w:pos="900"/>
          <w:tab w:val="num" w:pos="1440"/>
        </w:tabs>
        <w:jc w:val="both"/>
        <w:rPr>
          <w:rFonts w:ascii="Arial" w:hAnsi="Arial" w:cs="Arial"/>
          <w:sz w:val="20"/>
          <w:szCs w:val="20"/>
        </w:rPr>
      </w:pPr>
      <w:r w:rsidRPr="005D73B0">
        <w:rPr>
          <w:rFonts w:ascii="Arial" w:hAnsi="Arial" w:cs="Arial"/>
          <w:sz w:val="20"/>
          <w:szCs w:val="20"/>
        </w:rPr>
        <w:t xml:space="preserve">Rok veljavnosti ponudbe mora biti </w:t>
      </w:r>
      <w:r w:rsidRPr="005D73B0">
        <w:rPr>
          <w:rFonts w:ascii="Arial" w:hAnsi="Arial" w:cs="Arial"/>
          <w:b/>
          <w:bCs/>
          <w:sz w:val="20"/>
          <w:szCs w:val="20"/>
        </w:rPr>
        <w:t>devetdeset (90)</w:t>
      </w:r>
      <w:r w:rsidRPr="005D73B0">
        <w:rPr>
          <w:rFonts w:ascii="Arial" w:hAnsi="Arial" w:cs="Arial"/>
          <w:sz w:val="20"/>
          <w:szCs w:val="20"/>
        </w:rPr>
        <w:t xml:space="preserve"> dni od roka za oddajo ponudb. Vsaka ponudba s krajšim rokom veljavnosti bo zavrnjena.</w:t>
      </w:r>
    </w:p>
    <w:p w14:paraId="5C0FFA2D" w14:textId="77777777" w:rsidR="00B71C56" w:rsidRPr="005D73B0" w:rsidRDefault="00B71C56" w:rsidP="00B71C56">
      <w:pPr>
        <w:jc w:val="both"/>
        <w:rPr>
          <w:rFonts w:ascii="Arial" w:hAnsi="Arial" w:cs="Arial"/>
          <w:sz w:val="20"/>
          <w:szCs w:val="20"/>
        </w:rPr>
      </w:pPr>
    </w:p>
    <w:p w14:paraId="6BFD884E" w14:textId="13B0171E"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kolikor zaradi objektivnih okoliščin v roku veljavnosti ponudbe ne pride do podpisa pogodbe, lahko naročnik zahteva od ponudnikov, da za določeno število dni, vendar ne več kot za </w:t>
      </w:r>
      <w:proofErr w:type="spellStart"/>
      <w:r w:rsidRPr="005D73B0">
        <w:rPr>
          <w:rFonts w:ascii="Arial" w:hAnsi="Arial" w:cs="Arial"/>
          <w:sz w:val="20"/>
          <w:szCs w:val="20"/>
        </w:rPr>
        <w:t>š</w:t>
      </w:r>
      <w:r w:rsidR="003E284F" w:rsidRPr="005D73B0">
        <w:rPr>
          <w:rFonts w:ascii="Arial" w:hAnsi="Arial" w:cs="Arial"/>
          <w:sz w:val="20"/>
          <w:szCs w:val="20"/>
        </w:rPr>
        <w:t>estdest</w:t>
      </w:r>
      <w:proofErr w:type="spellEnd"/>
      <w:r w:rsidRPr="005D73B0">
        <w:rPr>
          <w:rFonts w:ascii="Arial" w:hAnsi="Arial" w:cs="Arial"/>
          <w:sz w:val="20"/>
          <w:szCs w:val="20"/>
        </w:rPr>
        <w:t xml:space="preserve"> (</w:t>
      </w:r>
      <w:r w:rsidR="003E284F" w:rsidRPr="005D73B0">
        <w:rPr>
          <w:rFonts w:ascii="Arial" w:hAnsi="Arial" w:cs="Arial"/>
          <w:sz w:val="20"/>
          <w:szCs w:val="20"/>
        </w:rPr>
        <w:t>6</w:t>
      </w:r>
      <w:r w:rsidRPr="005D73B0">
        <w:rPr>
          <w:rFonts w:ascii="Arial" w:hAnsi="Arial" w:cs="Arial"/>
          <w:sz w:val="20"/>
          <w:szCs w:val="20"/>
        </w:rPr>
        <w:t>0) dni, podaljšajo rok veljavnosti ponudb. Zahteve in odgovori v zvezi s podaljšanjem ponudb morajo biti v pisni obliki. Ponudnik lahko zavrne takšno zahtevo, ne da bi naročnik unovčil njegovo zavarovanje za resnost ponudbe, toda s tem je njegova ponudba izločena.</w:t>
      </w:r>
    </w:p>
    <w:p w14:paraId="7863111E"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ZAUPNOST POSTOPKA OZIROMA DOKUMENTOV</w:t>
      </w:r>
    </w:p>
    <w:p w14:paraId="6D5DC031" w14:textId="58A19A5E" w:rsidR="008A6ED1" w:rsidRPr="005D73B0" w:rsidRDefault="008A6ED1" w:rsidP="00793901">
      <w:pPr>
        <w:jc w:val="both"/>
        <w:rPr>
          <w:rFonts w:ascii="Arial" w:hAnsi="Arial" w:cs="Arial"/>
          <w:sz w:val="20"/>
          <w:szCs w:val="20"/>
        </w:rPr>
      </w:pPr>
      <w:r w:rsidRPr="005D73B0">
        <w:rPr>
          <w:rFonts w:ascii="Arial" w:hAnsi="Arial" w:cs="Arial"/>
          <w:sz w:val="20"/>
          <w:szCs w:val="20"/>
        </w:rPr>
        <w:t xml:space="preserve">Če ponudba vsebuje podatke, ki za ponudnika pomenijo poslovno skrivnost, mora ponudnik v ponudbi priložiti ustrezen </w:t>
      </w:r>
      <w:r w:rsidRPr="005D73B0">
        <w:rPr>
          <w:rFonts w:ascii="Arial" w:hAnsi="Arial" w:cs="Arial"/>
          <w:b/>
          <w:sz w:val="20"/>
          <w:szCs w:val="20"/>
        </w:rPr>
        <w:t>sklep o določitvi podatkov</w:t>
      </w:r>
      <w:r w:rsidRPr="005D73B0">
        <w:rPr>
          <w:rFonts w:ascii="Arial" w:hAnsi="Arial" w:cs="Arial"/>
          <w:sz w:val="20"/>
          <w:szCs w:val="20"/>
        </w:rPr>
        <w:t xml:space="preserve">, ki pomenijo poslovno skrivnost po 39. in 40. členu Zakona o gospodarskih družbah </w:t>
      </w:r>
      <w:r w:rsidR="00EF2639" w:rsidRPr="005D73B0">
        <w:rPr>
          <w:rFonts w:ascii="Arial" w:hAnsi="Arial" w:cs="Arial"/>
          <w:sz w:val="20"/>
          <w:szCs w:val="20"/>
        </w:rPr>
        <w:t xml:space="preserve">(Uradni list RS, št. </w:t>
      </w:r>
      <w:hyperlink r:id="rId21" w:tgtFrame="_blank" w:tooltip="Zakon o gospodarskih družbah (uradno prečiščeno besedilo)" w:history="1">
        <w:r w:rsidR="00EF2639" w:rsidRPr="005D73B0">
          <w:rPr>
            <w:rStyle w:val="Hiperpovezava"/>
            <w:rFonts w:ascii="Arial" w:hAnsi="Arial" w:cs="Arial"/>
            <w:color w:val="auto"/>
            <w:sz w:val="20"/>
            <w:szCs w:val="20"/>
          </w:rPr>
          <w:t>65/09</w:t>
        </w:r>
      </w:hyperlink>
      <w:r w:rsidR="00EF2639" w:rsidRPr="005D73B0">
        <w:rPr>
          <w:rFonts w:ascii="Arial" w:hAnsi="Arial" w:cs="Arial"/>
          <w:sz w:val="20"/>
          <w:szCs w:val="20"/>
        </w:rPr>
        <w:t xml:space="preserve"> – uradno prečiščeno besedilo, </w:t>
      </w:r>
      <w:hyperlink r:id="rId22" w:tgtFrame="_blank" w:tooltip="Zakon o dopolnitvah Zakona o gospodarskih družbah" w:history="1">
        <w:r w:rsidR="00EF2639" w:rsidRPr="005D73B0">
          <w:rPr>
            <w:rStyle w:val="Hiperpovezava"/>
            <w:rFonts w:ascii="Arial" w:hAnsi="Arial" w:cs="Arial"/>
            <w:color w:val="auto"/>
            <w:sz w:val="20"/>
            <w:szCs w:val="20"/>
          </w:rPr>
          <w:t>33/11</w:t>
        </w:r>
      </w:hyperlink>
      <w:r w:rsidR="00EF2639" w:rsidRPr="005D73B0">
        <w:rPr>
          <w:rFonts w:ascii="Arial" w:hAnsi="Arial" w:cs="Arial"/>
          <w:sz w:val="20"/>
          <w:szCs w:val="20"/>
        </w:rPr>
        <w:t xml:space="preserve">, </w:t>
      </w:r>
      <w:hyperlink r:id="rId23" w:tgtFrame="_blank" w:tooltip="Zakon o dopolnitvah Zakona o gospodarskih družbah" w:history="1">
        <w:r w:rsidR="00EF2639" w:rsidRPr="005D73B0">
          <w:rPr>
            <w:rStyle w:val="Hiperpovezava"/>
            <w:rFonts w:ascii="Arial" w:hAnsi="Arial" w:cs="Arial"/>
            <w:color w:val="auto"/>
            <w:sz w:val="20"/>
            <w:szCs w:val="20"/>
          </w:rPr>
          <w:t>91/11</w:t>
        </w:r>
      </w:hyperlink>
      <w:r w:rsidR="00EF2639" w:rsidRPr="005D73B0">
        <w:rPr>
          <w:rFonts w:ascii="Arial" w:hAnsi="Arial" w:cs="Arial"/>
          <w:sz w:val="20"/>
          <w:szCs w:val="20"/>
        </w:rPr>
        <w:t xml:space="preserve">, </w:t>
      </w:r>
      <w:hyperlink r:id="rId24" w:tgtFrame="_blank" w:tooltip="Zakon o spremembah in dopolnitvah Zakona o gospodarskih družbah" w:history="1">
        <w:r w:rsidR="00EF2639" w:rsidRPr="005D73B0">
          <w:rPr>
            <w:rStyle w:val="Hiperpovezava"/>
            <w:rFonts w:ascii="Arial" w:hAnsi="Arial" w:cs="Arial"/>
            <w:color w:val="auto"/>
            <w:sz w:val="20"/>
            <w:szCs w:val="20"/>
          </w:rPr>
          <w:t>32/12</w:t>
        </w:r>
      </w:hyperlink>
      <w:r w:rsidR="00EF2639" w:rsidRPr="005D73B0">
        <w:rPr>
          <w:rFonts w:ascii="Arial" w:hAnsi="Arial" w:cs="Arial"/>
          <w:sz w:val="20"/>
          <w:szCs w:val="20"/>
        </w:rPr>
        <w:t xml:space="preserve">, </w:t>
      </w:r>
      <w:hyperlink r:id="rId25" w:tgtFrame="_blank" w:tooltip="Zakon o spremembah in dopolnitvah Zakona o gospodarskih družbah" w:history="1">
        <w:r w:rsidR="00EF2639" w:rsidRPr="005D73B0">
          <w:rPr>
            <w:rStyle w:val="Hiperpovezava"/>
            <w:rFonts w:ascii="Arial" w:hAnsi="Arial" w:cs="Arial"/>
            <w:color w:val="auto"/>
            <w:sz w:val="20"/>
            <w:szCs w:val="20"/>
          </w:rPr>
          <w:t>57/12</w:t>
        </w:r>
      </w:hyperlink>
      <w:r w:rsidR="00EF2639" w:rsidRPr="005D73B0">
        <w:rPr>
          <w:rFonts w:ascii="Arial" w:hAnsi="Arial" w:cs="Arial"/>
          <w:sz w:val="20"/>
          <w:szCs w:val="20"/>
        </w:rPr>
        <w:t xml:space="preserve">, </w:t>
      </w:r>
      <w:hyperlink r:id="rId26"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EF2639" w:rsidRPr="005D73B0">
          <w:rPr>
            <w:rStyle w:val="Hiperpovezava"/>
            <w:rFonts w:ascii="Arial" w:hAnsi="Arial" w:cs="Arial"/>
            <w:color w:val="auto"/>
            <w:sz w:val="20"/>
            <w:szCs w:val="20"/>
          </w:rPr>
          <w:t>44/13</w:t>
        </w:r>
      </w:hyperlink>
      <w:r w:rsidR="00EF2639" w:rsidRPr="005D73B0">
        <w:rPr>
          <w:rFonts w:ascii="Arial" w:hAnsi="Arial" w:cs="Arial"/>
          <w:sz w:val="20"/>
          <w:szCs w:val="20"/>
        </w:rPr>
        <w:t xml:space="preserve"> – </w:t>
      </w:r>
      <w:proofErr w:type="spellStart"/>
      <w:r w:rsidR="00EF2639" w:rsidRPr="005D73B0">
        <w:rPr>
          <w:rFonts w:ascii="Arial" w:hAnsi="Arial" w:cs="Arial"/>
          <w:sz w:val="20"/>
          <w:szCs w:val="20"/>
        </w:rPr>
        <w:t>odl</w:t>
      </w:r>
      <w:proofErr w:type="spellEnd"/>
      <w:r w:rsidR="00EF2639" w:rsidRPr="005D73B0">
        <w:rPr>
          <w:rFonts w:ascii="Arial" w:hAnsi="Arial" w:cs="Arial"/>
          <w:sz w:val="20"/>
          <w:szCs w:val="20"/>
        </w:rPr>
        <w:t xml:space="preserve">. US, </w:t>
      </w:r>
      <w:hyperlink r:id="rId27" w:tgtFrame="_blank" w:tooltip="Zakon o spremembah in dopolnitvah Zakona o gospodarskih družbah" w:history="1">
        <w:r w:rsidR="00EF2639" w:rsidRPr="005D73B0">
          <w:rPr>
            <w:rStyle w:val="Hiperpovezava"/>
            <w:rFonts w:ascii="Arial" w:hAnsi="Arial" w:cs="Arial"/>
            <w:color w:val="auto"/>
            <w:sz w:val="20"/>
            <w:szCs w:val="20"/>
          </w:rPr>
          <w:t>82/13</w:t>
        </w:r>
      </w:hyperlink>
      <w:r w:rsidR="00EF2639" w:rsidRPr="005D73B0">
        <w:rPr>
          <w:rFonts w:ascii="Arial" w:hAnsi="Arial" w:cs="Arial"/>
          <w:sz w:val="20"/>
          <w:szCs w:val="20"/>
        </w:rPr>
        <w:t xml:space="preserve">, </w:t>
      </w:r>
      <w:hyperlink r:id="rId28" w:tgtFrame="_blank" w:tooltip="Zakon o spremembah in dopolnitvah Zakona o gospodarskih družbah" w:history="1">
        <w:r w:rsidR="00EF2639" w:rsidRPr="005D73B0">
          <w:rPr>
            <w:rStyle w:val="Hiperpovezava"/>
            <w:rFonts w:ascii="Arial" w:hAnsi="Arial" w:cs="Arial"/>
            <w:color w:val="auto"/>
            <w:sz w:val="20"/>
            <w:szCs w:val="20"/>
          </w:rPr>
          <w:t>55/15</w:t>
        </w:r>
      </w:hyperlink>
      <w:r w:rsidR="00EF2639" w:rsidRPr="005D73B0">
        <w:rPr>
          <w:rFonts w:ascii="Arial" w:hAnsi="Arial" w:cs="Arial"/>
          <w:sz w:val="20"/>
          <w:szCs w:val="20"/>
        </w:rPr>
        <w:t xml:space="preserve">, </w:t>
      </w:r>
      <w:hyperlink r:id="rId29" w:tgtFrame="_blank" w:tooltip="Zakon o spremembah in dopolnitvah Zakona o gospodarskih družbah" w:history="1">
        <w:r w:rsidR="00EF2639" w:rsidRPr="005D73B0">
          <w:rPr>
            <w:rStyle w:val="Hiperpovezava"/>
            <w:rFonts w:ascii="Arial" w:hAnsi="Arial" w:cs="Arial"/>
            <w:color w:val="auto"/>
            <w:sz w:val="20"/>
            <w:szCs w:val="20"/>
          </w:rPr>
          <w:t>15/17</w:t>
        </w:r>
      </w:hyperlink>
      <w:r w:rsidR="00F559CE">
        <w:rPr>
          <w:rStyle w:val="Hiperpovezava"/>
          <w:rFonts w:ascii="Arial" w:hAnsi="Arial" w:cs="Arial"/>
          <w:color w:val="auto"/>
          <w:sz w:val="20"/>
          <w:szCs w:val="20"/>
        </w:rPr>
        <w:t xml:space="preserve">, </w:t>
      </w:r>
      <w:hyperlink r:id="rId30" w:tgtFrame="_blank" w:tooltip="Zakon o poslovni skrivnosti" w:history="1">
        <w:r w:rsidR="00EF2639" w:rsidRPr="005D73B0">
          <w:rPr>
            <w:rStyle w:val="Hiperpovezava"/>
            <w:rFonts w:ascii="Arial" w:hAnsi="Arial" w:cs="Arial"/>
            <w:color w:val="auto"/>
            <w:sz w:val="20"/>
            <w:szCs w:val="20"/>
          </w:rPr>
          <w:t>22/19</w:t>
        </w:r>
      </w:hyperlink>
      <w:r w:rsidR="00EF2639" w:rsidRPr="005D73B0">
        <w:rPr>
          <w:rFonts w:ascii="Arial" w:hAnsi="Arial" w:cs="Arial"/>
          <w:sz w:val="20"/>
          <w:szCs w:val="20"/>
        </w:rPr>
        <w:t xml:space="preserve"> – </w:t>
      </w:r>
      <w:proofErr w:type="spellStart"/>
      <w:r w:rsidR="00EF2639" w:rsidRPr="005D73B0">
        <w:rPr>
          <w:rFonts w:ascii="Arial" w:hAnsi="Arial" w:cs="Arial"/>
          <w:sz w:val="20"/>
          <w:szCs w:val="20"/>
        </w:rPr>
        <w:t>ZPosS</w:t>
      </w:r>
      <w:r w:rsidR="00F559CE">
        <w:rPr>
          <w:rFonts w:ascii="Arial" w:hAnsi="Arial" w:cs="Arial"/>
          <w:sz w:val="20"/>
          <w:szCs w:val="20"/>
        </w:rPr>
        <w:t>int</w:t>
      </w:r>
      <w:proofErr w:type="spellEnd"/>
      <w:r w:rsidR="00F559CE">
        <w:rPr>
          <w:rFonts w:ascii="Arial" w:hAnsi="Arial" w:cs="Arial"/>
          <w:sz w:val="20"/>
          <w:szCs w:val="20"/>
        </w:rPr>
        <w:t xml:space="preserve">, 158/20 – </w:t>
      </w:r>
      <w:proofErr w:type="spellStart"/>
      <w:r w:rsidR="00F559CE">
        <w:rPr>
          <w:rFonts w:ascii="Arial" w:hAnsi="Arial" w:cs="Arial"/>
          <w:sz w:val="20"/>
          <w:szCs w:val="20"/>
        </w:rPr>
        <w:t>ZintPK</w:t>
      </w:r>
      <w:proofErr w:type="spellEnd"/>
      <w:r w:rsidR="00F559CE">
        <w:rPr>
          <w:rFonts w:ascii="Arial" w:hAnsi="Arial" w:cs="Arial"/>
          <w:sz w:val="20"/>
          <w:szCs w:val="20"/>
        </w:rPr>
        <w:t>-C in 18/21</w:t>
      </w:r>
      <w:r w:rsidR="00EF2639" w:rsidRPr="005D73B0">
        <w:rPr>
          <w:rFonts w:ascii="Arial" w:hAnsi="Arial" w:cs="Arial"/>
          <w:sz w:val="20"/>
          <w:szCs w:val="20"/>
        </w:rPr>
        <w:t>)</w:t>
      </w:r>
      <w:r w:rsidRPr="005D73B0">
        <w:rPr>
          <w:rFonts w:ascii="Arial" w:hAnsi="Arial" w:cs="Arial"/>
          <w:sz w:val="20"/>
          <w:szCs w:val="20"/>
        </w:rPr>
        <w:t>, iz katerega bo jasno izhajalo, kateri podatki v ponudbi pomenijo poslovno skrivnost.</w:t>
      </w:r>
      <w:r w:rsidRPr="005D73B0" w:rsidDel="00594D3D">
        <w:rPr>
          <w:rFonts w:ascii="Arial" w:hAnsi="Arial" w:cs="Arial"/>
          <w:sz w:val="20"/>
          <w:szCs w:val="20"/>
        </w:rPr>
        <w:t xml:space="preserve"> </w:t>
      </w:r>
      <w:r w:rsidRPr="005D73B0">
        <w:rPr>
          <w:rFonts w:ascii="Arial" w:hAnsi="Arial" w:cs="Arial"/>
          <w:sz w:val="20"/>
          <w:szCs w:val="20"/>
        </w:rPr>
        <w:t>Podatki, navedeni v tem sklepu, morajo biti označeni tudi v posameznih segmentih ponudbe. Pri tem mora upoštevati tudi določbe 35. člena ZJN-3.</w:t>
      </w:r>
    </w:p>
    <w:p w14:paraId="5F91342F" w14:textId="77777777" w:rsidR="008A6ED1" w:rsidRPr="005D73B0" w:rsidRDefault="008A6ED1" w:rsidP="008A6ED1">
      <w:pPr>
        <w:spacing w:line="260" w:lineRule="atLeast"/>
        <w:jc w:val="both"/>
        <w:rPr>
          <w:rFonts w:ascii="Arial" w:hAnsi="Arial" w:cs="Arial"/>
          <w:sz w:val="20"/>
          <w:szCs w:val="20"/>
          <w:lang w:eastAsia="en-US"/>
        </w:rPr>
      </w:pPr>
    </w:p>
    <w:p w14:paraId="40A2FF21" w14:textId="059FD3E9" w:rsidR="008A6ED1" w:rsidRPr="005D73B0" w:rsidRDefault="008A6ED1" w:rsidP="008A6ED1">
      <w:pPr>
        <w:spacing w:line="260" w:lineRule="atLeast"/>
        <w:jc w:val="both"/>
        <w:rPr>
          <w:rFonts w:ascii="Arial" w:hAnsi="Arial" w:cs="Arial"/>
          <w:sz w:val="20"/>
          <w:szCs w:val="20"/>
          <w:lang w:eastAsia="en-US"/>
        </w:rPr>
      </w:pPr>
      <w:r w:rsidRPr="005D73B0">
        <w:rPr>
          <w:rFonts w:ascii="Arial" w:hAnsi="Arial" w:cs="Arial"/>
          <w:sz w:val="20"/>
          <w:szCs w:val="20"/>
          <w:lang w:eastAsia="en-US"/>
        </w:rPr>
        <w:t xml:space="preserve">Če ponudbo odda skupina ponudnikov, velja zahteva po predložitvi sklepa iz prejšnjega odstavka za vsakega posameznega </w:t>
      </w:r>
      <w:proofErr w:type="spellStart"/>
      <w:r w:rsidRPr="005D73B0">
        <w:rPr>
          <w:rFonts w:ascii="Arial" w:hAnsi="Arial" w:cs="Arial"/>
          <w:sz w:val="20"/>
          <w:szCs w:val="20"/>
          <w:lang w:eastAsia="en-US"/>
        </w:rPr>
        <w:t>soponudnika</w:t>
      </w:r>
      <w:proofErr w:type="spellEnd"/>
      <w:r w:rsidRPr="005D73B0">
        <w:rPr>
          <w:rFonts w:ascii="Arial" w:hAnsi="Arial" w:cs="Arial"/>
          <w:sz w:val="20"/>
          <w:szCs w:val="20"/>
          <w:lang w:eastAsia="en-US"/>
        </w:rPr>
        <w:t xml:space="preserve">, v kolikor poslovno skrivnost predstavljajo podatki v ponudbi, ki se nanašajo na </w:t>
      </w:r>
      <w:proofErr w:type="spellStart"/>
      <w:r w:rsidRPr="005D73B0">
        <w:rPr>
          <w:rFonts w:ascii="Arial" w:hAnsi="Arial" w:cs="Arial"/>
          <w:sz w:val="20"/>
          <w:szCs w:val="20"/>
          <w:lang w:eastAsia="en-US"/>
        </w:rPr>
        <w:t>soponudnika</w:t>
      </w:r>
      <w:proofErr w:type="spellEnd"/>
      <w:r w:rsidRPr="005D73B0">
        <w:rPr>
          <w:rFonts w:ascii="Arial" w:hAnsi="Arial" w:cs="Arial"/>
          <w:sz w:val="20"/>
          <w:szCs w:val="20"/>
          <w:lang w:eastAsia="en-US"/>
        </w:rPr>
        <w:t xml:space="preserve">. </w:t>
      </w:r>
    </w:p>
    <w:p w14:paraId="71E339EC" w14:textId="77777777" w:rsidR="008A6ED1" w:rsidRPr="005D73B0" w:rsidRDefault="008A6ED1" w:rsidP="008A6ED1">
      <w:pPr>
        <w:spacing w:line="260" w:lineRule="atLeast"/>
        <w:jc w:val="both"/>
        <w:rPr>
          <w:rFonts w:ascii="Arial" w:hAnsi="Arial" w:cs="Arial"/>
          <w:sz w:val="20"/>
          <w:szCs w:val="20"/>
          <w:lang w:eastAsia="en-US"/>
        </w:rPr>
      </w:pPr>
    </w:p>
    <w:p w14:paraId="48225B0C" w14:textId="608BE529" w:rsidR="008A6ED1" w:rsidRPr="005D73B0" w:rsidRDefault="008A6ED1" w:rsidP="008A6ED1">
      <w:pPr>
        <w:spacing w:line="260" w:lineRule="atLeast"/>
        <w:jc w:val="both"/>
        <w:rPr>
          <w:rFonts w:ascii="Arial" w:hAnsi="Arial" w:cs="Arial"/>
          <w:sz w:val="20"/>
          <w:szCs w:val="20"/>
          <w:lang w:eastAsia="en-US"/>
        </w:rPr>
      </w:pPr>
      <w:r w:rsidRPr="005D73B0">
        <w:rPr>
          <w:rFonts w:ascii="Arial" w:hAnsi="Arial" w:cs="Arial"/>
          <w:sz w:val="20"/>
          <w:szCs w:val="20"/>
          <w:lang w:eastAsia="en-US"/>
        </w:rPr>
        <w:lastRenderedPageBreak/>
        <w:t xml:space="preserve">Če na posamezni strani pomeni poslovno skrivnost le določen podatek, mora biti to eksplicitno označeno. </w:t>
      </w:r>
    </w:p>
    <w:p w14:paraId="7507B37F"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ZAVAROVANJE ZA RESNOST PONUDBE</w:t>
      </w:r>
    </w:p>
    <w:p w14:paraId="2455F6BA" w14:textId="719F6297" w:rsidR="00D9557E" w:rsidRPr="00D9557E" w:rsidRDefault="0067035C" w:rsidP="00D9557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9557E">
        <w:rPr>
          <w:rFonts w:ascii="Arial" w:hAnsi="Arial" w:cs="Arial"/>
          <w:sz w:val="20"/>
          <w:szCs w:val="20"/>
        </w:rPr>
        <w:t>Naročnik zahteva zavarovanj</w:t>
      </w:r>
      <w:r w:rsidR="003F4604" w:rsidRPr="00D9557E">
        <w:rPr>
          <w:rFonts w:ascii="Arial" w:hAnsi="Arial" w:cs="Arial"/>
          <w:sz w:val="20"/>
          <w:szCs w:val="20"/>
        </w:rPr>
        <w:t>e</w:t>
      </w:r>
      <w:r w:rsidRPr="00D9557E">
        <w:rPr>
          <w:rFonts w:ascii="Arial" w:hAnsi="Arial" w:cs="Arial"/>
          <w:sz w:val="20"/>
          <w:szCs w:val="20"/>
        </w:rPr>
        <w:t xml:space="preserve"> za resnost ponudbe</w:t>
      </w:r>
      <w:r w:rsidR="00E8464A" w:rsidRPr="00D9557E">
        <w:rPr>
          <w:rFonts w:ascii="Arial" w:hAnsi="Arial" w:cs="Arial"/>
          <w:sz w:val="20"/>
          <w:szCs w:val="20"/>
        </w:rPr>
        <w:t xml:space="preserve"> – </w:t>
      </w:r>
      <w:r w:rsidR="00233F11" w:rsidRPr="00601C44">
        <w:rPr>
          <w:rFonts w:ascii="Arial" w:hAnsi="Arial" w:cs="Arial"/>
          <w:sz w:val="20"/>
          <w:szCs w:val="20"/>
        </w:rPr>
        <w:t xml:space="preserve">bančno garancijo ali ustrezno kavcijsko zavarovanje </w:t>
      </w:r>
      <w:r w:rsidR="00E8464A" w:rsidRPr="00D9557E">
        <w:rPr>
          <w:rFonts w:ascii="Arial" w:hAnsi="Arial" w:cs="Arial"/>
          <w:sz w:val="20"/>
          <w:szCs w:val="20"/>
        </w:rPr>
        <w:t xml:space="preserve">v višini </w:t>
      </w:r>
      <w:r w:rsidR="00233F11" w:rsidRPr="00D9557E">
        <w:rPr>
          <w:rFonts w:ascii="Arial" w:hAnsi="Arial" w:cs="Arial"/>
          <w:sz w:val="20"/>
          <w:szCs w:val="20"/>
        </w:rPr>
        <w:t>15</w:t>
      </w:r>
      <w:r w:rsidR="00E8464A" w:rsidRPr="00D9557E">
        <w:rPr>
          <w:rFonts w:ascii="Arial" w:hAnsi="Arial" w:cs="Arial"/>
          <w:sz w:val="20"/>
          <w:szCs w:val="20"/>
        </w:rPr>
        <w:t>.000 EUR.</w:t>
      </w:r>
      <w:r w:rsidR="002E7A5F" w:rsidRPr="00D9557E">
        <w:rPr>
          <w:rFonts w:ascii="Arial" w:hAnsi="Arial" w:cs="Arial"/>
          <w:sz w:val="20"/>
          <w:szCs w:val="20"/>
        </w:rPr>
        <w:t xml:space="preserve"> </w:t>
      </w:r>
      <w:r w:rsidR="00D9557E" w:rsidRPr="00D9557E">
        <w:rPr>
          <w:rFonts w:ascii="Arial" w:hAnsi="Arial" w:cs="Arial"/>
          <w:sz w:val="20"/>
          <w:szCs w:val="20"/>
        </w:rPr>
        <w:t>Ponudnik priloži skeniran original zavarovanja za resnost ponudbe kot »</w:t>
      </w:r>
      <w:proofErr w:type="spellStart"/>
      <w:r w:rsidR="00D9557E" w:rsidRPr="00D9557E">
        <w:rPr>
          <w:rFonts w:ascii="Arial" w:hAnsi="Arial" w:cs="Arial"/>
          <w:sz w:val="20"/>
          <w:szCs w:val="20"/>
        </w:rPr>
        <w:t>pdf</w:t>
      </w:r>
      <w:proofErr w:type="spellEnd"/>
      <w:r w:rsidR="00D9557E" w:rsidRPr="00D9557E">
        <w:rPr>
          <w:rFonts w:ascii="Arial" w:hAnsi="Arial" w:cs="Arial"/>
          <w:sz w:val="20"/>
          <w:szCs w:val="20"/>
        </w:rPr>
        <w:t>« dokument v razdelek »druge priloge«.</w:t>
      </w:r>
    </w:p>
    <w:p w14:paraId="437E0141" w14:textId="10E6FEE9" w:rsidR="00B71C56" w:rsidRPr="00D9557E" w:rsidRDefault="00B71C56" w:rsidP="00D9557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D8D40" w14:textId="2570CFB4" w:rsidR="00E8464A" w:rsidRPr="005D73B0" w:rsidRDefault="00E8464A" w:rsidP="00B71C56">
      <w:pPr>
        <w:tabs>
          <w:tab w:val="num" w:pos="900"/>
          <w:tab w:val="num" w:pos="3294"/>
        </w:tabs>
        <w:jc w:val="both"/>
        <w:rPr>
          <w:rFonts w:ascii="Arial" w:hAnsi="Arial" w:cs="Arial"/>
          <w:bCs/>
          <w:sz w:val="20"/>
          <w:szCs w:val="20"/>
        </w:rPr>
      </w:pPr>
    </w:p>
    <w:p w14:paraId="0BB219A4" w14:textId="211386B2" w:rsidR="00D03DDE" w:rsidRDefault="00D03DDE" w:rsidP="00D03DD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Zavarovanje mora biti skladno z vzorcem iz obrazca št.1</w:t>
      </w:r>
      <w:r>
        <w:rPr>
          <w:rFonts w:ascii="Arial" w:hAnsi="Arial" w:cs="Arial"/>
          <w:sz w:val="20"/>
          <w:szCs w:val="20"/>
        </w:rPr>
        <w:t>3</w:t>
      </w:r>
      <w:r w:rsidRPr="005D73B0">
        <w:rPr>
          <w:rFonts w:ascii="Arial" w:hAnsi="Arial" w:cs="Arial"/>
          <w:sz w:val="20"/>
          <w:szCs w:val="20"/>
        </w:rPr>
        <w:t>. Od vzorca zavarovanja ne sme bistveno odstopati in ne sme vsebovati dodatnih pogojev za izplačilo, krajših rokov, kot jih je določil naročnik, nižjih zneskov, kot jih je določil naročnik ali sprememb krajevne pristojnosti za reševanje sporov med upravičencem in banko/zavarovalnico.</w:t>
      </w:r>
    </w:p>
    <w:p w14:paraId="05233149" w14:textId="2A9AB729" w:rsidR="00D03DDE" w:rsidRDefault="00D03DDE" w:rsidP="00D03DD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769B0F" w14:textId="36D4FD03" w:rsidR="00D03DDE" w:rsidRPr="00FB2E60" w:rsidRDefault="00D03DDE" w:rsidP="00D03DD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Zavarovanje </w:t>
      </w:r>
      <w:r w:rsidRPr="00FB2E60">
        <w:rPr>
          <w:rFonts w:ascii="Arial" w:hAnsi="Arial" w:cs="Arial"/>
          <w:sz w:val="20"/>
          <w:szCs w:val="20"/>
        </w:rPr>
        <w:t xml:space="preserve">za </w:t>
      </w:r>
      <w:r w:rsidR="00A249E3">
        <w:rPr>
          <w:rFonts w:ascii="Arial" w:hAnsi="Arial" w:cs="Arial"/>
          <w:sz w:val="20"/>
          <w:szCs w:val="20"/>
        </w:rPr>
        <w:t>resnost ponudbe</w:t>
      </w:r>
      <w:r w:rsidRPr="00FB2E60">
        <w:rPr>
          <w:rFonts w:ascii="Arial" w:hAnsi="Arial" w:cs="Arial"/>
          <w:sz w:val="20"/>
          <w:szCs w:val="20"/>
        </w:rPr>
        <w:t xml:space="preserve">, ki </w:t>
      </w:r>
      <w:r w:rsidR="00A249E3">
        <w:rPr>
          <w:rFonts w:ascii="Arial" w:hAnsi="Arial" w:cs="Arial"/>
          <w:sz w:val="20"/>
          <w:szCs w:val="20"/>
        </w:rPr>
        <w:t>ga</w:t>
      </w:r>
      <w:r w:rsidRPr="00FB2E60">
        <w:rPr>
          <w:rFonts w:ascii="Arial" w:hAnsi="Arial" w:cs="Arial"/>
          <w:sz w:val="20"/>
          <w:szCs w:val="20"/>
        </w:rPr>
        <w:t xml:space="preserve"> mora </w:t>
      </w:r>
      <w:r w:rsidR="00A249E3">
        <w:rPr>
          <w:rFonts w:ascii="Arial" w:hAnsi="Arial" w:cs="Arial"/>
          <w:sz w:val="20"/>
          <w:szCs w:val="20"/>
        </w:rPr>
        <w:t>predložiti</w:t>
      </w:r>
      <w:r w:rsidRPr="00FB2E60">
        <w:rPr>
          <w:rFonts w:ascii="Arial" w:hAnsi="Arial" w:cs="Arial"/>
          <w:sz w:val="20"/>
          <w:szCs w:val="20"/>
        </w:rPr>
        <w:t xml:space="preserve"> izbrani ponudnik, mora biti izdana s strani </w:t>
      </w:r>
    </w:p>
    <w:p w14:paraId="5027503C" w14:textId="77777777" w:rsidR="00D03DDE" w:rsidRPr="00FB2E60" w:rsidRDefault="00D03DDE" w:rsidP="00D03DDE">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B2E60">
        <w:rPr>
          <w:rFonts w:ascii="Arial" w:hAnsi="Arial" w:cs="Arial"/>
          <w:sz w:val="20"/>
          <w:szCs w:val="20"/>
        </w:rPr>
        <w:t xml:space="preserve">banke v državi naročnika ali </w:t>
      </w:r>
    </w:p>
    <w:p w14:paraId="0F3DFA12" w14:textId="694D82EC" w:rsidR="00D03DDE" w:rsidRDefault="00D03DDE" w:rsidP="00D03DDE">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B2E60">
        <w:rPr>
          <w:rFonts w:ascii="Arial" w:hAnsi="Arial" w:cs="Arial"/>
          <w:sz w:val="20"/>
          <w:szCs w:val="20"/>
        </w:rPr>
        <w:t xml:space="preserve">zavarovalnice v državi naročnika. </w:t>
      </w:r>
    </w:p>
    <w:p w14:paraId="1C0C96D3" w14:textId="77777777" w:rsidR="00D03DDE" w:rsidRDefault="00D03DDE" w:rsidP="00D03DD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3C2845" w14:textId="5CFE1F88" w:rsidR="00D03DDE" w:rsidRPr="00D03DDE" w:rsidRDefault="00D03DDE" w:rsidP="00D03DD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03DDE">
        <w:rPr>
          <w:rFonts w:ascii="Arial" w:hAnsi="Arial" w:cs="Arial"/>
          <w:sz w:val="20"/>
          <w:szCs w:val="20"/>
        </w:rPr>
        <w:t>Naročnik bo unovčil bančno garancijo za resnost ponudbe v primeru:</w:t>
      </w:r>
    </w:p>
    <w:p w14:paraId="67E1BFA6" w14:textId="77777777" w:rsidR="00D03DDE" w:rsidRPr="00D03DDE" w:rsidRDefault="00D03DDE" w:rsidP="0026099A">
      <w:pPr>
        <w:pStyle w:val="Odstavekseznama"/>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03DDE">
        <w:rPr>
          <w:rFonts w:ascii="Arial" w:hAnsi="Arial" w:cs="Arial"/>
          <w:sz w:val="20"/>
          <w:szCs w:val="20"/>
        </w:rPr>
        <w:t>če ponudnik spremeni ali umakne svojo ponudbo po poteku roka za oddajo ponudb ali</w:t>
      </w:r>
    </w:p>
    <w:p w14:paraId="5A822250" w14:textId="77777777" w:rsidR="00D03DDE" w:rsidRPr="00D03DDE" w:rsidRDefault="00D03DDE" w:rsidP="0026099A">
      <w:pPr>
        <w:pStyle w:val="Odstavekseznama"/>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03DDE">
        <w:rPr>
          <w:rFonts w:ascii="Arial" w:hAnsi="Arial" w:cs="Arial"/>
          <w:sz w:val="20"/>
          <w:szCs w:val="20"/>
        </w:rPr>
        <w:t>če ponudnik, ki ga je naročnik v času veljavnosti ponudbe obvestil o sprejetju njegove ponudbe:</w:t>
      </w:r>
    </w:p>
    <w:p w14:paraId="4D6B3D30" w14:textId="77777777" w:rsidR="00D03DDE" w:rsidRPr="00D03DDE" w:rsidRDefault="00D03DDE" w:rsidP="0026099A">
      <w:pPr>
        <w:pStyle w:val="Odstavekseznama"/>
        <w:numPr>
          <w:ilvl w:val="0"/>
          <w:numId w:val="41"/>
        </w:numPr>
        <w:tabs>
          <w:tab w:val="left" w:pos="720"/>
          <w:tab w:val="left" w:pos="993"/>
          <w:tab w:val="left" w:pos="2160"/>
          <w:tab w:val="left" w:pos="2880"/>
          <w:tab w:val="left" w:pos="3600"/>
          <w:tab w:val="left" w:pos="4320"/>
          <w:tab w:val="left" w:pos="5040"/>
          <w:tab w:val="left" w:pos="5760"/>
          <w:tab w:val="left" w:pos="6480"/>
          <w:tab w:val="left" w:pos="7200"/>
          <w:tab w:val="left" w:pos="7920"/>
        </w:tabs>
        <w:ind w:hanging="11"/>
        <w:jc w:val="both"/>
        <w:rPr>
          <w:rFonts w:ascii="Arial" w:hAnsi="Arial" w:cs="Arial"/>
          <w:sz w:val="20"/>
          <w:szCs w:val="20"/>
        </w:rPr>
      </w:pPr>
      <w:r w:rsidRPr="00D03DDE">
        <w:rPr>
          <w:rFonts w:ascii="Arial" w:hAnsi="Arial" w:cs="Arial"/>
          <w:sz w:val="20"/>
          <w:szCs w:val="20"/>
        </w:rPr>
        <w:t>ne sklene pogodbe o izvedbi javnega naročila ali</w:t>
      </w:r>
    </w:p>
    <w:p w14:paraId="26174A62" w14:textId="77777777" w:rsidR="00D03DDE" w:rsidRPr="00D03DDE" w:rsidRDefault="00D03DDE" w:rsidP="0026099A">
      <w:pPr>
        <w:pStyle w:val="Odstavekseznama"/>
        <w:numPr>
          <w:ilvl w:val="0"/>
          <w:numId w:val="41"/>
        </w:numPr>
        <w:tabs>
          <w:tab w:val="left" w:pos="720"/>
          <w:tab w:val="left" w:pos="993"/>
          <w:tab w:val="left" w:pos="2160"/>
          <w:tab w:val="left" w:pos="2880"/>
          <w:tab w:val="left" w:pos="3600"/>
          <w:tab w:val="left" w:pos="4320"/>
          <w:tab w:val="left" w:pos="5040"/>
          <w:tab w:val="left" w:pos="5760"/>
          <w:tab w:val="left" w:pos="6480"/>
          <w:tab w:val="left" w:pos="7200"/>
          <w:tab w:val="left" w:pos="7920"/>
        </w:tabs>
        <w:ind w:hanging="11"/>
        <w:jc w:val="both"/>
        <w:rPr>
          <w:rFonts w:ascii="Arial" w:hAnsi="Arial" w:cs="Arial"/>
          <w:sz w:val="20"/>
          <w:szCs w:val="20"/>
        </w:rPr>
      </w:pPr>
      <w:r w:rsidRPr="00D03DDE">
        <w:rPr>
          <w:rFonts w:ascii="Arial" w:hAnsi="Arial" w:cs="Arial"/>
          <w:sz w:val="20"/>
          <w:szCs w:val="20"/>
        </w:rPr>
        <w:t>ne predloži finančnega zavarovanja za dobro izvedbo pogodbenih obveznosti.</w:t>
      </w:r>
    </w:p>
    <w:p w14:paraId="5DA492FD" w14:textId="77777777" w:rsidR="00D03DDE" w:rsidRPr="00D03DDE" w:rsidRDefault="00D03DDE" w:rsidP="00D03D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9F8A0A" w14:textId="77777777" w:rsidR="00B71C56" w:rsidRPr="005D73B0" w:rsidRDefault="00B71C56" w:rsidP="007D16F9">
      <w:pPr>
        <w:keepNext/>
        <w:numPr>
          <w:ilvl w:val="0"/>
          <w:numId w:val="46"/>
        </w:numPr>
        <w:spacing w:before="240" w:after="60"/>
        <w:outlineLvl w:val="1"/>
        <w:rPr>
          <w:rFonts w:ascii="Arial" w:hAnsi="Arial" w:cs="Arial"/>
          <w:b/>
          <w:bCs/>
        </w:rPr>
      </w:pPr>
      <w:bookmarkStart w:id="7" w:name="_Hlk19626147"/>
      <w:r w:rsidRPr="005D73B0">
        <w:rPr>
          <w:rFonts w:ascii="Arial" w:hAnsi="Arial" w:cs="Arial"/>
          <w:b/>
          <w:bCs/>
        </w:rPr>
        <w:t xml:space="preserve">ZAVAROVANJE ZA DOBRO IZVEDBO POGODBENIH OBVEZNOSTI </w:t>
      </w:r>
    </w:p>
    <w:p w14:paraId="1A0E0E82" w14:textId="26FD84E2" w:rsidR="0076551B" w:rsidRPr="005D73B0" w:rsidRDefault="0076551B" w:rsidP="0076551B">
      <w:pPr>
        <w:jc w:val="both"/>
        <w:rPr>
          <w:rFonts w:ascii="Arial" w:hAnsi="Arial" w:cs="Arial"/>
          <w:sz w:val="20"/>
          <w:szCs w:val="20"/>
        </w:rPr>
      </w:pPr>
      <w:bookmarkStart w:id="8" w:name="_Hlk19618343"/>
      <w:bookmarkStart w:id="9" w:name="_Hlk19626179"/>
      <w:bookmarkEnd w:id="7"/>
      <w:r w:rsidRPr="00601C44">
        <w:rPr>
          <w:rFonts w:ascii="Arial" w:hAnsi="Arial" w:cs="Arial"/>
          <w:sz w:val="20"/>
          <w:szCs w:val="20"/>
        </w:rPr>
        <w:t xml:space="preserve">V roku petnajstih (15) dni od </w:t>
      </w:r>
      <w:r w:rsidR="0022703A" w:rsidRPr="00601C44">
        <w:rPr>
          <w:rFonts w:ascii="Arial" w:hAnsi="Arial" w:cs="Arial"/>
          <w:sz w:val="20"/>
          <w:szCs w:val="20"/>
        </w:rPr>
        <w:t>podpisa pogodbe</w:t>
      </w:r>
      <w:r w:rsidRPr="00601C44">
        <w:rPr>
          <w:rFonts w:ascii="Arial" w:hAnsi="Arial" w:cs="Arial"/>
          <w:sz w:val="20"/>
          <w:szCs w:val="20"/>
        </w:rPr>
        <w:t xml:space="preserve"> mora izbrani ponudnik kot pogoj za veljavnost pogodbe naročniku priskrbeti bančno garancijo ali ustrezno kavcijsko zavarovanje za dobro in pravočasno izvedbo vseh pogodbenih del in </w:t>
      </w:r>
      <w:r w:rsidRPr="002E7A5F">
        <w:rPr>
          <w:rFonts w:ascii="Arial" w:hAnsi="Arial" w:cs="Arial"/>
          <w:sz w:val="20"/>
          <w:szCs w:val="20"/>
        </w:rPr>
        <w:t xml:space="preserve">sicer v višini </w:t>
      </w:r>
      <w:r w:rsidR="00E2703F" w:rsidRPr="002E7A5F">
        <w:rPr>
          <w:rFonts w:ascii="Arial" w:hAnsi="Arial" w:cs="Arial"/>
          <w:sz w:val="20"/>
          <w:szCs w:val="20"/>
        </w:rPr>
        <w:t>10</w:t>
      </w:r>
      <w:r w:rsidRPr="002E7A5F">
        <w:rPr>
          <w:rFonts w:ascii="Arial" w:hAnsi="Arial" w:cs="Arial"/>
          <w:sz w:val="20"/>
          <w:szCs w:val="20"/>
        </w:rPr>
        <w:t>% pogodbene</w:t>
      </w:r>
      <w:r w:rsidRPr="00601C44">
        <w:rPr>
          <w:rFonts w:ascii="Arial" w:hAnsi="Arial" w:cs="Arial"/>
          <w:sz w:val="20"/>
          <w:szCs w:val="20"/>
        </w:rPr>
        <w:t xml:space="preserve"> vrednosti za </w:t>
      </w:r>
      <w:r w:rsidR="00947BB8" w:rsidRPr="00601C44">
        <w:rPr>
          <w:rFonts w:ascii="Arial" w:hAnsi="Arial" w:cs="Arial"/>
          <w:sz w:val="20"/>
          <w:szCs w:val="20"/>
        </w:rPr>
        <w:t>celotno pogodbeno obdobje</w:t>
      </w:r>
      <w:r w:rsidRPr="00601C44">
        <w:rPr>
          <w:rFonts w:ascii="Arial" w:hAnsi="Arial" w:cs="Arial"/>
          <w:sz w:val="20"/>
          <w:szCs w:val="20"/>
        </w:rPr>
        <w:t xml:space="preserve"> </w:t>
      </w:r>
      <w:r w:rsidR="00FB2E60" w:rsidRPr="00601C44">
        <w:rPr>
          <w:rFonts w:ascii="Arial" w:hAnsi="Arial" w:cs="Arial"/>
          <w:sz w:val="20"/>
          <w:szCs w:val="20"/>
        </w:rPr>
        <w:t>vključno z davkom na dodano vrednost (DDV)</w:t>
      </w:r>
      <w:r w:rsidRPr="00601C44">
        <w:rPr>
          <w:rFonts w:ascii="Arial" w:hAnsi="Arial" w:cs="Arial"/>
          <w:sz w:val="20"/>
          <w:szCs w:val="20"/>
        </w:rPr>
        <w:t xml:space="preserve"> in veljavnostjo še najmanj </w:t>
      </w:r>
      <w:r w:rsidR="00290EDF" w:rsidRPr="00601C44">
        <w:rPr>
          <w:rFonts w:ascii="Arial" w:hAnsi="Arial" w:cs="Arial"/>
          <w:sz w:val="20"/>
          <w:szCs w:val="20"/>
        </w:rPr>
        <w:t>šestdeset</w:t>
      </w:r>
      <w:r w:rsidRPr="00601C44">
        <w:rPr>
          <w:rFonts w:ascii="Arial" w:hAnsi="Arial" w:cs="Arial"/>
          <w:sz w:val="20"/>
          <w:szCs w:val="20"/>
        </w:rPr>
        <w:t xml:space="preserve"> (</w:t>
      </w:r>
      <w:r w:rsidR="00290EDF" w:rsidRPr="00601C44">
        <w:rPr>
          <w:rFonts w:ascii="Arial" w:hAnsi="Arial" w:cs="Arial"/>
          <w:sz w:val="20"/>
          <w:szCs w:val="20"/>
        </w:rPr>
        <w:t>6</w:t>
      </w:r>
      <w:r w:rsidRPr="00601C44">
        <w:rPr>
          <w:rFonts w:ascii="Arial" w:hAnsi="Arial" w:cs="Arial"/>
          <w:sz w:val="20"/>
          <w:szCs w:val="20"/>
        </w:rPr>
        <w:t>0) dni po zaključku trajanja pogodbe.</w:t>
      </w:r>
    </w:p>
    <w:p w14:paraId="284F4F92" w14:textId="006BF6FF" w:rsidR="0076551B" w:rsidRPr="005D73B0" w:rsidRDefault="0076551B" w:rsidP="0076551B">
      <w:pPr>
        <w:jc w:val="both"/>
        <w:rPr>
          <w:rFonts w:ascii="Arial" w:hAnsi="Arial" w:cs="Arial"/>
          <w:sz w:val="20"/>
          <w:szCs w:val="20"/>
        </w:rPr>
      </w:pPr>
      <w:r w:rsidRPr="005D73B0">
        <w:rPr>
          <w:rFonts w:ascii="Arial" w:hAnsi="Arial" w:cs="Arial"/>
          <w:sz w:val="20"/>
          <w:szCs w:val="20"/>
        </w:rPr>
        <w:t xml:space="preserve"> </w:t>
      </w:r>
    </w:p>
    <w:bookmarkEnd w:id="8"/>
    <w:p w14:paraId="594DD23B" w14:textId="5FA9903F" w:rsidR="00971006" w:rsidRDefault="0076551B" w:rsidP="0097100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Zavarovanje mora biti skladno z vzorcem iz </w:t>
      </w:r>
      <w:r w:rsidR="0022703A" w:rsidRPr="005D73B0">
        <w:rPr>
          <w:rFonts w:ascii="Arial" w:hAnsi="Arial" w:cs="Arial"/>
          <w:sz w:val="20"/>
          <w:szCs w:val="20"/>
        </w:rPr>
        <w:t xml:space="preserve">obrazca </w:t>
      </w:r>
      <w:r w:rsidRPr="005D73B0">
        <w:rPr>
          <w:rFonts w:ascii="Arial" w:hAnsi="Arial" w:cs="Arial"/>
          <w:sz w:val="20"/>
          <w:szCs w:val="20"/>
        </w:rPr>
        <w:t>št.</w:t>
      </w:r>
      <w:r w:rsidR="005265D3" w:rsidRPr="005D73B0">
        <w:rPr>
          <w:rFonts w:ascii="Arial" w:hAnsi="Arial" w:cs="Arial"/>
          <w:sz w:val="20"/>
          <w:szCs w:val="20"/>
        </w:rPr>
        <w:t>1</w:t>
      </w:r>
      <w:r w:rsidR="00601C44">
        <w:rPr>
          <w:rFonts w:ascii="Arial" w:hAnsi="Arial" w:cs="Arial"/>
          <w:sz w:val="20"/>
          <w:szCs w:val="20"/>
        </w:rPr>
        <w:t>4</w:t>
      </w:r>
      <w:r w:rsidRPr="005D73B0">
        <w:rPr>
          <w:rFonts w:ascii="Arial" w:hAnsi="Arial" w:cs="Arial"/>
          <w:sz w:val="20"/>
          <w:szCs w:val="20"/>
        </w:rPr>
        <w:t>.</w:t>
      </w:r>
      <w:r w:rsidR="00971006" w:rsidRPr="005D73B0">
        <w:rPr>
          <w:rFonts w:ascii="Arial" w:hAnsi="Arial" w:cs="Arial"/>
          <w:sz w:val="20"/>
          <w:szCs w:val="20"/>
        </w:rPr>
        <w:t xml:space="preserve"> Od vzorca zavarovanja ne sme bistveno odstopati in ne sme vsebovati dodatnih pogojev za izplačilo, krajših rokov, kot jih je določil naročnik, nižjih zneskov, kot jih je določil naročnik ali sprememb krajevne pristojnosti za reševanje sporov med upravičencem in banko/zavarovalnico.</w:t>
      </w:r>
    </w:p>
    <w:p w14:paraId="6305B622" w14:textId="77777777" w:rsidR="00FB2E60" w:rsidRDefault="00FB2E60" w:rsidP="00FB2E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839E56" w14:textId="75298CA6" w:rsidR="00FB2E60" w:rsidRPr="00FB2E60" w:rsidRDefault="00FB2E60" w:rsidP="00FB2E6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Zavarovanje </w:t>
      </w:r>
      <w:r w:rsidRPr="00FB2E60">
        <w:rPr>
          <w:rFonts w:ascii="Arial" w:hAnsi="Arial" w:cs="Arial"/>
          <w:sz w:val="20"/>
          <w:szCs w:val="20"/>
        </w:rPr>
        <w:t xml:space="preserve">za dobro izvedbo pogodbenih obveznosti, ki </w:t>
      </w:r>
      <w:r w:rsidR="00A249E3">
        <w:rPr>
          <w:rFonts w:ascii="Arial" w:hAnsi="Arial" w:cs="Arial"/>
          <w:sz w:val="20"/>
          <w:szCs w:val="20"/>
        </w:rPr>
        <w:t>ga</w:t>
      </w:r>
      <w:r w:rsidR="00A249E3" w:rsidRPr="00FB2E60">
        <w:rPr>
          <w:rFonts w:ascii="Arial" w:hAnsi="Arial" w:cs="Arial"/>
          <w:sz w:val="20"/>
          <w:szCs w:val="20"/>
        </w:rPr>
        <w:t xml:space="preserve"> mora </w:t>
      </w:r>
      <w:r w:rsidR="00A249E3">
        <w:rPr>
          <w:rFonts w:ascii="Arial" w:hAnsi="Arial" w:cs="Arial"/>
          <w:sz w:val="20"/>
          <w:szCs w:val="20"/>
        </w:rPr>
        <w:t>predložiti</w:t>
      </w:r>
      <w:r w:rsidR="00A249E3" w:rsidRPr="00FB2E60">
        <w:rPr>
          <w:rFonts w:ascii="Arial" w:hAnsi="Arial" w:cs="Arial"/>
          <w:sz w:val="20"/>
          <w:szCs w:val="20"/>
        </w:rPr>
        <w:t xml:space="preserve"> </w:t>
      </w:r>
      <w:r w:rsidRPr="00FB2E60">
        <w:rPr>
          <w:rFonts w:ascii="Arial" w:hAnsi="Arial" w:cs="Arial"/>
          <w:sz w:val="20"/>
          <w:szCs w:val="20"/>
        </w:rPr>
        <w:t>izbrani ponudnik, mora biti izdan</w:t>
      </w:r>
      <w:r w:rsidR="00A249E3">
        <w:rPr>
          <w:rFonts w:ascii="Arial" w:hAnsi="Arial" w:cs="Arial"/>
          <w:sz w:val="20"/>
          <w:szCs w:val="20"/>
        </w:rPr>
        <w:t>o</w:t>
      </w:r>
      <w:r w:rsidRPr="00FB2E60">
        <w:rPr>
          <w:rFonts w:ascii="Arial" w:hAnsi="Arial" w:cs="Arial"/>
          <w:sz w:val="20"/>
          <w:szCs w:val="20"/>
        </w:rPr>
        <w:t xml:space="preserve"> s strani </w:t>
      </w:r>
    </w:p>
    <w:p w14:paraId="715E2C4B" w14:textId="10A03C33" w:rsidR="00FB2E60" w:rsidRPr="00FB2E60" w:rsidRDefault="00FB2E60" w:rsidP="000F1F31">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B2E60">
        <w:rPr>
          <w:rFonts w:ascii="Arial" w:hAnsi="Arial" w:cs="Arial"/>
          <w:sz w:val="20"/>
          <w:szCs w:val="20"/>
        </w:rPr>
        <w:t xml:space="preserve">banke v državi naročnika ali </w:t>
      </w:r>
    </w:p>
    <w:p w14:paraId="44D63E65" w14:textId="757D6BE8" w:rsidR="00FB2E60" w:rsidRPr="00FB2E60" w:rsidRDefault="00FB2E60" w:rsidP="000F1F31">
      <w:pPr>
        <w:pStyle w:val="Odstavekseznama"/>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B2E60">
        <w:rPr>
          <w:rFonts w:ascii="Arial" w:hAnsi="Arial" w:cs="Arial"/>
          <w:sz w:val="20"/>
          <w:szCs w:val="20"/>
        </w:rPr>
        <w:t xml:space="preserve">zavarovalnice v državi naročnika. </w:t>
      </w:r>
    </w:p>
    <w:bookmarkEnd w:id="9"/>
    <w:p w14:paraId="59B7E080" w14:textId="77777777" w:rsidR="0076551B" w:rsidRPr="005D73B0" w:rsidRDefault="0076551B" w:rsidP="0076551B">
      <w:pPr>
        <w:jc w:val="both"/>
        <w:rPr>
          <w:rFonts w:ascii="Arial" w:hAnsi="Arial" w:cs="Arial"/>
          <w:sz w:val="20"/>
          <w:szCs w:val="20"/>
        </w:rPr>
      </w:pPr>
    </w:p>
    <w:p w14:paraId="5B8329E3" w14:textId="27FE4BE0" w:rsidR="00A50F46" w:rsidRPr="005D73B0" w:rsidRDefault="00A50F46" w:rsidP="00A50F46">
      <w:pPr>
        <w:jc w:val="both"/>
        <w:rPr>
          <w:rFonts w:ascii="Arial" w:hAnsi="Arial" w:cs="Arial"/>
          <w:sz w:val="20"/>
          <w:szCs w:val="20"/>
        </w:rPr>
      </w:pPr>
      <w:r w:rsidRPr="005D73B0">
        <w:rPr>
          <w:rFonts w:ascii="Arial" w:hAnsi="Arial" w:cs="Arial"/>
          <w:sz w:val="20"/>
          <w:szCs w:val="20"/>
        </w:rPr>
        <w:t xml:space="preserve">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 </w:t>
      </w:r>
    </w:p>
    <w:p w14:paraId="4C317DB2" w14:textId="5201B9E3" w:rsidR="00E2703F" w:rsidRPr="00601C44" w:rsidRDefault="00E2703F" w:rsidP="007D16F9">
      <w:pPr>
        <w:keepNext/>
        <w:numPr>
          <w:ilvl w:val="0"/>
          <w:numId w:val="46"/>
        </w:numPr>
        <w:spacing w:before="240" w:after="60"/>
        <w:outlineLvl w:val="1"/>
        <w:rPr>
          <w:rFonts w:ascii="Arial" w:hAnsi="Arial" w:cs="Arial"/>
          <w:b/>
          <w:bCs/>
        </w:rPr>
      </w:pPr>
      <w:r w:rsidRPr="00601C44">
        <w:rPr>
          <w:rFonts w:ascii="Arial" w:hAnsi="Arial" w:cs="Arial"/>
          <w:b/>
          <w:bCs/>
        </w:rPr>
        <w:t>ZAVAROVANJE ZA ODPRAVO NAPAK</w:t>
      </w:r>
    </w:p>
    <w:p w14:paraId="0DB353CF" w14:textId="71E88DF3" w:rsidR="00D01754" w:rsidRDefault="00601C44" w:rsidP="00E2703F">
      <w:pPr>
        <w:jc w:val="both"/>
        <w:rPr>
          <w:rFonts w:ascii="Arial" w:hAnsi="Arial" w:cs="Arial"/>
          <w:sz w:val="20"/>
          <w:szCs w:val="20"/>
        </w:rPr>
      </w:pPr>
      <w:r>
        <w:rPr>
          <w:rFonts w:ascii="Arial" w:hAnsi="Arial" w:cs="Arial"/>
          <w:sz w:val="20"/>
          <w:szCs w:val="20"/>
        </w:rPr>
        <w:t xml:space="preserve">V roku </w:t>
      </w:r>
      <w:r w:rsidRPr="00601C44">
        <w:rPr>
          <w:rFonts w:ascii="Arial" w:hAnsi="Arial" w:cs="Arial"/>
          <w:sz w:val="20"/>
          <w:szCs w:val="20"/>
        </w:rPr>
        <w:t>15 dni po uspešni primopredaji in končnem obračunu</w:t>
      </w:r>
      <w:r>
        <w:rPr>
          <w:rFonts w:ascii="Arial" w:hAnsi="Arial" w:cs="Arial"/>
          <w:sz w:val="20"/>
          <w:szCs w:val="20"/>
        </w:rPr>
        <w:t xml:space="preserve"> mora </w:t>
      </w:r>
      <w:r w:rsidRPr="00601C44">
        <w:rPr>
          <w:rFonts w:ascii="Arial" w:hAnsi="Arial" w:cs="Arial"/>
          <w:sz w:val="20"/>
          <w:szCs w:val="20"/>
        </w:rPr>
        <w:t>izbrani ponudnik</w:t>
      </w:r>
      <w:r>
        <w:rPr>
          <w:rFonts w:ascii="Arial" w:hAnsi="Arial" w:cs="Arial"/>
          <w:sz w:val="20"/>
          <w:szCs w:val="20"/>
        </w:rPr>
        <w:t xml:space="preserve"> </w:t>
      </w:r>
      <w:r w:rsidRPr="00601C44">
        <w:rPr>
          <w:rFonts w:ascii="Arial" w:hAnsi="Arial" w:cs="Arial"/>
          <w:sz w:val="20"/>
          <w:szCs w:val="20"/>
        </w:rPr>
        <w:t>naročniku priskrbeti bančno garancijo ali ustrezno kavcijsko zavarovanje</w:t>
      </w:r>
      <w:r w:rsidR="00E2703F" w:rsidRPr="00601C44">
        <w:rPr>
          <w:rFonts w:ascii="Arial" w:hAnsi="Arial" w:cs="Arial"/>
          <w:sz w:val="20"/>
          <w:szCs w:val="20"/>
        </w:rPr>
        <w:t xml:space="preserve"> za odpravo napak v garancijskem roku </w:t>
      </w:r>
      <w:r w:rsidR="00E2703F" w:rsidRPr="002E7A5F">
        <w:rPr>
          <w:rFonts w:ascii="Arial" w:hAnsi="Arial" w:cs="Arial"/>
          <w:sz w:val="20"/>
          <w:szCs w:val="20"/>
        </w:rPr>
        <w:t xml:space="preserve">v višini </w:t>
      </w:r>
      <w:r w:rsidR="00E2703F" w:rsidRPr="002E7A5F">
        <w:rPr>
          <w:rFonts w:ascii="Arial" w:hAnsi="Arial" w:cs="Arial"/>
          <w:sz w:val="20"/>
          <w:szCs w:val="20"/>
          <w:shd w:val="clear" w:color="auto" w:fill="F2F2F2" w:themeFill="background1" w:themeFillShade="F2"/>
        </w:rPr>
        <w:t>5%</w:t>
      </w:r>
      <w:r w:rsidR="00E2703F" w:rsidRPr="002E7A5F">
        <w:rPr>
          <w:rFonts w:ascii="Arial" w:hAnsi="Arial" w:cs="Arial"/>
          <w:sz w:val="20"/>
          <w:szCs w:val="20"/>
        </w:rPr>
        <w:t xml:space="preserve"> vrednosti izvedenih del vključno z DDV. </w:t>
      </w:r>
      <w:r w:rsidR="00BB0BEE" w:rsidRPr="002E7A5F">
        <w:rPr>
          <w:rFonts w:ascii="Arial" w:hAnsi="Arial" w:cs="Arial"/>
          <w:sz w:val="20"/>
          <w:szCs w:val="20"/>
        </w:rPr>
        <w:t xml:space="preserve">V primeru, da izvajalec </w:t>
      </w:r>
      <w:r w:rsidRPr="002E7A5F">
        <w:rPr>
          <w:rFonts w:ascii="Arial" w:hAnsi="Arial" w:cs="Arial"/>
          <w:sz w:val="20"/>
          <w:szCs w:val="20"/>
        </w:rPr>
        <w:t xml:space="preserve">naročniku </w:t>
      </w:r>
      <w:r w:rsidR="00BB0BEE" w:rsidRPr="002E7A5F">
        <w:rPr>
          <w:rFonts w:ascii="Arial" w:hAnsi="Arial" w:cs="Arial"/>
          <w:sz w:val="20"/>
          <w:szCs w:val="20"/>
        </w:rPr>
        <w:t xml:space="preserve">ne </w:t>
      </w:r>
      <w:r w:rsidRPr="002E7A5F">
        <w:rPr>
          <w:rFonts w:ascii="Arial" w:hAnsi="Arial" w:cs="Arial"/>
          <w:sz w:val="20"/>
          <w:szCs w:val="20"/>
        </w:rPr>
        <w:t>predloži</w:t>
      </w:r>
      <w:r w:rsidR="00BB0BEE" w:rsidRPr="002E7A5F">
        <w:rPr>
          <w:rFonts w:ascii="Arial" w:hAnsi="Arial" w:cs="Arial"/>
          <w:sz w:val="20"/>
          <w:szCs w:val="20"/>
        </w:rPr>
        <w:t xml:space="preserve"> garancije za</w:t>
      </w:r>
      <w:r w:rsidR="00BB0BEE" w:rsidRPr="00601C44">
        <w:rPr>
          <w:rFonts w:ascii="Arial" w:hAnsi="Arial" w:cs="Arial"/>
          <w:sz w:val="20"/>
          <w:szCs w:val="20"/>
        </w:rPr>
        <w:t xml:space="preserve"> odpravo napak v zahtevanem roku, naročnik </w:t>
      </w:r>
      <w:r w:rsidRPr="00601C44">
        <w:rPr>
          <w:rFonts w:ascii="Arial" w:hAnsi="Arial" w:cs="Arial"/>
          <w:sz w:val="20"/>
          <w:szCs w:val="20"/>
        </w:rPr>
        <w:t xml:space="preserve">lahko </w:t>
      </w:r>
      <w:r w:rsidR="00BB0BEE" w:rsidRPr="00601C44">
        <w:rPr>
          <w:rFonts w:ascii="Arial" w:hAnsi="Arial" w:cs="Arial"/>
          <w:sz w:val="20"/>
          <w:szCs w:val="20"/>
        </w:rPr>
        <w:t xml:space="preserve">vnovči garancijo za dobro izvedbo </w:t>
      </w:r>
      <w:r w:rsidRPr="00601C44">
        <w:rPr>
          <w:rFonts w:ascii="Arial" w:hAnsi="Arial" w:cs="Arial"/>
          <w:sz w:val="20"/>
          <w:szCs w:val="20"/>
        </w:rPr>
        <w:t>pogodbenih obveznosti.</w:t>
      </w:r>
      <w:r w:rsidR="00E2703F" w:rsidRPr="005D73B0">
        <w:rPr>
          <w:rFonts w:ascii="Arial" w:hAnsi="Arial" w:cs="Arial"/>
          <w:sz w:val="20"/>
          <w:szCs w:val="20"/>
        </w:rPr>
        <w:t xml:space="preserve"> </w:t>
      </w:r>
    </w:p>
    <w:p w14:paraId="0C4BCBED" w14:textId="77777777" w:rsidR="00D01754" w:rsidRDefault="00D01754" w:rsidP="00E2703F">
      <w:pPr>
        <w:jc w:val="both"/>
        <w:rPr>
          <w:rFonts w:ascii="Arial" w:hAnsi="Arial" w:cs="Arial"/>
          <w:sz w:val="20"/>
          <w:szCs w:val="20"/>
        </w:rPr>
      </w:pPr>
    </w:p>
    <w:p w14:paraId="647052D8" w14:textId="33A2EC30" w:rsidR="00E2703F" w:rsidRPr="005D73B0" w:rsidRDefault="00E2703F" w:rsidP="00E2703F">
      <w:pPr>
        <w:jc w:val="both"/>
        <w:rPr>
          <w:rFonts w:ascii="Arial" w:hAnsi="Arial" w:cs="Arial"/>
          <w:sz w:val="20"/>
          <w:szCs w:val="20"/>
        </w:rPr>
      </w:pPr>
      <w:r w:rsidRPr="005D73B0">
        <w:rPr>
          <w:rFonts w:ascii="Arial" w:hAnsi="Arial" w:cs="Arial"/>
          <w:sz w:val="20"/>
          <w:szCs w:val="20"/>
        </w:rPr>
        <w:t>Zavarovanje mora pokrivati primere, če izvajalec v primeru okvare ali v primeru kakršnega koli drugega dogodka, ki bi zmanjšal možnost uporabe ali kvalitete predmeta pogodbe v garancijskem roku, ni izvršil svoje obveznosti. To zavarovanje mora veljati vsaj še 30 dni po preteku garancijske dobe za kakovost izvedenih del, ki je določena v pogodbi.</w:t>
      </w:r>
    </w:p>
    <w:p w14:paraId="4427205B" w14:textId="34B8A6AB" w:rsidR="00E2703F" w:rsidRPr="005D73B0" w:rsidRDefault="00E2703F" w:rsidP="00E2703F">
      <w:pPr>
        <w:jc w:val="both"/>
        <w:rPr>
          <w:rFonts w:ascii="Arial" w:hAnsi="Arial" w:cs="Arial"/>
          <w:sz w:val="20"/>
          <w:szCs w:val="20"/>
        </w:rPr>
      </w:pPr>
    </w:p>
    <w:p w14:paraId="0CE6FF9C" w14:textId="49FCE866" w:rsidR="00CF473C" w:rsidRPr="005D73B0" w:rsidRDefault="00CF473C" w:rsidP="00CF473C">
      <w:pPr>
        <w:jc w:val="both"/>
        <w:rPr>
          <w:rFonts w:ascii="Arial" w:hAnsi="Arial" w:cs="Arial"/>
          <w:sz w:val="20"/>
          <w:szCs w:val="20"/>
        </w:rPr>
      </w:pPr>
      <w:r w:rsidRPr="00601C44">
        <w:rPr>
          <w:rFonts w:ascii="Arial" w:hAnsi="Arial" w:cs="Arial"/>
          <w:sz w:val="20"/>
          <w:szCs w:val="20"/>
        </w:rPr>
        <w:t xml:space="preserve">Garancijska doba, za katero se predloži zavarovanje za odpravo napak je </w:t>
      </w:r>
      <w:r w:rsidR="00AE6DD8">
        <w:rPr>
          <w:rFonts w:ascii="Arial" w:hAnsi="Arial" w:cs="Arial"/>
          <w:sz w:val="20"/>
          <w:szCs w:val="20"/>
        </w:rPr>
        <w:t>4</w:t>
      </w:r>
      <w:r w:rsidRPr="00601C44">
        <w:rPr>
          <w:rFonts w:ascii="Arial" w:hAnsi="Arial" w:cs="Arial"/>
          <w:sz w:val="20"/>
          <w:szCs w:val="20"/>
        </w:rPr>
        <w:t xml:space="preserve"> let</w:t>
      </w:r>
      <w:r w:rsidR="00AE6DD8">
        <w:rPr>
          <w:rFonts w:ascii="Arial" w:hAnsi="Arial" w:cs="Arial"/>
          <w:sz w:val="20"/>
          <w:szCs w:val="20"/>
        </w:rPr>
        <w:t>a</w:t>
      </w:r>
      <w:r w:rsidRPr="00601C44">
        <w:rPr>
          <w:rFonts w:ascii="Arial" w:hAnsi="Arial" w:cs="Arial"/>
          <w:sz w:val="20"/>
          <w:szCs w:val="20"/>
        </w:rPr>
        <w:t xml:space="preserve"> od dneva zapisniške predaje in prevzema objekta.</w:t>
      </w:r>
    </w:p>
    <w:p w14:paraId="3FAA1443" w14:textId="77777777" w:rsidR="00CF473C" w:rsidRPr="005D73B0" w:rsidRDefault="00CF473C" w:rsidP="00CF473C">
      <w:pPr>
        <w:jc w:val="both"/>
        <w:rPr>
          <w:rFonts w:ascii="Arial" w:hAnsi="Arial" w:cs="Arial"/>
          <w:sz w:val="20"/>
          <w:szCs w:val="20"/>
        </w:rPr>
      </w:pPr>
    </w:p>
    <w:p w14:paraId="240BE9A0" w14:textId="77777777" w:rsidR="00E2703F" w:rsidRPr="005D73B0" w:rsidRDefault="00E2703F" w:rsidP="00E2703F">
      <w:pPr>
        <w:jc w:val="both"/>
        <w:rPr>
          <w:rFonts w:ascii="Arial" w:hAnsi="Arial" w:cs="Arial"/>
          <w:sz w:val="20"/>
          <w:szCs w:val="20"/>
        </w:rPr>
      </w:pPr>
      <w:r w:rsidRPr="005D73B0">
        <w:rPr>
          <w:rFonts w:ascii="Arial" w:hAnsi="Arial" w:cs="Arial"/>
          <w:sz w:val="20"/>
          <w:szCs w:val="20"/>
        </w:rPr>
        <w:t xml:space="preserve">Garancijski roki pričnejo teči z dnem podpisa primopredajnega zapisnika. Garancijski rok se podaljša  po  odpravi  vseh  pomanjkljivosti,  ugotovljenih  v  garancijski  dobi,  za  enak garancijski rok, kot je določen v teh navodilih. </w:t>
      </w:r>
    </w:p>
    <w:p w14:paraId="780E6FE5" w14:textId="77777777" w:rsidR="00E2703F" w:rsidRPr="005D73B0" w:rsidRDefault="00E2703F" w:rsidP="00E2703F">
      <w:pPr>
        <w:jc w:val="both"/>
        <w:rPr>
          <w:rFonts w:ascii="Arial" w:hAnsi="Arial" w:cs="Arial"/>
          <w:sz w:val="20"/>
          <w:szCs w:val="20"/>
        </w:rPr>
      </w:pPr>
    </w:p>
    <w:p w14:paraId="5CE79D0D" w14:textId="148DDF88" w:rsidR="00E2703F" w:rsidRPr="005D73B0" w:rsidRDefault="00E2703F" w:rsidP="00E2703F">
      <w:pPr>
        <w:jc w:val="both"/>
        <w:rPr>
          <w:rFonts w:ascii="Arial" w:hAnsi="Arial" w:cs="Arial"/>
          <w:sz w:val="20"/>
          <w:szCs w:val="20"/>
        </w:rPr>
      </w:pPr>
      <w:r w:rsidRPr="005D73B0">
        <w:rPr>
          <w:rFonts w:ascii="Arial" w:hAnsi="Arial" w:cs="Arial"/>
          <w:sz w:val="20"/>
          <w:szCs w:val="20"/>
        </w:rPr>
        <w:t xml:space="preserve">V  garancijskem  roku  je ponudnik - izvajalec dolžan  na  svoje  stroške popraviti  oziroma odstraniti vse  napake,  ki  bi  nastale po  njegovi  krivdi.  Ponudnik - izvajalec  je dolžan poravnati naročniku vso škodo, ki bi nastala zaradi odprave napak. </w:t>
      </w:r>
    </w:p>
    <w:p w14:paraId="3C80D51D" w14:textId="77777777" w:rsidR="00E2703F" w:rsidRPr="005D73B0" w:rsidRDefault="00E2703F" w:rsidP="00E2703F">
      <w:pPr>
        <w:jc w:val="both"/>
        <w:rPr>
          <w:rFonts w:ascii="Arial" w:hAnsi="Arial" w:cs="Arial"/>
          <w:sz w:val="20"/>
          <w:szCs w:val="20"/>
        </w:rPr>
      </w:pPr>
    </w:p>
    <w:p w14:paraId="357C87C3" w14:textId="77777777" w:rsidR="00E2703F" w:rsidRPr="005D73B0" w:rsidRDefault="00E2703F" w:rsidP="00E2703F">
      <w:pPr>
        <w:jc w:val="both"/>
        <w:rPr>
          <w:rFonts w:ascii="Arial" w:hAnsi="Arial" w:cs="Arial"/>
          <w:sz w:val="20"/>
          <w:szCs w:val="20"/>
        </w:rPr>
      </w:pPr>
      <w:r w:rsidRPr="005D73B0">
        <w:rPr>
          <w:rFonts w:ascii="Arial" w:hAnsi="Arial" w:cs="Arial"/>
          <w:sz w:val="20"/>
          <w:szCs w:val="20"/>
        </w:rPr>
        <w:t xml:space="preserve">Ponudnik-izvajalec  mora  v  garancijskem  roku  na  poziv  naročnika  oziroma  uporabnika odpraviti napake kot sledi: </w:t>
      </w:r>
    </w:p>
    <w:p w14:paraId="05710F99" w14:textId="77777777" w:rsidR="00E2703F" w:rsidRPr="005D73B0" w:rsidRDefault="00E2703F" w:rsidP="000F1F31">
      <w:pPr>
        <w:pStyle w:val="Odstavekseznama"/>
        <w:numPr>
          <w:ilvl w:val="0"/>
          <w:numId w:val="28"/>
        </w:numPr>
        <w:jc w:val="both"/>
        <w:rPr>
          <w:rFonts w:ascii="Arial" w:hAnsi="Arial" w:cs="Arial"/>
          <w:sz w:val="20"/>
          <w:szCs w:val="20"/>
        </w:rPr>
      </w:pPr>
      <w:r w:rsidRPr="005D73B0">
        <w:rPr>
          <w:rFonts w:ascii="Arial" w:hAnsi="Arial" w:cs="Arial"/>
          <w:sz w:val="20"/>
          <w:szCs w:val="20"/>
        </w:rPr>
        <w:t xml:space="preserve">napake, ki lahko vplivajo na povečanje škode, nemudoma </w:t>
      </w:r>
    </w:p>
    <w:p w14:paraId="5D700632" w14:textId="77777777" w:rsidR="00E2703F" w:rsidRPr="005D73B0" w:rsidRDefault="00E2703F" w:rsidP="000F1F31">
      <w:pPr>
        <w:pStyle w:val="Odstavekseznama"/>
        <w:numPr>
          <w:ilvl w:val="0"/>
          <w:numId w:val="28"/>
        </w:numPr>
        <w:jc w:val="both"/>
        <w:rPr>
          <w:rFonts w:ascii="Arial" w:hAnsi="Arial" w:cs="Arial"/>
          <w:sz w:val="20"/>
          <w:szCs w:val="20"/>
        </w:rPr>
      </w:pPr>
      <w:r w:rsidRPr="005D73B0">
        <w:rPr>
          <w:rFonts w:ascii="Arial" w:hAnsi="Arial" w:cs="Arial"/>
          <w:sz w:val="20"/>
          <w:szCs w:val="20"/>
        </w:rPr>
        <w:t xml:space="preserve">napake, ki niso nujne in ne morejo povečati škode, pa v najkrajšem času tako, da se ne moti obratovanja objekta oziroma v roku, ki ga narekuje naročnik. </w:t>
      </w:r>
    </w:p>
    <w:p w14:paraId="2DAA8D0C" w14:textId="77777777" w:rsidR="00E2703F" w:rsidRPr="005D73B0" w:rsidRDefault="00E2703F" w:rsidP="00E2703F">
      <w:pPr>
        <w:pStyle w:val="Telobesedila"/>
        <w:rPr>
          <w:rFonts w:ascii="Arial" w:hAnsi="Arial" w:cs="Arial"/>
          <w:sz w:val="20"/>
          <w:szCs w:val="20"/>
          <w:lang w:val="sl-SI"/>
        </w:rPr>
      </w:pPr>
      <w:r w:rsidRPr="005D73B0">
        <w:rPr>
          <w:rFonts w:ascii="Arial" w:hAnsi="Arial" w:cs="Arial"/>
          <w:sz w:val="20"/>
          <w:szCs w:val="20"/>
          <w:lang w:val="sl-SI"/>
        </w:rPr>
        <w:t xml:space="preserve">Če se ponudnik-izvajalec ne odzove pozivu naročnika, da v zgoraj navedenih rokih odpravi nastale  napake,  lahko  naročnik  delo  za  odpravo  napak  odda  drugemu  izvajalcu  na  račun pogodbenega izvajalca. </w:t>
      </w:r>
    </w:p>
    <w:p w14:paraId="02F1D9E2" w14:textId="77777777" w:rsidR="00E2703F" w:rsidRPr="005D73B0" w:rsidRDefault="00E2703F" w:rsidP="00E2703F">
      <w:pPr>
        <w:pStyle w:val="Telobesedila"/>
        <w:rPr>
          <w:rFonts w:ascii="Arial" w:hAnsi="Arial" w:cs="Arial"/>
          <w:sz w:val="20"/>
          <w:szCs w:val="20"/>
          <w:lang w:val="sl-SI"/>
        </w:rPr>
      </w:pPr>
      <w:r w:rsidRPr="005D73B0">
        <w:rPr>
          <w:rFonts w:ascii="Arial" w:hAnsi="Arial" w:cs="Arial"/>
          <w:sz w:val="20"/>
          <w:szCs w:val="20"/>
          <w:lang w:val="sl-SI"/>
        </w:rPr>
        <w:t>Ponudnik-izvajalec  izjavlja,  da  daje  naročniku  polnopravno  pravico,  da  lahko  naroča  na račun  ponudnika-izvajalca  delo  za  odpravo  pomanjkljivosti,  ki  izvirajo  iz  pogodbenih obveznosti,  ki  bi  se  pokazale  v  garancijskem  roku,  v  kolikor  jih  ponudnik-izvajalec  ne  bi odpravil v dogovorjenem roku.</w:t>
      </w:r>
    </w:p>
    <w:p w14:paraId="13406262" w14:textId="77777777" w:rsidR="00E2703F" w:rsidRPr="005D73B0" w:rsidRDefault="00E2703F" w:rsidP="00E2703F">
      <w:pPr>
        <w:pStyle w:val="Telobesedila"/>
        <w:rPr>
          <w:rFonts w:ascii="Arial" w:hAnsi="Arial" w:cs="Arial"/>
          <w:lang w:val="sl-SI"/>
        </w:rPr>
      </w:pPr>
      <w:r w:rsidRPr="005D73B0">
        <w:rPr>
          <w:rFonts w:ascii="Arial" w:hAnsi="Arial" w:cs="Arial"/>
          <w:sz w:val="20"/>
          <w:szCs w:val="20"/>
          <w:lang w:val="sl-SI"/>
        </w:rPr>
        <w:t xml:space="preserve">Ponudnik-izvajalec  se  obvezuje,  da  bo  račune,  ki  bi  nastali  iz  zgoraj  navedenega  vzroka, plačal  v  15  dneh  po  prejemu,  sicer  bo  naročnik  za  poplačilo  teh  stroškov unovčil zavarovanje za odpravo napak v garancijskem roku. </w:t>
      </w:r>
    </w:p>
    <w:p w14:paraId="115A37DD" w14:textId="0106023B" w:rsidR="00B71C56" w:rsidRPr="005D73B0" w:rsidRDefault="0025777D" w:rsidP="007D16F9">
      <w:pPr>
        <w:keepNext/>
        <w:numPr>
          <w:ilvl w:val="0"/>
          <w:numId w:val="46"/>
        </w:numPr>
        <w:spacing w:before="240" w:after="60"/>
        <w:outlineLvl w:val="1"/>
        <w:rPr>
          <w:rFonts w:ascii="Arial" w:hAnsi="Arial" w:cs="Arial"/>
          <w:b/>
          <w:bCs/>
        </w:rPr>
      </w:pPr>
      <w:r w:rsidRPr="005D73B0">
        <w:rPr>
          <w:rFonts w:ascii="Arial" w:hAnsi="Arial" w:cs="Arial"/>
          <w:b/>
          <w:bCs/>
        </w:rPr>
        <w:t xml:space="preserve">ROK IN NAČIN </w:t>
      </w:r>
      <w:r w:rsidR="00B71C56" w:rsidRPr="005D73B0">
        <w:rPr>
          <w:rFonts w:ascii="Arial" w:hAnsi="Arial" w:cs="Arial"/>
          <w:b/>
          <w:bCs/>
        </w:rPr>
        <w:t>PREDLOŽITV</w:t>
      </w:r>
      <w:r w:rsidRPr="005D73B0">
        <w:rPr>
          <w:rFonts w:ascii="Arial" w:hAnsi="Arial" w:cs="Arial"/>
          <w:b/>
          <w:bCs/>
        </w:rPr>
        <w:t>E</w:t>
      </w:r>
      <w:r w:rsidR="00B71C56" w:rsidRPr="005D73B0">
        <w:rPr>
          <w:rFonts w:ascii="Arial" w:hAnsi="Arial" w:cs="Arial"/>
          <w:b/>
          <w:bCs/>
        </w:rPr>
        <w:t xml:space="preserve"> PONUDB</w:t>
      </w:r>
    </w:p>
    <w:p w14:paraId="1928E613" w14:textId="77777777" w:rsidR="0025777D" w:rsidRPr="005D73B0" w:rsidRDefault="0025777D" w:rsidP="008A6ED1">
      <w:pPr>
        <w:jc w:val="both"/>
        <w:rPr>
          <w:rFonts w:ascii="Arial" w:hAnsi="Arial" w:cs="Arial"/>
          <w:sz w:val="20"/>
          <w:szCs w:val="20"/>
        </w:rPr>
      </w:pPr>
      <w:r w:rsidRPr="005D73B0">
        <w:rPr>
          <w:rFonts w:ascii="Arial" w:hAnsi="Arial" w:cs="Arial"/>
          <w:sz w:val="20"/>
          <w:szCs w:val="20"/>
        </w:rPr>
        <w:t xml:space="preserve">Ponudniki morajo ponudbe predložiti v informacijski sistem e-JN na spletnem naslovu </w:t>
      </w:r>
      <w:hyperlink r:id="rId31" w:history="1">
        <w:r w:rsidRPr="005D73B0">
          <w:rPr>
            <w:rStyle w:val="Hiperpovezava"/>
            <w:rFonts w:ascii="Arial" w:hAnsi="Arial" w:cs="Arial"/>
            <w:sz w:val="20"/>
            <w:szCs w:val="20"/>
          </w:rPr>
          <w:t>https://ejn.gov.si/eJN2</w:t>
        </w:r>
      </w:hyperlink>
      <w:r w:rsidRPr="005D73B0">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32" w:history="1">
        <w:r w:rsidRPr="005D73B0">
          <w:rPr>
            <w:rStyle w:val="Hiperpovezava"/>
            <w:rFonts w:ascii="Arial" w:hAnsi="Arial" w:cs="Arial"/>
            <w:sz w:val="20"/>
            <w:szCs w:val="20"/>
          </w:rPr>
          <w:t>https://ejn.gov.si/eJN2</w:t>
        </w:r>
      </w:hyperlink>
      <w:r w:rsidRPr="005D73B0">
        <w:rPr>
          <w:rFonts w:ascii="Arial" w:hAnsi="Arial" w:cs="Arial"/>
          <w:sz w:val="20"/>
          <w:szCs w:val="20"/>
        </w:rPr>
        <w:t>.</w:t>
      </w:r>
    </w:p>
    <w:p w14:paraId="062AAE72" w14:textId="77777777" w:rsidR="008A6ED1" w:rsidRPr="005D73B0" w:rsidRDefault="008A6ED1" w:rsidP="008A6ED1">
      <w:pPr>
        <w:jc w:val="both"/>
        <w:rPr>
          <w:rFonts w:ascii="Arial" w:hAnsi="Arial" w:cs="Arial"/>
          <w:sz w:val="20"/>
          <w:szCs w:val="20"/>
        </w:rPr>
      </w:pPr>
    </w:p>
    <w:p w14:paraId="510F246B" w14:textId="0D11FD2F" w:rsidR="0025777D" w:rsidRPr="005D73B0" w:rsidRDefault="0025777D" w:rsidP="008A6ED1">
      <w:pPr>
        <w:jc w:val="both"/>
        <w:rPr>
          <w:rFonts w:ascii="Arial" w:hAnsi="Arial" w:cs="Arial"/>
          <w:sz w:val="20"/>
          <w:szCs w:val="20"/>
        </w:rPr>
      </w:pPr>
      <w:r w:rsidRPr="005D73B0">
        <w:rPr>
          <w:rFonts w:ascii="Arial" w:hAnsi="Arial" w:cs="Arial"/>
          <w:sz w:val="20"/>
          <w:szCs w:val="20"/>
        </w:rPr>
        <w:t xml:space="preserve">Ponudnik se mora pred oddajo ponudbe registrirati na spletnem naslovu </w:t>
      </w:r>
      <w:hyperlink r:id="rId33" w:history="1">
        <w:r w:rsidRPr="005D73B0">
          <w:rPr>
            <w:rStyle w:val="Hiperpovezava"/>
            <w:rFonts w:ascii="Arial" w:hAnsi="Arial" w:cs="Arial"/>
            <w:sz w:val="20"/>
            <w:szCs w:val="20"/>
          </w:rPr>
          <w:t>https://ejn.gov.si/eJN2</w:t>
        </w:r>
      </w:hyperlink>
      <w:r w:rsidRPr="005D73B0">
        <w:rPr>
          <w:rFonts w:ascii="Arial" w:hAnsi="Arial" w:cs="Arial"/>
          <w:sz w:val="20"/>
          <w:szCs w:val="20"/>
        </w:rPr>
        <w:t>, v skladu z Navodili za uporabo e-JN. Če je ponudnik že registriran v informacijski sistem e-JN, se v aplikacijo prijavi na istem naslovu.</w:t>
      </w:r>
    </w:p>
    <w:p w14:paraId="293A5843" w14:textId="77777777" w:rsidR="008A6ED1" w:rsidRPr="005D73B0" w:rsidRDefault="008A6ED1" w:rsidP="008A6ED1">
      <w:pPr>
        <w:jc w:val="both"/>
        <w:rPr>
          <w:rFonts w:ascii="Arial" w:hAnsi="Arial" w:cs="Arial"/>
          <w:sz w:val="20"/>
          <w:szCs w:val="20"/>
        </w:rPr>
      </w:pPr>
    </w:p>
    <w:p w14:paraId="4CF4FB94" w14:textId="60A4B180" w:rsidR="0025777D" w:rsidRPr="005D73B0" w:rsidRDefault="0025777D" w:rsidP="008A6ED1">
      <w:pPr>
        <w:jc w:val="both"/>
        <w:rPr>
          <w:rFonts w:ascii="Arial" w:hAnsi="Arial" w:cs="Arial"/>
          <w:sz w:val="20"/>
          <w:szCs w:val="20"/>
        </w:rPr>
      </w:pPr>
      <w:r w:rsidRPr="005D73B0">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864186" w14:textId="77777777" w:rsidR="008A6ED1" w:rsidRPr="005D73B0" w:rsidRDefault="008A6ED1" w:rsidP="008A6ED1">
      <w:pPr>
        <w:jc w:val="both"/>
        <w:rPr>
          <w:rFonts w:ascii="Arial" w:hAnsi="Arial" w:cs="Arial"/>
          <w:sz w:val="20"/>
          <w:szCs w:val="20"/>
        </w:rPr>
      </w:pPr>
    </w:p>
    <w:p w14:paraId="6D644D61" w14:textId="61AA5D96" w:rsidR="0025777D" w:rsidRPr="005D73B0" w:rsidRDefault="0025777D" w:rsidP="008A6ED1">
      <w:pPr>
        <w:jc w:val="both"/>
        <w:rPr>
          <w:rFonts w:ascii="Arial" w:hAnsi="Arial" w:cs="Arial"/>
          <w:sz w:val="20"/>
          <w:szCs w:val="20"/>
        </w:rPr>
      </w:pPr>
      <w:r w:rsidRPr="00C579A0">
        <w:rPr>
          <w:rFonts w:ascii="Arial" w:hAnsi="Arial" w:cs="Arial"/>
          <w:sz w:val="20"/>
          <w:szCs w:val="20"/>
        </w:rPr>
        <w:t xml:space="preserve">Ponudba se šteje za pravočasno oddano, če jo naročnik prejme preko sistema e-JN </w:t>
      </w:r>
      <w:hyperlink r:id="rId34" w:history="1">
        <w:r w:rsidRPr="00F97403">
          <w:rPr>
            <w:rStyle w:val="Hiperpovezava"/>
            <w:rFonts w:ascii="Arial" w:eastAsia="Calibri" w:hAnsi="Arial" w:cs="Arial"/>
            <w:sz w:val="20"/>
            <w:szCs w:val="20"/>
          </w:rPr>
          <w:t>https://ejn.gov.si/eJN2</w:t>
        </w:r>
      </w:hyperlink>
      <w:r w:rsidRPr="00F97403">
        <w:rPr>
          <w:rFonts w:ascii="Arial" w:hAnsi="Arial" w:cs="Arial"/>
          <w:sz w:val="20"/>
          <w:szCs w:val="20"/>
        </w:rPr>
        <w:t xml:space="preserve">  </w:t>
      </w:r>
      <w:r w:rsidRPr="00F97403">
        <w:rPr>
          <w:rFonts w:ascii="Arial" w:hAnsi="Arial" w:cs="Arial"/>
          <w:b/>
          <w:sz w:val="20"/>
          <w:szCs w:val="20"/>
          <w:u w:val="single"/>
        </w:rPr>
        <w:t xml:space="preserve">najkasneje do </w:t>
      </w:r>
      <w:r w:rsidR="0035656F" w:rsidRPr="00F97403">
        <w:rPr>
          <w:rFonts w:ascii="Arial" w:hAnsi="Arial" w:cs="Arial"/>
          <w:b/>
          <w:sz w:val="20"/>
          <w:szCs w:val="20"/>
          <w:u w:val="single"/>
        </w:rPr>
        <w:t>10</w:t>
      </w:r>
      <w:r w:rsidR="00116DA6" w:rsidRPr="00F97403">
        <w:rPr>
          <w:rFonts w:ascii="Arial" w:hAnsi="Arial" w:cs="Arial"/>
          <w:b/>
          <w:sz w:val="20"/>
          <w:szCs w:val="20"/>
          <w:u w:val="single"/>
        </w:rPr>
        <w:t>.8.</w:t>
      </w:r>
      <w:r w:rsidR="0092628B" w:rsidRPr="00F97403">
        <w:rPr>
          <w:rFonts w:ascii="Arial" w:hAnsi="Arial" w:cs="Arial"/>
          <w:b/>
          <w:sz w:val="20"/>
          <w:szCs w:val="20"/>
          <w:u w:val="single"/>
        </w:rPr>
        <w:t>2022</w:t>
      </w:r>
      <w:r w:rsidR="002E73D7" w:rsidRPr="00F97403">
        <w:rPr>
          <w:rFonts w:ascii="Arial" w:hAnsi="Arial" w:cs="Arial"/>
          <w:sz w:val="20"/>
          <w:szCs w:val="20"/>
          <w:u w:val="single"/>
        </w:rPr>
        <w:t xml:space="preserve"> </w:t>
      </w:r>
      <w:r w:rsidRPr="00F97403">
        <w:rPr>
          <w:rFonts w:ascii="Arial" w:hAnsi="Arial" w:cs="Arial"/>
          <w:b/>
          <w:sz w:val="20"/>
          <w:szCs w:val="20"/>
          <w:u w:val="single"/>
        </w:rPr>
        <w:t>do 10.00 ure</w:t>
      </w:r>
      <w:r w:rsidR="002E73D7" w:rsidRPr="00F97403">
        <w:rPr>
          <w:rFonts w:ascii="Arial" w:hAnsi="Arial" w:cs="Arial"/>
          <w:b/>
          <w:sz w:val="20"/>
          <w:szCs w:val="20"/>
          <w:u w:val="single"/>
        </w:rPr>
        <w:t>.</w:t>
      </w:r>
      <w:r w:rsidRPr="00F97403">
        <w:rPr>
          <w:rFonts w:ascii="Arial" w:hAnsi="Arial" w:cs="Arial"/>
          <w:sz w:val="20"/>
          <w:szCs w:val="20"/>
        </w:rPr>
        <w:t xml:space="preserve"> Za oddano ponudbo se šteje ponudba,</w:t>
      </w:r>
      <w:r w:rsidRPr="00C579A0">
        <w:rPr>
          <w:rFonts w:ascii="Arial" w:hAnsi="Arial" w:cs="Arial"/>
          <w:sz w:val="20"/>
          <w:szCs w:val="20"/>
        </w:rPr>
        <w:t xml:space="preserve"> </w:t>
      </w:r>
      <w:r w:rsidRPr="00935762">
        <w:rPr>
          <w:rFonts w:ascii="Arial" w:hAnsi="Arial" w:cs="Arial"/>
          <w:sz w:val="20"/>
          <w:szCs w:val="20"/>
        </w:rPr>
        <w:t>ki je v informacijskem sistemu e-JN označena s statusom »ODDANO«.</w:t>
      </w:r>
    </w:p>
    <w:p w14:paraId="453C4C46" w14:textId="77777777" w:rsidR="00175729" w:rsidRPr="005D73B0" w:rsidRDefault="00175729" w:rsidP="008A6ED1">
      <w:pPr>
        <w:jc w:val="both"/>
        <w:rPr>
          <w:rFonts w:ascii="Arial" w:hAnsi="Arial" w:cs="Arial"/>
          <w:sz w:val="20"/>
          <w:szCs w:val="20"/>
        </w:rPr>
      </w:pPr>
    </w:p>
    <w:p w14:paraId="3BF982AA" w14:textId="3E6F0C6B" w:rsidR="0025777D" w:rsidRPr="005D73B0" w:rsidRDefault="0025777D" w:rsidP="008A6ED1">
      <w:pPr>
        <w:jc w:val="both"/>
        <w:rPr>
          <w:rFonts w:ascii="Arial" w:hAnsi="Arial" w:cs="Arial"/>
          <w:sz w:val="20"/>
          <w:szCs w:val="20"/>
        </w:rPr>
      </w:pPr>
      <w:r w:rsidRPr="005D73B0">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w:t>
      </w:r>
      <w:r w:rsidRPr="005D73B0">
        <w:rPr>
          <w:rFonts w:ascii="Arial" w:hAnsi="Arial" w:cs="Arial"/>
          <w:sz w:val="20"/>
          <w:szCs w:val="20"/>
        </w:rPr>
        <w:lastRenderedPageBreak/>
        <w:t xml:space="preserve">v sistemu e-JN tudi ne bo videl. Če ponudnik svojo ponudbo v informacijskem sistemu e-JN spremeni, je naročniku v tem sistemu odprta zadnja oddana ponudba. </w:t>
      </w:r>
    </w:p>
    <w:p w14:paraId="247E39C3" w14:textId="77777777" w:rsidR="008A6ED1" w:rsidRPr="005D73B0" w:rsidRDefault="008A6ED1" w:rsidP="008A6ED1">
      <w:pPr>
        <w:jc w:val="both"/>
        <w:rPr>
          <w:rFonts w:ascii="Arial" w:hAnsi="Arial" w:cs="Arial"/>
          <w:sz w:val="20"/>
          <w:szCs w:val="20"/>
        </w:rPr>
      </w:pPr>
    </w:p>
    <w:p w14:paraId="6E169A7B" w14:textId="2C8C7C03" w:rsidR="0025777D" w:rsidRPr="005D73B0" w:rsidRDefault="0025777D" w:rsidP="008A6ED1">
      <w:pPr>
        <w:jc w:val="both"/>
        <w:rPr>
          <w:rFonts w:ascii="Arial" w:hAnsi="Arial" w:cs="Arial"/>
          <w:sz w:val="20"/>
          <w:szCs w:val="20"/>
        </w:rPr>
      </w:pPr>
      <w:r w:rsidRPr="005D73B0">
        <w:rPr>
          <w:rFonts w:ascii="Arial" w:hAnsi="Arial" w:cs="Arial"/>
          <w:sz w:val="20"/>
          <w:szCs w:val="20"/>
        </w:rPr>
        <w:t>Po preteku roka za predložitev ponudb ponudbe ne bo več mogoče oddati.</w:t>
      </w:r>
    </w:p>
    <w:p w14:paraId="11D6033A" w14:textId="77777777" w:rsidR="008A6ED1" w:rsidRPr="005D73B0" w:rsidRDefault="008A6ED1" w:rsidP="008A6ED1">
      <w:pPr>
        <w:jc w:val="both"/>
        <w:rPr>
          <w:rFonts w:ascii="Arial" w:hAnsi="Arial" w:cs="Arial"/>
          <w:sz w:val="20"/>
          <w:szCs w:val="20"/>
        </w:rPr>
      </w:pPr>
    </w:p>
    <w:p w14:paraId="74316202" w14:textId="7063D002" w:rsidR="0025777D" w:rsidRDefault="0025777D" w:rsidP="008A6ED1">
      <w:pPr>
        <w:jc w:val="both"/>
        <w:rPr>
          <w:rFonts w:ascii="Arial" w:hAnsi="Arial" w:cs="Arial"/>
          <w:i/>
          <w:sz w:val="20"/>
          <w:szCs w:val="20"/>
        </w:rPr>
      </w:pPr>
      <w:r w:rsidRPr="005D73B0">
        <w:rPr>
          <w:rFonts w:ascii="Arial" w:hAnsi="Arial" w:cs="Arial"/>
          <w:sz w:val="20"/>
          <w:szCs w:val="20"/>
        </w:rPr>
        <w:t xml:space="preserve">Dostop do povezave za oddajo elektronske ponudbe v tem postopku javnega naročila je na naslednji povezavi:  </w:t>
      </w:r>
      <w:hyperlink r:id="rId35" w:history="1">
        <w:r w:rsidRPr="005D73B0">
          <w:rPr>
            <w:rStyle w:val="Hiperpovezava"/>
            <w:rFonts w:ascii="Arial" w:hAnsi="Arial" w:cs="Arial"/>
            <w:sz w:val="20"/>
            <w:szCs w:val="20"/>
          </w:rPr>
          <w:t xml:space="preserve">https://ejn.gov.si/eJN2   </w:t>
        </w:r>
      </w:hyperlink>
      <w:r w:rsidRPr="005D73B0">
        <w:rPr>
          <w:rFonts w:ascii="Arial" w:hAnsi="Arial" w:cs="Arial"/>
          <w:i/>
          <w:sz w:val="20"/>
          <w:szCs w:val="20"/>
        </w:rPr>
        <w:t>.</w:t>
      </w:r>
    </w:p>
    <w:p w14:paraId="402FC507" w14:textId="03A67164" w:rsidR="006C7BC5" w:rsidRDefault="006C7BC5" w:rsidP="008A6ED1">
      <w:pPr>
        <w:jc w:val="both"/>
        <w:rPr>
          <w:rFonts w:ascii="Arial" w:hAnsi="Arial" w:cs="Arial"/>
          <w:i/>
          <w:sz w:val="20"/>
          <w:szCs w:val="20"/>
        </w:rPr>
      </w:pPr>
    </w:p>
    <w:p w14:paraId="637568C0"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PODALJŠANJE ROKA ZA ODDAJO PONUDB</w:t>
      </w:r>
    </w:p>
    <w:p w14:paraId="2A40814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Naročnik lahko na podlagi svoje pobude ali na prošnjo morebitnega ponudnika podaljša rok za oddajo ponudb. Naročnik mora morebitne ponudnike obvestiti o tem na enak način kot je bilo objavljeno javno naročilo in z dopolnilom razpisne dokumentacije.</w:t>
      </w:r>
    </w:p>
    <w:p w14:paraId="07ACD12C" w14:textId="77777777" w:rsidR="00B71C56" w:rsidRPr="005D73B0" w:rsidRDefault="00B71C56" w:rsidP="00B71C56">
      <w:pPr>
        <w:jc w:val="both"/>
        <w:rPr>
          <w:rFonts w:ascii="Arial" w:hAnsi="Arial" w:cs="Arial"/>
          <w:sz w:val="20"/>
          <w:szCs w:val="20"/>
        </w:rPr>
      </w:pPr>
    </w:p>
    <w:p w14:paraId="0BE13DEF"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V primeru podaljšanja roka za oddajo ponudb se vse pravice in obveznosti naročnika in ponudnikov glede datuma prenesejo na nov datum.</w:t>
      </w:r>
    </w:p>
    <w:p w14:paraId="0AB3BFF3"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ODPIRANJE PONUDB</w:t>
      </w:r>
    </w:p>
    <w:p w14:paraId="23B72C96" w14:textId="44CE5C5D" w:rsidR="008816D1" w:rsidRPr="005D73B0" w:rsidRDefault="0025777D" w:rsidP="008816D1">
      <w:pPr>
        <w:jc w:val="both"/>
        <w:rPr>
          <w:rFonts w:ascii="Arial" w:hAnsi="Arial" w:cs="Arial"/>
          <w:i/>
          <w:sz w:val="20"/>
          <w:szCs w:val="20"/>
        </w:rPr>
      </w:pPr>
      <w:r w:rsidRPr="00F97403">
        <w:rPr>
          <w:rFonts w:ascii="Arial" w:hAnsi="Arial" w:cs="Arial"/>
          <w:sz w:val="20"/>
          <w:szCs w:val="20"/>
        </w:rPr>
        <w:t>Odpiranje ponudb bo potekalo avtomatično v informacijskem sistemu e-JN dne</w:t>
      </w:r>
      <w:r w:rsidR="0035656F" w:rsidRPr="00F97403">
        <w:rPr>
          <w:rFonts w:ascii="Arial" w:hAnsi="Arial" w:cs="Arial"/>
          <w:sz w:val="20"/>
          <w:szCs w:val="20"/>
        </w:rPr>
        <w:t xml:space="preserve"> </w:t>
      </w:r>
      <w:r w:rsidR="0035656F" w:rsidRPr="00F97403">
        <w:rPr>
          <w:rFonts w:ascii="Arial" w:hAnsi="Arial" w:cs="Arial"/>
          <w:b/>
          <w:sz w:val="20"/>
          <w:szCs w:val="20"/>
          <w:u w:val="single"/>
        </w:rPr>
        <w:t>10</w:t>
      </w:r>
      <w:r w:rsidR="00116DA6" w:rsidRPr="00F97403">
        <w:rPr>
          <w:rFonts w:ascii="Arial" w:hAnsi="Arial" w:cs="Arial"/>
          <w:b/>
          <w:sz w:val="20"/>
          <w:szCs w:val="20"/>
          <w:u w:val="single"/>
        </w:rPr>
        <w:t>.8.2022</w:t>
      </w:r>
      <w:r w:rsidR="0092628B" w:rsidRPr="00F97403">
        <w:rPr>
          <w:rFonts w:ascii="Arial" w:hAnsi="Arial" w:cs="Arial"/>
          <w:sz w:val="20"/>
          <w:szCs w:val="20"/>
          <w:u w:val="single"/>
        </w:rPr>
        <w:t xml:space="preserve"> </w:t>
      </w:r>
      <w:r w:rsidRPr="00F97403">
        <w:rPr>
          <w:rFonts w:ascii="Arial" w:hAnsi="Arial" w:cs="Arial"/>
          <w:sz w:val="20"/>
          <w:szCs w:val="20"/>
        </w:rPr>
        <w:t xml:space="preserve">in se bo začelo ob </w:t>
      </w:r>
      <w:r w:rsidR="008816D1" w:rsidRPr="00F97403">
        <w:rPr>
          <w:rFonts w:ascii="Arial" w:hAnsi="Arial" w:cs="Arial"/>
          <w:b/>
          <w:bCs/>
          <w:sz w:val="20"/>
          <w:szCs w:val="20"/>
        </w:rPr>
        <w:t>1</w:t>
      </w:r>
      <w:r w:rsidR="00B231D9" w:rsidRPr="00F97403">
        <w:rPr>
          <w:rFonts w:ascii="Arial" w:hAnsi="Arial" w:cs="Arial"/>
          <w:b/>
          <w:bCs/>
          <w:sz w:val="20"/>
          <w:szCs w:val="20"/>
        </w:rPr>
        <w:t>1</w:t>
      </w:r>
      <w:r w:rsidR="008816D1" w:rsidRPr="00F97403">
        <w:rPr>
          <w:rFonts w:ascii="Arial" w:hAnsi="Arial" w:cs="Arial"/>
          <w:b/>
          <w:bCs/>
          <w:sz w:val="20"/>
          <w:szCs w:val="20"/>
        </w:rPr>
        <w:t>:</w:t>
      </w:r>
      <w:r w:rsidR="00C579A0" w:rsidRPr="00F97403">
        <w:rPr>
          <w:rFonts w:ascii="Arial" w:hAnsi="Arial" w:cs="Arial"/>
          <w:b/>
          <w:bCs/>
          <w:sz w:val="20"/>
          <w:szCs w:val="20"/>
        </w:rPr>
        <w:t>15</w:t>
      </w:r>
      <w:r w:rsidRPr="00F97403">
        <w:rPr>
          <w:rFonts w:ascii="Arial" w:hAnsi="Arial" w:cs="Arial"/>
          <w:b/>
          <w:bCs/>
          <w:sz w:val="20"/>
          <w:szCs w:val="20"/>
        </w:rPr>
        <w:t xml:space="preserve"> uri </w:t>
      </w:r>
      <w:r w:rsidRPr="00F97403">
        <w:rPr>
          <w:rFonts w:ascii="Arial" w:hAnsi="Arial" w:cs="Arial"/>
          <w:bCs/>
          <w:sz w:val="20"/>
          <w:szCs w:val="20"/>
        </w:rPr>
        <w:t>na</w:t>
      </w:r>
      <w:r w:rsidRPr="00F97403">
        <w:rPr>
          <w:rFonts w:ascii="Arial" w:hAnsi="Arial" w:cs="Arial"/>
          <w:sz w:val="20"/>
          <w:szCs w:val="20"/>
        </w:rPr>
        <w:t xml:space="preserve"> spletnem naslovu </w:t>
      </w:r>
      <w:hyperlink r:id="rId36" w:history="1">
        <w:r w:rsidR="008816D1" w:rsidRPr="00F97403">
          <w:rPr>
            <w:rStyle w:val="Hiperpovezava"/>
            <w:rFonts w:ascii="Arial" w:hAnsi="Arial" w:cs="Arial"/>
            <w:sz w:val="20"/>
            <w:szCs w:val="20"/>
          </w:rPr>
          <w:t xml:space="preserve">https://ejn.gov.si/eJN2   </w:t>
        </w:r>
      </w:hyperlink>
      <w:r w:rsidR="008816D1" w:rsidRPr="00F97403">
        <w:rPr>
          <w:rFonts w:ascii="Arial" w:hAnsi="Arial" w:cs="Arial"/>
          <w:i/>
          <w:sz w:val="20"/>
          <w:szCs w:val="20"/>
        </w:rPr>
        <w:t>.</w:t>
      </w:r>
    </w:p>
    <w:p w14:paraId="0D0F17EE" w14:textId="06FDFF7C" w:rsidR="0025777D" w:rsidRPr="005D73B0" w:rsidRDefault="0025777D" w:rsidP="0025777D">
      <w:pPr>
        <w:jc w:val="both"/>
        <w:rPr>
          <w:rFonts w:ascii="Arial" w:hAnsi="Arial" w:cs="Arial"/>
          <w:sz w:val="20"/>
          <w:szCs w:val="20"/>
        </w:rPr>
      </w:pPr>
      <w:r w:rsidRPr="005D73B0">
        <w:rPr>
          <w:rFonts w:ascii="Arial" w:hAnsi="Arial" w:cs="Arial"/>
          <w:sz w:val="20"/>
          <w:szCs w:val="20"/>
        </w:rPr>
        <w:t xml:space="preserve"> </w:t>
      </w:r>
    </w:p>
    <w:p w14:paraId="1715BB1D" w14:textId="77777777" w:rsidR="0025777D" w:rsidRPr="005D73B0" w:rsidRDefault="0025777D" w:rsidP="0025777D">
      <w:pPr>
        <w:jc w:val="both"/>
        <w:rPr>
          <w:rFonts w:ascii="Arial" w:hAnsi="Arial" w:cs="Arial"/>
          <w:sz w:val="20"/>
          <w:szCs w:val="20"/>
        </w:rPr>
      </w:pPr>
      <w:r w:rsidRPr="005D73B0">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D73B0">
        <w:rPr>
          <w:rFonts w:ascii="Arial" w:hAnsi="Arial" w:cs="Arial"/>
          <w:sz w:val="20"/>
          <w:szCs w:val="20"/>
        </w:rPr>
        <w:t>pdf</w:t>
      </w:r>
      <w:proofErr w:type="spellEnd"/>
      <w:r w:rsidRPr="005D73B0">
        <w:rPr>
          <w:rFonts w:ascii="Arial" w:hAnsi="Arial" w:cs="Arial"/>
          <w:sz w:val="20"/>
          <w:szCs w:val="20"/>
        </w:rPr>
        <w:t xml:space="preserve"> dokumenta, ki ga ponudnik naloži v sistem e-JN pod zavihek »Predračun«. </w:t>
      </w:r>
    </w:p>
    <w:p w14:paraId="38472C58"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DOPUSTNA PONUDBA</w:t>
      </w:r>
    </w:p>
    <w:p w14:paraId="1D7D0B81" w14:textId="77777777"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Dopustna ponudba je ponudba, ki jo predloži ponudnik, za katerega ne obstajajo razlogi za izključitev in ki izpolnjuje pogoje za sodelovanje, njegova ponudba ustreza potrebam in zahtevam naročnika, določenih v zahtevah projekta in v dokumentaciji v zvezi z oddajo javnega naročila, ki je prispela pravočasno, pri njej ni dokazano nedovoljeno dogovarjanje ali korupcija, naročnik je ni ocenil za neobičajno nizko in cena ne presega zagotovljenih sredstev naročnika.</w:t>
      </w:r>
    </w:p>
    <w:p w14:paraId="612F1E0A" w14:textId="77777777" w:rsidR="00B71C56" w:rsidRPr="005D73B0" w:rsidRDefault="00B71C56" w:rsidP="00B71C56">
      <w:pPr>
        <w:tabs>
          <w:tab w:val="num" w:pos="900"/>
        </w:tabs>
        <w:jc w:val="both"/>
        <w:rPr>
          <w:rFonts w:ascii="Arial" w:hAnsi="Arial" w:cs="Arial"/>
          <w:sz w:val="20"/>
          <w:szCs w:val="20"/>
        </w:rPr>
      </w:pPr>
    </w:p>
    <w:p w14:paraId="67A05F17" w14:textId="77777777"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0E6CE00F" w14:textId="77777777" w:rsidR="00B71C56" w:rsidRPr="005D73B0" w:rsidRDefault="00B71C56" w:rsidP="00B71C56">
      <w:pPr>
        <w:tabs>
          <w:tab w:val="num" w:pos="900"/>
        </w:tabs>
        <w:jc w:val="both"/>
        <w:rPr>
          <w:rFonts w:ascii="Arial" w:hAnsi="Arial" w:cs="Arial"/>
          <w:sz w:val="20"/>
          <w:szCs w:val="20"/>
        </w:rPr>
      </w:pPr>
    </w:p>
    <w:p w14:paraId="01DC45BE" w14:textId="184748C2"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je mogoče pred iztekom roka, določenega za predložitev ponudbe, objektivno preveriti. Če ponudnik v roku, ki ga določi naročnik, ne bo predložil manjkajočega dokumenta ali ne bo dopolnil, popravil ali pojasnil ustrezne informacije ali dokumentacije, bo naročnik ponudbo takega ponudnika izločil.</w:t>
      </w:r>
      <w:r w:rsidR="00DC6F09">
        <w:rPr>
          <w:rFonts w:ascii="Arial" w:hAnsi="Arial" w:cs="Arial"/>
          <w:sz w:val="20"/>
          <w:szCs w:val="20"/>
        </w:rPr>
        <w:t xml:space="preserve"> Očitne ali nebistvene napake naročnik lahko spregleda.</w:t>
      </w:r>
    </w:p>
    <w:p w14:paraId="7A6C3687" w14:textId="77777777" w:rsidR="00B71C56" w:rsidRPr="005D73B0" w:rsidRDefault="00B71C56" w:rsidP="00B71C56">
      <w:pPr>
        <w:tabs>
          <w:tab w:val="num" w:pos="900"/>
        </w:tabs>
        <w:jc w:val="both"/>
        <w:rPr>
          <w:rFonts w:ascii="Arial" w:hAnsi="Arial" w:cs="Arial"/>
          <w:sz w:val="20"/>
          <w:szCs w:val="20"/>
        </w:rPr>
      </w:pPr>
    </w:p>
    <w:p w14:paraId="2474D534" w14:textId="77777777"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Naročnik si pridržuje pravico preveriti resničnost vseh podatkov. Če naročnik podatkov ne bo mogel preveriti, jih ne bo upošteval.</w:t>
      </w:r>
    </w:p>
    <w:p w14:paraId="3123F58C" w14:textId="77777777" w:rsidR="00B71C56" w:rsidRPr="005D73B0" w:rsidRDefault="00B71C56" w:rsidP="00B71C56">
      <w:pPr>
        <w:tabs>
          <w:tab w:val="num" w:pos="900"/>
        </w:tabs>
        <w:jc w:val="both"/>
        <w:rPr>
          <w:rFonts w:ascii="Arial" w:hAnsi="Arial" w:cs="Arial"/>
          <w:sz w:val="20"/>
          <w:szCs w:val="20"/>
        </w:rPr>
      </w:pPr>
    </w:p>
    <w:p w14:paraId="2AB55C7C" w14:textId="222FD8A8" w:rsidR="00DC6F09" w:rsidRPr="00DC6F09" w:rsidRDefault="00DC6F09" w:rsidP="00DC6F09">
      <w:pPr>
        <w:tabs>
          <w:tab w:val="num" w:pos="900"/>
        </w:tabs>
        <w:jc w:val="both"/>
        <w:rPr>
          <w:rFonts w:ascii="Arial" w:hAnsi="Arial" w:cs="Arial"/>
          <w:sz w:val="20"/>
          <w:szCs w:val="20"/>
        </w:rPr>
      </w:pPr>
      <w:r w:rsidRPr="00DC6F09">
        <w:rPr>
          <w:rFonts w:ascii="Arial" w:hAnsi="Arial"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06E17083" w14:textId="77777777" w:rsidR="00DC6F09" w:rsidRPr="005D73B0" w:rsidRDefault="00DC6F09" w:rsidP="00B71C56">
      <w:pPr>
        <w:tabs>
          <w:tab w:val="num" w:pos="900"/>
        </w:tabs>
        <w:jc w:val="both"/>
        <w:rPr>
          <w:rFonts w:ascii="Arial" w:hAnsi="Arial" w:cs="Arial"/>
          <w:sz w:val="20"/>
          <w:szCs w:val="20"/>
        </w:rPr>
      </w:pPr>
    </w:p>
    <w:p w14:paraId="2518C475" w14:textId="77777777"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 xml:space="preserve">Na glede na prejšnji odstavek sme izključno naročnik ob pisnem soglasju ponudnika popraviti računske napake, ki jih odkrije pri pregledu in ocenjevanju ponudb. Pri tem se količina in cena na enoto brez DDV </w:t>
      </w:r>
      <w:r w:rsidRPr="005D73B0">
        <w:rPr>
          <w:rFonts w:ascii="Arial" w:hAnsi="Arial" w:cs="Arial"/>
          <w:sz w:val="20"/>
          <w:szCs w:val="20"/>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92C7EF" w14:textId="431C7CB2" w:rsidR="00B71C56" w:rsidRPr="00D07113" w:rsidRDefault="00B71C56" w:rsidP="007D16F9">
      <w:pPr>
        <w:keepNext/>
        <w:numPr>
          <w:ilvl w:val="0"/>
          <w:numId w:val="46"/>
        </w:numPr>
        <w:spacing w:before="240" w:after="60"/>
        <w:outlineLvl w:val="1"/>
        <w:rPr>
          <w:rFonts w:ascii="Arial" w:hAnsi="Arial" w:cs="Arial"/>
          <w:b/>
          <w:bCs/>
        </w:rPr>
      </w:pPr>
      <w:r w:rsidRPr="00D07113">
        <w:rPr>
          <w:rFonts w:ascii="Arial" w:hAnsi="Arial" w:cs="Arial"/>
          <w:b/>
          <w:bCs/>
        </w:rPr>
        <w:t>MERIL</w:t>
      </w:r>
      <w:r w:rsidR="00916F10" w:rsidRPr="00D07113">
        <w:rPr>
          <w:rFonts w:ascii="Arial" w:hAnsi="Arial" w:cs="Arial"/>
          <w:b/>
          <w:bCs/>
        </w:rPr>
        <w:t>A</w:t>
      </w:r>
      <w:r w:rsidRPr="00D07113">
        <w:rPr>
          <w:rFonts w:ascii="Arial" w:hAnsi="Arial" w:cs="Arial"/>
          <w:b/>
          <w:bCs/>
        </w:rPr>
        <w:t xml:space="preserve"> ZA IZBIRO</w:t>
      </w:r>
    </w:p>
    <w:p w14:paraId="67FB8DE4" w14:textId="1CD595E7" w:rsidR="00110FEE" w:rsidRPr="005D73B0" w:rsidRDefault="00110FEE" w:rsidP="00971006">
      <w:pPr>
        <w:jc w:val="both"/>
        <w:rPr>
          <w:rFonts w:ascii="Arial" w:hAnsi="Arial" w:cs="Arial"/>
          <w:sz w:val="20"/>
          <w:szCs w:val="20"/>
        </w:rPr>
      </w:pPr>
      <w:r w:rsidRPr="005D73B0">
        <w:rPr>
          <w:rFonts w:ascii="Arial" w:hAnsi="Arial" w:cs="Arial"/>
          <w:sz w:val="20"/>
          <w:szCs w:val="20"/>
        </w:rPr>
        <w:t xml:space="preserve">Merilo za izbor najugodnejšega </w:t>
      </w:r>
      <w:r w:rsidR="006800B9">
        <w:rPr>
          <w:rFonts w:ascii="Arial" w:hAnsi="Arial" w:cs="Arial"/>
          <w:sz w:val="20"/>
          <w:szCs w:val="20"/>
        </w:rPr>
        <w:t>ponudnika</w:t>
      </w:r>
      <w:r w:rsidRPr="005D73B0">
        <w:rPr>
          <w:rFonts w:ascii="Arial" w:hAnsi="Arial" w:cs="Arial"/>
          <w:sz w:val="20"/>
          <w:szCs w:val="20"/>
        </w:rPr>
        <w:t xml:space="preserve"> je ekonomsko najugodnejša </w:t>
      </w:r>
      <w:r w:rsidR="00332F3D" w:rsidRPr="005D73B0">
        <w:rPr>
          <w:rFonts w:ascii="Arial" w:hAnsi="Arial" w:cs="Arial"/>
          <w:sz w:val="20"/>
          <w:szCs w:val="20"/>
        </w:rPr>
        <w:t>ponudba</w:t>
      </w:r>
      <w:r w:rsidRPr="005D73B0">
        <w:rPr>
          <w:rFonts w:ascii="Arial" w:hAnsi="Arial" w:cs="Arial"/>
          <w:sz w:val="20"/>
          <w:szCs w:val="20"/>
        </w:rPr>
        <w:t>, ki se določi na podlagi najnižj</w:t>
      </w:r>
      <w:r w:rsidR="00163EA1">
        <w:rPr>
          <w:rFonts w:ascii="Arial" w:hAnsi="Arial" w:cs="Arial"/>
          <w:sz w:val="20"/>
          <w:szCs w:val="20"/>
        </w:rPr>
        <w:t>e</w:t>
      </w:r>
      <w:r w:rsidRPr="005D73B0">
        <w:rPr>
          <w:rFonts w:ascii="Arial" w:hAnsi="Arial" w:cs="Arial"/>
          <w:sz w:val="20"/>
          <w:szCs w:val="20"/>
        </w:rPr>
        <w:t xml:space="preserve"> ponujen</w:t>
      </w:r>
      <w:r w:rsidR="00163EA1">
        <w:rPr>
          <w:rFonts w:ascii="Arial" w:hAnsi="Arial" w:cs="Arial"/>
          <w:sz w:val="20"/>
          <w:szCs w:val="20"/>
        </w:rPr>
        <w:t>e</w:t>
      </w:r>
      <w:r w:rsidRPr="005D73B0">
        <w:rPr>
          <w:rFonts w:ascii="Arial" w:hAnsi="Arial" w:cs="Arial"/>
          <w:sz w:val="20"/>
          <w:szCs w:val="20"/>
        </w:rPr>
        <w:t xml:space="preserve"> cen</w:t>
      </w:r>
      <w:r w:rsidR="00163EA1">
        <w:rPr>
          <w:rFonts w:ascii="Arial" w:hAnsi="Arial" w:cs="Arial"/>
          <w:sz w:val="20"/>
          <w:szCs w:val="20"/>
        </w:rPr>
        <w:t>e</w:t>
      </w:r>
      <w:r w:rsidR="00D4671A" w:rsidRPr="005D73B0">
        <w:rPr>
          <w:rFonts w:ascii="Arial" w:hAnsi="Arial" w:cs="Arial"/>
          <w:sz w:val="20"/>
          <w:szCs w:val="20"/>
        </w:rPr>
        <w:t xml:space="preserve"> </w:t>
      </w:r>
      <w:r w:rsidR="00163EA1">
        <w:rPr>
          <w:rFonts w:ascii="Arial" w:hAnsi="Arial" w:cs="Arial"/>
          <w:sz w:val="20"/>
          <w:szCs w:val="20"/>
        </w:rPr>
        <w:t>brez DDV</w:t>
      </w:r>
      <w:r w:rsidR="00D4671A" w:rsidRPr="005D73B0">
        <w:rPr>
          <w:rFonts w:ascii="Arial" w:hAnsi="Arial" w:cs="Arial"/>
          <w:sz w:val="20"/>
          <w:szCs w:val="20"/>
        </w:rPr>
        <w:t>.</w:t>
      </w:r>
      <w:r w:rsidR="00A35558">
        <w:rPr>
          <w:rFonts w:ascii="Arial" w:hAnsi="Arial" w:cs="Arial"/>
          <w:sz w:val="20"/>
          <w:szCs w:val="20"/>
        </w:rPr>
        <w:t xml:space="preserve"> </w:t>
      </w:r>
    </w:p>
    <w:p w14:paraId="3964F5F1"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PRAVICE NAROČNIKA</w:t>
      </w:r>
    </w:p>
    <w:p w14:paraId="242AEC36" w14:textId="56287660"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Če bo naročnik zavrnil vse </w:t>
      </w:r>
      <w:r w:rsidR="00332F3D" w:rsidRPr="005D73B0">
        <w:rPr>
          <w:rFonts w:ascii="Arial" w:hAnsi="Arial" w:cs="Arial"/>
          <w:sz w:val="20"/>
          <w:szCs w:val="20"/>
        </w:rPr>
        <w:t>ponudb</w:t>
      </w:r>
      <w:r w:rsidRPr="005D73B0">
        <w:rPr>
          <w:rFonts w:ascii="Arial" w:hAnsi="Arial" w:cs="Arial"/>
          <w:sz w:val="20"/>
          <w:szCs w:val="20"/>
        </w:rPr>
        <w:t>e, bo o svoji odločitvi takoj pisno obvestil ponudnike in navedel razloge, zaradi katerih ni izbral nobene ponudbe ter ali bo začel nov postopek. Prav tako pa bo svojo odločitev uradno objavil na način, kot je bil objavljen javni razpis.  V primeru zavrnitve vseh ponudb naročnik nima nobenih finančnih in drugih obveznosti do ponudnikov.</w:t>
      </w:r>
    </w:p>
    <w:p w14:paraId="3289EB90"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ODDAJA NAROČILA</w:t>
      </w:r>
    </w:p>
    <w:p w14:paraId="701EC668"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Naročnik bo po pregledu in ocenjevanju sprejel odločitev o oddaji naročila. Svojo odločitev bo obrazložil in navedel ugotovitve ter razloge zanjo skladno z določili tretjega odstavka 90. člena ZJN-3.</w:t>
      </w:r>
    </w:p>
    <w:p w14:paraId="67AE6E7A" w14:textId="77777777" w:rsidR="00B71C56" w:rsidRPr="005D73B0" w:rsidRDefault="00B71C56" w:rsidP="00B71C56">
      <w:pPr>
        <w:jc w:val="both"/>
        <w:rPr>
          <w:rFonts w:ascii="Arial" w:hAnsi="Arial" w:cs="Arial"/>
          <w:sz w:val="20"/>
          <w:szCs w:val="20"/>
        </w:rPr>
      </w:pPr>
    </w:p>
    <w:p w14:paraId="19D8C55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Naročnik si pridržuje pravico, da v skladu z 90. členom ZJN-3, javnega naročila ne odda.</w:t>
      </w:r>
    </w:p>
    <w:p w14:paraId="2C170088" w14:textId="77777777" w:rsidR="00B71C56" w:rsidRPr="005D73B0" w:rsidRDefault="00B71C56" w:rsidP="00B71C56">
      <w:pPr>
        <w:tabs>
          <w:tab w:val="num" w:pos="900"/>
        </w:tabs>
        <w:jc w:val="both"/>
        <w:rPr>
          <w:rFonts w:ascii="Arial" w:hAnsi="Arial" w:cs="Arial"/>
          <w:sz w:val="20"/>
          <w:szCs w:val="20"/>
        </w:rPr>
      </w:pPr>
    </w:p>
    <w:p w14:paraId="097C3328" w14:textId="738C8D40" w:rsidR="00B71C56" w:rsidRPr="00363A69" w:rsidRDefault="00B71C56" w:rsidP="00B71C56">
      <w:pPr>
        <w:jc w:val="both"/>
        <w:rPr>
          <w:rFonts w:ascii="Arial" w:hAnsi="Arial" w:cs="Arial"/>
          <w:sz w:val="20"/>
          <w:szCs w:val="20"/>
        </w:rPr>
      </w:pPr>
      <w:r w:rsidRPr="00363A69">
        <w:rPr>
          <w:rFonts w:ascii="Arial" w:hAnsi="Arial" w:cs="Arial"/>
          <w:sz w:val="20"/>
          <w:szCs w:val="20"/>
        </w:rPr>
        <w:t xml:space="preserve">Izbrani ponudnik mora </w:t>
      </w:r>
      <w:r w:rsidR="00041AAF" w:rsidRPr="00363A69">
        <w:rPr>
          <w:rFonts w:ascii="Arial" w:hAnsi="Arial" w:cs="Arial"/>
          <w:sz w:val="20"/>
          <w:szCs w:val="20"/>
        </w:rPr>
        <w:t xml:space="preserve">najkasneje </w:t>
      </w:r>
      <w:r w:rsidRPr="00363A69">
        <w:rPr>
          <w:rFonts w:ascii="Arial" w:hAnsi="Arial" w:cs="Arial"/>
          <w:sz w:val="20"/>
          <w:szCs w:val="20"/>
        </w:rPr>
        <w:t xml:space="preserve">v roku osmih dni od prejema poziva naročnika, le temu v postopku javnega naročanja ali pri izvajanju javnega naročila posredovati naslednje podatke, kot so opredeljeni v šestem odstavku 91. člena ZJN-3: </w:t>
      </w:r>
    </w:p>
    <w:p w14:paraId="7CC33F86" w14:textId="77777777" w:rsidR="00B71C56" w:rsidRPr="00363A69" w:rsidRDefault="00B71C56" w:rsidP="00516EE4">
      <w:pPr>
        <w:numPr>
          <w:ilvl w:val="0"/>
          <w:numId w:val="18"/>
        </w:numPr>
        <w:contextualSpacing/>
        <w:jc w:val="both"/>
        <w:rPr>
          <w:rFonts w:ascii="Arial" w:hAnsi="Arial" w:cs="Arial"/>
          <w:sz w:val="20"/>
          <w:szCs w:val="20"/>
        </w:rPr>
      </w:pPr>
      <w:r w:rsidRPr="00363A69">
        <w:rPr>
          <w:rFonts w:ascii="Arial" w:hAnsi="Arial" w:cs="Arial"/>
          <w:sz w:val="20"/>
          <w:szCs w:val="20"/>
        </w:rPr>
        <w:t xml:space="preserve">svojih ustanoviteljih, družbenikih, vključno s tihimi družbeniki, delničarjih, komanditistih ali drugih lastnikih in podatke o lastniških deležih navedenih oseb; </w:t>
      </w:r>
    </w:p>
    <w:p w14:paraId="6968E825" w14:textId="67C691A8" w:rsidR="00B71C56" w:rsidRPr="00363A69" w:rsidRDefault="00B71C56" w:rsidP="00516EE4">
      <w:pPr>
        <w:numPr>
          <w:ilvl w:val="0"/>
          <w:numId w:val="18"/>
        </w:numPr>
        <w:contextualSpacing/>
        <w:jc w:val="both"/>
        <w:rPr>
          <w:rFonts w:ascii="Arial" w:hAnsi="Arial" w:cs="Arial"/>
          <w:sz w:val="20"/>
          <w:szCs w:val="20"/>
        </w:rPr>
      </w:pPr>
      <w:r w:rsidRPr="00363A69">
        <w:rPr>
          <w:rFonts w:ascii="Arial" w:hAnsi="Arial" w:cs="Arial"/>
          <w:sz w:val="20"/>
          <w:szCs w:val="20"/>
        </w:rPr>
        <w:t xml:space="preserve">gospodarskih subjektih, za katere se glede na določbe zakona, ki ureja gospodarske družbe, šteje, da so z njim povezane družbe. </w:t>
      </w:r>
    </w:p>
    <w:p w14:paraId="5D193722" w14:textId="77777777" w:rsidR="00041AAF" w:rsidRPr="00363A69" w:rsidRDefault="00041AAF" w:rsidP="00041AAF">
      <w:pPr>
        <w:contextualSpacing/>
        <w:jc w:val="both"/>
        <w:rPr>
          <w:rFonts w:ascii="Arial" w:hAnsi="Arial" w:cs="Arial"/>
          <w:sz w:val="20"/>
          <w:szCs w:val="20"/>
        </w:rPr>
      </w:pPr>
    </w:p>
    <w:p w14:paraId="47CEB73E" w14:textId="12E6FBB8" w:rsidR="00041AAF" w:rsidRPr="00363A69" w:rsidRDefault="00041AAF" w:rsidP="00041AAF">
      <w:pPr>
        <w:contextualSpacing/>
        <w:jc w:val="both"/>
        <w:rPr>
          <w:rFonts w:ascii="Arial" w:hAnsi="Arial" w:cs="Arial"/>
          <w:sz w:val="20"/>
          <w:szCs w:val="20"/>
        </w:rPr>
      </w:pPr>
      <w:r w:rsidRPr="00363A69">
        <w:rPr>
          <w:rFonts w:ascii="Arial" w:hAnsi="Arial" w:cs="Arial"/>
          <w:sz w:val="20"/>
          <w:szCs w:val="20"/>
        </w:rPr>
        <w:t>Ponudnik lahko zgoraj navedene podatke posreduje naročniku že ob oddaji ponudbe na obrazcu št.</w:t>
      </w:r>
      <w:r w:rsidR="00AD1845" w:rsidRPr="00363A69">
        <w:rPr>
          <w:rFonts w:ascii="Arial" w:hAnsi="Arial" w:cs="Arial"/>
          <w:sz w:val="20"/>
          <w:szCs w:val="20"/>
        </w:rPr>
        <w:t>11</w:t>
      </w:r>
      <w:r w:rsidR="00C77C65">
        <w:rPr>
          <w:rFonts w:ascii="Arial" w:hAnsi="Arial" w:cs="Arial"/>
          <w:sz w:val="20"/>
          <w:szCs w:val="20"/>
        </w:rPr>
        <w:t>.</w:t>
      </w:r>
    </w:p>
    <w:p w14:paraId="7E1F0A26" w14:textId="77777777" w:rsidR="00B71C56" w:rsidRPr="005D73B0" w:rsidRDefault="00B71C56" w:rsidP="007D16F9">
      <w:pPr>
        <w:keepNext/>
        <w:numPr>
          <w:ilvl w:val="0"/>
          <w:numId w:val="46"/>
        </w:numPr>
        <w:spacing w:before="240" w:after="60"/>
        <w:outlineLvl w:val="1"/>
        <w:rPr>
          <w:rFonts w:ascii="Arial" w:hAnsi="Arial" w:cs="Arial"/>
          <w:b/>
          <w:bCs/>
        </w:rPr>
      </w:pPr>
      <w:r w:rsidRPr="005D73B0">
        <w:rPr>
          <w:rFonts w:ascii="Arial" w:hAnsi="Arial" w:cs="Arial"/>
          <w:b/>
          <w:bCs/>
        </w:rPr>
        <w:t>NAVEDBA ZAVAJAJOČIH PODATKOV</w:t>
      </w:r>
    </w:p>
    <w:p w14:paraId="07D54254" w14:textId="77777777" w:rsidR="00B71C56" w:rsidRPr="005D73B0" w:rsidRDefault="00B71C56" w:rsidP="00B71C56">
      <w:pPr>
        <w:tabs>
          <w:tab w:val="num" w:pos="900"/>
        </w:tabs>
        <w:jc w:val="both"/>
        <w:rPr>
          <w:rFonts w:ascii="Arial" w:hAnsi="Arial" w:cs="Arial"/>
          <w:sz w:val="20"/>
          <w:szCs w:val="20"/>
        </w:rPr>
      </w:pPr>
      <w:r w:rsidRPr="005D73B0">
        <w:rPr>
          <w:rFonts w:ascii="Arial" w:hAnsi="Arial" w:cs="Arial"/>
          <w:sz w:val="20"/>
          <w:szCs w:val="20"/>
        </w:rPr>
        <w:t>Naročnik bo Državni revizijski komisiji podal predlog za uvedbo postopka o prekršku:</w:t>
      </w:r>
    </w:p>
    <w:p w14:paraId="1B5E40FF" w14:textId="77777777" w:rsidR="00B71C56" w:rsidRPr="005D73B0" w:rsidRDefault="00B71C56" w:rsidP="00516EE4">
      <w:pPr>
        <w:numPr>
          <w:ilvl w:val="0"/>
          <w:numId w:val="17"/>
        </w:numPr>
        <w:tabs>
          <w:tab w:val="num" w:pos="900"/>
        </w:tabs>
        <w:contextualSpacing/>
        <w:jc w:val="both"/>
        <w:rPr>
          <w:rFonts w:ascii="Arial" w:hAnsi="Arial" w:cs="Arial"/>
          <w:sz w:val="20"/>
          <w:szCs w:val="20"/>
        </w:rPr>
      </w:pPr>
      <w:r w:rsidRPr="005D73B0">
        <w:rPr>
          <w:rFonts w:ascii="Arial" w:hAnsi="Arial" w:cs="Arial"/>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14:paraId="09F03E1F" w14:textId="78EF13E8" w:rsidR="00B71C56" w:rsidRPr="005D73B0" w:rsidRDefault="00B71C56" w:rsidP="00516EE4">
      <w:pPr>
        <w:numPr>
          <w:ilvl w:val="0"/>
          <w:numId w:val="17"/>
        </w:numPr>
        <w:tabs>
          <w:tab w:val="num" w:pos="900"/>
        </w:tabs>
        <w:contextualSpacing/>
        <w:jc w:val="both"/>
        <w:rPr>
          <w:rFonts w:ascii="Arial" w:hAnsi="Arial" w:cs="Arial"/>
          <w:sz w:val="20"/>
          <w:szCs w:val="20"/>
        </w:rPr>
      </w:pPr>
      <w:r w:rsidRPr="005D73B0">
        <w:rPr>
          <w:rFonts w:ascii="Arial" w:hAnsi="Arial" w:cs="Arial"/>
          <w:sz w:val="20"/>
          <w:szCs w:val="20"/>
        </w:rPr>
        <w:t xml:space="preserve">če glavni izvajalec ne ravna v skladu s 94. členom ZJN-3. </w:t>
      </w:r>
    </w:p>
    <w:p w14:paraId="2B79D906" w14:textId="51DDBECE" w:rsidR="00E52D1D" w:rsidRPr="005D73B0" w:rsidRDefault="00E52D1D" w:rsidP="007D16F9">
      <w:pPr>
        <w:keepNext/>
        <w:numPr>
          <w:ilvl w:val="0"/>
          <w:numId w:val="46"/>
        </w:numPr>
        <w:spacing w:before="240" w:after="60"/>
        <w:outlineLvl w:val="1"/>
        <w:rPr>
          <w:rFonts w:ascii="Arial" w:hAnsi="Arial" w:cs="Arial"/>
          <w:b/>
          <w:bCs/>
        </w:rPr>
      </w:pPr>
      <w:r w:rsidRPr="005D73B0">
        <w:rPr>
          <w:rFonts w:ascii="Arial" w:hAnsi="Arial" w:cs="Arial"/>
          <w:b/>
          <w:bCs/>
        </w:rPr>
        <w:t>OBVESTILO O ODLOČITVI O ODDAJI NAROČILA</w:t>
      </w:r>
    </w:p>
    <w:p w14:paraId="762A9081" w14:textId="168E8F12" w:rsidR="00E52D1D" w:rsidRPr="005D73B0" w:rsidRDefault="00E52D1D" w:rsidP="00E52D1D">
      <w:pPr>
        <w:tabs>
          <w:tab w:val="num" w:pos="900"/>
        </w:tabs>
        <w:jc w:val="both"/>
        <w:rPr>
          <w:rFonts w:ascii="Arial" w:hAnsi="Arial" w:cs="Arial"/>
          <w:sz w:val="20"/>
          <w:szCs w:val="20"/>
        </w:rPr>
      </w:pPr>
      <w:r w:rsidRPr="005D73B0">
        <w:rPr>
          <w:rFonts w:ascii="Arial" w:hAnsi="Arial" w:cs="Arial"/>
          <w:sz w:val="20"/>
          <w:szCs w:val="20"/>
        </w:rPr>
        <w:t xml:space="preserve">Naročnik bo ponudnike obvestil o odločitvi o oddaji naročila na način, predpisan v ZJN-3. Odločitev se šteje za vročeno z dnem objave na </w:t>
      </w:r>
      <w:r w:rsidR="00711CBD">
        <w:rPr>
          <w:rFonts w:ascii="Arial" w:hAnsi="Arial" w:cs="Arial"/>
          <w:sz w:val="20"/>
          <w:szCs w:val="20"/>
        </w:rPr>
        <w:t>P</w:t>
      </w:r>
      <w:r w:rsidRPr="005D73B0">
        <w:rPr>
          <w:rFonts w:ascii="Arial" w:hAnsi="Arial" w:cs="Arial"/>
          <w:sz w:val="20"/>
          <w:szCs w:val="20"/>
        </w:rPr>
        <w:t>ortalu javnih naročil.</w:t>
      </w:r>
    </w:p>
    <w:p w14:paraId="56DF25E8" w14:textId="73AF359E" w:rsidR="00E52D1D" w:rsidRPr="005D73B0" w:rsidRDefault="00E52D1D" w:rsidP="007D16F9">
      <w:pPr>
        <w:keepNext/>
        <w:numPr>
          <w:ilvl w:val="0"/>
          <w:numId w:val="46"/>
        </w:numPr>
        <w:spacing w:before="240" w:after="60"/>
        <w:outlineLvl w:val="1"/>
        <w:rPr>
          <w:rFonts w:ascii="Arial" w:hAnsi="Arial" w:cs="Arial"/>
          <w:b/>
          <w:bCs/>
        </w:rPr>
      </w:pPr>
      <w:r w:rsidRPr="005D73B0">
        <w:rPr>
          <w:rFonts w:ascii="Arial" w:hAnsi="Arial" w:cs="Arial"/>
          <w:b/>
          <w:bCs/>
        </w:rPr>
        <w:t>ODSTOP OD IZVEDBE JAVNEGA NAROČILA</w:t>
      </w:r>
    </w:p>
    <w:p w14:paraId="1D3CB414" w14:textId="70C2D6AD" w:rsidR="00E52D1D" w:rsidRPr="005D73B0" w:rsidRDefault="00E52D1D" w:rsidP="00E52D1D">
      <w:pPr>
        <w:tabs>
          <w:tab w:val="num" w:pos="900"/>
        </w:tabs>
        <w:jc w:val="both"/>
        <w:rPr>
          <w:rFonts w:ascii="Arial" w:hAnsi="Arial" w:cs="Arial"/>
          <w:sz w:val="20"/>
          <w:szCs w:val="20"/>
        </w:rPr>
      </w:pPr>
      <w:r w:rsidRPr="005D73B0">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907773" w14:textId="77777777" w:rsidR="00A56B89" w:rsidRPr="005D73B0" w:rsidRDefault="00A56B89" w:rsidP="007D16F9">
      <w:pPr>
        <w:keepNext/>
        <w:numPr>
          <w:ilvl w:val="0"/>
          <w:numId w:val="46"/>
        </w:numPr>
        <w:spacing w:before="240" w:after="60"/>
        <w:outlineLvl w:val="1"/>
        <w:rPr>
          <w:rFonts w:ascii="Arial" w:hAnsi="Arial" w:cs="Arial"/>
          <w:b/>
          <w:bCs/>
        </w:rPr>
      </w:pPr>
      <w:r w:rsidRPr="005D73B0">
        <w:rPr>
          <w:rFonts w:ascii="Arial" w:hAnsi="Arial" w:cs="Arial"/>
          <w:b/>
          <w:bCs/>
        </w:rPr>
        <w:lastRenderedPageBreak/>
        <w:t>PODPIS POGODBE IN ZAVAROVANJE IZVEDBE</w:t>
      </w:r>
    </w:p>
    <w:p w14:paraId="2B435C4F" w14:textId="77777777" w:rsidR="00A56B89" w:rsidRPr="005D73B0" w:rsidRDefault="00A56B89" w:rsidP="00A56B89">
      <w:pPr>
        <w:jc w:val="both"/>
        <w:rPr>
          <w:rFonts w:ascii="Arial" w:hAnsi="Arial" w:cs="Arial"/>
          <w:sz w:val="20"/>
          <w:szCs w:val="20"/>
        </w:rPr>
      </w:pPr>
      <w:r w:rsidRPr="005D73B0">
        <w:rPr>
          <w:rFonts w:ascii="Arial" w:hAnsi="Arial" w:cs="Arial"/>
          <w:sz w:val="20"/>
          <w:szCs w:val="20"/>
        </w:rPr>
        <w:t xml:space="preserve">Po pravnomočnosti odločitve o oddaji javnega naročila bo naročnik z najugodnejšim ponudnikom sklenil pogodbo. </w:t>
      </w:r>
    </w:p>
    <w:p w14:paraId="5238FAF8" w14:textId="77777777" w:rsidR="00A56B89" w:rsidRPr="005D73B0" w:rsidRDefault="00A56B89" w:rsidP="00A56B89">
      <w:pPr>
        <w:jc w:val="both"/>
        <w:rPr>
          <w:rFonts w:ascii="Arial" w:hAnsi="Arial" w:cs="Arial"/>
          <w:sz w:val="20"/>
          <w:szCs w:val="20"/>
        </w:rPr>
      </w:pPr>
    </w:p>
    <w:p w14:paraId="6F00E5BD" w14:textId="4A8CA011" w:rsidR="00A56B89" w:rsidRPr="005D73B0" w:rsidRDefault="00A56B89" w:rsidP="00A56B89">
      <w:pPr>
        <w:jc w:val="both"/>
        <w:rPr>
          <w:rFonts w:ascii="Arial" w:hAnsi="Arial" w:cs="Arial"/>
          <w:color w:val="FF0000"/>
          <w:sz w:val="20"/>
          <w:szCs w:val="20"/>
        </w:rPr>
      </w:pPr>
      <w:r w:rsidRPr="005D73B0">
        <w:rPr>
          <w:rFonts w:ascii="Arial" w:hAnsi="Arial" w:cs="Arial"/>
          <w:sz w:val="20"/>
          <w:szCs w:val="20"/>
        </w:rPr>
        <w:t xml:space="preserve">Izbrani ponudnik bo pozvan k podpisu pogodbe. Če se ponudnik v </w:t>
      </w:r>
      <w:r w:rsidRPr="005D73B0">
        <w:rPr>
          <w:rFonts w:ascii="Arial" w:hAnsi="Arial" w:cs="Arial"/>
          <w:b/>
          <w:bCs/>
          <w:sz w:val="20"/>
          <w:szCs w:val="20"/>
        </w:rPr>
        <w:t xml:space="preserve">roku </w:t>
      </w:r>
      <w:r w:rsidR="003E284F" w:rsidRPr="005D73B0">
        <w:rPr>
          <w:rFonts w:ascii="Arial" w:hAnsi="Arial" w:cs="Arial"/>
          <w:b/>
          <w:bCs/>
          <w:sz w:val="20"/>
          <w:szCs w:val="20"/>
        </w:rPr>
        <w:t>desetih (10)</w:t>
      </w:r>
      <w:r w:rsidR="008816D1" w:rsidRPr="005D73B0">
        <w:rPr>
          <w:rFonts w:ascii="Arial" w:hAnsi="Arial" w:cs="Arial"/>
          <w:b/>
          <w:bCs/>
          <w:sz w:val="20"/>
          <w:szCs w:val="20"/>
        </w:rPr>
        <w:t xml:space="preserve"> delovnih</w:t>
      </w:r>
      <w:r w:rsidRPr="005D73B0">
        <w:rPr>
          <w:rFonts w:ascii="Arial" w:hAnsi="Arial" w:cs="Arial"/>
          <w:b/>
          <w:bCs/>
          <w:sz w:val="20"/>
          <w:szCs w:val="20"/>
        </w:rPr>
        <w:t xml:space="preserve"> dn</w:t>
      </w:r>
      <w:r w:rsidR="003E284F" w:rsidRPr="005D73B0">
        <w:rPr>
          <w:rFonts w:ascii="Arial" w:hAnsi="Arial" w:cs="Arial"/>
          <w:b/>
          <w:bCs/>
          <w:sz w:val="20"/>
          <w:szCs w:val="20"/>
        </w:rPr>
        <w:t xml:space="preserve">i </w:t>
      </w:r>
      <w:r w:rsidRPr="005D73B0">
        <w:rPr>
          <w:rFonts w:ascii="Arial" w:hAnsi="Arial" w:cs="Arial"/>
          <w:sz w:val="20"/>
          <w:szCs w:val="20"/>
        </w:rPr>
        <w:t xml:space="preserve">ne bo odzval na poziv, se šteje, da je odstopil od ponudbe. </w:t>
      </w:r>
    </w:p>
    <w:p w14:paraId="107A8836" w14:textId="77777777" w:rsidR="00A56B89" w:rsidRPr="005D73B0" w:rsidRDefault="00A56B89" w:rsidP="00A56B89">
      <w:pPr>
        <w:jc w:val="both"/>
        <w:rPr>
          <w:rFonts w:ascii="Arial" w:hAnsi="Arial" w:cs="Arial"/>
          <w:sz w:val="20"/>
          <w:szCs w:val="20"/>
        </w:rPr>
      </w:pPr>
    </w:p>
    <w:p w14:paraId="4588D118" w14:textId="499CC7DC" w:rsidR="00F85B86" w:rsidRDefault="006A428D" w:rsidP="006A428D">
      <w:pPr>
        <w:jc w:val="both"/>
        <w:rPr>
          <w:rFonts w:ascii="Arial" w:hAnsi="Arial" w:cs="Arial"/>
          <w:sz w:val="20"/>
          <w:szCs w:val="20"/>
        </w:rPr>
      </w:pPr>
      <w:r w:rsidRPr="00601C44">
        <w:rPr>
          <w:rFonts w:ascii="Arial" w:hAnsi="Arial" w:cs="Arial"/>
          <w:sz w:val="20"/>
          <w:szCs w:val="20"/>
        </w:rPr>
        <w:t xml:space="preserve">Izbrani ponudnik bo naročniku </w:t>
      </w:r>
      <w:r w:rsidR="006031FF" w:rsidRPr="00601C44">
        <w:rPr>
          <w:rFonts w:ascii="Arial" w:hAnsi="Arial" w:cs="Arial"/>
          <w:sz w:val="20"/>
          <w:szCs w:val="20"/>
        </w:rPr>
        <w:t>v roku 15 dni od pod</w:t>
      </w:r>
      <w:r w:rsidR="00175729" w:rsidRPr="00601C44">
        <w:rPr>
          <w:rFonts w:ascii="Arial" w:hAnsi="Arial" w:cs="Arial"/>
          <w:sz w:val="20"/>
          <w:szCs w:val="20"/>
        </w:rPr>
        <w:t>p</w:t>
      </w:r>
      <w:r w:rsidR="006031FF" w:rsidRPr="00601C44">
        <w:rPr>
          <w:rFonts w:ascii="Arial" w:hAnsi="Arial" w:cs="Arial"/>
          <w:sz w:val="20"/>
          <w:szCs w:val="20"/>
        </w:rPr>
        <w:t xml:space="preserve">isa </w:t>
      </w:r>
      <w:r w:rsidRPr="00601C44">
        <w:rPr>
          <w:rFonts w:ascii="Arial" w:hAnsi="Arial" w:cs="Arial"/>
          <w:sz w:val="20"/>
          <w:szCs w:val="20"/>
        </w:rPr>
        <w:t xml:space="preserve">pogodbe kot zavarovanje za dobro izvedbo vseh pogodbenih obveznosti izročil </w:t>
      </w:r>
      <w:r w:rsidR="006031FF" w:rsidRPr="00601C44">
        <w:rPr>
          <w:rFonts w:ascii="Arial" w:hAnsi="Arial" w:cs="Arial"/>
          <w:sz w:val="20"/>
          <w:szCs w:val="20"/>
        </w:rPr>
        <w:t xml:space="preserve"> bančno garancijo ali ustrezno kavcijsko zavarovanje za dobro in pravočasno izvedbo vseh pogodbenih del in sicer v višini </w:t>
      </w:r>
      <w:r w:rsidR="00992394" w:rsidRPr="00601C44">
        <w:rPr>
          <w:rFonts w:ascii="Arial" w:hAnsi="Arial" w:cs="Arial"/>
          <w:b/>
          <w:bCs/>
          <w:sz w:val="20"/>
          <w:szCs w:val="20"/>
        </w:rPr>
        <w:t>10</w:t>
      </w:r>
      <w:r w:rsidR="006031FF" w:rsidRPr="00601C44">
        <w:rPr>
          <w:rFonts w:ascii="Arial" w:hAnsi="Arial" w:cs="Arial"/>
          <w:b/>
          <w:bCs/>
          <w:sz w:val="20"/>
          <w:szCs w:val="20"/>
        </w:rPr>
        <w:t>%</w:t>
      </w:r>
      <w:r w:rsidR="006031FF" w:rsidRPr="00601C44">
        <w:rPr>
          <w:rFonts w:ascii="Arial" w:hAnsi="Arial" w:cs="Arial"/>
          <w:sz w:val="20"/>
          <w:szCs w:val="20"/>
        </w:rPr>
        <w:t xml:space="preserve"> pogodbene vrednosti </w:t>
      </w:r>
      <w:r w:rsidRPr="00601C44">
        <w:rPr>
          <w:rFonts w:ascii="Arial" w:hAnsi="Arial" w:cs="Arial"/>
          <w:sz w:val="20"/>
          <w:szCs w:val="20"/>
        </w:rPr>
        <w:t>z DDV in veljavnostjo še najmanj šestdeset (60) dni po</w:t>
      </w:r>
      <w:r w:rsidR="00476760" w:rsidRPr="00601C44">
        <w:rPr>
          <w:rFonts w:ascii="Arial" w:hAnsi="Arial" w:cs="Arial"/>
          <w:sz w:val="20"/>
          <w:szCs w:val="20"/>
        </w:rPr>
        <w:t xml:space="preserve"> </w:t>
      </w:r>
      <w:r w:rsidR="006031FF" w:rsidRPr="00601C44">
        <w:rPr>
          <w:rFonts w:ascii="Arial" w:hAnsi="Arial" w:cs="Arial"/>
          <w:sz w:val="20"/>
          <w:szCs w:val="20"/>
        </w:rPr>
        <w:t>zaključku trajanja pogodbe.</w:t>
      </w:r>
    </w:p>
    <w:p w14:paraId="3D2C4F42" w14:textId="77777777" w:rsidR="00C068AE" w:rsidRDefault="00C068AE" w:rsidP="00A56B89">
      <w:pPr>
        <w:jc w:val="both"/>
        <w:rPr>
          <w:rFonts w:ascii="Arial" w:hAnsi="Arial" w:cs="Arial"/>
          <w:sz w:val="20"/>
          <w:szCs w:val="20"/>
        </w:rPr>
      </w:pPr>
    </w:p>
    <w:p w14:paraId="184E0C92" w14:textId="2C1BAF99" w:rsidR="00A56B89" w:rsidRPr="005D73B0" w:rsidRDefault="00A56B89" w:rsidP="00A56B89">
      <w:pPr>
        <w:jc w:val="both"/>
        <w:rPr>
          <w:rFonts w:ascii="Arial" w:hAnsi="Arial" w:cs="Arial"/>
          <w:sz w:val="20"/>
          <w:szCs w:val="20"/>
        </w:rPr>
      </w:pPr>
      <w:r w:rsidRPr="005D73B0">
        <w:rPr>
          <w:rFonts w:ascii="Arial" w:hAnsi="Arial" w:cs="Arial"/>
          <w:sz w:val="20"/>
          <w:szCs w:val="20"/>
        </w:rPr>
        <w:t xml:space="preserve">Ko izbrani ponudnik podpiše pogodbo in predloži </w:t>
      </w:r>
      <w:r w:rsidR="00F85B86">
        <w:rPr>
          <w:rFonts w:ascii="Arial" w:hAnsi="Arial" w:cs="Arial"/>
          <w:sz w:val="20"/>
          <w:szCs w:val="20"/>
        </w:rPr>
        <w:t xml:space="preserve">zahtevana </w:t>
      </w:r>
      <w:r w:rsidRPr="005D73B0">
        <w:rPr>
          <w:rFonts w:ascii="Arial" w:hAnsi="Arial" w:cs="Arial"/>
          <w:sz w:val="20"/>
          <w:szCs w:val="20"/>
        </w:rPr>
        <w:t>zavarovanj</w:t>
      </w:r>
      <w:r w:rsidR="00F85B86">
        <w:rPr>
          <w:rFonts w:ascii="Arial" w:hAnsi="Arial" w:cs="Arial"/>
          <w:sz w:val="20"/>
          <w:szCs w:val="20"/>
        </w:rPr>
        <w:t>a</w:t>
      </w:r>
      <w:r w:rsidR="006A428D" w:rsidRPr="005D73B0">
        <w:rPr>
          <w:rFonts w:ascii="Arial" w:hAnsi="Arial" w:cs="Arial"/>
          <w:sz w:val="20"/>
          <w:szCs w:val="20"/>
        </w:rPr>
        <w:t>,</w:t>
      </w:r>
      <w:r w:rsidRPr="005D73B0">
        <w:rPr>
          <w:rFonts w:ascii="Arial" w:hAnsi="Arial" w:cs="Arial"/>
          <w:sz w:val="20"/>
          <w:szCs w:val="20"/>
        </w:rPr>
        <w:t xml:space="preserve"> postane izvajalec in pogodba prične veljati.  </w:t>
      </w:r>
    </w:p>
    <w:p w14:paraId="2EE09758" w14:textId="791AE51B" w:rsidR="00650E30" w:rsidRPr="005D73B0" w:rsidRDefault="00650E30" w:rsidP="00A56B89">
      <w:pPr>
        <w:jc w:val="both"/>
        <w:rPr>
          <w:rFonts w:ascii="Arial" w:hAnsi="Arial" w:cs="Arial"/>
          <w:sz w:val="20"/>
          <w:szCs w:val="20"/>
        </w:rPr>
      </w:pPr>
    </w:p>
    <w:p w14:paraId="4169AE1D" w14:textId="239939B2" w:rsidR="00650E30" w:rsidRPr="005D73B0" w:rsidRDefault="00650E30" w:rsidP="00650E30">
      <w:pPr>
        <w:jc w:val="both"/>
        <w:rPr>
          <w:rFonts w:ascii="Arial" w:hAnsi="Arial" w:cs="Arial"/>
          <w:sz w:val="20"/>
          <w:szCs w:val="20"/>
        </w:rPr>
      </w:pPr>
      <w:r w:rsidRPr="005D73B0">
        <w:rPr>
          <w:rFonts w:ascii="Arial" w:hAnsi="Arial" w:cs="Arial"/>
          <w:sz w:val="20"/>
          <w:szCs w:val="20"/>
        </w:rPr>
        <w:t>Naročnik si pridržuje pravico, da ne sklene pogodbe z nobenim od ponudnikov.</w:t>
      </w:r>
    </w:p>
    <w:p w14:paraId="62F790A0" w14:textId="36E3B385" w:rsidR="00E52D1D" w:rsidRPr="005D73B0" w:rsidRDefault="00E52D1D" w:rsidP="007D16F9">
      <w:pPr>
        <w:keepNext/>
        <w:numPr>
          <w:ilvl w:val="0"/>
          <w:numId w:val="46"/>
        </w:numPr>
        <w:spacing w:before="240" w:after="60"/>
        <w:outlineLvl w:val="1"/>
        <w:rPr>
          <w:rFonts w:ascii="Arial" w:hAnsi="Arial" w:cs="Arial"/>
          <w:b/>
          <w:bCs/>
        </w:rPr>
      </w:pPr>
      <w:r w:rsidRPr="005D73B0">
        <w:rPr>
          <w:rFonts w:ascii="Arial" w:hAnsi="Arial" w:cs="Arial"/>
          <w:b/>
          <w:bCs/>
        </w:rPr>
        <w:t>PROTIKORUPCIJSKO DOLOČILO</w:t>
      </w:r>
    </w:p>
    <w:p w14:paraId="5A9CD4FE" w14:textId="77777777" w:rsidR="00E52D1D" w:rsidRPr="005D73B0" w:rsidRDefault="00E52D1D" w:rsidP="00E52D1D">
      <w:pPr>
        <w:jc w:val="both"/>
        <w:rPr>
          <w:rFonts w:ascii="Arial" w:hAnsi="Arial" w:cs="Arial"/>
          <w:sz w:val="20"/>
          <w:szCs w:val="20"/>
        </w:rPr>
      </w:pPr>
      <w:r w:rsidRPr="005D73B0">
        <w:rPr>
          <w:rFonts w:ascii="Arial" w:hAnsi="Arial" w:cs="Arial"/>
          <w:sz w:val="20"/>
          <w:szCs w:val="20"/>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52D01F3A" w14:textId="77777777" w:rsidR="00B71C56" w:rsidRPr="00B765F0" w:rsidRDefault="00B71C56" w:rsidP="007D16F9">
      <w:pPr>
        <w:keepNext/>
        <w:numPr>
          <w:ilvl w:val="0"/>
          <w:numId w:val="46"/>
        </w:numPr>
        <w:spacing w:before="240" w:after="60"/>
        <w:outlineLvl w:val="1"/>
        <w:rPr>
          <w:rFonts w:ascii="Arial" w:hAnsi="Arial" w:cs="Arial"/>
          <w:b/>
          <w:bCs/>
        </w:rPr>
      </w:pPr>
      <w:r w:rsidRPr="00B765F0">
        <w:rPr>
          <w:rFonts w:ascii="Arial" w:hAnsi="Arial" w:cs="Arial"/>
          <w:b/>
          <w:bCs/>
        </w:rPr>
        <w:t xml:space="preserve">REVIZIJA POSTOPKA ODDAJE NAROČILA </w:t>
      </w:r>
    </w:p>
    <w:p w14:paraId="66301664" w14:textId="77777777" w:rsidR="00CE7897" w:rsidRPr="005D73B0" w:rsidRDefault="00CE7897" w:rsidP="00CE7897">
      <w:pPr>
        <w:jc w:val="both"/>
        <w:rPr>
          <w:rFonts w:ascii="Arial" w:hAnsi="Arial" w:cs="Arial"/>
          <w:sz w:val="20"/>
          <w:szCs w:val="20"/>
        </w:rPr>
      </w:pPr>
      <w:r w:rsidRPr="005D73B0">
        <w:rPr>
          <w:rFonts w:ascii="Arial" w:hAnsi="Arial" w:cs="Arial"/>
          <w:sz w:val="20"/>
          <w:szCs w:val="20"/>
        </w:rPr>
        <w:t xml:space="preserve">Zahtevek za revizijo v </w:t>
      </w:r>
      <w:proofErr w:type="spellStart"/>
      <w:r w:rsidRPr="005D73B0">
        <w:rPr>
          <w:rFonts w:ascii="Arial" w:hAnsi="Arial" w:cs="Arial"/>
          <w:sz w:val="20"/>
          <w:szCs w:val="20"/>
        </w:rPr>
        <w:t>predrevizijskem</w:t>
      </w:r>
      <w:proofErr w:type="spellEnd"/>
      <w:r w:rsidRPr="005D73B0">
        <w:rPr>
          <w:rFonts w:ascii="Arial" w:hAnsi="Arial" w:cs="Arial"/>
          <w:sz w:val="20"/>
          <w:szCs w:val="20"/>
        </w:rPr>
        <w:t xml:space="preserve"> postopku lahko v skladu z Zakonom o pravnem varstvu v postopkih javnega naročanja Zakon o pravnem varstvu v postopkih javnega naročanja (Uradni list RS, št. </w:t>
      </w:r>
      <w:hyperlink r:id="rId37" w:tgtFrame="_blank" w:tooltip="Zakon o pravnem varstvu v postopkih javnega naročanja (ZPVPJN)" w:history="1">
        <w:r w:rsidRPr="005D73B0">
          <w:rPr>
            <w:rFonts w:ascii="Arial" w:hAnsi="Arial" w:cs="Arial"/>
            <w:sz w:val="20"/>
            <w:szCs w:val="20"/>
          </w:rPr>
          <w:t>43/11</w:t>
        </w:r>
      </w:hyperlink>
      <w:r w:rsidRPr="005D73B0">
        <w:rPr>
          <w:rFonts w:ascii="Arial" w:hAnsi="Arial" w:cs="Arial"/>
          <w:sz w:val="20"/>
          <w:szCs w:val="20"/>
        </w:rPr>
        <w:t xml:space="preserve">, </w:t>
      </w:r>
      <w:hyperlink r:id="rId38" w:tgtFrame="_blank" w:tooltip="Zakon o dopolnitvi Zakona o tajnih podatkih" w:history="1">
        <w:r w:rsidRPr="005D73B0">
          <w:rPr>
            <w:rFonts w:ascii="Arial" w:hAnsi="Arial" w:cs="Arial"/>
            <w:sz w:val="20"/>
            <w:szCs w:val="20"/>
          </w:rPr>
          <w:t>60/11</w:t>
        </w:r>
      </w:hyperlink>
      <w:r w:rsidRPr="005D73B0">
        <w:rPr>
          <w:rFonts w:ascii="Arial" w:hAnsi="Arial" w:cs="Arial"/>
          <w:sz w:val="20"/>
          <w:szCs w:val="20"/>
        </w:rPr>
        <w:t xml:space="preserve"> – ZTP-D, </w:t>
      </w:r>
      <w:hyperlink r:id="rId39" w:tgtFrame="_blank" w:tooltip="Zakon o spremembah in dopolnitvah Zakona o pravnem varstvu v postopkih javnega naročanja" w:history="1">
        <w:r w:rsidRPr="005D73B0">
          <w:rPr>
            <w:rFonts w:ascii="Arial" w:hAnsi="Arial" w:cs="Arial"/>
            <w:sz w:val="20"/>
            <w:szCs w:val="20"/>
          </w:rPr>
          <w:t>63/13</w:t>
        </w:r>
      </w:hyperlink>
      <w:r w:rsidRPr="005D73B0">
        <w:rPr>
          <w:rFonts w:ascii="Arial" w:hAnsi="Arial" w:cs="Arial"/>
          <w:sz w:val="20"/>
          <w:szCs w:val="20"/>
        </w:rPr>
        <w:t xml:space="preserve">, </w:t>
      </w:r>
      <w:hyperlink r:id="rId40" w:tgtFrame="_blank" w:tooltip="Zakon o spremembah in dopolnitvah Zakona o državni upravi" w:history="1">
        <w:r w:rsidRPr="005D73B0">
          <w:rPr>
            <w:rFonts w:ascii="Arial" w:hAnsi="Arial" w:cs="Arial"/>
            <w:sz w:val="20"/>
            <w:szCs w:val="20"/>
          </w:rPr>
          <w:t>90/14</w:t>
        </w:r>
      </w:hyperlink>
      <w:r w:rsidRPr="005D73B0">
        <w:rPr>
          <w:rFonts w:ascii="Arial" w:hAnsi="Arial" w:cs="Arial"/>
          <w:sz w:val="20"/>
          <w:szCs w:val="20"/>
        </w:rPr>
        <w:t xml:space="preserve"> – ZDU-1I in </w:t>
      </w:r>
      <w:hyperlink r:id="rId41" w:tgtFrame="_blank" w:tooltip="Zakon o spremembah in dopolnitvah Zakona o pravnem varstvu v postopkih javnega naročanja" w:history="1">
        <w:r w:rsidRPr="005D73B0">
          <w:rPr>
            <w:rFonts w:ascii="Arial" w:hAnsi="Arial" w:cs="Arial"/>
            <w:sz w:val="20"/>
            <w:szCs w:val="20"/>
          </w:rPr>
          <w:t>60/17</w:t>
        </w:r>
      </w:hyperlink>
      <w:r w:rsidRPr="005D73B0">
        <w:rPr>
          <w:rFonts w:ascii="Arial" w:hAnsi="Arial" w:cs="Arial"/>
          <w:sz w:val="20"/>
          <w:szCs w:val="20"/>
        </w:rPr>
        <w:t xml:space="preserve">) vloži vsaka oseba, ki ima ali je imela interes za dodelitev naročila in ki verjetno izkaže, da ji je bila ali bi ji lahko bila povzročena škoda zaradi ravnanja naročnika, ki se v revizijskem zahtevku v </w:t>
      </w:r>
      <w:proofErr w:type="spellStart"/>
      <w:r w:rsidRPr="005D73B0">
        <w:rPr>
          <w:rFonts w:ascii="Arial" w:hAnsi="Arial" w:cs="Arial"/>
          <w:sz w:val="20"/>
          <w:szCs w:val="20"/>
        </w:rPr>
        <w:t>predrevizijskem</w:t>
      </w:r>
      <w:proofErr w:type="spellEnd"/>
      <w:r w:rsidRPr="005D73B0">
        <w:rPr>
          <w:rFonts w:ascii="Arial" w:hAnsi="Arial" w:cs="Arial"/>
          <w:sz w:val="20"/>
          <w:szCs w:val="20"/>
        </w:rPr>
        <w:t xml:space="preserve"> postopku navaja kot kršitev naročnika v postopku oddaje javnega naročanja.</w:t>
      </w:r>
    </w:p>
    <w:p w14:paraId="5DD7ECE4" w14:textId="77777777" w:rsidR="00CE7897" w:rsidRPr="005D73B0" w:rsidRDefault="00CE7897" w:rsidP="00CE7897">
      <w:pPr>
        <w:jc w:val="both"/>
        <w:rPr>
          <w:rFonts w:ascii="Arial" w:hAnsi="Arial" w:cs="Arial"/>
          <w:sz w:val="20"/>
          <w:szCs w:val="20"/>
        </w:rPr>
      </w:pPr>
    </w:p>
    <w:p w14:paraId="3FA7DC9E" w14:textId="69F8DDEB" w:rsidR="00CE7897" w:rsidRPr="005D73B0" w:rsidRDefault="00CE7897" w:rsidP="00CE7897">
      <w:pPr>
        <w:jc w:val="both"/>
        <w:rPr>
          <w:rFonts w:ascii="Arial" w:hAnsi="Arial" w:cs="Arial"/>
          <w:sz w:val="20"/>
          <w:szCs w:val="20"/>
        </w:rPr>
      </w:pPr>
      <w:r w:rsidRPr="005D73B0">
        <w:rPr>
          <w:rFonts w:ascii="Arial" w:hAnsi="Arial" w:cs="Arial"/>
          <w:sz w:val="20"/>
          <w:szCs w:val="20"/>
        </w:rPr>
        <w:t xml:space="preserve">Podrobnejša navodila za uveljavljanje pravnega varstva so dostopna na spletni strani </w:t>
      </w:r>
      <w:hyperlink r:id="rId42" w:history="1">
        <w:r w:rsidRPr="005D73B0">
          <w:rPr>
            <w:rFonts w:ascii="Arial" w:hAnsi="Arial" w:cs="Arial"/>
            <w:sz w:val="20"/>
            <w:szCs w:val="20"/>
          </w:rPr>
          <w:t>http://www.djn.mju.gov.si/sistem-javnega-narocanja/pravno-varstvo</w:t>
        </w:r>
      </w:hyperlink>
      <w:r w:rsidRPr="005D73B0">
        <w:rPr>
          <w:rFonts w:ascii="Arial" w:hAnsi="Arial" w:cs="Arial"/>
          <w:sz w:val="20"/>
          <w:szCs w:val="20"/>
        </w:rPr>
        <w:t>.</w:t>
      </w:r>
    </w:p>
    <w:p w14:paraId="2C1B413C" w14:textId="77777777" w:rsidR="00480108" w:rsidRPr="005D73B0" w:rsidRDefault="00480108" w:rsidP="00CE7897">
      <w:pPr>
        <w:jc w:val="both"/>
        <w:rPr>
          <w:rFonts w:ascii="Arial" w:hAnsi="Arial" w:cs="Arial"/>
          <w:sz w:val="20"/>
          <w:szCs w:val="20"/>
        </w:rPr>
      </w:pPr>
    </w:p>
    <w:p w14:paraId="643B2A8F" w14:textId="2CA26C65" w:rsidR="00B71C56" w:rsidRPr="005D73B0" w:rsidRDefault="00B71C56" w:rsidP="00B71C56">
      <w:pPr>
        <w:rPr>
          <w:rFonts w:ascii="Arial" w:hAnsi="Arial" w:cs="Arial"/>
          <w:b/>
          <w:bCs/>
          <w:kern w:val="28"/>
          <w:sz w:val="28"/>
          <w:szCs w:val="28"/>
        </w:rPr>
      </w:pPr>
    </w:p>
    <w:p w14:paraId="12F7BF9C" w14:textId="77777777" w:rsidR="006B1B2F" w:rsidRDefault="006B1B2F">
      <w:pPr>
        <w:rPr>
          <w:rFonts w:ascii="Arial" w:hAnsi="Arial" w:cs="Arial"/>
          <w:b/>
          <w:bCs/>
          <w:sz w:val="28"/>
          <w:szCs w:val="28"/>
        </w:rPr>
      </w:pPr>
      <w:bookmarkStart w:id="10" w:name="_Toc224277568"/>
      <w:r>
        <w:rPr>
          <w:rFonts w:ascii="Arial" w:hAnsi="Arial" w:cs="Arial"/>
          <w:b/>
          <w:bCs/>
          <w:sz w:val="28"/>
          <w:szCs w:val="28"/>
        </w:rPr>
        <w:br w:type="page"/>
      </w:r>
    </w:p>
    <w:p w14:paraId="4CDC8D76" w14:textId="2D939CEB" w:rsidR="00B71C56" w:rsidRPr="005D73B0" w:rsidRDefault="00B71C56" w:rsidP="00516EE4">
      <w:pPr>
        <w:pStyle w:val="Odstavekseznama"/>
        <w:numPr>
          <w:ilvl w:val="0"/>
          <w:numId w:val="25"/>
        </w:numPr>
        <w:ind w:left="426" w:hanging="426"/>
        <w:rPr>
          <w:rFonts w:ascii="Arial" w:hAnsi="Arial" w:cs="Arial"/>
          <w:b/>
          <w:bCs/>
          <w:sz w:val="28"/>
          <w:szCs w:val="28"/>
        </w:rPr>
      </w:pPr>
      <w:r w:rsidRPr="005D73B0">
        <w:rPr>
          <w:rFonts w:ascii="Arial" w:hAnsi="Arial" w:cs="Arial"/>
          <w:b/>
          <w:bCs/>
          <w:sz w:val="28"/>
          <w:szCs w:val="28"/>
        </w:rPr>
        <w:lastRenderedPageBreak/>
        <w:t>RAZLOGI ZA IZKLJUČITEV IN POGOJI ZA UGOTAVLJANJE SPOSOBNOSTI</w:t>
      </w:r>
      <w:bookmarkEnd w:id="10"/>
    </w:p>
    <w:p w14:paraId="442BB5B8" w14:textId="77777777" w:rsidR="00B71C56" w:rsidRPr="005D73B0" w:rsidRDefault="00B71C56" w:rsidP="00B71C56">
      <w:pPr>
        <w:rPr>
          <w:rFonts w:ascii="Arial" w:hAnsi="Arial" w:cs="Arial"/>
        </w:rPr>
      </w:pPr>
    </w:p>
    <w:p w14:paraId="5BE7231E" w14:textId="7ACA66D4" w:rsidR="001143A6" w:rsidRPr="005D73B0" w:rsidRDefault="001143A6" w:rsidP="00C1732E">
      <w:pPr>
        <w:pStyle w:val="Odstavekseznama"/>
        <w:numPr>
          <w:ilvl w:val="0"/>
          <w:numId w:val="24"/>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rPr>
      </w:pPr>
      <w:r w:rsidRPr="005D73B0">
        <w:rPr>
          <w:rFonts w:ascii="Arial" w:hAnsi="Arial" w:cs="Arial"/>
          <w:b/>
          <w:bCs/>
        </w:rPr>
        <w:t>RAZLOGI ZA IZKLJUČITEV</w:t>
      </w:r>
    </w:p>
    <w:p w14:paraId="4D3B167B" w14:textId="77777777" w:rsidR="001143A6" w:rsidRPr="005D73B0" w:rsidRDefault="001143A6" w:rsidP="001143A6">
      <w:pPr>
        <w:rPr>
          <w:rFonts w:ascii="Arial" w:hAnsi="Arial" w:cs="Arial"/>
          <w:b/>
          <w:bCs/>
          <w:sz w:val="20"/>
          <w:szCs w:val="20"/>
        </w:rPr>
      </w:pPr>
    </w:p>
    <w:p w14:paraId="6EDA4BB1" w14:textId="116B3BAC" w:rsidR="001143A6" w:rsidRPr="005D73B0" w:rsidRDefault="001143A6" w:rsidP="00516EE4">
      <w:pPr>
        <w:pStyle w:val="Odstavekseznama"/>
        <w:numPr>
          <w:ilvl w:val="1"/>
          <w:numId w:val="24"/>
        </w:numPr>
        <w:ind w:left="0" w:firstLine="0"/>
        <w:jc w:val="both"/>
        <w:rPr>
          <w:rFonts w:ascii="Arial" w:hAnsi="Arial" w:cs="Arial"/>
          <w:bCs/>
          <w:sz w:val="20"/>
          <w:szCs w:val="20"/>
        </w:rPr>
      </w:pPr>
      <w:r w:rsidRPr="005D73B0">
        <w:rPr>
          <w:rFonts w:ascii="Arial" w:hAnsi="Arial" w:cs="Arial"/>
          <w:bCs/>
          <w:sz w:val="20"/>
          <w:szCs w:val="20"/>
        </w:rPr>
        <w:t>Naročnik bo iz sodelovanja v postopku javnega naročanja izključil ponudnika, če bo pri preverjanju v skladu s prvim odstavkom 75. člena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w:t>
      </w:r>
    </w:p>
    <w:p w14:paraId="00EE099C" w14:textId="77777777" w:rsidR="006800B9" w:rsidRDefault="006800B9" w:rsidP="006800B9">
      <w:pPr>
        <w:jc w:val="both"/>
        <w:rPr>
          <w:rFonts w:ascii="Arial" w:hAnsi="Arial" w:cs="Arial"/>
          <w:bCs/>
          <w:sz w:val="20"/>
          <w:szCs w:val="20"/>
        </w:rPr>
      </w:pPr>
    </w:p>
    <w:p w14:paraId="4796AB6E" w14:textId="49A46772" w:rsidR="001143A6" w:rsidRDefault="006800B9" w:rsidP="006800B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3"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43214A71" w14:textId="6F31BC92" w:rsidR="00C91FCE" w:rsidRDefault="00C91FCE" w:rsidP="006800B9">
      <w:pPr>
        <w:jc w:val="both"/>
        <w:rPr>
          <w:rFonts w:ascii="Arial" w:hAnsi="Arial" w:cs="Arial"/>
          <w:bCs/>
          <w:sz w:val="20"/>
          <w:szCs w:val="20"/>
        </w:rPr>
      </w:pPr>
    </w:p>
    <w:p w14:paraId="72278BA0" w14:textId="77777777" w:rsidR="006800B9" w:rsidRPr="005D73B0" w:rsidRDefault="006800B9" w:rsidP="006800B9">
      <w:pPr>
        <w:jc w:val="both"/>
        <w:rPr>
          <w:rFonts w:ascii="Arial" w:hAnsi="Arial" w:cs="Arial"/>
          <w:bCs/>
          <w:sz w:val="20"/>
          <w:szCs w:val="20"/>
        </w:rPr>
      </w:pPr>
    </w:p>
    <w:p w14:paraId="7A3B649D" w14:textId="79D50BBC" w:rsidR="001143A6" w:rsidRPr="005D73B0" w:rsidRDefault="001143A6" w:rsidP="00516EE4">
      <w:pPr>
        <w:pStyle w:val="Odstavekseznama"/>
        <w:numPr>
          <w:ilvl w:val="1"/>
          <w:numId w:val="24"/>
        </w:numPr>
        <w:ind w:left="0" w:firstLine="0"/>
        <w:jc w:val="both"/>
        <w:rPr>
          <w:rFonts w:ascii="Arial" w:hAnsi="Arial" w:cs="Arial"/>
          <w:bCs/>
          <w:sz w:val="20"/>
          <w:szCs w:val="20"/>
        </w:rPr>
      </w:pPr>
      <w:r w:rsidRPr="005D73B0">
        <w:rPr>
          <w:rFonts w:ascii="Arial" w:hAnsi="Arial" w:cs="Arial"/>
          <w:bCs/>
          <w:sz w:val="20"/>
          <w:szCs w:val="20"/>
        </w:rPr>
        <w:t>Naročnik bo iz sodelovanja v postopku javnega naročanja izključil ponudnika, če bo pri preverjanju v skladu z drugim odstavkom 75. člena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538FCA14" w14:textId="50B92825" w:rsidR="001143A6" w:rsidRDefault="001143A6" w:rsidP="000E580A">
      <w:pPr>
        <w:jc w:val="both"/>
        <w:rPr>
          <w:rFonts w:ascii="Arial" w:hAnsi="Arial" w:cs="Arial"/>
          <w:bCs/>
          <w:sz w:val="20"/>
          <w:szCs w:val="20"/>
        </w:rPr>
      </w:pPr>
    </w:p>
    <w:p w14:paraId="19E01B7C" w14:textId="77777777" w:rsidR="006800B9" w:rsidRDefault="006800B9" w:rsidP="006800B9">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4"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6A45FBF7" w14:textId="77777777" w:rsidR="006800B9" w:rsidRPr="005D73B0" w:rsidRDefault="006800B9" w:rsidP="000E580A">
      <w:pPr>
        <w:jc w:val="both"/>
        <w:rPr>
          <w:rFonts w:ascii="Arial" w:hAnsi="Arial" w:cs="Arial"/>
          <w:bCs/>
          <w:sz w:val="20"/>
          <w:szCs w:val="20"/>
        </w:rPr>
      </w:pPr>
    </w:p>
    <w:p w14:paraId="4E484299" w14:textId="5D8E9048" w:rsidR="001143A6" w:rsidRPr="007D4CC8" w:rsidRDefault="001143A6" w:rsidP="00516EE4">
      <w:pPr>
        <w:pStyle w:val="Odstavekseznama"/>
        <w:numPr>
          <w:ilvl w:val="1"/>
          <w:numId w:val="24"/>
        </w:numPr>
        <w:ind w:left="0" w:firstLine="0"/>
        <w:jc w:val="both"/>
        <w:rPr>
          <w:rFonts w:ascii="Arial" w:hAnsi="Arial" w:cs="Arial"/>
          <w:bCs/>
          <w:sz w:val="20"/>
          <w:szCs w:val="20"/>
        </w:rPr>
      </w:pPr>
      <w:r w:rsidRPr="007D4CC8">
        <w:rPr>
          <w:rFonts w:ascii="Arial" w:hAnsi="Arial" w:cs="Arial"/>
          <w:bCs/>
          <w:sz w:val="20"/>
          <w:szCs w:val="20"/>
        </w:rPr>
        <w:t xml:space="preserve">Naročnik bo v skladu s četrtim odstavkom 75. člena ZJN-3  iz postopka javnega naročanja izključil ponudnika, če je ta na dan, ko poteče rok za oddajo ponudb, izločen iz postopkov oddaje javnih naročil zaradi uvrstitve v evidenco gospodarskih subjektov z </w:t>
      </w:r>
      <w:r w:rsidR="009E5FBB" w:rsidRPr="007D4CC8">
        <w:rPr>
          <w:rFonts w:ascii="Arial" w:hAnsi="Arial" w:cs="Arial"/>
          <w:bCs/>
          <w:sz w:val="20"/>
          <w:szCs w:val="20"/>
        </w:rPr>
        <w:t>izrečenimi stranskimi sankcijami iz</w:t>
      </w:r>
      <w:r w:rsidR="00341AE6">
        <w:rPr>
          <w:rFonts w:ascii="Arial" w:hAnsi="Arial" w:cs="Arial"/>
          <w:bCs/>
          <w:sz w:val="20"/>
          <w:szCs w:val="20"/>
        </w:rPr>
        <w:t>l</w:t>
      </w:r>
      <w:r w:rsidR="009E5FBB" w:rsidRPr="007D4CC8">
        <w:rPr>
          <w:rFonts w:ascii="Arial" w:hAnsi="Arial" w:cs="Arial"/>
          <w:bCs/>
          <w:sz w:val="20"/>
          <w:szCs w:val="20"/>
        </w:rPr>
        <w:t>očitve iz postopkov javnega naročanja.</w:t>
      </w:r>
    </w:p>
    <w:p w14:paraId="452FBF8C" w14:textId="39C70078" w:rsidR="001143A6" w:rsidRDefault="001143A6" w:rsidP="000E580A">
      <w:pPr>
        <w:jc w:val="both"/>
        <w:rPr>
          <w:rFonts w:ascii="Arial" w:hAnsi="Arial" w:cs="Arial"/>
          <w:bCs/>
          <w:sz w:val="20"/>
          <w:szCs w:val="20"/>
        </w:rPr>
      </w:pPr>
    </w:p>
    <w:p w14:paraId="50AF5AB0" w14:textId="77777777" w:rsidR="000238C2" w:rsidRDefault="000238C2" w:rsidP="000238C2">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5"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2269D223" w14:textId="77777777" w:rsidR="000238C2" w:rsidRPr="005D73B0" w:rsidRDefault="000238C2" w:rsidP="000E580A">
      <w:pPr>
        <w:jc w:val="both"/>
        <w:rPr>
          <w:rFonts w:ascii="Arial" w:hAnsi="Arial" w:cs="Arial"/>
          <w:bCs/>
          <w:sz w:val="20"/>
          <w:szCs w:val="20"/>
        </w:rPr>
      </w:pPr>
    </w:p>
    <w:p w14:paraId="069CEB02" w14:textId="7963AFED" w:rsidR="00957EBB" w:rsidRDefault="001143A6" w:rsidP="00516EE4">
      <w:pPr>
        <w:pStyle w:val="Odstavekseznama"/>
        <w:numPr>
          <w:ilvl w:val="1"/>
          <w:numId w:val="24"/>
        </w:numPr>
        <w:ind w:left="0" w:firstLine="0"/>
        <w:jc w:val="both"/>
        <w:rPr>
          <w:rFonts w:ascii="Arial" w:hAnsi="Arial" w:cs="Arial"/>
          <w:bCs/>
          <w:sz w:val="20"/>
          <w:szCs w:val="20"/>
        </w:rPr>
      </w:pPr>
      <w:r w:rsidRPr="005D73B0">
        <w:rPr>
          <w:rFonts w:ascii="Arial" w:hAnsi="Arial" w:cs="Arial"/>
          <w:bCs/>
          <w:sz w:val="20"/>
          <w:szCs w:val="20"/>
        </w:rPr>
        <w:t xml:space="preserve">Naročnik bo v skladu s četrtim odstavkom 75. člena ZJN-3  iz postopka javnega naročanja izključil ponudnika, če je v zadnjih treh letih pred potekom roka za oddajo ponudb </w:t>
      </w:r>
      <w:r w:rsidR="00957EBB" w:rsidRPr="005D73B0">
        <w:rPr>
          <w:rFonts w:ascii="Arial" w:hAnsi="Arial" w:cs="Arial"/>
          <w:bCs/>
          <w:sz w:val="20"/>
          <w:szCs w:val="20"/>
        </w:rPr>
        <w:t>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6108D8" w14:textId="56E46471" w:rsidR="00A32620" w:rsidRDefault="00A32620" w:rsidP="00A32620">
      <w:pPr>
        <w:jc w:val="both"/>
        <w:rPr>
          <w:rFonts w:ascii="Arial" w:hAnsi="Arial" w:cs="Arial"/>
          <w:bCs/>
          <w:sz w:val="20"/>
          <w:szCs w:val="20"/>
        </w:rPr>
      </w:pPr>
    </w:p>
    <w:p w14:paraId="60DFC4CC" w14:textId="77777777" w:rsidR="00362298" w:rsidRDefault="00362298" w:rsidP="00362298">
      <w:pPr>
        <w:jc w:val="both"/>
        <w:rPr>
          <w:rFonts w:ascii="Arial" w:hAnsi="Arial" w:cs="Arial"/>
          <w:bCs/>
          <w:sz w:val="20"/>
          <w:szCs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6"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w:t>
      </w:r>
      <w:r w:rsidRPr="006800B9">
        <w:rPr>
          <w:rFonts w:ascii="Arial" w:hAnsi="Arial" w:cs="Arial"/>
          <w:bCs/>
          <w:sz w:val="20"/>
          <w:szCs w:val="20"/>
        </w:rPr>
        <w:t>,</w:t>
      </w:r>
    </w:p>
    <w:p w14:paraId="2D349C9B" w14:textId="5668A433" w:rsidR="00A32620" w:rsidRDefault="00A32620" w:rsidP="00A32620">
      <w:pPr>
        <w:jc w:val="both"/>
        <w:rPr>
          <w:rFonts w:ascii="Arial" w:hAnsi="Arial" w:cs="Arial"/>
          <w:bCs/>
          <w:sz w:val="20"/>
          <w:szCs w:val="20"/>
        </w:rPr>
      </w:pPr>
    </w:p>
    <w:p w14:paraId="077013B8" w14:textId="77777777" w:rsidR="00A32620" w:rsidRPr="00A40A53" w:rsidRDefault="00A32620" w:rsidP="00A32620">
      <w:pPr>
        <w:jc w:val="both"/>
        <w:rPr>
          <w:rFonts w:ascii="Arial" w:hAnsi="Arial" w:cs="Arial"/>
          <w:bCs/>
          <w:sz w:val="20"/>
          <w:szCs w:val="20"/>
        </w:rPr>
      </w:pPr>
    </w:p>
    <w:p w14:paraId="4BFBB2C4" w14:textId="03E3768A" w:rsidR="00C579A0" w:rsidRPr="000A17F7" w:rsidRDefault="00A32620" w:rsidP="000238C2">
      <w:pPr>
        <w:pStyle w:val="Odstavekseznama"/>
        <w:numPr>
          <w:ilvl w:val="1"/>
          <w:numId w:val="24"/>
        </w:numPr>
        <w:ind w:left="0" w:firstLine="0"/>
        <w:jc w:val="both"/>
        <w:rPr>
          <w:rFonts w:ascii="Arial" w:hAnsi="Arial" w:cs="Arial"/>
          <w:bCs/>
          <w:sz w:val="20"/>
          <w:szCs w:val="20"/>
        </w:rPr>
      </w:pPr>
      <w:r w:rsidRPr="000A17F7">
        <w:rPr>
          <w:rFonts w:ascii="Arial" w:hAnsi="Arial" w:cs="Arial"/>
          <w:bCs/>
          <w:sz w:val="20"/>
          <w:szCs w:val="20"/>
        </w:rPr>
        <w:t>Naročnik bo v skladu s šestim odstavkom 75. člena ZJN-3  iz postopka javnega naročanja izključil ponudnika,</w:t>
      </w:r>
      <w:r w:rsidR="00362298" w:rsidRPr="000A17F7">
        <w:rPr>
          <w:rFonts w:ascii="Arial" w:hAnsi="Arial" w:cs="Arial"/>
          <w:bCs/>
          <w:sz w:val="20"/>
          <w:szCs w:val="20"/>
        </w:rPr>
        <w:t xml:space="preserve"> </w:t>
      </w:r>
      <w:r w:rsidR="00C579A0" w:rsidRPr="000A17F7">
        <w:rPr>
          <w:rFonts w:ascii="Arial" w:hAnsi="Arial" w:cs="Arial"/>
          <w:bCs/>
          <w:sz w:val="20"/>
          <w:szCs w:val="20"/>
        </w:rPr>
        <w:t xml:space="preserve">če so se pri </w:t>
      </w:r>
      <w:r w:rsidRPr="000A17F7">
        <w:rPr>
          <w:rFonts w:ascii="Arial" w:hAnsi="Arial" w:cs="Arial"/>
          <w:bCs/>
          <w:sz w:val="20"/>
          <w:szCs w:val="20"/>
        </w:rPr>
        <w:t>ponudniku</w:t>
      </w:r>
      <w:r w:rsidR="00C579A0" w:rsidRPr="000A17F7">
        <w:rPr>
          <w:rFonts w:ascii="Arial" w:hAnsi="Arial" w:cs="Arial"/>
          <w:bCs/>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362298" w:rsidRPr="000A17F7">
        <w:rPr>
          <w:rFonts w:ascii="Arial" w:hAnsi="Arial" w:cs="Arial"/>
          <w:bCs/>
          <w:sz w:val="20"/>
          <w:szCs w:val="20"/>
        </w:rPr>
        <w:t xml:space="preserve">. </w:t>
      </w:r>
    </w:p>
    <w:p w14:paraId="781D7CD6" w14:textId="0B2DAAD1" w:rsidR="00362298" w:rsidRPr="000A17F7" w:rsidRDefault="00362298" w:rsidP="00362298">
      <w:pPr>
        <w:pStyle w:val="Odstavekseznama"/>
        <w:ind w:left="0"/>
        <w:jc w:val="both"/>
        <w:rPr>
          <w:rFonts w:ascii="Arial" w:hAnsi="Arial" w:cs="Arial"/>
          <w:bCs/>
          <w:sz w:val="20"/>
          <w:szCs w:val="20"/>
        </w:rPr>
      </w:pPr>
    </w:p>
    <w:p w14:paraId="48EEC5F9" w14:textId="0490FDCD" w:rsidR="00362298" w:rsidRPr="00A40A53" w:rsidRDefault="00A40A53" w:rsidP="00A40A53">
      <w:pPr>
        <w:jc w:val="both"/>
        <w:rPr>
          <w:rFonts w:ascii="Arial" w:hAnsi="Arial" w:cs="Arial"/>
          <w:bCs/>
          <w:sz w:val="20"/>
          <w:szCs w:val="20"/>
        </w:rPr>
      </w:pPr>
      <w:r w:rsidRPr="000A17F7">
        <w:rPr>
          <w:rFonts w:ascii="Arial" w:hAnsi="Arial" w:cs="Arial"/>
          <w:bCs/>
          <w:sz w:val="20"/>
          <w:szCs w:val="20"/>
        </w:rPr>
        <w:t xml:space="preserve">Dokazilo: Enotni evropski dokument v zvezi z oddajo javnega naročila – ESPD, ki ga gospodarski subjekt izpolni na spletni strani </w:t>
      </w:r>
      <w:hyperlink r:id="rId47" w:history="1">
        <w:r w:rsidRPr="000A17F7">
          <w:rPr>
            <w:rStyle w:val="Hiperpovezava"/>
            <w:rFonts w:ascii="Arial" w:hAnsi="Arial" w:cs="Arial"/>
            <w:bCs/>
            <w:sz w:val="20"/>
            <w:szCs w:val="20"/>
          </w:rPr>
          <w:t>http://www.enarocanje.si/_ESPD/</w:t>
        </w:r>
      </w:hyperlink>
      <w:r w:rsidRPr="000A17F7">
        <w:rPr>
          <w:rFonts w:ascii="Arial" w:hAnsi="Arial" w:cs="Arial"/>
          <w:bCs/>
          <w:sz w:val="20"/>
          <w:szCs w:val="20"/>
        </w:rPr>
        <w:t xml:space="preserve">  in l</w:t>
      </w:r>
      <w:r w:rsidR="00362298" w:rsidRPr="000A17F7">
        <w:rPr>
          <w:rFonts w:ascii="Arial" w:hAnsi="Arial" w:cs="Arial"/>
          <w:bCs/>
          <w:sz w:val="20"/>
          <w:szCs w:val="20"/>
        </w:rPr>
        <w:t>astna evidenca naročnika.</w:t>
      </w:r>
    </w:p>
    <w:p w14:paraId="50EC6AB4" w14:textId="5D662A37" w:rsidR="00C579A0" w:rsidRDefault="00C579A0" w:rsidP="000238C2">
      <w:pPr>
        <w:jc w:val="both"/>
        <w:rPr>
          <w:rFonts w:ascii="Arial" w:hAnsi="Arial" w:cs="Arial"/>
          <w:bCs/>
          <w:sz w:val="20"/>
          <w:szCs w:val="20"/>
        </w:rPr>
      </w:pPr>
    </w:p>
    <w:p w14:paraId="4E08CD54" w14:textId="77777777" w:rsidR="001143A6" w:rsidRPr="005D73B0" w:rsidRDefault="001143A6" w:rsidP="000E580A">
      <w:pPr>
        <w:jc w:val="both"/>
        <w:rPr>
          <w:rFonts w:ascii="Arial" w:hAnsi="Arial" w:cs="Arial"/>
          <w:bCs/>
          <w:sz w:val="20"/>
          <w:szCs w:val="20"/>
        </w:rPr>
      </w:pPr>
    </w:p>
    <w:p w14:paraId="42B9E7EE" w14:textId="77777777" w:rsidR="001143A6" w:rsidRPr="005D73B0" w:rsidRDefault="001143A6" w:rsidP="000E580A">
      <w:pPr>
        <w:jc w:val="both"/>
        <w:rPr>
          <w:rFonts w:ascii="Arial" w:hAnsi="Arial" w:cs="Arial"/>
          <w:bCs/>
          <w:sz w:val="20"/>
          <w:szCs w:val="20"/>
        </w:rPr>
      </w:pPr>
      <w:proofErr w:type="spellStart"/>
      <w:r w:rsidRPr="005D73B0">
        <w:rPr>
          <w:rFonts w:ascii="Arial" w:hAnsi="Arial" w:cs="Arial"/>
          <w:bCs/>
          <w:sz w:val="20"/>
          <w:szCs w:val="20"/>
        </w:rPr>
        <w:lastRenderedPageBreak/>
        <w:t>Opomba:Za</w:t>
      </w:r>
      <w:proofErr w:type="spellEnd"/>
      <w:r w:rsidRPr="005D73B0">
        <w:rPr>
          <w:rFonts w:ascii="Arial" w:hAnsi="Arial" w:cs="Arial"/>
          <w:bCs/>
          <w:sz w:val="20"/>
          <w:szCs w:val="20"/>
        </w:rPr>
        <w:t xml:space="preserve"> navedbe, ki jih ni možno ali jih naročnik ni uspel preveriti v uradnih evidencah državnih organov ali organov lokalnih skupnosti si naročnik pridržuje pravico, da od ponudnika zahteva dodatne informacije ali (stvarna) dokazila o izpolnjevanju pogojev ali izjave podane pred pravosodnim ali upravnim organom, notarjem ali pristojnim organom poklicnih ali gospodarskih subjektov v državi, kjer ima gospodarski subjekt svoj sedež.</w:t>
      </w:r>
    </w:p>
    <w:p w14:paraId="6DCB4011" w14:textId="77777777" w:rsidR="001143A6" w:rsidRPr="005D73B0" w:rsidRDefault="001143A6" w:rsidP="000E580A">
      <w:pPr>
        <w:jc w:val="both"/>
        <w:rPr>
          <w:rFonts w:ascii="Arial" w:hAnsi="Arial" w:cs="Arial"/>
          <w:bCs/>
          <w:sz w:val="20"/>
          <w:szCs w:val="20"/>
        </w:rPr>
      </w:pPr>
    </w:p>
    <w:p w14:paraId="2CD69BAC" w14:textId="44623F6F" w:rsidR="00203E41" w:rsidRPr="00363A69" w:rsidRDefault="00203E41" w:rsidP="00C1732E">
      <w:pPr>
        <w:pStyle w:val="Odstavekseznama"/>
        <w:numPr>
          <w:ilvl w:val="0"/>
          <w:numId w:val="24"/>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bCs/>
        </w:rPr>
      </w:pPr>
      <w:r w:rsidRPr="00363A69">
        <w:rPr>
          <w:rFonts w:ascii="Arial" w:hAnsi="Arial" w:cs="Arial"/>
          <w:b/>
          <w:bCs/>
        </w:rPr>
        <w:t>POGOJI ZA SODELOVANJE</w:t>
      </w:r>
    </w:p>
    <w:p w14:paraId="08286529" w14:textId="77777777" w:rsidR="00203E41" w:rsidRDefault="00203E41" w:rsidP="00203E41">
      <w:pPr>
        <w:pStyle w:val="Odstavekseznama"/>
        <w:ind w:left="360"/>
        <w:rPr>
          <w:rFonts w:ascii="Arial" w:hAnsi="Arial" w:cs="Arial"/>
          <w:b/>
          <w:bCs/>
          <w:highlight w:val="yellow"/>
        </w:rPr>
      </w:pPr>
    </w:p>
    <w:p w14:paraId="6B0D599D" w14:textId="4D61B036" w:rsidR="00DF6E36" w:rsidRPr="00363A69" w:rsidRDefault="00203E41" w:rsidP="00203E41">
      <w:pPr>
        <w:rPr>
          <w:rFonts w:ascii="Arial" w:hAnsi="Arial" w:cs="Arial"/>
          <w:b/>
          <w:bCs/>
        </w:rPr>
      </w:pPr>
      <w:r w:rsidRPr="00363A69">
        <w:rPr>
          <w:rFonts w:ascii="Arial" w:hAnsi="Arial" w:cs="Arial"/>
          <w:b/>
          <w:bCs/>
        </w:rPr>
        <w:t>USTREZNOST ZA OPRAVLJANJE POKLICNE DEJAVNOSTI</w:t>
      </w:r>
    </w:p>
    <w:p w14:paraId="37B1E4C1" w14:textId="3EA1917C" w:rsidR="00203E41" w:rsidRDefault="00203E41" w:rsidP="00203E41">
      <w:pPr>
        <w:rPr>
          <w:rFonts w:ascii="Arial" w:hAnsi="Arial" w:cs="Arial"/>
          <w:b/>
          <w:bCs/>
          <w:highlight w:val="yellow"/>
        </w:rPr>
      </w:pPr>
    </w:p>
    <w:p w14:paraId="46EFCB23" w14:textId="77777777" w:rsidR="00203E41" w:rsidRPr="00203E41" w:rsidRDefault="00203E41" w:rsidP="00203E41">
      <w:pPr>
        <w:pStyle w:val="Odstavekseznama"/>
        <w:numPr>
          <w:ilvl w:val="1"/>
          <w:numId w:val="24"/>
        </w:numPr>
        <w:ind w:left="0" w:firstLine="0"/>
        <w:jc w:val="both"/>
        <w:rPr>
          <w:rFonts w:ascii="Arial" w:hAnsi="Arial" w:cs="Arial"/>
          <w:bCs/>
          <w:sz w:val="20"/>
          <w:szCs w:val="20"/>
        </w:rPr>
      </w:pPr>
      <w:r w:rsidRPr="00203E41">
        <w:rPr>
          <w:rFonts w:ascii="Arial" w:hAnsi="Arial" w:cs="Arial"/>
          <w:bCs/>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850D980" w14:textId="5243B6B9" w:rsidR="00203E41" w:rsidRDefault="00203E41" w:rsidP="00203E41">
      <w:pPr>
        <w:spacing w:line="260" w:lineRule="atLeast"/>
        <w:ind w:left="426"/>
        <w:jc w:val="both"/>
        <w:rPr>
          <w:rFonts w:ascii="Arial" w:eastAsia="Calibri" w:hAnsi="Arial" w:cs="Arial"/>
          <w:sz w:val="20"/>
        </w:rPr>
      </w:pPr>
    </w:p>
    <w:p w14:paraId="5F6A90E8" w14:textId="6F5501BF" w:rsidR="00203E41" w:rsidRPr="00DF6E36" w:rsidRDefault="00203E41" w:rsidP="00203E41">
      <w:pPr>
        <w:jc w:val="both"/>
        <w:rPr>
          <w:rFonts w:ascii="Arial" w:eastAsia="Calibri" w:hAnsi="Arial" w:cs="Arial"/>
          <w:b/>
          <w:bCs/>
          <w:sz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8" w:history="1">
        <w:r w:rsidRPr="00E56599">
          <w:rPr>
            <w:rStyle w:val="Hiperpovezava"/>
            <w:rFonts w:ascii="Arial" w:hAnsi="Arial" w:cs="Arial"/>
            <w:bCs/>
            <w:sz w:val="20"/>
            <w:szCs w:val="20"/>
          </w:rPr>
          <w:t>http://www.enarocanje.si/_ESPD/</w:t>
        </w:r>
      </w:hyperlink>
      <w:r w:rsidRPr="00CA2F52">
        <w:rPr>
          <w:rFonts w:ascii="Arial" w:eastAsia="Calibri" w:hAnsi="Arial" w:cs="Arial"/>
          <w:sz w:val="20"/>
        </w:rPr>
        <w:t>.</w:t>
      </w:r>
    </w:p>
    <w:p w14:paraId="0AC5C02F" w14:textId="77777777" w:rsidR="00203E41" w:rsidRPr="00333CB4" w:rsidRDefault="00203E41" w:rsidP="00203E41">
      <w:pPr>
        <w:spacing w:line="260" w:lineRule="atLeast"/>
        <w:ind w:left="426"/>
        <w:jc w:val="both"/>
        <w:rPr>
          <w:rFonts w:ascii="Arial" w:eastAsia="Calibri" w:hAnsi="Arial" w:cs="Arial"/>
          <w:sz w:val="20"/>
        </w:rPr>
      </w:pPr>
    </w:p>
    <w:p w14:paraId="16244B39" w14:textId="349D9D51" w:rsidR="00203E41" w:rsidRPr="00203E41" w:rsidRDefault="00203E41" w:rsidP="00203E41">
      <w:pPr>
        <w:jc w:val="both"/>
        <w:rPr>
          <w:rFonts w:ascii="Arial" w:hAnsi="Arial" w:cs="Arial"/>
          <w:bCs/>
          <w:sz w:val="20"/>
          <w:szCs w:val="20"/>
        </w:rPr>
      </w:pPr>
      <w:r w:rsidRPr="00203E41">
        <w:rPr>
          <w:rFonts w:ascii="Arial" w:hAnsi="Arial" w:cs="Arial"/>
          <w:bCs/>
          <w:sz w:val="20"/>
          <w:szCs w:val="20"/>
        </w:rPr>
        <w:t>Pogoj morajo izpolnjevati: ponudnik, vsi partnerji v skupni ponudbi</w:t>
      </w:r>
      <w:r>
        <w:rPr>
          <w:rFonts w:ascii="Arial" w:hAnsi="Arial" w:cs="Arial"/>
          <w:bCs/>
          <w:sz w:val="20"/>
          <w:szCs w:val="20"/>
        </w:rPr>
        <w:t xml:space="preserve"> in</w:t>
      </w:r>
      <w:r w:rsidRPr="00203E41">
        <w:rPr>
          <w:rFonts w:ascii="Arial" w:hAnsi="Arial" w:cs="Arial"/>
          <w:bCs/>
          <w:sz w:val="20"/>
          <w:szCs w:val="20"/>
        </w:rPr>
        <w:t xml:space="preserve"> vsi podizvajalci.</w:t>
      </w:r>
    </w:p>
    <w:p w14:paraId="0966971D" w14:textId="77777777" w:rsidR="00203E41" w:rsidRPr="00333CB4" w:rsidRDefault="00203E41" w:rsidP="00203E41">
      <w:pPr>
        <w:spacing w:line="260" w:lineRule="atLeast"/>
        <w:ind w:left="426"/>
        <w:jc w:val="both"/>
        <w:rPr>
          <w:rFonts w:ascii="Arial" w:eastAsia="Calibri" w:hAnsi="Arial" w:cs="Arial"/>
          <w:b/>
          <w:sz w:val="20"/>
        </w:rPr>
      </w:pPr>
    </w:p>
    <w:p w14:paraId="3FBFD900" w14:textId="77777777" w:rsidR="00203E41" w:rsidRPr="00203E41" w:rsidRDefault="00203E41" w:rsidP="00203E41">
      <w:pPr>
        <w:jc w:val="both"/>
        <w:rPr>
          <w:rFonts w:ascii="Arial" w:hAnsi="Arial" w:cs="Arial"/>
          <w:bCs/>
          <w:sz w:val="20"/>
          <w:szCs w:val="20"/>
        </w:rPr>
      </w:pPr>
      <w:r w:rsidRPr="00203E41">
        <w:rPr>
          <w:rFonts w:ascii="Arial" w:hAnsi="Arial" w:cs="Arial"/>
          <w:bCs/>
          <w:sz w:val="20"/>
          <w:szCs w:val="20"/>
        </w:rPr>
        <w:t>ESPD mora vsebovati vse potrebne podatke, da lahko naročnik v javnih uradnih evidencah preveri izpolnjevanje predmetnega pogoja. V kolikor takšna preveritev ne bo mogoča, bo naročnik od ponudnika zahteval predložitev dokazila o registraciji ustrezne dejavnosti. Ponudniki s sedežem izven Republike Slovenije predložijo primerljiva dokazila. Dokazila ne smejo biti starejša od 35 dni od roka za oddajo ponudb.</w:t>
      </w:r>
    </w:p>
    <w:p w14:paraId="3DF4A7F2" w14:textId="77777777" w:rsidR="00203E41" w:rsidRDefault="00203E41" w:rsidP="00203E41">
      <w:pPr>
        <w:spacing w:line="260" w:lineRule="atLeast"/>
        <w:jc w:val="both"/>
        <w:rPr>
          <w:rFonts w:ascii="Arial" w:eastAsia="Calibri" w:hAnsi="Arial" w:cs="Arial"/>
          <w:sz w:val="20"/>
        </w:rPr>
      </w:pPr>
    </w:p>
    <w:p w14:paraId="25B86B62" w14:textId="77777777" w:rsidR="00203E41" w:rsidRPr="00363A69" w:rsidRDefault="00203E41" w:rsidP="00203E41">
      <w:pPr>
        <w:rPr>
          <w:rFonts w:ascii="Arial" w:hAnsi="Arial" w:cs="Arial"/>
          <w:b/>
          <w:bCs/>
        </w:rPr>
      </w:pPr>
      <w:r w:rsidRPr="00363A69">
        <w:rPr>
          <w:rFonts w:ascii="Arial" w:hAnsi="Arial" w:cs="Arial"/>
          <w:b/>
          <w:bCs/>
        </w:rPr>
        <w:t xml:space="preserve">EKONOMSKA IN FINANČNA SPOSOBNOST </w:t>
      </w:r>
    </w:p>
    <w:p w14:paraId="2EFC551C" w14:textId="77777777" w:rsidR="00203E41" w:rsidRPr="005D73B0" w:rsidRDefault="00203E41" w:rsidP="00203E41">
      <w:pPr>
        <w:jc w:val="both"/>
        <w:rPr>
          <w:rFonts w:ascii="Arial" w:hAnsi="Arial" w:cs="Arial"/>
          <w:b/>
          <w:bCs/>
          <w:sz w:val="20"/>
          <w:szCs w:val="20"/>
        </w:rPr>
      </w:pPr>
    </w:p>
    <w:p w14:paraId="707A33C1" w14:textId="136169A7" w:rsidR="00203E41" w:rsidRPr="00F47589" w:rsidRDefault="00203E41" w:rsidP="000B27CF">
      <w:pPr>
        <w:pStyle w:val="Odstavekseznama"/>
        <w:numPr>
          <w:ilvl w:val="1"/>
          <w:numId w:val="24"/>
        </w:numPr>
        <w:ind w:left="0" w:firstLine="0"/>
        <w:jc w:val="both"/>
        <w:rPr>
          <w:rFonts w:ascii="Arial" w:hAnsi="Arial" w:cs="Arial"/>
          <w:bCs/>
          <w:sz w:val="20"/>
          <w:szCs w:val="20"/>
        </w:rPr>
      </w:pPr>
      <w:r w:rsidRPr="00567046">
        <w:rPr>
          <w:rFonts w:ascii="Arial" w:hAnsi="Arial" w:cs="Arial"/>
          <w:bCs/>
          <w:sz w:val="20"/>
          <w:szCs w:val="20"/>
        </w:rPr>
        <w:t xml:space="preserve">Ponudnik </w:t>
      </w:r>
      <w:r w:rsidR="00E1502B" w:rsidRPr="00567046">
        <w:rPr>
          <w:rFonts w:ascii="Arial" w:hAnsi="Arial" w:cs="Arial"/>
          <w:bCs/>
          <w:sz w:val="20"/>
          <w:szCs w:val="20"/>
        </w:rPr>
        <w:t>v zadnjih 6 mesecih</w:t>
      </w:r>
      <w:r w:rsidR="00E1502B">
        <w:rPr>
          <w:rFonts w:ascii="Arial" w:hAnsi="Arial" w:cs="Arial"/>
          <w:bCs/>
          <w:sz w:val="20"/>
          <w:szCs w:val="20"/>
        </w:rPr>
        <w:t xml:space="preserve"> pred oddajo  ponudbe</w:t>
      </w:r>
      <w:r w:rsidR="00E1502B" w:rsidRPr="00567046">
        <w:rPr>
          <w:rFonts w:ascii="Arial" w:hAnsi="Arial" w:cs="Arial"/>
          <w:bCs/>
          <w:sz w:val="20"/>
          <w:szCs w:val="20"/>
        </w:rPr>
        <w:t xml:space="preserve"> </w:t>
      </w:r>
      <w:r w:rsidRPr="00567046">
        <w:rPr>
          <w:rFonts w:ascii="Arial" w:hAnsi="Arial" w:cs="Arial"/>
          <w:bCs/>
          <w:sz w:val="20"/>
          <w:szCs w:val="20"/>
        </w:rPr>
        <w:t xml:space="preserve">ni imel blokiranega nobenega poslovnega </w:t>
      </w:r>
      <w:r w:rsidRPr="00F47589">
        <w:rPr>
          <w:rFonts w:ascii="Arial" w:hAnsi="Arial" w:cs="Arial"/>
          <w:bCs/>
          <w:sz w:val="20"/>
          <w:szCs w:val="20"/>
        </w:rPr>
        <w:t>računa</w:t>
      </w:r>
      <w:r w:rsidR="00E1502B" w:rsidRPr="00F47589">
        <w:rPr>
          <w:rFonts w:ascii="Arial" w:hAnsi="Arial" w:cs="Arial"/>
          <w:bCs/>
          <w:sz w:val="20"/>
          <w:szCs w:val="20"/>
        </w:rPr>
        <w:t>; u</w:t>
      </w:r>
      <w:r w:rsidR="002400AA" w:rsidRPr="00F47589">
        <w:rPr>
          <w:rFonts w:ascii="Arial" w:hAnsi="Arial" w:cs="Arial"/>
          <w:bCs/>
          <w:sz w:val="20"/>
          <w:szCs w:val="20"/>
        </w:rPr>
        <w:t xml:space="preserve">pošteva se obdobje od </w:t>
      </w:r>
      <w:r w:rsidR="00DF1F35" w:rsidRPr="00F47589">
        <w:rPr>
          <w:rFonts w:ascii="Arial" w:hAnsi="Arial" w:cs="Arial"/>
          <w:bCs/>
          <w:sz w:val="20"/>
          <w:szCs w:val="20"/>
        </w:rPr>
        <w:t>1</w:t>
      </w:r>
      <w:r w:rsidR="002400AA" w:rsidRPr="00F47589">
        <w:rPr>
          <w:rFonts w:ascii="Arial" w:hAnsi="Arial" w:cs="Arial"/>
          <w:bCs/>
          <w:sz w:val="20"/>
          <w:szCs w:val="20"/>
        </w:rPr>
        <w:t>.</w:t>
      </w:r>
      <w:r w:rsidR="00DF1F35" w:rsidRPr="00F47589">
        <w:rPr>
          <w:rFonts w:ascii="Arial" w:hAnsi="Arial" w:cs="Arial"/>
          <w:bCs/>
          <w:sz w:val="20"/>
          <w:szCs w:val="20"/>
        </w:rPr>
        <w:t>2</w:t>
      </w:r>
      <w:r w:rsidR="002400AA" w:rsidRPr="00F47589">
        <w:rPr>
          <w:rFonts w:ascii="Arial" w:hAnsi="Arial" w:cs="Arial"/>
          <w:bCs/>
          <w:sz w:val="20"/>
          <w:szCs w:val="20"/>
        </w:rPr>
        <w:t>.202</w:t>
      </w:r>
      <w:r w:rsidR="00DF1F35" w:rsidRPr="00F47589">
        <w:rPr>
          <w:rFonts w:ascii="Arial" w:hAnsi="Arial" w:cs="Arial"/>
          <w:bCs/>
          <w:sz w:val="20"/>
          <w:szCs w:val="20"/>
        </w:rPr>
        <w:t>2</w:t>
      </w:r>
      <w:r w:rsidR="002400AA" w:rsidRPr="00F47589">
        <w:rPr>
          <w:rFonts w:ascii="Arial" w:hAnsi="Arial" w:cs="Arial"/>
          <w:bCs/>
          <w:sz w:val="20"/>
          <w:szCs w:val="20"/>
        </w:rPr>
        <w:t xml:space="preserve"> do </w:t>
      </w:r>
      <w:r w:rsidR="00E1502B" w:rsidRPr="00F47589">
        <w:rPr>
          <w:rFonts w:ascii="Arial" w:hAnsi="Arial" w:cs="Arial"/>
          <w:bCs/>
          <w:sz w:val="20"/>
          <w:szCs w:val="20"/>
        </w:rPr>
        <w:t>3</w:t>
      </w:r>
      <w:r w:rsidR="00DF1F35" w:rsidRPr="00F47589">
        <w:rPr>
          <w:rFonts w:ascii="Arial" w:hAnsi="Arial" w:cs="Arial"/>
          <w:bCs/>
          <w:sz w:val="20"/>
          <w:szCs w:val="20"/>
        </w:rPr>
        <w:t>1</w:t>
      </w:r>
      <w:r w:rsidR="002400AA" w:rsidRPr="00F47589">
        <w:rPr>
          <w:rFonts w:ascii="Arial" w:hAnsi="Arial" w:cs="Arial"/>
          <w:bCs/>
          <w:sz w:val="20"/>
          <w:szCs w:val="20"/>
        </w:rPr>
        <w:t>.</w:t>
      </w:r>
      <w:r w:rsidR="00E1502B" w:rsidRPr="00F47589">
        <w:rPr>
          <w:rFonts w:ascii="Arial" w:hAnsi="Arial" w:cs="Arial"/>
          <w:bCs/>
          <w:sz w:val="20"/>
          <w:szCs w:val="20"/>
        </w:rPr>
        <w:t>7</w:t>
      </w:r>
      <w:r w:rsidR="002400AA" w:rsidRPr="00F47589">
        <w:rPr>
          <w:rFonts w:ascii="Arial" w:hAnsi="Arial" w:cs="Arial"/>
          <w:bCs/>
          <w:sz w:val="20"/>
          <w:szCs w:val="20"/>
        </w:rPr>
        <w:t>.202</w:t>
      </w:r>
      <w:r w:rsidR="007D4CC8" w:rsidRPr="00F47589">
        <w:rPr>
          <w:rFonts w:ascii="Arial" w:hAnsi="Arial" w:cs="Arial"/>
          <w:bCs/>
          <w:sz w:val="20"/>
          <w:szCs w:val="20"/>
        </w:rPr>
        <w:t>2</w:t>
      </w:r>
      <w:r w:rsidRPr="00F47589">
        <w:rPr>
          <w:rFonts w:ascii="Arial" w:hAnsi="Arial" w:cs="Arial"/>
          <w:bCs/>
          <w:sz w:val="20"/>
          <w:szCs w:val="20"/>
        </w:rPr>
        <w:t>.</w:t>
      </w:r>
      <w:r w:rsidR="002E7A5F" w:rsidRPr="00F47589">
        <w:rPr>
          <w:rFonts w:ascii="Arial" w:hAnsi="Arial" w:cs="Arial"/>
          <w:bCs/>
          <w:sz w:val="20"/>
          <w:szCs w:val="20"/>
        </w:rPr>
        <w:t xml:space="preserve"> </w:t>
      </w:r>
    </w:p>
    <w:p w14:paraId="79A467E3" w14:textId="77777777" w:rsidR="00567046" w:rsidRPr="00567046" w:rsidRDefault="00567046" w:rsidP="00567046">
      <w:pPr>
        <w:pStyle w:val="Odstavekseznama"/>
        <w:ind w:left="0"/>
        <w:jc w:val="both"/>
        <w:rPr>
          <w:rFonts w:ascii="Arial" w:hAnsi="Arial" w:cs="Arial"/>
          <w:bCs/>
          <w:sz w:val="20"/>
          <w:szCs w:val="20"/>
        </w:rPr>
      </w:pPr>
    </w:p>
    <w:p w14:paraId="1B206EE6" w14:textId="77777777" w:rsidR="00203E41" w:rsidRPr="00DF6E36" w:rsidRDefault="00203E41" w:rsidP="00203E41">
      <w:pPr>
        <w:jc w:val="both"/>
        <w:rPr>
          <w:rFonts w:ascii="Arial" w:eastAsia="Calibri" w:hAnsi="Arial" w:cs="Arial"/>
          <w:b/>
          <w:bCs/>
          <w:sz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49"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in </w:t>
      </w:r>
      <w:r w:rsidRPr="00CA2F52">
        <w:rPr>
          <w:rFonts w:ascii="Arial" w:eastAsia="Calibri" w:hAnsi="Arial" w:cs="Arial"/>
          <w:sz w:val="20"/>
        </w:rPr>
        <w:t>S.BON-1 ali S.BON-1/P.</w:t>
      </w:r>
    </w:p>
    <w:p w14:paraId="464B23BA" w14:textId="77777777" w:rsidR="00203E41" w:rsidRPr="005D73B0" w:rsidRDefault="00203E41" w:rsidP="00203E41">
      <w:pPr>
        <w:jc w:val="both"/>
        <w:rPr>
          <w:rFonts w:ascii="Arial" w:hAnsi="Arial" w:cs="Arial"/>
          <w:bCs/>
          <w:sz w:val="20"/>
          <w:szCs w:val="20"/>
        </w:rPr>
      </w:pPr>
    </w:p>
    <w:p w14:paraId="4BA67CEC" w14:textId="0D6B7D33" w:rsidR="00203E41" w:rsidRPr="00B765F0" w:rsidRDefault="00203E41" w:rsidP="00203E41">
      <w:pPr>
        <w:pStyle w:val="Odstavekseznama"/>
        <w:numPr>
          <w:ilvl w:val="1"/>
          <w:numId w:val="24"/>
        </w:numPr>
        <w:ind w:left="0" w:firstLine="0"/>
        <w:jc w:val="both"/>
        <w:rPr>
          <w:rFonts w:ascii="Arial" w:hAnsi="Arial" w:cs="Arial"/>
          <w:bCs/>
          <w:sz w:val="20"/>
          <w:szCs w:val="20"/>
        </w:rPr>
      </w:pPr>
      <w:r w:rsidRPr="00362298">
        <w:rPr>
          <w:rFonts w:ascii="Arial" w:hAnsi="Arial" w:cs="Arial"/>
          <w:bCs/>
          <w:sz w:val="20"/>
          <w:szCs w:val="20"/>
        </w:rPr>
        <w:t>Ponudnik mora izkazati, da je imel v zadnjih treh poslovnih letih (201</w:t>
      </w:r>
      <w:r w:rsidR="00341AE6">
        <w:rPr>
          <w:rFonts w:ascii="Arial" w:hAnsi="Arial" w:cs="Arial"/>
          <w:bCs/>
          <w:sz w:val="20"/>
          <w:szCs w:val="20"/>
        </w:rPr>
        <w:t>9</w:t>
      </w:r>
      <w:r w:rsidRPr="00362298">
        <w:rPr>
          <w:rFonts w:ascii="Arial" w:hAnsi="Arial" w:cs="Arial"/>
          <w:bCs/>
          <w:sz w:val="20"/>
          <w:szCs w:val="20"/>
        </w:rPr>
        <w:t>, 20</w:t>
      </w:r>
      <w:r w:rsidR="00341AE6">
        <w:rPr>
          <w:rFonts w:ascii="Arial" w:hAnsi="Arial" w:cs="Arial"/>
          <w:bCs/>
          <w:sz w:val="20"/>
          <w:szCs w:val="20"/>
        </w:rPr>
        <w:t>20</w:t>
      </w:r>
      <w:r w:rsidRPr="00362298">
        <w:rPr>
          <w:rFonts w:ascii="Arial" w:hAnsi="Arial" w:cs="Arial"/>
          <w:bCs/>
          <w:sz w:val="20"/>
          <w:szCs w:val="20"/>
        </w:rPr>
        <w:t>, 202</w:t>
      </w:r>
      <w:r w:rsidR="00341AE6">
        <w:rPr>
          <w:rFonts w:ascii="Arial" w:hAnsi="Arial" w:cs="Arial"/>
          <w:bCs/>
          <w:sz w:val="20"/>
          <w:szCs w:val="20"/>
        </w:rPr>
        <w:t>1</w:t>
      </w:r>
      <w:r w:rsidRPr="00362298">
        <w:rPr>
          <w:rFonts w:ascii="Arial" w:hAnsi="Arial" w:cs="Arial"/>
          <w:bCs/>
          <w:sz w:val="20"/>
          <w:szCs w:val="20"/>
        </w:rPr>
        <w:t xml:space="preserve">) povprečni  </w:t>
      </w:r>
      <w:r w:rsidRPr="00B765F0">
        <w:rPr>
          <w:rFonts w:ascii="Arial" w:hAnsi="Arial" w:cs="Arial"/>
          <w:bCs/>
          <w:sz w:val="20"/>
          <w:szCs w:val="20"/>
        </w:rPr>
        <w:t xml:space="preserve">letni prihodek od prodaje najmanj </w:t>
      </w:r>
      <w:r w:rsidR="00E1502B" w:rsidRPr="00B765F0">
        <w:rPr>
          <w:rFonts w:ascii="Arial" w:hAnsi="Arial" w:cs="Arial"/>
          <w:bCs/>
          <w:sz w:val="20"/>
          <w:szCs w:val="20"/>
        </w:rPr>
        <w:t>4</w:t>
      </w:r>
      <w:r w:rsidRPr="00B765F0">
        <w:rPr>
          <w:rFonts w:ascii="Arial" w:hAnsi="Arial" w:cs="Arial"/>
          <w:bCs/>
          <w:sz w:val="20"/>
          <w:szCs w:val="20"/>
        </w:rPr>
        <w:t>00.000,00 EUR.</w:t>
      </w:r>
    </w:p>
    <w:p w14:paraId="4D134838" w14:textId="77777777" w:rsidR="00203E41" w:rsidRPr="005D73B0" w:rsidRDefault="00203E41" w:rsidP="00203E41">
      <w:pPr>
        <w:jc w:val="both"/>
        <w:rPr>
          <w:rFonts w:ascii="Arial" w:hAnsi="Arial" w:cs="Arial"/>
          <w:sz w:val="20"/>
          <w:szCs w:val="20"/>
        </w:rPr>
      </w:pPr>
    </w:p>
    <w:p w14:paraId="77C6680E" w14:textId="77777777" w:rsidR="00203E41" w:rsidRPr="005D73B0" w:rsidRDefault="00203E41" w:rsidP="00203E41">
      <w:pPr>
        <w:pStyle w:val="Telobesedila31"/>
        <w:rPr>
          <w:rFonts w:ascii="Arial" w:hAnsi="Arial" w:cs="Arial"/>
          <w:sz w:val="20"/>
          <w:szCs w:val="20"/>
        </w:rPr>
      </w:pPr>
      <w:r w:rsidRPr="005D73B0">
        <w:rPr>
          <w:rFonts w:ascii="Arial" w:hAnsi="Arial" w:cs="Arial"/>
          <w:sz w:val="20"/>
          <w:szCs w:val="20"/>
        </w:rPr>
        <w:t>Kot zadostitev pogoju se ugotavlja zbir zadostitev pogoja vsakega ponudnika oziroma glavnega izvajalca in podizvajalcev, pri čemer morajo vsi ponudniki oziroma glavni izvajalec in podizvajalci skupaj pogoju zadostiti 100%.</w:t>
      </w:r>
    </w:p>
    <w:p w14:paraId="1192C784" w14:textId="77777777" w:rsidR="00203E41" w:rsidRPr="005D73B0" w:rsidRDefault="00203E41" w:rsidP="00203E41">
      <w:pPr>
        <w:pStyle w:val="Telobesedila31"/>
        <w:rPr>
          <w:rFonts w:ascii="Arial" w:hAnsi="Arial" w:cs="Arial"/>
          <w:sz w:val="20"/>
          <w:szCs w:val="20"/>
        </w:rPr>
      </w:pPr>
    </w:p>
    <w:p w14:paraId="46FCD21E" w14:textId="77777777" w:rsidR="00203E41" w:rsidRPr="00DF6E36" w:rsidRDefault="00203E41" w:rsidP="00203E41">
      <w:pPr>
        <w:jc w:val="both"/>
        <w:rPr>
          <w:rFonts w:ascii="Arial" w:eastAsia="Calibri" w:hAnsi="Arial" w:cs="Arial"/>
          <w:b/>
          <w:bCs/>
          <w:sz w:val="20"/>
        </w:rPr>
      </w:pPr>
      <w:r w:rsidRPr="006800B9">
        <w:rPr>
          <w:rFonts w:ascii="Arial" w:hAnsi="Arial" w:cs="Arial"/>
          <w:bCs/>
          <w:sz w:val="20"/>
          <w:szCs w:val="20"/>
        </w:rPr>
        <w:t>Dokazilo: Enotni evropski dokument v zvezi z oddajo javnega naročila – ESPD, ki ga</w:t>
      </w:r>
      <w:r>
        <w:rPr>
          <w:rFonts w:ascii="Arial" w:hAnsi="Arial" w:cs="Arial"/>
          <w:bCs/>
          <w:sz w:val="20"/>
          <w:szCs w:val="20"/>
        </w:rPr>
        <w:t xml:space="preserve"> </w:t>
      </w:r>
      <w:r w:rsidRPr="006800B9">
        <w:rPr>
          <w:rFonts w:ascii="Arial" w:hAnsi="Arial" w:cs="Arial"/>
          <w:bCs/>
          <w:sz w:val="20"/>
          <w:szCs w:val="20"/>
        </w:rPr>
        <w:t xml:space="preserve">gospodarski subjekt izpolni na spletni strani </w:t>
      </w:r>
      <w:hyperlink r:id="rId50" w:history="1">
        <w:r w:rsidRPr="00E56599">
          <w:rPr>
            <w:rStyle w:val="Hiperpovezava"/>
            <w:rFonts w:ascii="Arial" w:hAnsi="Arial" w:cs="Arial"/>
            <w:bCs/>
            <w:sz w:val="20"/>
            <w:szCs w:val="20"/>
          </w:rPr>
          <w:t>http://www.enarocanje.si/_ESPD/</w:t>
        </w:r>
      </w:hyperlink>
      <w:r>
        <w:rPr>
          <w:rFonts w:ascii="Arial" w:hAnsi="Arial" w:cs="Arial"/>
          <w:bCs/>
          <w:sz w:val="20"/>
          <w:szCs w:val="20"/>
        </w:rPr>
        <w:t xml:space="preserve"> in </w:t>
      </w:r>
      <w:r w:rsidRPr="00CA2F52">
        <w:rPr>
          <w:rFonts w:ascii="Arial" w:eastAsia="Calibri" w:hAnsi="Arial" w:cs="Arial"/>
          <w:sz w:val="20"/>
        </w:rPr>
        <w:t>S.BON-1 ali S.BON-1/P ali izkaz poslovnega izida ali izvleček iz bilance stanja ali drugo enakovredno dokazilo.</w:t>
      </w:r>
    </w:p>
    <w:p w14:paraId="4349686A" w14:textId="77777777" w:rsidR="005B0706" w:rsidRPr="005D73B0" w:rsidRDefault="005B0706" w:rsidP="005B0706">
      <w:pPr>
        <w:jc w:val="both"/>
        <w:rPr>
          <w:rFonts w:ascii="Arial" w:hAnsi="Arial" w:cs="Arial"/>
          <w:bCs/>
          <w:sz w:val="20"/>
          <w:szCs w:val="20"/>
        </w:rPr>
      </w:pPr>
    </w:p>
    <w:p w14:paraId="72379042" w14:textId="77777777" w:rsidR="001143A6" w:rsidRPr="005D73B0" w:rsidRDefault="001143A6" w:rsidP="000E580A">
      <w:pPr>
        <w:jc w:val="both"/>
        <w:rPr>
          <w:rFonts w:ascii="Arial" w:hAnsi="Arial" w:cs="Arial"/>
          <w:b/>
          <w:bCs/>
          <w:sz w:val="20"/>
          <w:szCs w:val="20"/>
        </w:rPr>
      </w:pPr>
    </w:p>
    <w:p w14:paraId="58A62771" w14:textId="21557244" w:rsidR="001143A6" w:rsidRPr="00363A69" w:rsidRDefault="001143A6" w:rsidP="00363A69">
      <w:pPr>
        <w:rPr>
          <w:rFonts w:ascii="Arial" w:hAnsi="Arial" w:cs="Arial"/>
          <w:b/>
          <w:bCs/>
        </w:rPr>
      </w:pPr>
      <w:bookmarkStart w:id="11" w:name="_Hlk26601285"/>
      <w:r w:rsidRPr="00363A69">
        <w:rPr>
          <w:rFonts w:ascii="Arial" w:hAnsi="Arial" w:cs="Arial"/>
          <w:b/>
          <w:bCs/>
        </w:rPr>
        <w:t xml:space="preserve">TEHNIČNA IN KADROVSKA SPOSOBNOST </w:t>
      </w:r>
    </w:p>
    <w:p w14:paraId="7943F071" w14:textId="1AEA5DF6" w:rsidR="000E580A" w:rsidRPr="00923804" w:rsidRDefault="000E580A" w:rsidP="00923804">
      <w:pPr>
        <w:pStyle w:val="Odstavekseznama"/>
        <w:ind w:left="0"/>
        <w:jc w:val="both"/>
        <w:rPr>
          <w:rFonts w:ascii="Arial" w:hAnsi="Arial" w:cs="Arial"/>
          <w:b/>
          <w:sz w:val="20"/>
          <w:szCs w:val="20"/>
        </w:rPr>
      </w:pPr>
    </w:p>
    <w:p w14:paraId="0D36EE92" w14:textId="7BA65EE0" w:rsidR="00341AE6" w:rsidRPr="007B767A" w:rsidRDefault="00643A2C" w:rsidP="00E4560E">
      <w:pPr>
        <w:pStyle w:val="Odstavekseznama"/>
        <w:numPr>
          <w:ilvl w:val="1"/>
          <w:numId w:val="24"/>
        </w:numPr>
        <w:ind w:left="0" w:firstLine="0"/>
        <w:jc w:val="both"/>
        <w:rPr>
          <w:rFonts w:ascii="Arial" w:hAnsi="Arial" w:cs="Arial"/>
          <w:bCs/>
          <w:sz w:val="20"/>
          <w:szCs w:val="20"/>
        </w:rPr>
      </w:pPr>
      <w:r w:rsidRPr="007B767A">
        <w:rPr>
          <w:rFonts w:ascii="Arial" w:hAnsi="Arial" w:cs="Arial"/>
          <w:bCs/>
          <w:sz w:val="20"/>
          <w:szCs w:val="20"/>
        </w:rPr>
        <w:t>P</w:t>
      </w:r>
      <w:r w:rsidR="007A4130" w:rsidRPr="007B767A">
        <w:rPr>
          <w:rFonts w:ascii="Arial" w:hAnsi="Arial" w:cs="Arial"/>
          <w:bCs/>
          <w:sz w:val="20"/>
          <w:szCs w:val="20"/>
        </w:rPr>
        <w:t xml:space="preserve">onudnik je v obdobju zadnjih petih (5) let pred objavo tega naročila </w:t>
      </w:r>
      <w:r w:rsidRPr="007B767A">
        <w:rPr>
          <w:rFonts w:ascii="Arial" w:hAnsi="Arial" w:cs="Arial"/>
          <w:bCs/>
          <w:sz w:val="20"/>
          <w:szCs w:val="20"/>
        </w:rPr>
        <w:t xml:space="preserve">uspešno izvedel (kar pomeni kakovostno, strokovno in pravočasno) </w:t>
      </w:r>
      <w:r w:rsidR="007B767A" w:rsidRPr="007B767A">
        <w:rPr>
          <w:rFonts w:ascii="Arial" w:hAnsi="Arial" w:cs="Arial"/>
          <w:bCs/>
          <w:sz w:val="20"/>
          <w:szCs w:val="20"/>
        </w:rPr>
        <w:t>dela</w:t>
      </w:r>
      <w:r w:rsidR="002E7A5F" w:rsidRPr="007B767A">
        <w:rPr>
          <w:rFonts w:ascii="Arial" w:hAnsi="Arial" w:cs="Arial"/>
          <w:bCs/>
          <w:sz w:val="20"/>
          <w:szCs w:val="20"/>
        </w:rPr>
        <w:t xml:space="preserve">, </w:t>
      </w:r>
      <w:r w:rsidR="00C7545C" w:rsidRPr="007B767A">
        <w:rPr>
          <w:rFonts w:ascii="Arial" w:hAnsi="Arial" w:cs="Arial"/>
          <w:bCs/>
          <w:sz w:val="20"/>
          <w:szCs w:val="20"/>
        </w:rPr>
        <w:t xml:space="preserve">ki </w:t>
      </w:r>
      <w:r w:rsidR="007B767A" w:rsidRPr="007B767A">
        <w:rPr>
          <w:rFonts w:ascii="Arial" w:hAnsi="Arial" w:cs="Arial"/>
          <w:bCs/>
          <w:sz w:val="20"/>
          <w:szCs w:val="20"/>
        </w:rPr>
        <w:t>so</w:t>
      </w:r>
      <w:r w:rsidR="00C7545C" w:rsidRPr="007B767A">
        <w:rPr>
          <w:rFonts w:ascii="Arial" w:hAnsi="Arial" w:cs="Arial"/>
          <w:bCs/>
          <w:sz w:val="20"/>
          <w:szCs w:val="20"/>
        </w:rPr>
        <w:t xml:space="preserve"> po naravi in pogojih podobna</w:t>
      </w:r>
      <w:r w:rsidR="007B767A" w:rsidRPr="007B767A">
        <w:rPr>
          <w:rFonts w:ascii="Arial" w:hAnsi="Arial" w:cs="Arial"/>
          <w:bCs/>
          <w:sz w:val="20"/>
          <w:szCs w:val="20"/>
        </w:rPr>
        <w:t xml:space="preserve"> razpisanim</w:t>
      </w:r>
      <w:r w:rsidR="007B767A">
        <w:rPr>
          <w:rFonts w:ascii="Arial" w:hAnsi="Arial" w:cs="Arial"/>
          <w:bCs/>
          <w:sz w:val="20"/>
          <w:szCs w:val="20"/>
        </w:rPr>
        <w:t xml:space="preserve">, to je </w:t>
      </w:r>
      <w:r w:rsidR="007B767A" w:rsidRPr="007B767A">
        <w:rPr>
          <w:rFonts w:ascii="Arial" w:hAnsi="Arial" w:cs="Arial"/>
          <w:bCs/>
          <w:sz w:val="20"/>
          <w:szCs w:val="20"/>
        </w:rPr>
        <w:t xml:space="preserve">dobava in </w:t>
      </w:r>
      <w:r w:rsidR="00341AE6" w:rsidRPr="007B767A">
        <w:rPr>
          <w:rFonts w:ascii="Arial" w:hAnsi="Arial" w:cs="Arial"/>
          <w:bCs/>
          <w:sz w:val="20"/>
          <w:szCs w:val="20"/>
        </w:rPr>
        <w:t xml:space="preserve">montaža </w:t>
      </w:r>
      <w:r w:rsidR="00341AE6" w:rsidRPr="000A17F7">
        <w:rPr>
          <w:rFonts w:ascii="Arial" w:hAnsi="Arial" w:cs="Arial"/>
          <w:bCs/>
          <w:sz w:val="20"/>
          <w:szCs w:val="20"/>
        </w:rPr>
        <w:t xml:space="preserve">opreme </w:t>
      </w:r>
      <w:r w:rsidR="00C7545C" w:rsidRPr="000A17F7">
        <w:rPr>
          <w:rFonts w:ascii="Arial" w:hAnsi="Arial" w:cs="Arial"/>
          <w:bCs/>
          <w:sz w:val="20"/>
          <w:szCs w:val="20"/>
        </w:rPr>
        <w:t>domov za starejše</w:t>
      </w:r>
      <w:r w:rsidR="000A17F7" w:rsidRPr="000A17F7">
        <w:rPr>
          <w:rFonts w:ascii="Arial" w:hAnsi="Arial" w:cs="Arial"/>
          <w:bCs/>
          <w:sz w:val="20"/>
          <w:szCs w:val="20"/>
        </w:rPr>
        <w:t xml:space="preserve">, </w:t>
      </w:r>
      <w:r w:rsidR="00E1502B" w:rsidRPr="000A17F7">
        <w:rPr>
          <w:rFonts w:ascii="Arial" w:hAnsi="Arial" w:cs="Arial"/>
          <w:bCs/>
          <w:sz w:val="20"/>
          <w:szCs w:val="20"/>
        </w:rPr>
        <w:t>bo</w:t>
      </w:r>
      <w:r w:rsidR="002C7406" w:rsidRPr="000A17F7">
        <w:rPr>
          <w:rFonts w:ascii="Arial" w:hAnsi="Arial" w:cs="Arial"/>
          <w:bCs/>
          <w:sz w:val="20"/>
          <w:szCs w:val="20"/>
        </w:rPr>
        <w:t>l</w:t>
      </w:r>
      <w:r w:rsidR="00E1502B" w:rsidRPr="000A17F7">
        <w:rPr>
          <w:rFonts w:ascii="Arial" w:hAnsi="Arial" w:cs="Arial"/>
          <w:bCs/>
          <w:sz w:val="20"/>
          <w:szCs w:val="20"/>
        </w:rPr>
        <w:t>nišnic</w:t>
      </w:r>
      <w:r w:rsidR="00B765F0">
        <w:rPr>
          <w:rFonts w:ascii="Arial" w:hAnsi="Arial" w:cs="Arial"/>
          <w:bCs/>
          <w:sz w:val="20"/>
          <w:szCs w:val="20"/>
        </w:rPr>
        <w:t>e</w:t>
      </w:r>
      <w:r w:rsidR="000A17F7" w:rsidRPr="000A17F7">
        <w:rPr>
          <w:rFonts w:ascii="Arial" w:hAnsi="Arial" w:cs="Arial"/>
          <w:bCs/>
          <w:sz w:val="20"/>
          <w:szCs w:val="20"/>
        </w:rPr>
        <w:t xml:space="preserve"> in podobn</w:t>
      </w:r>
      <w:r w:rsidR="00B765F0">
        <w:rPr>
          <w:rFonts w:ascii="Arial" w:hAnsi="Arial" w:cs="Arial"/>
          <w:bCs/>
          <w:sz w:val="20"/>
          <w:szCs w:val="20"/>
        </w:rPr>
        <w:t>e</w:t>
      </w:r>
      <w:r w:rsidR="000A17F7">
        <w:rPr>
          <w:rFonts w:ascii="Arial" w:hAnsi="Arial" w:cs="Arial"/>
          <w:bCs/>
          <w:sz w:val="20"/>
          <w:szCs w:val="20"/>
        </w:rPr>
        <w:t xml:space="preserve"> javn</w:t>
      </w:r>
      <w:r w:rsidR="00B765F0">
        <w:rPr>
          <w:rFonts w:ascii="Arial" w:hAnsi="Arial" w:cs="Arial"/>
          <w:bCs/>
          <w:sz w:val="20"/>
          <w:szCs w:val="20"/>
        </w:rPr>
        <w:t>e</w:t>
      </w:r>
      <w:r w:rsidR="000A17F7">
        <w:rPr>
          <w:rFonts w:ascii="Arial" w:hAnsi="Arial" w:cs="Arial"/>
          <w:bCs/>
          <w:sz w:val="20"/>
          <w:szCs w:val="20"/>
        </w:rPr>
        <w:t xml:space="preserve"> zavod</w:t>
      </w:r>
      <w:r w:rsidR="00B765F0">
        <w:rPr>
          <w:rFonts w:ascii="Arial" w:hAnsi="Arial" w:cs="Arial"/>
          <w:bCs/>
          <w:sz w:val="20"/>
          <w:szCs w:val="20"/>
        </w:rPr>
        <w:t>e</w:t>
      </w:r>
      <w:r w:rsidR="00341AE6" w:rsidRPr="007B767A">
        <w:rPr>
          <w:rFonts w:ascii="Arial" w:hAnsi="Arial" w:cs="Arial"/>
          <w:bCs/>
          <w:sz w:val="20"/>
          <w:szCs w:val="20"/>
        </w:rPr>
        <w:t>, in sicer:</w:t>
      </w:r>
    </w:p>
    <w:p w14:paraId="0F6B087F" w14:textId="0CEA099F" w:rsidR="00341AE6" w:rsidRPr="000A17F7" w:rsidRDefault="00341AE6" w:rsidP="0026099A">
      <w:pPr>
        <w:pStyle w:val="Odstavekseznama"/>
        <w:numPr>
          <w:ilvl w:val="0"/>
          <w:numId w:val="42"/>
        </w:numPr>
        <w:jc w:val="both"/>
        <w:rPr>
          <w:rFonts w:ascii="Arial" w:hAnsi="Arial" w:cs="Arial"/>
          <w:bCs/>
          <w:sz w:val="20"/>
          <w:szCs w:val="20"/>
        </w:rPr>
      </w:pPr>
      <w:r w:rsidRPr="000A17F7">
        <w:rPr>
          <w:rFonts w:ascii="Arial" w:hAnsi="Arial" w:cs="Arial"/>
          <w:bCs/>
          <w:sz w:val="20"/>
          <w:szCs w:val="20"/>
        </w:rPr>
        <w:t xml:space="preserve">najmanj dva referenčna objekta, vsako v vrednosti </w:t>
      </w:r>
      <w:r w:rsidR="002C7406" w:rsidRPr="000A17F7">
        <w:rPr>
          <w:rFonts w:ascii="Arial" w:hAnsi="Arial" w:cs="Arial"/>
          <w:bCs/>
          <w:sz w:val="20"/>
          <w:szCs w:val="20"/>
        </w:rPr>
        <w:t>20</w:t>
      </w:r>
      <w:r w:rsidRPr="000A17F7">
        <w:rPr>
          <w:rFonts w:ascii="Arial" w:hAnsi="Arial" w:cs="Arial"/>
          <w:bCs/>
          <w:sz w:val="20"/>
          <w:szCs w:val="20"/>
        </w:rPr>
        <w:t>0.000,00 EUR z DDV ali</w:t>
      </w:r>
    </w:p>
    <w:p w14:paraId="18319F1F" w14:textId="0783098F" w:rsidR="00341AE6" w:rsidRPr="000A17F7" w:rsidRDefault="00341AE6" w:rsidP="0026099A">
      <w:pPr>
        <w:pStyle w:val="Odstavekseznama"/>
        <w:numPr>
          <w:ilvl w:val="0"/>
          <w:numId w:val="42"/>
        </w:numPr>
        <w:jc w:val="both"/>
        <w:rPr>
          <w:rFonts w:ascii="Arial" w:hAnsi="Arial" w:cs="Arial"/>
          <w:bCs/>
          <w:sz w:val="20"/>
          <w:szCs w:val="20"/>
        </w:rPr>
      </w:pPr>
      <w:r w:rsidRPr="000A17F7">
        <w:rPr>
          <w:rFonts w:ascii="Arial" w:hAnsi="Arial" w:cs="Arial"/>
          <w:bCs/>
          <w:sz w:val="20"/>
          <w:szCs w:val="20"/>
        </w:rPr>
        <w:t xml:space="preserve">najmanj en referenčni objekt v vrednosti </w:t>
      </w:r>
      <w:r w:rsidR="002C7406" w:rsidRPr="000A17F7">
        <w:rPr>
          <w:rFonts w:ascii="Arial" w:hAnsi="Arial" w:cs="Arial"/>
          <w:bCs/>
          <w:sz w:val="20"/>
          <w:szCs w:val="20"/>
        </w:rPr>
        <w:t>4</w:t>
      </w:r>
      <w:r w:rsidRPr="000A17F7">
        <w:rPr>
          <w:rFonts w:ascii="Arial" w:hAnsi="Arial" w:cs="Arial"/>
          <w:bCs/>
          <w:sz w:val="20"/>
          <w:szCs w:val="20"/>
        </w:rPr>
        <w:t>00.000,00 EUR z DDV.</w:t>
      </w:r>
    </w:p>
    <w:p w14:paraId="3FC90414" w14:textId="77777777" w:rsidR="00D07113" w:rsidRPr="00D07113" w:rsidRDefault="00D07113" w:rsidP="00D07113">
      <w:pPr>
        <w:pStyle w:val="Odstavekseznama"/>
        <w:ind w:left="0"/>
        <w:jc w:val="both"/>
        <w:rPr>
          <w:rFonts w:ascii="Arial" w:hAnsi="Arial" w:cs="Arial"/>
          <w:bCs/>
          <w:sz w:val="20"/>
          <w:szCs w:val="20"/>
        </w:rPr>
      </w:pPr>
    </w:p>
    <w:p w14:paraId="0DF415EE" w14:textId="23E83AFE" w:rsidR="007A4130" w:rsidRPr="005D73B0" w:rsidRDefault="007A4130" w:rsidP="007A4130">
      <w:pPr>
        <w:jc w:val="both"/>
        <w:rPr>
          <w:rFonts w:ascii="Arial" w:hAnsi="Arial" w:cs="Arial"/>
          <w:bCs/>
          <w:strike/>
          <w:sz w:val="20"/>
          <w:szCs w:val="20"/>
        </w:rPr>
      </w:pPr>
      <w:r w:rsidRPr="000835C2">
        <w:rPr>
          <w:rFonts w:ascii="Arial" w:hAnsi="Arial" w:cs="Arial"/>
          <w:bCs/>
          <w:sz w:val="20"/>
          <w:szCs w:val="20"/>
        </w:rPr>
        <w:t xml:space="preserve">Dokazilo: Enotni evropski dokument v zvezi z oddajo javnega naročila – </w:t>
      </w:r>
      <w:r w:rsidR="000835C2" w:rsidRPr="006800B9">
        <w:rPr>
          <w:rFonts w:ascii="Arial" w:hAnsi="Arial" w:cs="Arial"/>
          <w:bCs/>
          <w:sz w:val="20"/>
          <w:szCs w:val="20"/>
        </w:rPr>
        <w:t>ESPD, ki ga</w:t>
      </w:r>
      <w:r w:rsidR="000835C2">
        <w:rPr>
          <w:rFonts w:ascii="Arial" w:hAnsi="Arial" w:cs="Arial"/>
          <w:bCs/>
          <w:sz w:val="20"/>
          <w:szCs w:val="20"/>
        </w:rPr>
        <w:t xml:space="preserve"> </w:t>
      </w:r>
      <w:r w:rsidR="000835C2" w:rsidRPr="006800B9">
        <w:rPr>
          <w:rFonts w:ascii="Arial" w:hAnsi="Arial" w:cs="Arial"/>
          <w:bCs/>
          <w:sz w:val="20"/>
          <w:szCs w:val="20"/>
        </w:rPr>
        <w:t xml:space="preserve">gospodarski subjekt izpolni na spletni strani </w:t>
      </w:r>
      <w:hyperlink r:id="rId51" w:history="1">
        <w:r w:rsidR="000835C2" w:rsidRPr="00E56599">
          <w:rPr>
            <w:rStyle w:val="Hiperpovezava"/>
            <w:rFonts w:ascii="Arial" w:hAnsi="Arial" w:cs="Arial"/>
            <w:bCs/>
            <w:sz w:val="20"/>
            <w:szCs w:val="20"/>
          </w:rPr>
          <w:t>http://www.enarocanje.si/_ESPD/</w:t>
        </w:r>
      </w:hyperlink>
      <w:r w:rsidRPr="000835C2">
        <w:rPr>
          <w:rFonts w:ascii="Arial" w:hAnsi="Arial" w:cs="Arial"/>
          <w:bCs/>
          <w:sz w:val="20"/>
          <w:szCs w:val="20"/>
        </w:rPr>
        <w:t xml:space="preserve"> in izpolnjen obrazec št. 7</w:t>
      </w:r>
      <w:r w:rsidR="000835C2">
        <w:rPr>
          <w:rFonts w:ascii="Arial" w:hAnsi="Arial" w:cs="Arial"/>
          <w:bCs/>
          <w:sz w:val="20"/>
          <w:szCs w:val="20"/>
        </w:rPr>
        <w:t xml:space="preserve"> z referenčnimi potrdili.</w:t>
      </w:r>
    </w:p>
    <w:p w14:paraId="67F9F57E" w14:textId="77777777" w:rsidR="007A4130" w:rsidRPr="005D73B0" w:rsidRDefault="007A4130" w:rsidP="007A4130">
      <w:pPr>
        <w:jc w:val="both"/>
        <w:rPr>
          <w:rFonts w:ascii="Arial" w:hAnsi="Arial" w:cs="Arial"/>
          <w:bCs/>
          <w:sz w:val="20"/>
          <w:szCs w:val="20"/>
        </w:rPr>
      </w:pPr>
    </w:p>
    <w:p w14:paraId="45C5262F" w14:textId="14CC6AAE" w:rsidR="0077397B" w:rsidRPr="00E75F60" w:rsidRDefault="00643A2C" w:rsidP="00E716B7">
      <w:pPr>
        <w:pStyle w:val="Odstavekseznama"/>
        <w:numPr>
          <w:ilvl w:val="1"/>
          <w:numId w:val="24"/>
        </w:numPr>
        <w:ind w:left="0" w:firstLine="0"/>
        <w:jc w:val="both"/>
        <w:rPr>
          <w:rFonts w:ascii="Arial" w:hAnsi="Arial" w:cs="Arial"/>
          <w:bCs/>
          <w:sz w:val="20"/>
          <w:szCs w:val="20"/>
        </w:rPr>
      </w:pPr>
      <w:bookmarkStart w:id="12" w:name="_Hlk108001895"/>
      <w:r w:rsidRPr="00E75F60">
        <w:rPr>
          <w:rFonts w:ascii="Arial" w:hAnsi="Arial" w:cs="Arial"/>
          <w:b/>
          <w:sz w:val="20"/>
          <w:szCs w:val="20"/>
        </w:rPr>
        <w:lastRenderedPageBreak/>
        <w:t xml:space="preserve">Ponudnik </w:t>
      </w:r>
      <w:r w:rsidR="0077397B" w:rsidRPr="00E75F60">
        <w:rPr>
          <w:rFonts w:ascii="Arial" w:hAnsi="Arial" w:cs="Arial"/>
          <w:b/>
          <w:sz w:val="20"/>
          <w:szCs w:val="20"/>
        </w:rPr>
        <w:t xml:space="preserve">(v primeru skupne ponudbe vodilni ponudnik ali drugi ponudnik v skupni ponudbi) </w:t>
      </w:r>
      <w:r w:rsidRPr="00E75F60">
        <w:rPr>
          <w:rFonts w:ascii="Arial" w:hAnsi="Arial" w:cs="Arial"/>
          <w:b/>
          <w:sz w:val="20"/>
          <w:szCs w:val="20"/>
        </w:rPr>
        <w:t>mora ime</w:t>
      </w:r>
      <w:r w:rsidR="007B767A" w:rsidRPr="00E75F60">
        <w:rPr>
          <w:rFonts w:ascii="Arial" w:hAnsi="Arial" w:cs="Arial"/>
          <w:b/>
          <w:sz w:val="20"/>
          <w:szCs w:val="20"/>
        </w:rPr>
        <w:t>ti</w:t>
      </w:r>
      <w:r w:rsidRPr="00E75F60">
        <w:rPr>
          <w:rFonts w:ascii="Arial" w:hAnsi="Arial" w:cs="Arial"/>
          <w:b/>
          <w:sz w:val="20"/>
          <w:szCs w:val="20"/>
        </w:rPr>
        <w:t xml:space="preserve"> </w:t>
      </w:r>
      <w:r w:rsidR="002645E1" w:rsidRPr="00E75F60">
        <w:rPr>
          <w:rFonts w:ascii="Arial" w:hAnsi="Arial" w:cs="Arial"/>
          <w:b/>
          <w:sz w:val="20"/>
          <w:szCs w:val="20"/>
        </w:rPr>
        <w:t xml:space="preserve">zaposlenega </w:t>
      </w:r>
      <w:r w:rsidR="0077397B" w:rsidRPr="00E75F60">
        <w:rPr>
          <w:rFonts w:ascii="Arial" w:hAnsi="Arial" w:cs="Arial"/>
          <w:b/>
          <w:sz w:val="20"/>
          <w:szCs w:val="20"/>
        </w:rPr>
        <w:t xml:space="preserve">vodjo </w:t>
      </w:r>
      <w:r w:rsidR="002645E1" w:rsidRPr="00E75F60">
        <w:rPr>
          <w:rFonts w:ascii="Arial" w:hAnsi="Arial" w:cs="Arial"/>
          <w:b/>
          <w:sz w:val="20"/>
          <w:szCs w:val="20"/>
        </w:rPr>
        <w:t xml:space="preserve">projekta z najmanj V. </w:t>
      </w:r>
      <w:r w:rsidR="00C068AE" w:rsidRPr="00E75F60">
        <w:rPr>
          <w:rFonts w:ascii="Arial" w:hAnsi="Arial" w:cs="Arial"/>
          <w:b/>
          <w:sz w:val="20"/>
          <w:szCs w:val="20"/>
        </w:rPr>
        <w:t>s</w:t>
      </w:r>
      <w:r w:rsidR="002645E1" w:rsidRPr="00E75F60">
        <w:rPr>
          <w:rFonts w:ascii="Arial" w:hAnsi="Arial" w:cs="Arial"/>
          <w:b/>
          <w:sz w:val="20"/>
          <w:szCs w:val="20"/>
        </w:rPr>
        <w:t xml:space="preserve">topnjo izobrazbe in z vsaj </w:t>
      </w:r>
      <w:r w:rsidR="00E75F60" w:rsidRPr="00E75F60">
        <w:rPr>
          <w:rFonts w:ascii="Arial" w:hAnsi="Arial" w:cs="Arial"/>
          <w:b/>
          <w:sz w:val="20"/>
          <w:szCs w:val="20"/>
        </w:rPr>
        <w:t>6</w:t>
      </w:r>
      <w:r w:rsidR="002645E1" w:rsidRPr="00E75F60">
        <w:rPr>
          <w:rFonts w:ascii="Arial" w:hAnsi="Arial" w:cs="Arial"/>
          <w:b/>
          <w:sz w:val="20"/>
          <w:szCs w:val="20"/>
        </w:rPr>
        <w:t xml:space="preserve"> letnimi delovnimi izkušnjami na področju predmeta javnega naročila</w:t>
      </w:r>
      <w:bookmarkEnd w:id="12"/>
      <w:r w:rsidR="002645E1" w:rsidRPr="00E75F60">
        <w:rPr>
          <w:rFonts w:ascii="Arial" w:hAnsi="Arial" w:cs="Arial"/>
          <w:b/>
          <w:sz w:val="20"/>
          <w:szCs w:val="20"/>
        </w:rPr>
        <w:t>.</w:t>
      </w:r>
    </w:p>
    <w:p w14:paraId="30DFE52F" w14:textId="77777777" w:rsidR="002645E1" w:rsidRPr="002645E1" w:rsidRDefault="002645E1" w:rsidP="002645E1">
      <w:pPr>
        <w:pStyle w:val="Odstavekseznama"/>
        <w:ind w:left="0"/>
        <w:jc w:val="both"/>
        <w:rPr>
          <w:rFonts w:ascii="Arial" w:hAnsi="Arial" w:cs="Arial"/>
          <w:bCs/>
          <w:sz w:val="20"/>
          <w:szCs w:val="20"/>
        </w:rPr>
      </w:pPr>
    </w:p>
    <w:p w14:paraId="6840B5B9" w14:textId="332FDD92" w:rsidR="001143A6" w:rsidRPr="005D73B0" w:rsidRDefault="001143A6" w:rsidP="000E580A">
      <w:pPr>
        <w:jc w:val="both"/>
        <w:rPr>
          <w:rFonts w:ascii="Arial" w:hAnsi="Arial" w:cs="Arial"/>
          <w:bCs/>
          <w:strike/>
          <w:sz w:val="20"/>
          <w:szCs w:val="20"/>
        </w:rPr>
      </w:pPr>
      <w:r w:rsidRPr="005D73B0">
        <w:rPr>
          <w:rFonts w:ascii="Arial" w:hAnsi="Arial" w:cs="Arial"/>
          <w:bCs/>
          <w:sz w:val="20"/>
          <w:szCs w:val="20"/>
        </w:rPr>
        <w:t xml:space="preserve">Dokazilo: </w:t>
      </w:r>
      <w:r w:rsidR="000835C2" w:rsidRPr="006800B9">
        <w:rPr>
          <w:rFonts w:ascii="Arial" w:hAnsi="Arial" w:cs="Arial"/>
          <w:bCs/>
          <w:sz w:val="20"/>
          <w:szCs w:val="20"/>
        </w:rPr>
        <w:t>ESPD, ki ga</w:t>
      </w:r>
      <w:r w:rsidR="000835C2">
        <w:rPr>
          <w:rFonts w:ascii="Arial" w:hAnsi="Arial" w:cs="Arial"/>
          <w:bCs/>
          <w:sz w:val="20"/>
          <w:szCs w:val="20"/>
        </w:rPr>
        <w:t xml:space="preserve"> </w:t>
      </w:r>
      <w:r w:rsidR="000835C2" w:rsidRPr="006800B9">
        <w:rPr>
          <w:rFonts w:ascii="Arial" w:hAnsi="Arial" w:cs="Arial"/>
          <w:bCs/>
          <w:sz w:val="20"/>
          <w:szCs w:val="20"/>
        </w:rPr>
        <w:t xml:space="preserve">gospodarski subjekt izpolni na spletni strani </w:t>
      </w:r>
      <w:hyperlink r:id="rId52" w:history="1">
        <w:r w:rsidR="000835C2" w:rsidRPr="00E56599">
          <w:rPr>
            <w:rStyle w:val="Hiperpovezava"/>
            <w:rFonts w:ascii="Arial" w:hAnsi="Arial" w:cs="Arial"/>
            <w:bCs/>
            <w:sz w:val="20"/>
            <w:szCs w:val="20"/>
          </w:rPr>
          <w:t>http://www.enarocanje.si/_ESPD/</w:t>
        </w:r>
      </w:hyperlink>
      <w:r w:rsidR="000835C2">
        <w:rPr>
          <w:rStyle w:val="Hiperpovezava"/>
          <w:rFonts w:ascii="Arial" w:hAnsi="Arial" w:cs="Arial"/>
          <w:bCs/>
          <w:sz w:val="20"/>
          <w:szCs w:val="20"/>
        </w:rPr>
        <w:t xml:space="preserve"> </w:t>
      </w:r>
      <w:r w:rsidRPr="005D73B0">
        <w:rPr>
          <w:rFonts w:ascii="Arial" w:hAnsi="Arial" w:cs="Arial"/>
          <w:bCs/>
          <w:sz w:val="20"/>
          <w:szCs w:val="20"/>
        </w:rPr>
        <w:t xml:space="preserve">in </w:t>
      </w:r>
      <w:r w:rsidRPr="00D9557E">
        <w:rPr>
          <w:rFonts w:ascii="Arial" w:hAnsi="Arial" w:cs="Arial"/>
          <w:bCs/>
          <w:sz w:val="20"/>
          <w:szCs w:val="20"/>
        </w:rPr>
        <w:t>izpolnjen obrazec št.</w:t>
      </w:r>
      <w:r w:rsidR="005B0706" w:rsidRPr="00D9557E">
        <w:rPr>
          <w:rFonts w:ascii="Arial" w:hAnsi="Arial" w:cs="Arial"/>
          <w:bCs/>
          <w:sz w:val="20"/>
          <w:szCs w:val="20"/>
        </w:rPr>
        <w:t xml:space="preserve"> </w:t>
      </w:r>
      <w:r w:rsidR="00231F29" w:rsidRPr="00D9557E">
        <w:rPr>
          <w:rFonts w:ascii="Arial" w:hAnsi="Arial" w:cs="Arial"/>
          <w:bCs/>
          <w:sz w:val="20"/>
          <w:szCs w:val="20"/>
        </w:rPr>
        <w:t>8</w:t>
      </w:r>
      <w:r w:rsidR="000835C2" w:rsidRPr="00D9557E">
        <w:rPr>
          <w:rFonts w:ascii="Arial" w:hAnsi="Arial" w:cs="Arial"/>
          <w:bCs/>
          <w:sz w:val="20"/>
          <w:szCs w:val="20"/>
        </w:rPr>
        <w:t>.</w:t>
      </w:r>
    </w:p>
    <w:bookmarkEnd w:id="11"/>
    <w:p w14:paraId="158874DE" w14:textId="77777777" w:rsidR="001143A6" w:rsidRPr="005D73B0" w:rsidRDefault="001143A6" w:rsidP="000E580A">
      <w:pPr>
        <w:jc w:val="both"/>
        <w:rPr>
          <w:rFonts w:ascii="Arial" w:hAnsi="Arial" w:cs="Arial"/>
          <w:bCs/>
          <w:sz w:val="20"/>
          <w:szCs w:val="20"/>
        </w:rPr>
      </w:pPr>
    </w:p>
    <w:p w14:paraId="568B6768" w14:textId="77777777" w:rsidR="001143A6" w:rsidRPr="005D73B0" w:rsidRDefault="001143A6" w:rsidP="000E580A">
      <w:pPr>
        <w:jc w:val="both"/>
        <w:rPr>
          <w:rFonts w:ascii="Arial" w:hAnsi="Arial" w:cs="Arial"/>
          <w:b/>
          <w:bCs/>
          <w:sz w:val="20"/>
          <w:szCs w:val="20"/>
        </w:rPr>
      </w:pPr>
    </w:p>
    <w:p w14:paraId="7FA6D3D7" w14:textId="77777777" w:rsidR="00C1732E" w:rsidRPr="005239D4" w:rsidRDefault="00C1732E" w:rsidP="00C1732E">
      <w:pPr>
        <w:rPr>
          <w:rFonts w:ascii="Arial" w:hAnsi="Arial" w:cs="Arial"/>
          <w:b/>
          <w:bCs/>
        </w:rPr>
      </w:pPr>
      <w:r w:rsidRPr="005239D4">
        <w:rPr>
          <w:rFonts w:ascii="Arial" w:hAnsi="Arial" w:cs="Arial"/>
          <w:b/>
          <w:bCs/>
        </w:rPr>
        <w:t xml:space="preserve">TEMELJNE OKOLJSKE ZAHTEVE </w:t>
      </w:r>
    </w:p>
    <w:p w14:paraId="00BF0148" w14:textId="77777777" w:rsidR="00A06CE6" w:rsidRPr="005239D4" w:rsidRDefault="00A06CE6" w:rsidP="000E580A">
      <w:pPr>
        <w:jc w:val="both"/>
        <w:rPr>
          <w:rFonts w:ascii="Arial" w:hAnsi="Arial" w:cs="Arial"/>
          <w:bCs/>
          <w:sz w:val="20"/>
          <w:szCs w:val="20"/>
        </w:rPr>
      </w:pPr>
    </w:p>
    <w:p w14:paraId="31EE318A" w14:textId="77777777" w:rsidR="00474233" w:rsidRPr="00FE03D1" w:rsidRDefault="00C1732E" w:rsidP="009373F6">
      <w:pPr>
        <w:pStyle w:val="Odstavekseznama"/>
        <w:numPr>
          <w:ilvl w:val="1"/>
          <w:numId w:val="24"/>
        </w:numPr>
        <w:ind w:left="0" w:firstLine="0"/>
        <w:jc w:val="both"/>
        <w:rPr>
          <w:rFonts w:ascii="Arial" w:hAnsi="Arial" w:cs="Arial"/>
          <w:bCs/>
          <w:sz w:val="20"/>
          <w:szCs w:val="20"/>
        </w:rPr>
      </w:pPr>
      <w:r w:rsidRPr="00FE03D1">
        <w:rPr>
          <w:rFonts w:ascii="Arial" w:hAnsi="Arial" w:cs="Arial"/>
          <w:bCs/>
          <w:sz w:val="20"/>
          <w:szCs w:val="20"/>
        </w:rPr>
        <w:t xml:space="preserve">Pri </w:t>
      </w:r>
      <w:r w:rsidR="00474233" w:rsidRPr="00FE03D1">
        <w:rPr>
          <w:rFonts w:ascii="Arial" w:hAnsi="Arial" w:cs="Arial"/>
          <w:bCs/>
          <w:sz w:val="20"/>
          <w:szCs w:val="20"/>
        </w:rPr>
        <w:t>dobavi in montaži opreme</w:t>
      </w:r>
      <w:r w:rsidRPr="00FE03D1">
        <w:rPr>
          <w:rFonts w:ascii="Arial" w:hAnsi="Arial" w:cs="Arial"/>
          <w:bCs/>
          <w:sz w:val="20"/>
          <w:szCs w:val="20"/>
        </w:rPr>
        <w:t xml:space="preserve">, ki je predmet javnega naročila, bo moral ponudnik (izbrani izvajalec) upoštevati temeljne okoljske zahteve v skladu </w:t>
      </w:r>
      <w:r w:rsidR="00474233" w:rsidRPr="00FE03D1">
        <w:rPr>
          <w:rFonts w:ascii="Arial" w:hAnsi="Arial" w:cs="Arial"/>
          <w:bCs/>
          <w:sz w:val="20"/>
          <w:szCs w:val="20"/>
          <w:lang w:val="it-IT"/>
        </w:rPr>
        <w:t xml:space="preserve">z 8. </w:t>
      </w:r>
      <w:proofErr w:type="spellStart"/>
      <w:r w:rsidR="00474233" w:rsidRPr="00FE03D1">
        <w:rPr>
          <w:rFonts w:ascii="Arial" w:hAnsi="Arial" w:cs="Arial"/>
          <w:bCs/>
          <w:sz w:val="20"/>
          <w:szCs w:val="20"/>
          <w:lang w:val="it-IT"/>
        </w:rPr>
        <w:t>točko</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prvega</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odstavka</w:t>
      </w:r>
      <w:proofErr w:type="spellEnd"/>
      <w:r w:rsidR="00474233" w:rsidRPr="00FE03D1">
        <w:rPr>
          <w:rFonts w:ascii="Arial" w:hAnsi="Arial" w:cs="Arial"/>
          <w:bCs/>
          <w:sz w:val="20"/>
          <w:szCs w:val="20"/>
          <w:lang w:val="it-IT"/>
        </w:rPr>
        <w:t xml:space="preserve"> 4. </w:t>
      </w:r>
      <w:proofErr w:type="spellStart"/>
      <w:r w:rsidR="00474233" w:rsidRPr="00FE03D1">
        <w:rPr>
          <w:rFonts w:ascii="Arial" w:hAnsi="Arial" w:cs="Arial"/>
          <w:bCs/>
          <w:sz w:val="20"/>
          <w:szCs w:val="20"/>
          <w:lang w:val="it-IT"/>
        </w:rPr>
        <w:t>člena</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Uredbe</w:t>
      </w:r>
      <w:proofErr w:type="spellEnd"/>
      <w:r w:rsidR="00474233" w:rsidRPr="00FE03D1">
        <w:rPr>
          <w:rFonts w:ascii="Arial" w:hAnsi="Arial" w:cs="Arial"/>
          <w:bCs/>
          <w:sz w:val="20"/>
          <w:szCs w:val="20"/>
          <w:lang w:val="it-IT"/>
        </w:rPr>
        <w:t xml:space="preserve"> o </w:t>
      </w:r>
      <w:proofErr w:type="spellStart"/>
      <w:r w:rsidR="00474233" w:rsidRPr="00FE03D1">
        <w:rPr>
          <w:rFonts w:ascii="Arial" w:hAnsi="Arial" w:cs="Arial"/>
          <w:bCs/>
          <w:sz w:val="20"/>
          <w:szCs w:val="20"/>
          <w:lang w:val="it-IT"/>
        </w:rPr>
        <w:t>zelenem</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javnem</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naročanju</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Uredba</w:t>
      </w:r>
      <w:proofErr w:type="spellEnd"/>
      <w:r w:rsidR="00474233" w:rsidRPr="00FE03D1">
        <w:rPr>
          <w:rFonts w:ascii="Arial" w:hAnsi="Arial" w:cs="Arial"/>
          <w:bCs/>
          <w:sz w:val="20"/>
          <w:szCs w:val="20"/>
          <w:lang w:val="it-IT"/>
        </w:rPr>
        <w:t xml:space="preserve"> o </w:t>
      </w:r>
      <w:proofErr w:type="spellStart"/>
      <w:r w:rsidR="00474233" w:rsidRPr="00FE03D1">
        <w:rPr>
          <w:rFonts w:ascii="Arial" w:hAnsi="Arial" w:cs="Arial"/>
          <w:bCs/>
          <w:sz w:val="20"/>
          <w:szCs w:val="20"/>
          <w:lang w:val="it-IT"/>
        </w:rPr>
        <w:t>ZeJN</w:t>
      </w:r>
      <w:proofErr w:type="spellEnd"/>
      <w:r w:rsidR="00474233" w:rsidRPr="00FE03D1">
        <w:rPr>
          <w:rFonts w:ascii="Arial" w:hAnsi="Arial" w:cs="Arial"/>
          <w:bCs/>
          <w:sz w:val="20"/>
          <w:szCs w:val="20"/>
          <w:lang w:val="it-IT"/>
        </w:rPr>
        <w:t xml:space="preserve">; </w:t>
      </w:r>
      <w:proofErr w:type="spellStart"/>
      <w:r w:rsidR="00474233" w:rsidRPr="00FE03D1">
        <w:rPr>
          <w:rFonts w:ascii="Arial" w:hAnsi="Arial" w:cs="Arial"/>
          <w:bCs/>
          <w:sz w:val="20"/>
          <w:szCs w:val="20"/>
          <w:lang w:val="it-IT"/>
        </w:rPr>
        <w:t>Uradni</w:t>
      </w:r>
      <w:proofErr w:type="spellEnd"/>
      <w:r w:rsidR="00474233" w:rsidRPr="00FE03D1">
        <w:rPr>
          <w:rFonts w:ascii="Arial" w:hAnsi="Arial" w:cs="Arial"/>
          <w:bCs/>
          <w:sz w:val="20"/>
          <w:szCs w:val="20"/>
          <w:lang w:val="it-IT"/>
        </w:rPr>
        <w:t xml:space="preserve"> list RS, </w:t>
      </w:r>
      <w:proofErr w:type="spellStart"/>
      <w:r w:rsidR="00474233" w:rsidRPr="00FE03D1">
        <w:rPr>
          <w:rFonts w:ascii="Arial" w:hAnsi="Arial" w:cs="Arial"/>
          <w:bCs/>
          <w:sz w:val="20"/>
          <w:szCs w:val="20"/>
          <w:lang w:val="it-IT"/>
        </w:rPr>
        <w:t>št</w:t>
      </w:r>
      <w:proofErr w:type="spellEnd"/>
      <w:r w:rsidR="00474233" w:rsidRPr="00FE03D1">
        <w:rPr>
          <w:rFonts w:ascii="Arial" w:hAnsi="Arial" w:cs="Arial"/>
          <w:bCs/>
          <w:sz w:val="20"/>
          <w:szCs w:val="20"/>
          <w:lang w:val="it-IT"/>
        </w:rPr>
        <w:t>. </w:t>
      </w:r>
      <w:hyperlink r:id="rId53" w:tgtFrame="_blank" w:tooltip="Uredba o zelenem javnem naročanju" w:history="1">
        <w:r w:rsidR="00474233" w:rsidRPr="00FE03D1">
          <w:rPr>
            <w:rStyle w:val="Hiperpovezava"/>
            <w:rFonts w:ascii="Arial" w:hAnsi="Arial" w:cs="Arial"/>
            <w:bCs/>
            <w:sz w:val="20"/>
            <w:szCs w:val="20"/>
            <w:lang w:val="it-IT"/>
          </w:rPr>
          <w:t>51/17</w:t>
        </w:r>
      </w:hyperlink>
      <w:r w:rsidR="00474233" w:rsidRPr="00FE03D1">
        <w:rPr>
          <w:rFonts w:ascii="Arial" w:hAnsi="Arial" w:cs="Arial"/>
          <w:bCs/>
          <w:sz w:val="20"/>
          <w:szCs w:val="20"/>
          <w:lang w:val="it-IT"/>
        </w:rPr>
        <w:t>, </w:t>
      </w:r>
      <w:hyperlink r:id="rId54" w:tgtFrame="_blank" w:tooltip="Uredba o spremembah in dopolnitvah Uredbe o zelenem javnem naročanju" w:history="1">
        <w:r w:rsidR="00474233" w:rsidRPr="00FE03D1">
          <w:rPr>
            <w:rStyle w:val="Hiperpovezava"/>
            <w:rFonts w:ascii="Arial" w:hAnsi="Arial" w:cs="Arial"/>
            <w:bCs/>
            <w:sz w:val="20"/>
            <w:szCs w:val="20"/>
            <w:lang w:val="it-IT"/>
          </w:rPr>
          <w:t>64/19</w:t>
        </w:r>
      </w:hyperlink>
      <w:r w:rsidR="00474233" w:rsidRPr="00FE03D1">
        <w:rPr>
          <w:rFonts w:ascii="Arial" w:hAnsi="Arial" w:cs="Arial"/>
          <w:bCs/>
          <w:sz w:val="20"/>
          <w:szCs w:val="20"/>
          <w:lang w:val="it-IT"/>
        </w:rPr>
        <w:t> in </w:t>
      </w:r>
      <w:hyperlink r:id="rId55" w:tgtFrame="_blank" w:tooltip="Uredba o spremembah in dopolnitvah Uredbe o zelenem javnem naročanju" w:history="1">
        <w:r w:rsidR="00474233" w:rsidRPr="00FE03D1">
          <w:rPr>
            <w:rStyle w:val="Hiperpovezava"/>
            <w:rFonts w:ascii="Arial" w:hAnsi="Arial" w:cs="Arial"/>
            <w:bCs/>
            <w:sz w:val="20"/>
            <w:szCs w:val="20"/>
            <w:lang w:val="it-IT"/>
          </w:rPr>
          <w:t>121/21</w:t>
        </w:r>
      </w:hyperlink>
      <w:r w:rsidR="00474233" w:rsidRPr="00FE03D1">
        <w:rPr>
          <w:rFonts w:ascii="Arial" w:hAnsi="Arial" w:cs="Arial"/>
          <w:bCs/>
          <w:sz w:val="20"/>
          <w:szCs w:val="20"/>
          <w:lang w:val="it-IT"/>
        </w:rPr>
        <w:t xml:space="preserve">) in </w:t>
      </w:r>
      <w:proofErr w:type="spellStart"/>
      <w:r w:rsidR="00474233" w:rsidRPr="00FE03D1">
        <w:rPr>
          <w:rFonts w:ascii="Arial" w:hAnsi="Arial" w:cs="Arial"/>
          <w:bCs/>
          <w:sz w:val="20"/>
          <w:szCs w:val="20"/>
          <w:lang w:val="it-IT"/>
        </w:rPr>
        <w:t>sicer</w:t>
      </w:r>
      <w:proofErr w:type="spellEnd"/>
      <w:r w:rsidR="00474233" w:rsidRPr="00FE03D1">
        <w:rPr>
          <w:rFonts w:ascii="Arial" w:hAnsi="Arial" w:cs="Arial"/>
          <w:bCs/>
          <w:sz w:val="20"/>
          <w:szCs w:val="20"/>
          <w:lang w:val="it-IT"/>
        </w:rPr>
        <w:t>:</w:t>
      </w:r>
    </w:p>
    <w:p w14:paraId="34654A85" w14:textId="2B38FF4C" w:rsidR="00474233" w:rsidRPr="00FE03D1" w:rsidRDefault="001027C3" w:rsidP="00474233">
      <w:pPr>
        <w:pStyle w:val="Odstavekseznama"/>
        <w:numPr>
          <w:ilvl w:val="0"/>
          <w:numId w:val="45"/>
        </w:numPr>
        <w:jc w:val="both"/>
        <w:rPr>
          <w:rFonts w:ascii="Arial" w:hAnsi="Arial" w:cs="Arial"/>
          <w:bCs/>
          <w:sz w:val="20"/>
          <w:szCs w:val="20"/>
        </w:rPr>
      </w:pPr>
      <w:proofErr w:type="spellStart"/>
      <w:r w:rsidRPr="00FE03D1">
        <w:rPr>
          <w:rFonts w:ascii="Arial" w:hAnsi="Arial" w:cs="Arial"/>
          <w:bCs/>
          <w:sz w:val="20"/>
          <w:szCs w:val="20"/>
          <w:lang w:val="it-IT"/>
        </w:rPr>
        <w:t>les</w:t>
      </w:r>
      <w:proofErr w:type="spellEnd"/>
      <w:r w:rsidRPr="00FE03D1">
        <w:rPr>
          <w:rFonts w:ascii="Arial" w:hAnsi="Arial" w:cs="Arial"/>
          <w:bCs/>
          <w:sz w:val="20"/>
          <w:szCs w:val="20"/>
          <w:lang w:val="it-IT"/>
        </w:rPr>
        <w:t xml:space="preserve"> in materiali na </w:t>
      </w:r>
      <w:proofErr w:type="spellStart"/>
      <w:r w:rsidRPr="00FE03D1">
        <w:rPr>
          <w:rFonts w:ascii="Arial" w:hAnsi="Arial" w:cs="Arial"/>
          <w:bCs/>
          <w:sz w:val="20"/>
          <w:szCs w:val="20"/>
          <w:lang w:val="it-IT"/>
        </w:rPr>
        <w:t>njegovi</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osnovi</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morajo</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izvirati</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iz</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zakonitih</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virov</w:t>
      </w:r>
      <w:proofErr w:type="spellEnd"/>
      <w:r w:rsidRPr="00FE03D1">
        <w:rPr>
          <w:rFonts w:ascii="Arial" w:hAnsi="Arial" w:cs="Arial"/>
          <w:bCs/>
          <w:sz w:val="20"/>
          <w:szCs w:val="20"/>
          <w:lang w:val="it-IT"/>
        </w:rPr>
        <w:t>,</w:t>
      </w:r>
    </w:p>
    <w:p w14:paraId="44A6C58D" w14:textId="31CE3AE4" w:rsidR="001027C3" w:rsidRPr="00FE03D1" w:rsidRDefault="001027C3" w:rsidP="00474233">
      <w:pPr>
        <w:pStyle w:val="Odstavekseznama"/>
        <w:numPr>
          <w:ilvl w:val="0"/>
          <w:numId w:val="45"/>
        </w:numPr>
        <w:jc w:val="both"/>
        <w:rPr>
          <w:rFonts w:ascii="Arial" w:hAnsi="Arial" w:cs="Arial"/>
          <w:bCs/>
          <w:sz w:val="20"/>
          <w:szCs w:val="20"/>
          <w:lang w:val="it-IT"/>
        </w:rPr>
      </w:pPr>
      <w:proofErr w:type="spellStart"/>
      <w:r w:rsidRPr="00FE03D1">
        <w:rPr>
          <w:rFonts w:ascii="Arial" w:hAnsi="Arial" w:cs="Arial"/>
          <w:bCs/>
          <w:sz w:val="20"/>
          <w:szCs w:val="20"/>
          <w:lang w:val="it-IT"/>
        </w:rPr>
        <w:t>delež</w:t>
      </w:r>
      <w:proofErr w:type="spellEnd"/>
      <w:r w:rsidRPr="00FE03D1">
        <w:rPr>
          <w:rFonts w:ascii="Arial" w:hAnsi="Arial" w:cs="Arial"/>
          <w:bCs/>
          <w:sz w:val="20"/>
          <w:szCs w:val="20"/>
          <w:lang w:val="it-IT"/>
        </w:rPr>
        <w:t xml:space="preserve"> lesa ali </w:t>
      </w:r>
      <w:proofErr w:type="spellStart"/>
      <w:r w:rsidRPr="00FE03D1">
        <w:rPr>
          <w:rFonts w:ascii="Arial" w:hAnsi="Arial" w:cs="Arial"/>
          <w:bCs/>
          <w:sz w:val="20"/>
          <w:szCs w:val="20"/>
          <w:lang w:val="it-IT"/>
        </w:rPr>
        <w:t>lesnih</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tvoriv</w:t>
      </w:r>
      <w:proofErr w:type="spellEnd"/>
      <w:r w:rsidRPr="00FE03D1">
        <w:rPr>
          <w:rFonts w:ascii="Arial" w:hAnsi="Arial" w:cs="Arial"/>
          <w:bCs/>
          <w:sz w:val="20"/>
          <w:szCs w:val="20"/>
          <w:lang w:val="it-IT"/>
        </w:rPr>
        <w:t xml:space="preserve"> v </w:t>
      </w:r>
      <w:proofErr w:type="spellStart"/>
      <w:r w:rsidRPr="00FE03D1">
        <w:rPr>
          <w:rFonts w:ascii="Arial" w:hAnsi="Arial" w:cs="Arial"/>
          <w:bCs/>
          <w:sz w:val="20"/>
          <w:szCs w:val="20"/>
          <w:lang w:val="it-IT"/>
        </w:rPr>
        <w:t>pohištvu</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znaša</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najmanj</w:t>
      </w:r>
      <w:proofErr w:type="spellEnd"/>
      <w:r w:rsidRPr="00FE03D1">
        <w:rPr>
          <w:rFonts w:ascii="Arial" w:hAnsi="Arial" w:cs="Arial"/>
          <w:bCs/>
          <w:sz w:val="20"/>
          <w:szCs w:val="20"/>
          <w:lang w:val="it-IT"/>
        </w:rPr>
        <w:t xml:space="preserve"> 70 % </w:t>
      </w:r>
      <w:proofErr w:type="spellStart"/>
      <w:r w:rsidRPr="00FE03D1">
        <w:rPr>
          <w:rFonts w:ascii="Arial" w:hAnsi="Arial" w:cs="Arial"/>
          <w:bCs/>
          <w:sz w:val="20"/>
          <w:szCs w:val="20"/>
          <w:lang w:val="it-IT"/>
        </w:rPr>
        <w:t>prostornine</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uporabljenih</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materialov</w:t>
      </w:r>
      <w:proofErr w:type="spellEnd"/>
      <w:r w:rsidRPr="00FE03D1">
        <w:rPr>
          <w:rFonts w:ascii="Arial" w:hAnsi="Arial" w:cs="Arial"/>
          <w:bCs/>
          <w:sz w:val="20"/>
          <w:szCs w:val="20"/>
          <w:lang w:val="it-IT"/>
        </w:rPr>
        <w:t xml:space="preserve"> za </w:t>
      </w:r>
      <w:proofErr w:type="spellStart"/>
      <w:r w:rsidRPr="00FE03D1">
        <w:rPr>
          <w:rFonts w:ascii="Arial" w:hAnsi="Arial" w:cs="Arial"/>
          <w:bCs/>
          <w:sz w:val="20"/>
          <w:szCs w:val="20"/>
          <w:lang w:val="it-IT"/>
        </w:rPr>
        <w:t>izdelavo</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pohištva</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razen</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če</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predpis</w:t>
      </w:r>
      <w:proofErr w:type="spellEnd"/>
      <w:r w:rsidRPr="00FE03D1">
        <w:rPr>
          <w:rFonts w:ascii="Arial" w:hAnsi="Arial" w:cs="Arial"/>
          <w:bCs/>
          <w:sz w:val="20"/>
          <w:szCs w:val="20"/>
          <w:lang w:val="it-IT"/>
        </w:rPr>
        <w:t xml:space="preserve"> ali </w:t>
      </w:r>
      <w:proofErr w:type="spellStart"/>
      <w:r w:rsidRPr="00FE03D1">
        <w:rPr>
          <w:rFonts w:ascii="Arial" w:hAnsi="Arial" w:cs="Arial"/>
          <w:bCs/>
          <w:sz w:val="20"/>
          <w:szCs w:val="20"/>
          <w:lang w:val="it-IT"/>
        </w:rPr>
        <w:t>namen</w:t>
      </w:r>
      <w:proofErr w:type="spellEnd"/>
      <w:r w:rsidRPr="00FE03D1">
        <w:rPr>
          <w:rFonts w:ascii="Arial" w:hAnsi="Arial" w:cs="Arial"/>
          <w:bCs/>
          <w:sz w:val="20"/>
          <w:szCs w:val="20"/>
          <w:lang w:val="it-IT"/>
        </w:rPr>
        <w:t xml:space="preserve"> </w:t>
      </w:r>
      <w:proofErr w:type="spellStart"/>
      <w:r w:rsidRPr="00FE03D1">
        <w:rPr>
          <w:rFonts w:ascii="Arial" w:hAnsi="Arial" w:cs="Arial"/>
          <w:bCs/>
          <w:sz w:val="20"/>
          <w:szCs w:val="20"/>
          <w:lang w:val="it-IT"/>
        </w:rPr>
        <w:t>uporabe</w:t>
      </w:r>
      <w:proofErr w:type="spellEnd"/>
      <w:r w:rsidRPr="00FE03D1">
        <w:rPr>
          <w:rFonts w:ascii="Arial" w:hAnsi="Arial" w:cs="Arial"/>
          <w:bCs/>
          <w:sz w:val="20"/>
          <w:szCs w:val="20"/>
          <w:lang w:val="it-IT"/>
        </w:rPr>
        <w:t xml:space="preserve"> to </w:t>
      </w:r>
      <w:proofErr w:type="spellStart"/>
      <w:r w:rsidRPr="00FE03D1">
        <w:rPr>
          <w:rFonts w:ascii="Arial" w:hAnsi="Arial" w:cs="Arial"/>
          <w:bCs/>
          <w:sz w:val="20"/>
          <w:szCs w:val="20"/>
          <w:lang w:val="it-IT"/>
        </w:rPr>
        <w:t>prepoveduje</w:t>
      </w:r>
      <w:proofErr w:type="spellEnd"/>
      <w:r w:rsidRPr="00FE03D1">
        <w:rPr>
          <w:rFonts w:ascii="Arial" w:hAnsi="Arial" w:cs="Arial"/>
          <w:bCs/>
          <w:sz w:val="20"/>
          <w:szCs w:val="20"/>
          <w:lang w:val="it-IT"/>
        </w:rPr>
        <w:t xml:space="preserve"> ali </w:t>
      </w:r>
      <w:proofErr w:type="spellStart"/>
      <w:r w:rsidRPr="00FE03D1">
        <w:rPr>
          <w:rFonts w:ascii="Arial" w:hAnsi="Arial" w:cs="Arial"/>
          <w:bCs/>
          <w:sz w:val="20"/>
          <w:szCs w:val="20"/>
          <w:lang w:val="it-IT"/>
        </w:rPr>
        <w:t>onemogoč</w:t>
      </w:r>
      <w:r w:rsidR="00C068AE">
        <w:rPr>
          <w:rFonts w:ascii="Arial" w:hAnsi="Arial" w:cs="Arial"/>
          <w:bCs/>
          <w:sz w:val="20"/>
          <w:szCs w:val="20"/>
          <w:lang w:val="it-IT"/>
        </w:rPr>
        <w:t>a</w:t>
      </w:r>
      <w:proofErr w:type="spellEnd"/>
      <w:r w:rsidR="00C068AE">
        <w:rPr>
          <w:rFonts w:ascii="Arial" w:hAnsi="Arial" w:cs="Arial"/>
          <w:bCs/>
          <w:sz w:val="20"/>
          <w:szCs w:val="20"/>
          <w:lang w:val="it-IT"/>
        </w:rPr>
        <w:t>.</w:t>
      </w:r>
    </w:p>
    <w:p w14:paraId="16ED8CAC" w14:textId="6A50780E" w:rsidR="00C1732E" w:rsidRPr="00474233" w:rsidRDefault="00474233" w:rsidP="00474233">
      <w:pPr>
        <w:pStyle w:val="Odstavekseznama"/>
        <w:ind w:left="0"/>
        <w:jc w:val="both"/>
        <w:rPr>
          <w:rFonts w:ascii="Arial" w:hAnsi="Arial" w:cs="Arial"/>
          <w:b/>
          <w:bCs/>
          <w:sz w:val="20"/>
          <w:szCs w:val="20"/>
        </w:rPr>
      </w:pPr>
      <w:proofErr w:type="spellStart"/>
      <w:r w:rsidRPr="00474233">
        <w:rPr>
          <w:rFonts w:ascii="Arial" w:hAnsi="Arial" w:cs="Arial"/>
          <w:bCs/>
          <w:sz w:val="20"/>
          <w:szCs w:val="20"/>
          <w:lang w:val="it-IT"/>
        </w:rPr>
        <w:t>Natančnejšo</w:t>
      </w:r>
      <w:proofErr w:type="spellEnd"/>
      <w:r w:rsidRPr="00474233">
        <w:rPr>
          <w:rFonts w:ascii="Arial" w:hAnsi="Arial" w:cs="Arial"/>
          <w:bCs/>
          <w:sz w:val="20"/>
          <w:szCs w:val="20"/>
          <w:lang w:val="it-IT"/>
        </w:rPr>
        <w:t xml:space="preserve"> </w:t>
      </w:r>
      <w:proofErr w:type="spellStart"/>
      <w:r w:rsidRPr="00474233">
        <w:rPr>
          <w:rFonts w:ascii="Arial" w:hAnsi="Arial" w:cs="Arial"/>
          <w:bCs/>
          <w:sz w:val="20"/>
          <w:szCs w:val="20"/>
          <w:lang w:val="it-IT"/>
        </w:rPr>
        <w:t>opredelitev</w:t>
      </w:r>
      <w:proofErr w:type="spellEnd"/>
      <w:r w:rsidRPr="00474233">
        <w:rPr>
          <w:rFonts w:ascii="Arial" w:hAnsi="Arial" w:cs="Arial"/>
          <w:bCs/>
          <w:sz w:val="20"/>
          <w:szCs w:val="20"/>
          <w:lang w:val="it-IT"/>
        </w:rPr>
        <w:t xml:space="preserve"> tega </w:t>
      </w:r>
      <w:proofErr w:type="spellStart"/>
      <w:r w:rsidRPr="00474233">
        <w:rPr>
          <w:rFonts w:ascii="Arial" w:hAnsi="Arial" w:cs="Arial"/>
          <w:bCs/>
          <w:sz w:val="20"/>
          <w:szCs w:val="20"/>
          <w:lang w:val="it-IT"/>
        </w:rPr>
        <w:t>predmeta</w:t>
      </w:r>
      <w:proofErr w:type="spellEnd"/>
      <w:r w:rsidRPr="00474233">
        <w:rPr>
          <w:rFonts w:ascii="Arial" w:hAnsi="Arial" w:cs="Arial"/>
          <w:bCs/>
          <w:sz w:val="20"/>
          <w:szCs w:val="20"/>
          <w:lang w:val="it-IT"/>
        </w:rPr>
        <w:t xml:space="preserve"> </w:t>
      </w:r>
      <w:proofErr w:type="spellStart"/>
      <w:r w:rsidRPr="00474233">
        <w:rPr>
          <w:rFonts w:ascii="Arial" w:hAnsi="Arial" w:cs="Arial"/>
          <w:bCs/>
          <w:sz w:val="20"/>
          <w:szCs w:val="20"/>
          <w:lang w:val="it-IT"/>
        </w:rPr>
        <w:t>določa</w:t>
      </w:r>
      <w:proofErr w:type="spellEnd"/>
      <w:r w:rsidRPr="00474233">
        <w:rPr>
          <w:rFonts w:ascii="Arial" w:hAnsi="Arial" w:cs="Arial"/>
          <w:bCs/>
          <w:sz w:val="20"/>
          <w:szCs w:val="20"/>
          <w:lang w:val="it-IT"/>
        </w:rPr>
        <w:t xml:space="preserve"> 26. </w:t>
      </w:r>
      <w:proofErr w:type="spellStart"/>
      <w:r w:rsidRPr="00474233">
        <w:rPr>
          <w:rFonts w:ascii="Arial" w:hAnsi="Arial" w:cs="Arial"/>
          <w:bCs/>
          <w:sz w:val="20"/>
          <w:szCs w:val="20"/>
          <w:lang w:val="it-IT"/>
        </w:rPr>
        <w:t>točka</w:t>
      </w:r>
      <w:proofErr w:type="spellEnd"/>
      <w:r w:rsidRPr="00474233">
        <w:rPr>
          <w:rFonts w:ascii="Arial" w:hAnsi="Arial" w:cs="Arial"/>
          <w:bCs/>
          <w:sz w:val="20"/>
          <w:szCs w:val="20"/>
          <w:lang w:val="it-IT"/>
        </w:rPr>
        <w:t xml:space="preserve"> </w:t>
      </w:r>
      <w:proofErr w:type="spellStart"/>
      <w:r w:rsidRPr="00474233">
        <w:rPr>
          <w:rFonts w:ascii="Arial" w:hAnsi="Arial" w:cs="Arial"/>
          <w:bCs/>
          <w:sz w:val="20"/>
          <w:szCs w:val="20"/>
          <w:lang w:val="it-IT"/>
        </w:rPr>
        <w:t>Priloge</w:t>
      </w:r>
      <w:proofErr w:type="spellEnd"/>
      <w:r w:rsidRPr="00474233">
        <w:rPr>
          <w:rFonts w:ascii="Arial" w:hAnsi="Arial" w:cs="Arial"/>
          <w:bCs/>
          <w:sz w:val="20"/>
          <w:szCs w:val="20"/>
          <w:lang w:val="it-IT"/>
        </w:rPr>
        <w:t xml:space="preserve"> 1 </w:t>
      </w:r>
      <w:proofErr w:type="spellStart"/>
      <w:r w:rsidRPr="00474233">
        <w:rPr>
          <w:rFonts w:ascii="Arial" w:hAnsi="Arial" w:cs="Arial"/>
          <w:bCs/>
          <w:sz w:val="20"/>
          <w:szCs w:val="20"/>
          <w:lang w:val="it-IT"/>
        </w:rPr>
        <w:t>Uredbe</w:t>
      </w:r>
      <w:proofErr w:type="spellEnd"/>
      <w:r w:rsidRPr="00474233">
        <w:rPr>
          <w:rFonts w:ascii="Arial" w:hAnsi="Arial" w:cs="Arial"/>
          <w:bCs/>
          <w:sz w:val="20"/>
          <w:szCs w:val="20"/>
          <w:lang w:val="it-IT"/>
        </w:rPr>
        <w:t xml:space="preserve"> o </w:t>
      </w:r>
      <w:proofErr w:type="spellStart"/>
      <w:r w:rsidRPr="00474233">
        <w:rPr>
          <w:rFonts w:ascii="Arial" w:hAnsi="Arial" w:cs="Arial"/>
          <w:bCs/>
          <w:sz w:val="20"/>
          <w:szCs w:val="20"/>
          <w:lang w:val="it-IT"/>
        </w:rPr>
        <w:t>ZeJN</w:t>
      </w:r>
      <w:proofErr w:type="spellEnd"/>
      <w:r w:rsidRPr="00474233">
        <w:rPr>
          <w:rFonts w:ascii="Arial" w:hAnsi="Arial" w:cs="Arial"/>
          <w:bCs/>
          <w:sz w:val="20"/>
          <w:szCs w:val="20"/>
          <w:lang w:val="it-IT"/>
        </w:rPr>
        <w:t>.</w:t>
      </w:r>
    </w:p>
    <w:p w14:paraId="25E30929" w14:textId="77777777" w:rsidR="00474233" w:rsidRPr="00474233" w:rsidRDefault="00474233" w:rsidP="00474233">
      <w:pPr>
        <w:pStyle w:val="Odstavekseznama"/>
        <w:ind w:left="0"/>
        <w:jc w:val="both"/>
        <w:rPr>
          <w:rFonts w:ascii="Arial" w:hAnsi="Arial" w:cs="Arial"/>
          <w:b/>
          <w:bCs/>
          <w:sz w:val="20"/>
          <w:szCs w:val="20"/>
        </w:rPr>
      </w:pPr>
    </w:p>
    <w:p w14:paraId="13A38B30" w14:textId="77777777" w:rsidR="000835C2" w:rsidRPr="00DF6E36" w:rsidRDefault="00C1732E" w:rsidP="000835C2">
      <w:pPr>
        <w:jc w:val="both"/>
        <w:rPr>
          <w:rFonts w:ascii="Arial" w:eastAsia="Calibri" w:hAnsi="Arial" w:cs="Arial"/>
          <w:b/>
          <w:bCs/>
          <w:sz w:val="20"/>
        </w:rPr>
      </w:pPr>
      <w:r w:rsidRPr="005239D4">
        <w:rPr>
          <w:rFonts w:ascii="Arial" w:hAnsi="Arial" w:cs="Arial"/>
          <w:bCs/>
          <w:sz w:val="20"/>
          <w:szCs w:val="20"/>
        </w:rPr>
        <w:t xml:space="preserve">Dokazilo: </w:t>
      </w:r>
      <w:r w:rsidR="000835C2" w:rsidRPr="005239D4">
        <w:rPr>
          <w:rFonts w:ascii="Arial" w:hAnsi="Arial" w:cs="Arial"/>
          <w:bCs/>
          <w:sz w:val="20"/>
          <w:szCs w:val="20"/>
        </w:rPr>
        <w:t xml:space="preserve">Enotni evropski dokument v zvezi z oddajo javnega naročila – Enotni evropski dokument v zvezi z oddajo javnega naročila – ESPD, ki ga gospodarski subjekt izpolni na spletni strani </w:t>
      </w:r>
      <w:hyperlink r:id="rId56" w:history="1">
        <w:r w:rsidR="000835C2" w:rsidRPr="005239D4">
          <w:rPr>
            <w:rStyle w:val="Hiperpovezava"/>
            <w:rFonts w:ascii="Arial" w:hAnsi="Arial" w:cs="Arial"/>
            <w:bCs/>
            <w:sz w:val="20"/>
            <w:szCs w:val="20"/>
          </w:rPr>
          <w:t>http://www.enarocanje.si/_ESPD/</w:t>
        </w:r>
      </w:hyperlink>
      <w:r w:rsidR="000835C2" w:rsidRPr="005239D4">
        <w:rPr>
          <w:rFonts w:ascii="Arial" w:eastAsia="Calibri" w:hAnsi="Arial" w:cs="Arial"/>
          <w:sz w:val="20"/>
        </w:rPr>
        <w:t>.</w:t>
      </w:r>
    </w:p>
    <w:p w14:paraId="77E7AE22" w14:textId="041F6198" w:rsidR="000835C2" w:rsidRPr="00F27D83" w:rsidRDefault="000835C2" w:rsidP="00F27D83">
      <w:pPr>
        <w:jc w:val="both"/>
        <w:rPr>
          <w:rFonts w:ascii="Arial" w:eastAsia="Calibri" w:hAnsi="Arial" w:cs="Arial"/>
          <w:b/>
          <w:bCs/>
          <w:sz w:val="20"/>
        </w:rPr>
      </w:pPr>
    </w:p>
    <w:p w14:paraId="4E2EF2C9" w14:textId="75B2DD6F" w:rsidR="00F5127F" w:rsidRPr="00F27D83" w:rsidRDefault="00F5127F" w:rsidP="00F27D83">
      <w:pPr>
        <w:jc w:val="both"/>
        <w:rPr>
          <w:rFonts w:ascii="Arial" w:hAnsi="Arial" w:cs="Arial"/>
          <w:b/>
          <w:bCs/>
        </w:rPr>
      </w:pPr>
      <w:r w:rsidRPr="00F27D83">
        <w:rPr>
          <w:rFonts w:ascii="Arial" w:hAnsi="Arial" w:cs="Arial"/>
          <w:b/>
          <w:bCs/>
        </w:rPr>
        <w:br w:type="page"/>
      </w:r>
    </w:p>
    <w:p w14:paraId="12593209" w14:textId="77777777" w:rsidR="00CC40C3" w:rsidRPr="00D451DE" w:rsidRDefault="00CC40C3" w:rsidP="00516EE4">
      <w:pPr>
        <w:pStyle w:val="Odstavekseznama"/>
        <w:numPr>
          <w:ilvl w:val="0"/>
          <w:numId w:val="25"/>
        </w:numPr>
        <w:ind w:left="426" w:hanging="426"/>
        <w:rPr>
          <w:rFonts w:ascii="Arial" w:hAnsi="Arial" w:cs="Arial"/>
          <w:b/>
          <w:bCs/>
          <w:sz w:val="28"/>
          <w:szCs w:val="28"/>
        </w:rPr>
      </w:pPr>
      <w:r w:rsidRPr="00D451DE">
        <w:rPr>
          <w:rFonts w:ascii="Arial" w:hAnsi="Arial" w:cs="Arial"/>
          <w:b/>
          <w:bCs/>
          <w:sz w:val="28"/>
          <w:szCs w:val="28"/>
        </w:rPr>
        <w:lastRenderedPageBreak/>
        <w:t>VSEBINA PONUDBENE DOKUMENTACIJE</w:t>
      </w:r>
    </w:p>
    <w:p w14:paraId="3F980B51" w14:textId="7F4493AF"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3FF76999" w14:textId="6768EB8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Dokumenti, ki se naložijo v razdelek »Druge priloge« pa so (če se zahteva podpis) lahko podpisani fizično in skenirani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 ali drug format, ki omogoča shranjevanje skeniranega dokumenta (npr. *.</w:t>
      </w:r>
      <w:proofErr w:type="spellStart"/>
      <w:r w:rsidRPr="005D73B0">
        <w:rPr>
          <w:rFonts w:ascii="Arial" w:eastAsia="Calibri" w:hAnsi="Arial" w:cs="Arial"/>
          <w:color w:val="000000"/>
          <w:sz w:val="20"/>
          <w:szCs w:val="20"/>
        </w:rPr>
        <w:t>tif</w:t>
      </w:r>
      <w:proofErr w:type="spellEnd"/>
      <w:r w:rsidRPr="005D73B0">
        <w:rPr>
          <w:rFonts w:ascii="Arial" w:eastAsia="Calibri" w:hAnsi="Arial" w:cs="Arial"/>
          <w:color w:val="000000"/>
          <w:sz w:val="20"/>
          <w:szCs w:val="20"/>
        </w:rPr>
        <w:t>, *.</w:t>
      </w:r>
      <w:proofErr w:type="spellStart"/>
      <w:r w:rsidRPr="005D73B0">
        <w:rPr>
          <w:rFonts w:ascii="Arial" w:eastAsia="Calibri" w:hAnsi="Arial" w:cs="Arial"/>
          <w:color w:val="000000"/>
          <w:sz w:val="20"/>
          <w:szCs w:val="20"/>
        </w:rPr>
        <w:t>jpg</w:t>
      </w:r>
      <w:proofErr w:type="spellEnd"/>
      <w:r w:rsidRPr="005D73B0">
        <w:rPr>
          <w:rFonts w:ascii="Arial" w:eastAsia="Calibri" w:hAnsi="Arial" w:cs="Arial"/>
          <w:color w:val="000000"/>
          <w:sz w:val="20"/>
          <w:szCs w:val="20"/>
        </w:rPr>
        <w:t>), lahko pa so podpisani elektronsko in naloženi kot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dokument.</w:t>
      </w:r>
    </w:p>
    <w:p w14:paraId="77A01958" w14:textId="16C94D0B"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5D73B0">
        <w:rPr>
          <w:rFonts w:ascii="Arial" w:eastAsia="Calibri" w:hAnsi="Arial" w:cs="Arial"/>
          <w:color w:val="000000"/>
          <w:sz w:val="20"/>
          <w:szCs w:val="20"/>
        </w:rPr>
        <w:t>pdf</w:t>
      </w:r>
      <w:proofErr w:type="spellEnd"/>
      <w:r w:rsidRPr="005D73B0">
        <w:rPr>
          <w:rFonts w:ascii="Arial" w:eastAsia="Calibri" w:hAnsi="Arial" w:cs="Arial"/>
          <w:color w:val="000000"/>
          <w:sz w:val="20"/>
          <w:szCs w:val="20"/>
        </w:rPr>
        <w:t xml:space="preserve"> obliki.</w:t>
      </w:r>
    </w:p>
    <w:p w14:paraId="68685014" w14:textId="1EC0AED4"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mora biti izdelana na obrazcih iz prilog razpisne dokumentacije. Ponudniki morajo izjave predložiti brez dodatnih pogojev. Vse priloge morajo biti s strani ponudnika izpolnjene in oddane v sistem e-JN, razen prilog, ki jih izpolnijo samo tisti ponudniki, ki nastopajo s podizvajalci ali v skupni ponudbi.</w:t>
      </w:r>
    </w:p>
    <w:p w14:paraId="293C0A67" w14:textId="77777777" w:rsidR="008050C3" w:rsidRPr="005D73B0" w:rsidRDefault="008050C3" w:rsidP="00805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Ponudba ne sme vsebovati nobenih sprememb in dodatkov, ki niso v skladu z dokumentacijo v zvezi z oddajo javnega naročila.</w:t>
      </w:r>
    </w:p>
    <w:p w14:paraId="13BC1D8C" w14:textId="572E0804" w:rsidR="00CC40C3" w:rsidRPr="005D73B0" w:rsidRDefault="00CC40C3" w:rsidP="00CC40C3">
      <w:pPr>
        <w:spacing w:before="225" w:after="225"/>
        <w:jc w:val="both"/>
        <w:rPr>
          <w:rFonts w:ascii="Arial" w:eastAsia="Calibri" w:hAnsi="Arial" w:cs="Arial"/>
          <w:color w:val="000000"/>
          <w:sz w:val="20"/>
          <w:szCs w:val="20"/>
        </w:rPr>
      </w:pPr>
      <w:r w:rsidRPr="005D73B0">
        <w:rPr>
          <w:rFonts w:ascii="Arial" w:eastAsia="Calibri" w:hAnsi="Arial" w:cs="Arial"/>
          <w:color w:val="000000"/>
          <w:sz w:val="20"/>
          <w:szCs w:val="20"/>
        </w:rPr>
        <w:t>Ponudbeno dokumentacijo sestavljajo spodaj našteti dokumenti</w:t>
      </w:r>
      <w:r w:rsidR="008050C3" w:rsidRPr="005D73B0">
        <w:rPr>
          <w:rFonts w:ascii="Arial" w:eastAsia="Calibri" w:hAnsi="Arial" w:cs="Arial"/>
          <w:color w:val="000000"/>
          <w:sz w:val="20"/>
          <w:szCs w:val="20"/>
        </w:rPr>
        <w:t xml:space="preserve">. </w:t>
      </w:r>
      <w:r w:rsidRPr="005D73B0">
        <w:rPr>
          <w:rFonts w:ascii="Arial" w:eastAsia="Calibri" w:hAnsi="Arial" w:cs="Arial"/>
          <w:color w:val="000000"/>
          <w:sz w:val="20"/>
          <w:szCs w:val="2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42B2056" w14:textId="77777777" w:rsidR="008050C3" w:rsidRPr="005D73B0" w:rsidRDefault="008050C3" w:rsidP="008050C3">
      <w:pPr>
        <w:contextualSpacing/>
        <w:jc w:val="both"/>
        <w:rPr>
          <w:rFonts w:ascii="Arial" w:hAnsi="Arial" w:cs="Arial"/>
          <w:b/>
          <w:bCs/>
          <w:sz w:val="20"/>
          <w:szCs w:val="20"/>
        </w:rPr>
      </w:pPr>
      <w:r w:rsidRPr="005D73B0">
        <w:rPr>
          <w:rFonts w:ascii="Arial" w:hAnsi="Arial" w:cs="Arial"/>
          <w:b/>
          <w:bCs/>
          <w:sz w:val="20"/>
          <w:szCs w:val="20"/>
        </w:rPr>
        <w:t>Ponudnik poda ponudbo kot sledi:</w:t>
      </w:r>
    </w:p>
    <w:p w14:paraId="6F811C7E" w14:textId="2B4D35A4"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D73B0">
        <w:rPr>
          <w:rFonts w:ascii="Arial" w:hAnsi="Arial" w:cs="Arial"/>
          <w:b/>
          <w:bCs/>
          <w:sz w:val="20"/>
          <w:szCs w:val="20"/>
        </w:rPr>
        <w:t>Povzetek predračuna</w:t>
      </w:r>
      <w:r w:rsidR="004852D3" w:rsidRPr="005D73B0">
        <w:rPr>
          <w:rFonts w:ascii="Arial" w:hAnsi="Arial" w:cs="Arial"/>
          <w:b/>
          <w:bCs/>
          <w:sz w:val="20"/>
          <w:szCs w:val="20"/>
        </w:rPr>
        <w:t xml:space="preserve"> (obrazec št.12)</w:t>
      </w:r>
      <w:r w:rsidRPr="005D73B0">
        <w:rPr>
          <w:rFonts w:ascii="Arial" w:hAnsi="Arial" w:cs="Arial"/>
          <w:b/>
          <w:bCs/>
          <w:sz w:val="20"/>
          <w:szCs w:val="20"/>
        </w:rPr>
        <w:t xml:space="preserve"> ponudnik v sistemu e-JN naloži v razdelek </w:t>
      </w:r>
      <w:r w:rsidRPr="005A26BE">
        <w:rPr>
          <w:rFonts w:ascii="Arial" w:hAnsi="Arial" w:cs="Arial"/>
          <w:b/>
          <w:bCs/>
          <w:sz w:val="20"/>
          <w:szCs w:val="20"/>
        </w:rPr>
        <w:t>»Predračun«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ki bo dostopna na javnem odpiranju ponudb.</w:t>
      </w:r>
    </w:p>
    <w:p w14:paraId="6FCE28E1" w14:textId="701D8086"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ESPD, ponudnik v sistemu e-JN naloži v razdelek »ESPD« v obliki *.</w:t>
      </w:r>
      <w:proofErr w:type="spellStart"/>
      <w:r w:rsidRPr="005A26BE">
        <w:rPr>
          <w:rFonts w:ascii="Arial" w:hAnsi="Arial" w:cs="Arial"/>
          <w:b/>
          <w:bCs/>
          <w:sz w:val="20"/>
          <w:szCs w:val="20"/>
        </w:rPr>
        <w:t>xml</w:t>
      </w:r>
      <w:proofErr w:type="spellEnd"/>
      <w:r w:rsidRPr="005A26BE">
        <w:rPr>
          <w:rFonts w:ascii="Arial" w:hAnsi="Arial" w:cs="Arial"/>
          <w:b/>
          <w:bCs/>
          <w:sz w:val="20"/>
          <w:szCs w:val="20"/>
        </w:rPr>
        <w:t xml:space="preserve"> ali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 za vse gospodarske subjekte, ki nastopajo v ponudbi.</w:t>
      </w:r>
    </w:p>
    <w:p w14:paraId="7CF09D91" w14:textId="0C6F0919" w:rsidR="008050C3" w:rsidRPr="005A26BE" w:rsidRDefault="008050C3" w:rsidP="000F1F31">
      <w:pPr>
        <w:pStyle w:val="Odstavekseznama"/>
        <w:numPr>
          <w:ilvl w:val="0"/>
          <w:numId w:val="33"/>
        </w:numPr>
        <w:tabs>
          <w:tab w:val="num" w:pos="900"/>
        </w:tabs>
        <w:jc w:val="both"/>
        <w:rPr>
          <w:rFonts w:ascii="Arial" w:hAnsi="Arial" w:cs="Arial"/>
          <w:b/>
          <w:bCs/>
          <w:sz w:val="20"/>
          <w:szCs w:val="20"/>
        </w:rPr>
      </w:pPr>
      <w:r w:rsidRPr="005A26BE">
        <w:rPr>
          <w:rFonts w:ascii="Arial" w:hAnsi="Arial" w:cs="Arial"/>
          <w:b/>
          <w:bCs/>
          <w:sz w:val="20"/>
          <w:szCs w:val="20"/>
        </w:rPr>
        <w:t>Ponudbeni obrazci in vsa ostala dokumentacija, ki jo zahteva naročnik, ponudnik v sistemu e-JN naloži v razdelek »Druge priloge« v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 razen predračuna, ki ga predloži v excel in *.</w:t>
      </w:r>
      <w:proofErr w:type="spellStart"/>
      <w:r w:rsidRPr="005A26BE">
        <w:rPr>
          <w:rFonts w:ascii="Arial" w:hAnsi="Arial" w:cs="Arial"/>
          <w:b/>
          <w:bCs/>
          <w:sz w:val="20"/>
          <w:szCs w:val="20"/>
        </w:rPr>
        <w:t>pdf</w:t>
      </w:r>
      <w:proofErr w:type="spellEnd"/>
      <w:r w:rsidRPr="005A26BE">
        <w:rPr>
          <w:rFonts w:ascii="Arial" w:hAnsi="Arial" w:cs="Arial"/>
          <w:b/>
          <w:bCs/>
          <w:sz w:val="20"/>
          <w:szCs w:val="20"/>
        </w:rPr>
        <w:t xml:space="preserve"> datoteki.</w:t>
      </w:r>
    </w:p>
    <w:p w14:paraId="645A8F95" w14:textId="354355EE" w:rsidR="008050C3" w:rsidRPr="005A26BE" w:rsidRDefault="008050C3" w:rsidP="000F1F31">
      <w:pPr>
        <w:pStyle w:val="Odstavekseznama"/>
        <w:numPr>
          <w:ilvl w:val="0"/>
          <w:numId w:val="33"/>
        </w:numPr>
        <w:jc w:val="both"/>
        <w:rPr>
          <w:rFonts w:ascii="Arial" w:hAnsi="Arial" w:cs="Arial"/>
          <w:b/>
          <w:bCs/>
          <w:sz w:val="20"/>
          <w:szCs w:val="20"/>
        </w:rPr>
      </w:pPr>
      <w:r w:rsidRPr="005A26BE">
        <w:rPr>
          <w:rFonts w:ascii="Arial" w:hAnsi="Arial" w:cs="Arial"/>
          <w:b/>
          <w:bCs/>
          <w:sz w:val="20"/>
          <w:szCs w:val="20"/>
        </w:rPr>
        <w:t xml:space="preserve">Finančno zavarovanje za resnost ponudbe se odda </w:t>
      </w:r>
      <w:r w:rsidR="005A26BE" w:rsidRPr="005A26BE">
        <w:rPr>
          <w:rFonts w:ascii="Arial" w:eastAsia="Calibri" w:hAnsi="Arial" w:cs="Arial"/>
          <w:color w:val="000000"/>
          <w:position w:val="-2"/>
          <w:sz w:val="20"/>
          <w:szCs w:val="20"/>
        </w:rPr>
        <w:t>skladno z določbami v razpisni dokumentaciji</w:t>
      </w:r>
    </w:p>
    <w:p w14:paraId="6831DFC7" w14:textId="77777777" w:rsidR="003C5521" w:rsidRPr="005D73B0" w:rsidRDefault="003C5521" w:rsidP="003C5521">
      <w:pPr>
        <w:jc w:val="both"/>
        <w:rPr>
          <w:rFonts w:ascii="Arial" w:hAnsi="Arial" w:cs="Arial"/>
          <w:b/>
          <w:bCs/>
          <w:sz w:val="20"/>
          <w:szCs w:val="20"/>
          <w:highlight w:val="yellow"/>
        </w:rPr>
      </w:pPr>
    </w:p>
    <w:p w14:paraId="32C63816" w14:textId="3069DC36" w:rsidR="00CC40C3" w:rsidRPr="005A26BE" w:rsidRDefault="008050C3" w:rsidP="003C5521">
      <w:pPr>
        <w:jc w:val="both"/>
        <w:rPr>
          <w:rFonts w:ascii="Arial" w:hAnsi="Arial" w:cs="Arial"/>
          <w:b/>
          <w:bCs/>
          <w:sz w:val="20"/>
          <w:szCs w:val="20"/>
        </w:rPr>
      </w:pPr>
      <w:r w:rsidRPr="005A26BE">
        <w:rPr>
          <w:rFonts w:ascii="Arial" w:hAnsi="Arial" w:cs="Arial"/>
          <w:b/>
          <w:bCs/>
          <w:sz w:val="20"/>
          <w:szCs w:val="20"/>
        </w:rPr>
        <w:t>Obrazci:</w:t>
      </w:r>
    </w:p>
    <w:tbl>
      <w:tblPr>
        <w:tblStyle w:val="TableGridPHPDOCX"/>
        <w:tblW w:w="5072"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4"/>
        <w:gridCol w:w="4711"/>
        <w:gridCol w:w="3348"/>
      </w:tblGrid>
      <w:tr w:rsidR="00CC40C3" w:rsidRPr="005D73B0" w14:paraId="30FD6D97" w14:textId="77777777" w:rsidTr="00480108">
        <w:trPr>
          <w:trHeight w:val="143"/>
        </w:trPr>
        <w:tc>
          <w:tcPr>
            <w:tcW w:w="6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62859F"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Obrazec</w:t>
            </w:r>
          </w:p>
        </w:tc>
        <w:tc>
          <w:tcPr>
            <w:tcW w:w="25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3AD189A"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Naziv</w:t>
            </w:r>
          </w:p>
        </w:tc>
        <w:tc>
          <w:tcPr>
            <w:tcW w:w="18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2959EE4" w14:textId="77777777" w:rsidR="00CC40C3" w:rsidRPr="005D73B0" w:rsidRDefault="00CC40C3" w:rsidP="005205E6">
            <w:pPr>
              <w:jc w:val="center"/>
              <w:rPr>
                <w:rFonts w:ascii="Arial" w:eastAsia="Calibri" w:hAnsi="Arial" w:cs="Arial"/>
                <w:sz w:val="20"/>
                <w:szCs w:val="20"/>
              </w:rPr>
            </w:pPr>
            <w:r w:rsidRPr="005D73B0">
              <w:rPr>
                <w:rFonts w:ascii="Arial" w:eastAsia="Calibri" w:hAnsi="Arial" w:cs="Arial"/>
                <w:b/>
                <w:bCs/>
                <w:color w:val="000000"/>
                <w:position w:val="-3"/>
                <w:sz w:val="20"/>
                <w:szCs w:val="20"/>
                <w:shd w:val="clear" w:color="auto" w:fill="AAAAAA"/>
              </w:rPr>
              <w:t>Opombe</w:t>
            </w:r>
          </w:p>
        </w:tc>
      </w:tr>
      <w:tr w:rsidR="00CC40C3" w:rsidRPr="005D73B0" w14:paraId="451B7AAA" w14:textId="77777777" w:rsidTr="00B347F2">
        <w:trPr>
          <w:cantSplit/>
          <w:trHeight w:val="29"/>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20EC1" w14:textId="77777777"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720D9" w14:textId="144B8D48" w:rsidR="00CC40C3" w:rsidRPr="005D73B0" w:rsidRDefault="00CC40C3" w:rsidP="00480108">
            <w:pPr>
              <w:outlineLvl w:val="0"/>
              <w:rPr>
                <w:rFonts w:ascii="Arial" w:eastAsia="Calibri" w:hAnsi="Arial" w:cs="Arial"/>
                <w:sz w:val="20"/>
                <w:szCs w:val="20"/>
              </w:rPr>
            </w:pPr>
            <w:r w:rsidRPr="005D73B0">
              <w:rPr>
                <w:rFonts w:ascii="Arial" w:eastAsia="Calibri" w:hAnsi="Arial" w:cs="Arial"/>
                <w:color w:val="000000"/>
                <w:position w:val="-2"/>
                <w:sz w:val="20"/>
                <w:szCs w:val="20"/>
              </w:rPr>
              <w:t xml:space="preserve">Ponudba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400B2" w14:textId="7661E596" w:rsidR="00CC40C3" w:rsidRPr="005A26BE" w:rsidRDefault="005A26BE" w:rsidP="005A26BE">
            <w:pP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304618B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DA8F8" w14:textId="4591AC27" w:rsidR="00CC40C3" w:rsidRPr="005D73B0" w:rsidRDefault="00775B04"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80A6F" w14:textId="6F94D652"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ponudniku</w:t>
            </w:r>
            <w:r w:rsidR="00D66FBD" w:rsidRPr="005D73B0">
              <w:rPr>
                <w:rFonts w:ascii="Arial" w:eastAsia="Calibri" w:hAnsi="Arial" w:cs="Arial"/>
                <w:color w:val="000000"/>
                <w:position w:val="-2"/>
                <w:sz w:val="20"/>
                <w:szCs w:val="20"/>
              </w:rPr>
              <w:t>/vodilnem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052416" w14:textId="4C3D5E34"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CC40C3" w:rsidRPr="005D73B0" w14:paraId="0414264B" w14:textId="77777777" w:rsidTr="007B2180">
        <w:trPr>
          <w:trHeight w:val="680"/>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EEB37" w14:textId="77777777"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74B24" w14:textId="7B9DBBD3" w:rsidR="00CC40C3" w:rsidRPr="005D73B0" w:rsidRDefault="00CC40C3" w:rsidP="00480108">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Ponudba skupine ponudnikov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122CB" w14:textId="77777777" w:rsidR="005A26BE" w:rsidRDefault="005A26BE" w:rsidP="00A679E3">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V primeru skupine ponudnikov:</w:t>
            </w:r>
          </w:p>
          <w:p w14:paraId="765A5FA5" w14:textId="2A5715E6" w:rsidR="00CC40C3" w:rsidRPr="005D73B0" w:rsidRDefault="005A26BE" w:rsidP="00A679E3">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vseh ponudnikov v skupini ponudnikov</w:t>
            </w:r>
          </w:p>
        </w:tc>
      </w:tr>
      <w:tr w:rsidR="005A26BE" w:rsidRPr="005D73B0" w14:paraId="4094946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0DCDB6"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79B43" w14:textId="7C84542A"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Udeležba podizvajalcev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C25D7" w14:textId="3C58FBB0"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w:t>
            </w:r>
          </w:p>
        </w:tc>
      </w:tr>
      <w:tr w:rsidR="005A26BE" w:rsidRPr="005D73B0" w14:paraId="0E94AC1E"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E1175"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BD992" w14:textId="27B5979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Podatki o podizvajalcu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69952" w14:textId="42E1ED1B"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14E64C7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BBFC1" w14:textId="77777777"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3D4D08" w14:textId="2DD0360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Zahteva podizvajalca za neposredno plačilo in soglasje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1243" w14:textId="3B2A7202"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r>
              <w:rPr>
                <w:rFonts w:ascii="Arial" w:eastAsia="Calibri" w:hAnsi="Arial" w:cs="Arial"/>
                <w:color w:val="000000"/>
                <w:position w:val="-2"/>
                <w:sz w:val="20"/>
                <w:szCs w:val="20"/>
              </w:rPr>
              <w:t xml:space="preserve"> s strani podizvajalca</w:t>
            </w:r>
          </w:p>
        </w:tc>
      </w:tr>
      <w:tr w:rsidR="005A26BE" w:rsidRPr="005D73B0" w14:paraId="5DD0CB5D"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8452D" w14:textId="1F5BDE2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1A86C" w14:textId="61CF23AB"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Seznam referenčnih del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72AC6" w14:textId="5958785D"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7B54E3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5EC78" w14:textId="0186BAA0"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A31D" w14:textId="702D5BA1" w:rsidR="005A26BE" w:rsidRPr="00B765F0" w:rsidRDefault="00B765F0" w:rsidP="005A26BE">
            <w:pPr>
              <w:outlineLvl w:val="0"/>
              <w:rPr>
                <w:rFonts w:ascii="Arial" w:eastAsia="Calibri" w:hAnsi="Arial" w:cs="Arial"/>
                <w:color w:val="000000"/>
                <w:position w:val="-2"/>
                <w:sz w:val="20"/>
                <w:szCs w:val="20"/>
                <w:highlight w:val="yellow"/>
              </w:rPr>
            </w:pPr>
            <w:r w:rsidRPr="009E6441">
              <w:rPr>
                <w:rFonts w:ascii="Arial" w:eastAsia="Calibri" w:hAnsi="Arial" w:cs="Arial"/>
                <w:color w:val="000000"/>
                <w:position w:val="-2"/>
                <w:sz w:val="20"/>
                <w:szCs w:val="20"/>
              </w:rPr>
              <w:t>I</w:t>
            </w:r>
            <w:r w:rsidR="006B1B2F" w:rsidRPr="009E6441">
              <w:rPr>
                <w:rFonts w:ascii="Arial" w:eastAsia="Calibri" w:hAnsi="Arial" w:cs="Arial"/>
                <w:color w:val="000000"/>
                <w:position w:val="-2"/>
                <w:sz w:val="20"/>
                <w:szCs w:val="20"/>
              </w:rPr>
              <w:t xml:space="preserve">menovanje vodje </w:t>
            </w:r>
            <w:r w:rsidRPr="009E6441">
              <w:rPr>
                <w:rFonts w:ascii="Arial" w:eastAsia="Calibri" w:hAnsi="Arial" w:cs="Arial"/>
                <w:color w:val="000000"/>
                <w:position w:val="-2"/>
                <w:sz w:val="20"/>
                <w:szCs w:val="20"/>
              </w:rPr>
              <w:t>del</w:t>
            </w:r>
            <w:r w:rsidR="006B1B2F" w:rsidRPr="009E6441">
              <w:rPr>
                <w:rFonts w:ascii="Arial" w:eastAsia="Calibri" w:hAnsi="Arial" w:cs="Arial"/>
                <w:color w:val="000000"/>
                <w:position w:val="-2"/>
                <w:sz w:val="20"/>
                <w:szCs w:val="20"/>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7827A" w14:textId="529023B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3B057F48"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12892" w14:textId="582DD975"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E1BFE" w14:textId="7328831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4A688" w14:textId="7F196C26"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3736D94"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EE877" w14:textId="72C76971"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F900F6" w14:textId="12926239"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Pooblastilo za pridobitev podatkov iz kazenske evidence – za pravne osebe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6AE23" w14:textId="5BA16F89"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2488B8A7" w14:textId="77777777" w:rsidTr="00B347F2">
        <w:trPr>
          <w:trHeight w:val="105"/>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FA0B3" w14:textId="125EEC3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4D449" w14:textId="4D4918B8"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Izjava o udeležbi fizičnih in pravnih oseb v lastništvu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0DC86" w14:textId="53893127"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63836213"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D149" w14:textId="47C8E94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9B7E2" w14:textId="6197D8C7" w:rsidR="005A26BE" w:rsidRPr="005D73B0"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D73B0">
              <w:rPr>
                <w:rFonts w:ascii="Arial" w:eastAsia="Calibri" w:hAnsi="Arial" w:cs="Arial"/>
                <w:color w:val="000000"/>
                <w:position w:val="-2"/>
                <w:sz w:val="20"/>
                <w:szCs w:val="20"/>
              </w:rPr>
              <w:t>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06585" w14:textId="15070FCC"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 ponudnik</w:t>
            </w:r>
            <w:r>
              <w:rPr>
                <w:rFonts w:ascii="Arial" w:eastAsia="Calibri" w:hAnsi="Arial" w:cs="Arial"/>
                <w:color w:val="000000"/>
                <w:position w:val="-2"/>
                <w:sz w:val="20"/>
                <w:szCs w:val="20"/>
              </w:rPr>
              <w:t xml:space="preserve"> obrazec</w:t>
            </w:r>
            <w:r w:rsidRPr="005A26BE">
              <w:rPr>
                <w:rFonts w:ascii="Arial" w:eastAsia="Calibri" w:hAnsi="Arial" w:cs="Arial"/>
                <w:color w:val="000000"/>
                <w:position w:val="-2"/>
                <w:sz w:val="20"/>
                <w:szCs w:val="20"/>
              </w:rPr>
              <w:t xml:space="preserve"> pripne v razdelek »Predračun« v aplikaciji </w:t>
            </w:r>
            <w:proofErr w:type="spellStart"/>
            <w:r w:rsidRPr="005A26BE">
              <w:rPr>
                <w:rFonts w:ascii="Arial" w:eastAsia="Calibri" w:hAnsi="Arial" w:cs="Arial"/>
                <w:color w:val="000000"/>
                <w:position w:val="-2"/>
                <w:sz w:val="20"/>
                <w:szCs w:val="20"/>
              </w:rPr>
              <w:t>eOddaja</w:t>
            </w:r>
            <w:proofErr w:type="spellEnd"/>
            <w:r w:rsidRPr="005A26BE">
              <w:rPr>
                <w:rFonts w:ascii="Arial" w:eastAsia="Calibri" w:hAnsi="Arial" w:cs="Arial"/>
                <w:color w:val="000000"/>
                <w:position w:val="-2"/>
                <w:sz w:val="20"/>
                <w:szCs w:val="20"/>
              </w:rPr>
              <w:t>.</w:t>
            </w:r>
          </w:p>
        </w:tc>
      </w:tr>
      <w:tr w:rsidR="005A26BE" w:rsidRPr="005D73B0" w14:paraId="1B5F7157" w14:textId="77777777" w:rsidTr="00B347F2">
        <w:trPr>
          <w:trHeight w:val="24"/>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47F2A" w14:textId="05B78D39" w:rsidR="005A26BE" w:rsidRPr="005D73B0"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F37C3" w14:textId="01DA3E4D" w:rsidR="005A26BE" w:rsidRDefault="005A26BE" w:rsidP="005A26B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 xml:space="preserve">Vzorec </w:t>
            </w:r>
            <w:r w:rsidR="00B765F0">
              <w:rPr>
                <w:rFonts w:ascii="Arial" w:eastAsia="Calibri" w:hAnsi="Arial" w:cs="Arial"/>
                <w:color w:val="000000"/>
                <w:position w:val="-2"/>
                <w:sz w:val="20"/>
                <w:szCs w:val="20"/>
              </w:rPr>
              <w:t>bančne garancije za resnost ponudbe</w:t>
            </w:r>
            <w:r>
              <w:rPr>
                <w:rFonts w:ascii="Arial" w:eastAsia="Calibri" w:hAnsi="Arial" w:cs="Arial"/>
                <w:color w:val="000000"/>
                <w:position w:val="-2"/>
                <w:sz w:val="20"/>
                <w:szCs w:val="20"/>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130D2" w14:textId="649BE79C" w:rsidR="005A26BE" w:rsidRPr="005A26BE" w:rsidRDefault="00B765F0" w:rsidP="005A26BE">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I</w:t>
            </w:r>
            <w:r w:rsidR="005A26BE" w:rsidRPr="005A26BE">
              <w:rPr>
                <w:rFonts w:ascii="Arial" w:eastAsia="Calibri" w:hAnsi="Arial" w:cs="Arial"/>
                <w:color w:val="000000"/>
                <w:position w:val="-2"/>
                <w:sz w:val="20"/>
                <w:szCs w:val="20"/>
              </w:rPr>
              <w:t>zpolnjeno, podpisano in žigosano zavarovanje, predloženo skladno z določ</w:t>
            </w:r>
            <w:r w:rsidR="005A26BE">
              <w:rPr>
                <w:rFonts w:ascii="Arial" w:eastAsia="Calibri" w:hAnsi="Arial" w:cs="Arial"/>
                <w:color w:val="000000"/>
                <w:position w:val="-2"/>
                <w:sz w:val="20"/>
                <w:szCs w:val="20"/>
              </w:rPr>
              <w:t>bami</w:t>
            </w:r>
            <w:r w:rsidR="005A26BE" w:rsidRPr="005A26BE">
              <w:rPr>
                <w:rFonts w:ascii="Arial" w:eastAsia="Calibri" w:hAnsi="Arial" w:cs="Arial"/>
                <w:color w:val="000000"/>
                <w:position w:val="-2"/>
                <w:sz w:val="20"/>
                <w:szCs w:val="20"/>
              </w:rPr>
              <w:t xml:space="preserve"> v razpisni dokumentaciji </w:t>
            </w:r>
          </w:p>
          <w:p w14:paraId="60FB14F2" w14:textId="77777777" w:rsidR="005A26BE" w:rsidRPr="005D73B0" w:rsidRDefault="005A26BE" w:rsidP="005A26BE">
            <w:pPr>
              <w:jc w:val="center"/>
              <w:outlineLvl w:val="0"/>
              <w:rPr>
                <w:rFonts w:ascii="Arial" w:eastAsia="Calibri" w:hAnsi="Arial" w:cs="Arial"/>
                <w:color w:val="000000"/>
                <w:position w:val="-2"/>
                <w:sz w:val="20"/>
                <w:szCs w:val="20"/>
              </w:rPr>
            </w:pPr>
          </w:p>
        </w:tc>
      </w:tr>
      <w:tr w:rsidR="005A26BE" w:rsidRPr="005D73B0" w14:paraId="063BB67D" w14:textId="77777777" w:rsidTr="007A4130">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54E7E" w14:textId="4E3000FC"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0EC60" w14:textId="02A29B9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8E5FB" w14:textId="46474B84"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76E2BDA3" w14:textId="77777777" w:rsidTr="00163EA1">
        <w:trPr>
          <w:trHeight w:val="383"/>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43983" w14:textId="53FB2AF2"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2531" w14:textId="09D43446"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 xml:space="preserve">Izjava o predložitvi </w:t>
            </w:r>
            <w:r>
              <w:rPr>
                <w:rFonts w:ascii="Arial" w:eastAsia="Calibri" w:hAnsi="Arial" w:cs="Arial"/>
                <w:color w:val="000000"/>
                <w:position w:val="-2"/>
                <w:sz w:val="20"/>
                <w:szCs w:val="20"/>
              </w:rPr>
              <w:t>zavarovanja</w:t>
            </w:r>
            <w:r w:rsidRPr="005D73B0">
              <w:rPr>
                <w:rFonts w:ascii="Arial" w:eastAsia="Calibri" w:hAnsi="Arial" w:cs="Arial"/>
                <w:color w:val="000000"/>
                <w:position w:val="-2"/>
                <w:sz w:val="20"/>
                <w:szCs w:val="20"/>
              </w:rPr>
              <w:t xml:space="preserve">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29109" w14:textId="5DD94853" w:rsidR="005A26BE" w:rsidRPr="005D73B0" w:rsidRDefault="005A26BE" w:rsidP="005A26BE">
            <w:pPr>
              <w:jc w:val="center"/>
              <w:outlineLvl w:val="0"/>
              <w:rPr>
                <w:rFonts w:ascii="Arial" w:eastAsia="Calibri" w:hAnsi="Arial" w:cs="Arial"/>
                <w:color w:val="000000"/>
                <w:position w:val="-2"/>
                <w:sz w:val="20"/>
                <w:szCs w:val="20"/>
              </w:rPr>
            </w:pPr>
            <w:r w:rsidRPr="005A26BE">
              <w:rPr>
                <w:rFonts w:ascii="Arial" w:eastAsia="Calibri" w:hAnsi="Arial" w:cs="Arial"/>
                <w:color w:val="000000"/>
                <w:position w:val="-2"/>
                <w:sz w:val="20"/>
                <w:szCs w:val="20"/>
              </w:rPr>
              <w:t>Izpolnjen, podpisan in žigosan</w:t>
            </w:r>
          </w:p>
        </w:tc>
      </w:tr>
      <w:tr w:rsidR="005A26BE" w:rsidRPr="005D73B0" w14:paraId="0B6EF230" w14:textId="77777777" w:rsidTr="00163EA1">
        <w:trPr>
          <w:trHeight w:val="358"/>
        </w:trPr>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6E4B6" w14:textId="7C066F74"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1</w:t>
            </w:r>
            <w:r>
              <w:rPr>
                <w:rFonts w:ascii="Arial" w:eastAsia="Calibri" w:hAnsi="Arial" w:cs="Arial"/>
                <w:color w:val="000000"/>
                <w:position w:val="-2"/>
                <w:sz w:val="20"/>
                <w:szCs w:val="20"/>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0D4C9" w14:textId="32399F0E" w:rsidR="005A26BE" w:rsidRPr="005D73B0" w:rsidRDefault="005A26BE" w:rsidP="005A26BE">
            <w:pPr>
              <w:outlineLvl w:val="0"/>
              <w:rPr>
                <w:rFonts w:ascii="Arial" w:eastAsia="Calibri" w:hAnsi="Arial" w:cs="Arial"/>
                <w:color w:val="000000"/>
                <w:position w:val="-2"/>
                <w:sz w:val="20"/>
                <w:szCs w:val="20"/>
              </w:rPr>
            </w:pPr>
            <w:r w:rsidRPr="005D73B0">
              <w:rPr>
                <w:rFonts w:ascii="Arial" w:eastAsia="Calibri" w:hAnsi="Arial" w:cs="Arial"/>
                <w:color w:val="000000"/>
                <w:position w:val="-2"/>
                <w:sz w:val="20"/>
                <w:szCs w:val="20"/>
              </w:rPr>
              <w:t>Vzorec</w:t>
            </w:r>
            <w:r>
              <w:rPr>
                <w:rFonts w:ascii="Arial" w:eastAsia="Calibri" w:hAnsi="Arial" w:cs="Arial"/>
                <w:color w:val="000000"/>
                <w:position w:val="-2"/>
                <w:sz w:val="20"/>
                <w:szCs w:val="20"/>
              </w:rPr>
              <w:t xml:space="preserve"> gradbene </w:t>
            </w:r>
            <w:r w:rsidRPr="005D73B0">
              <w:rPr>
                <w:rFonts w:ascii="Arial" w:eastAsia="Calibri" w:hAnsi="Arial" w:cs="Arial"/>
                <w:color w:val="000000"/>
                <w:position w:val="-2"/>
                <w:sz w:val="20"/>
                <w:szCs w:val="20"/>
              </w:rPr>
              <w:t>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0057B" w14:textId="0B7209EE" w:rsidR="005A26BE" w:rsidRPr="005D73B0" w:rsidRDefault="005A26BE" w:rsidP="005A26BE">
            <w:pPr>
              <w:jc w:val="cente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w:t>
            </w:r>
            <w:r w:rsidRPr="005A26BE">
              <w:rPr>
                <w:rFonts w:ascii="Arial" w:eastAsia="Calibri" w:hAnsi="Arial" w:cs="Arial"/>
                <w:color w:val="000000"/>
                <w:position w:val="-2"/>
                <w:sz w:val="20"/>
                <w:szCs w:val="20"/>
              </w:rPr>
              <w:t>odpisan in žigosan</w:t>
            </w:r>
          </w:p>
        </w:tc>
      </w:tr>
    </w:tbl>
    <w:p w14:paraId="1EF497AD" w14:textId="77777777" w:rsidR="00CC40C3" w:rsidRPr="005D73B0" w:rsidRDefault="00CC40C3" w:rsidP="00CC40C3">
      <w:pPr>
        <w:spacing w:before="225" w:after="225"/>
        <w:jc w:val="both"/>
        <w:rPr>
          <w:rFonts w:ascii="Arial" w:eastAsia="Calibri" w:hAnsi="Arial" w:cs="Arial"/>
          <w:sz w:val="20"/>
          <w:szCs w:val="20"/>
        </w:rPr>
      </w:pPr>
    </w:p>
    <w:p w14:paraId="3195FDBB" w14:textId="31619451" w:rsidR="005A26BE" w:rsidRPr="005A26BE" w:rsidRDefault="005A26BE" w:rsidP="005A26BE">
      <w:pPr>
        <w:jc w:val="both"/>
        <w:rPr>
          <w:rFonts w:ascii="Arial" w:hAnsi="Arial" w:cs="Arial"/>
          <w:b/>
          <w:bCs/>
          <w:sz w:val="20"/>
          <w:szCs w:val="20"/>
        </w:rPr>
      </w:pPr>
      <w:r>
        <w:rPr>
          <w:rFonts w:ascii="Arial" w:hAnsi="Arial" w:cs="Arial"/>
          <w:b/>
          <w:bCs/>
          <w:sz w:val="20"/>
          <w:szCs w:val="20"/>
        </w:rPr>
        <w:t>Priloge</w:t>
      </w:r>
      <w:r w:rsidRPr="005A26BE">
        <w:rPr>
          <w:rFonts w:ascii="Arial" w:hAnsi="Arial" w:cs="Arial"/>
          <w:b/>
          <w:bCs/>
          <w:sz w:val="20"/>
          <w:szCs w:val="20"/>
        </w:rPr>
        <w:t>:</w:t>
      </w: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4"/>
        <w:gridCol w:w="7949"/>
      </w:tblGrid>
      <w:tr w:rsidR="000F206F" w:rsidRPr="005D73B0" w14:paraId="6C7C8DCB" w14:textId="77777777" w:rsidTr="00F514A6">
        <w:trPr>
          <w:trHeight w:val="552"/>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ED94CF" w14:textId="77777777" w:rsidR="000F206F" w:rsidRPr="005D73B0"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1</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B4D39" w14:textId="60E0AD9D" w:rsidR="000F206F" w:rsidRDefault="000F206F" w:rsidP="0063465E">
            <w:pPr>
              <w:pStyle w:val="Default"/>
              <w:rPr>
                <w:rFonts w:eastAsia="Calibri"/>
                <w:sz w:val="20"/>
              </w:rPr>
            </w:pPr>
            <w:r w:rsidRPr="00CA2F52">
              <w:rPr>
                <w:rFonts w:eastAsia="Calibri"/>
                <w:sz w:val="20"/>
              </w:rPr>
              <w:t>S.BON-1 ali S.BON-1/P</w:t>
            </w:r>
            <w:r>
              <w:rPr>
                <w:rFonts w:eastAsia="Calibri"/>
                <w:sz w:val="20"/>
              </w:rPr>
              <w:t xml:space="preserve"> </w:t>
            </w:r>
            <w:proofErr w:type="spellStart"/>
            <w:r>
              <w:rPr>
                <w:rFonts w:eastAsia="Calibri"/>
                <w:sz w:val="20"/>
              </w:rPr>
              <w:t>oz.drugo</w:t>
            </w:r>
            <w:proofErr w:type="spellEnd"/>
            <w:r>
              <w:rPr>
                <w:rFonts w:eastAsia="Calibri"/>
                <w:sz w:val="20"/>
              </w:rPr>
              <w:t xml:space="preserve"> potrdilo, iz katerega so razvidni:</w:t>
            </w:r>
          </w:p>
          <w:p w14:paraId="46BC1E6B" w14:textId="4AFFCBD5" w:rsidR="000F206F" w:rsidRDefault="000F206F" w:rsidP="0026099A">
            <w:pPr>
              <w:pStyle w:val="Default"/>
              <w:numPr>
                <w:ilvl w:val="0"/>
                <w:numId w:val="36"/>
              </w:numPr>
              <w:rPr>
                <w:rFonts w:eastAsia="Calibri"/>
                <w:sz w:val="20"/>
              </w:rPr>
            </w:pPr>
            <w:r>
              <w:rPr>
                <w:rFonts w:eastAsia="Calibri"/>
                <w:sz w:val="20"/>
              </w:rPr>
              <w:t>Podatki o blokadi TRR</w:t>
            </w:r>
          </w:p>
          <w:p w14:paraId="29727722" w14:textId="30630B56" w:rsidR="000F206F" w:rsidRPr="005D73B0" w:rsidRDefault="000F206F" w:rsidP="0026099A">
            <w:pPr>
              <w:pStyle w:val="Default"/>
              <w:numPr>
                <w:ilvl w:val="0"/>
                <w:numId w:val="36"/>
              </w:numPr>
              <w:rPr>
                <w:rFonts w:eastAsia="Calibri"/>
                <w:position w:val="-2"/>
                <w:sz w:val="20"/>
                <w:szCs w:val="20"/>
              </w:rPr>
            </w:pPr>
            <w:r>
              <w:rPr>
                <w:rFonts w:eastAsia="Calibri"/>
                <w:sz w:val="20"/>
              </w:rPr>
              <w:t>Podatki o povprečnem letnem prometu</w:t>
            </w:r>
            <w:r w:rsidR="00567046">
              <w:rPr>
                <w:rFonts w:eastAsia="Calibri"/>
                <w:sz w:val="20"/>
              </w:rPr>
              <w:t xml:space="preserve"> </w:t>
            </w:r>
            <w:r w:rsidR="007B2180">
              <w:rPr>
                <w:rFonts w:eastAsia="Calibri"/>
                <w:sz w:val="20"/>
              </w:rPr>
              <w:t>v</w:t>
            </w:r>
            <w:r>
              <w:rPr>
                <w:rFonts w:eastAsia="Calibri"/>
                <w:sz w:val="20"/>
              </w:rPr>
              <w:t xml:space="preserve"> zahtevan</w:t>
            </w:r>
            <w:r w:rsidR="007B2180">
              <w:rPr>
                <w:rFonts w:eastAsia="Calibri"/>
                <w:sz w:val="20"/>
              </w:rPr>
              <w:t>e</w:t>
            </w:r>
            <w:r>
              <w:rPr>
                <w:rFonts w:eastAsia="Calibri"/>
                <w:sz w:val="20"/>
              </w:rPr>
              <w:t>m obdobju.</w:t>
            </w:r>
            <w:r>
              <w:rPr>
                <w:b/>
                <w:bCs/>
                <w:sz w:val="20"/>
                <w:szCs w:val="20"/>
              </w:rPr>
              <w:t xml:space="preserve"> </w:t>
            </w:r>
          </w:p>
        </w:tc>
      </w:tr>
      <w:tr w:rsidR="000F206F" w:rsidRPr="005D73B0" w14:paraId="54E94513" w14:textId="77777777" w:rsidTr="00F514A6">
        <w:trPr>
          <w:trHeight w:val="26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5278E" w14:textId="6E6DBBDA" w:rsidR="000F206F" w:rsidRDefault="000F206F"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2</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B5D23" w14:textId="0DDE8E96" w:rsidR="000F206F" w:rsidRPr="00CA2F52" w:rsidRDefault="000F206F" w:rsidP="0063465E">
            <w:pPr>
              <w:pStyle w:val="Default"/>
              <w:rPr>
                <w:rFonts w:eastAsia="Calibri"/>
                <w:sz w:val="20"/>
              </w:rPr>
            </w:pPr>
            <w:r>
              <w:rPr>
                <w:rFonts w:eastAsia="Calibri"/>
                <w:sz w:val="20"/>
              </w:rPr>
              <w:t>Referenčna potrdila</w:t>
            </w:r>
          </w:p>
        </w:tc>
      </w:tr>
      <w:tr w:rsidR="00D9557E" w:rsidRPr="005D73B0" w14:paraId="66A320F4" w14:textId="77777777" w:rsidTr="00F514A6">
        <w:trPr>
          <w:trHeight w:val="290"/>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30575" w14:textId="300523B9" w:rsidR="00D9557E" w:rsidRDefault="00D9557E"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3</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52541" w14:textId="1750AC0D" w:rsidR="00D9557E" w:rsidRDefault="00D9557E" w:rsidP="00D9557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sz w:val="20"/>
              </w:rPr>
            </w:pPr>
            <w:r>
              <w:rPr>
                <w:rFonts w:ascii="Arial" w:hAnsi="Arial" w:cs="Arial"/>
                <w:sz w:val="20"/>
                <w:szCs w:val="20"/>
              </w:rPr>
              <w:t>S</w:t>
            </w:r>
            <w:r w:rsidRPr="00D9557E">
              <w:rPr>
                <w:rFonts w:ascii="Arial" w:hAnsi="Arial" w:cs="Arial"/>
                <w:sz w:val="20"/>
                <w:szCs w:val="20"/>
              </w:rPr>
              <w:t>keniran original zavarovanja za resnost ponudbe kot »</w:t>
            </w:r>
            <w:proofErr w:type="spellStart"/>
            <w:r w:rsidRPr="00D9557E">
              <w:rPr>
                <w:rFonts w:ascii="Arial" w:hAnsi="Arial" w:cs="Arial"/>
                <w:sz w:val="20"/>
                <w:szCs w:val="20"/>
              </w:rPr>
              <w:t>pdf</w:t>
            </w:r>
            <w:proofErr w:type="spellEnd"/>
            <w:r w:rsidRPr="00D9557E">
              <w:rPr>
                <w:rFonts w:ascii="Arial" w:hAnsi="Arial" w:cs="Arial"/>
                <w:sz w:val="20"/>
                <w:szCs w:val="20"/>
              </w:rPr>
              <w:t xml:space="preserve">« dokument </w:t>
            </w:r>
          </w:p>
        </w:tc>
      </w:tr>
      <w:tr w:rsidR="00F514A6" w:rsidRPr="005D73B0" w14:paraId="1A46148A" w14:textId="77777777" w:rsidTr="000F206F">
        <w:trPr>
          <w:trHeight w:val="358"/>
        </w:trPr>
        <w:tc>
          <w:tcPr>
            <w:tcW w:w="6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856AD" w14:textId="4EF94D25" w:rsidR="00F514A6" w:rsidRDefault="00F514A6" w:rsidP="0063465E">
            <w:pPr>
              <w:outlineLvl w:val="0"/>
              <w:rPr>
                <w:rFonts w:ascii="Arial" w:eastAsia="Calibri" w:hAnsi="Arial" w:cs="Arial"/>
                <w:color w:val="000000"/>
                <w:position w:val="-2"/>
                <w:sz w:val="20"/>
                <w:szCs w:val="20"/>
              </w:rPr>
            </w:pPr>
            <w:r>
              <w:rPr>
                <w:rFonts w:ascii="Arial" w:eastAsia="Calibri" w:hAnsi="Arial" w:cs="Arial"/>
                <w:color w:val="000000"/>
                <w:position w:val="-2"/>
                <w:sz w:val="20"/>
                <w:szCs w:val="20"/>
              </w:rPr>
              <w:t>Priloga 4</w:t>
            </w:r>
          </w:p>
        </w:tc>
        <w:tc>
          <w:tcPr>
            <w:tcW w:w="43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20E94" w14:textId="7022F4A3" w:rsidR="00F514A6" w:rsidRDefault="00F514A6" w:rsidP="00F514A6">
            <w:pPr>
              <w:pStyle w:val="TableParagraph"/>
              <w:ind w:left="138" w:right="111"/>
              <w:jc w:val="both"/>
              <w:rPr>
                <w:rFonts w:ascii="Arial" w:hAnsi="Arial" w:cs="Arial"/>
                <w:sz w:val="20"/>
                <w:szCs w:val="20"/>
              </w:rPr>
            </w:pPr>
            <w:r w:rsidRPr="00F514A6">
              <w:rPr>
                <w:rFonts w:ascii="Arial" w:hAnsi="Arial" w:cs="Arial"/>
                <w:sz w:val="20"/>
                <w:szCs w:val="20"/>
              </w:rPr>
              <w:t>Slikovno gradivo in tehnične specifikacije za vse elemente oziroma opremo, ki jo ponudnik ponuja</w:t>
            </w:r>
            <w:r>
              <w:rPr>
                <w:rFonts w:ascii="Arial" w:hAnsi="Arial" w:cs="Arial"/>
                <w:sz w:val="20"/>
                <w:szCs w:val="20"/>
              </w:rPr>
              <w:t xml:space="preserve">. </w:t>
            </w:r>
            <w:r w:rsidRPr="00F514A6">
              <w:rPr>
                <w:rFonts w:ascii="Arial" w:hAnsi="Arial" w:cs="Arial"/>
                <w:sz w:val="20"/>
                <w:szCs w:val="20"/>
              </w:rPr>
              <w:t>V predračunu in slikovnem gradivu mora ponudnik jasno in določno označiti, katera oprema je ponujena, in sicer tako, da se v zadnjem stolpcu predračuna navede oznaka opreme in zaporedna številka iz priloženega slikovnega gradiva (npr. kataloga). Iz</w:t>
            </w:r>
            <w:r>
              <w:rPr>
                <w:rFonts w:ascii="Arial" w:hAnsi="Arial" w:cs="Arial"/>
                <w:sz w:val="20"/>
                <w:szCs w:val="20"/>
              </w:rPr>
              <w:t xml:space="preserve"> </w:t>
            </w:r>
            <w:r w:rsidRPr="00F514A6">
              <w:rPr>
                <w:rFonts w:ascii="Arial" w:hAnsi="Arial" w:cs="Arial"/>
                <w:sz w:val="20"/>
                <w:szCs w:val="20"/>
              </w:rPr>
              <w:t>slikovnega gradiva morajo biti razvidne  zahtevane tehnične specifikacije.</w:t>
            </w:r>
          </w:p>
        </w:tc>
      </w:tr>
    </w:tbl>
    <w:p w14:paraId="41217166" w14:textId="35B1915D" w:rsidR="00CC40C3" w:rsidRPr="005D73B0" w:rsidRDefault="00CC40C3">
      <w:pPr>
        <w:rPr>
          <w:rFonts w:ascii="Arial" w:hAnsi="Arial" w:cs="Arial"/>
          <w:b/>
          <w:bCs/>
        </w:rPr>
      </w:pPr>
    </w:p>
    <w:p w14:paraId="7A24E007" w14:textId="286B8D88" w:rsidR="0017441C" w:rsidRPr="005D73B0" w:rsidRDefault="0017441C" w:rsidP="0017441C">
      <w:pPr>
        <w:jc w:val="right"/>
        <w:rPr>
          <w:rFonts w:ascii="Arial" w:hAnsi="Arial" w:cs="Arial"/>
          <w:b/>
          <w:bCs/>
        </w:rPr>
      </w:pPr>
      <w:r w:rsidRPr="005D73B0">
        <w:rPr>
          <w:rFonts w:ascii="Arial" w:hAnsi="Arial" w:cs="Arial"/>
          <w:b/>
          <w:bCs/>
        </w:rPr>
        <w:t>OBRAZEC št. 1</w:t>
      </w:r>
    </w:p>
    <w:p w14:paraId="73B36074" w14:textId="77777777" w:rsidR="0017441C" w:rsidRPr="005D73B0" w:rsidRDefault="0017441C" w:rsidP="0017441C">
      <w:pPr>
        <w:rPr>
          <w:rFonts w:ascii="Arial" w:hAnsi="Arial" w:cs="Arial"/>
          <w:u w:val="single"/>
        </w:rPr>
      </w:pPr>
    </w:p>
    <w:p w14:paraId="43884258" w14:textId="06A5827C" w:rsidR="0017441C" w:rsidRPr="005D73B0" w:rsidRDefault="0017441C" w:rsidP="0017441C">
      <w:pPr>
        <w:pStyle w:val="Naslov9"/>
        <w:numPr>
          <w:ilvl w:val="0"/>
          <w:numId w:val="0"/>
        </w:numPr>
        <w:ind w:left="1584" w:hanging="1584"/>
        <w:rPr>
          <w:rFonts w:ascii="Arial" w:hAnsi="Arial" w:cs="Arial"/>
        </w:rPr>
      </w:pPr>
      <w:r w:rsidRPr="005D73B0">
        <w:rPr>
          <w:rFonts w:ascii="Arial" w:hAnsi="Arial" w:cs="Arial"/>
        </w:rPr>
        <w:t>PONUDB</w:t>
      </w:r>
      <w:r w:rsidR="000F206F">
        <w:rPr>
          <w:rFonts w:ascii="Arial" w:hAnsi="Arial" w:cs="Arial"/>
        </w:rPr>
        <w:t>A S PONUDBENO IZJAVO</w:t>
      </w:r>
    </w:p>
    <w:p w14:paraId="5D65FBB7" w14:textId="77777777" w:rsidR="0017441C" w:rsidRPr="005D73B0" w:rsidRDefault="0017441C" w:rsidP="0017441C">
      <w:pPr>
        <w:jc w:val="both"/>
        <w:rPr>
          <w:rFonts w:ascii="Arial" w:hAnsi="Arial" w:cs="Arial"/>
          <w:sz w:val="20"/>
          <w:szCs w:val="20"/>
        </w:rPr>
      </w:pPr>
    </w:p>
    <w:p w14:paraId="2C767BD7" w14:textId="735D457F" w:rsidR="0017441C" w:rsidRPr="005D73B0" w:rsidRDefault="0017441C" w:rsidP="0017441C">
      <w:pPr>
        <w:pStyle w:val="Glava"/>
        <w:tabs>
          <w:tab w:val="clear" w:pos="4320"/>
          <w:tab w:val="clear" w:pos="8640"/>
        </w:tabs>
        <w:rPr>
          <w:rFonts w:ascii="Arial" w:hAnsi="Arial" w:cs="Arial"/>
          <w:sz w:val="20"/>
          <w:szCs w:val="20"/>
          <w:lang w:val="sl-SI"/>
        </w:rPr>
      </w:pPr>
      <w:r w:rsidRPr="005D73B0">
        <w:rPr>
          <w:rFonts w:ascii="Arial" w:hAnsi="Arial" w:cs="Arial"/>
          <w:sz w:val="20"/>
          <w:szCs w:val="20"/>
          <w:lang w:val="sl-SI"/>
        </w:rPr>
        <w:t xml:space="preserve">Na osnovi javnega naročila </w:t>
      </w:r>
      <w:r w:rsidR="0092628B" w:rsidRPr="0092628B">
        <w:rPr>
          <w:rFonts w:ascii="Arial" w:hAnsi="Arial" w:cs="Arial"/>
          <w:b/>
          <w:bCs/>
          <w:sz w:val="20"/>
          <w:szCs w:val="20"/>
        </w:rPr>
        <w:t>»</w:t>
      </w:r>
      <w:proofErr w:type="spellStart"/>
      <w:r w:rsidR="00BF7741">
        <w:rPr>
          <w:rFonts w:ascii="Arial" w:hAnsi="Arial" w:cs="Arial"/>
          <w:b/>
          <w:bCs/>
          <w:sz w:val="20"/>
          <w:szCs w:val="20"/>
        </w:rPr>
        <w:t>Dobava</w:t>
      </w:r>
      <w:proofErr w:type="spellEnd"/>
      <w:r w:rsidR="00BF7741">
        <w:rPr>
          <w:rFonts w:ascii="Arial" w:hAnsi="Arial" w:cs="Arial"/>
          <w:b/>
          <w:bCs/>
          <w:sz w:val="20"/>
          <w:szCs w:val="20"/>
        </w:rPr>
        <w:t xml:space="preserve"> in </w:t>
      </w:r>
      <w:proofErr w:type="spellStart"/>
      <w:r w:rsidR="00BF7741">
        <w:rPr>
          <w:rFonts w:ascii="Arial" w:hAnsi="Arial" w:cs="Arial"/>
          <w:b/>
          <w:bCs/>
          <w:sz w:val="20"/>
          <w:szCs w:val="20"/>
        </w:rPr>
        <w:t>montaža</w:t>
      </w:r>
      <w:proofErr w:type="spellEnd"/>
      <w:r w:rsidR="00BF7741">
        <w:rPr>
          <w:rFonts w:ascii="Arial" w:hAnsi="Arial" w:cs="Arial"/>
          <w:b/>
          <w:bCs/>
          <w:sz w:val="20"/>
          <w:szCs w:val="20"/>
        </w:rPr>
        <w:t xml:space="preserve"> </w:t>
      </w:r>
      <w:proofErr w:type="spellStart"/>
      <w:r w:rsidR="00BF7741">
        <w:rPr>
          <w:rFonts w:ascii="Arial" w:hAnsi="Arial" w:cs="Arial"/>
          <w:b/>
          <w:bCs/>
          <w:sz w:val="20"/>
          <w:szCs w:val="20"/>
        </w:rPr>
        <w:t>opreme</w:t>
      </w:r>
      <w:proofErr w:type="spellEnd"/>
      <w:r w:rsidR="00BF7741">
        <w:rPr>
          <w:rFonts w:ascii="Arial" w:hAnsi="Arial" w:cs="Arial"/>
          <w:b/>
          <w:bCs/>
          <w:sz w:val="20"/>
          <w:szCs w:val="20"/>
        </w:rPr>
        <w:t xml:space="preserve"> </w:t>
      </w:r>
      <w:r w:rsidR="0092628B" w:rsidRPr="0092628B">
        <w:rPr>
          <w:rFonts w:ascii="Arial" w:hAnsi="Arial" w:cs="Arial"/>
          <w:b/>
          <w:bCs/>
          <w:sz w:val="20"/>
          <w:szCs w:val="20"/>
          <w:lang w:bidi="sl-SI"/>
        </w:rPr>
        <w:t xml:space="preserve">Doma </w:t>
      </w:r>
      <w:proofErr w:type="spellStart"/>
      <w:r w:rsidR="0092628B" w:rsidRPr="0092628B">
        <w:rPr>
          <w:rFonts w:ascii="Arial" w:hAnsi="Arial" w:cs="Arial"/>
          <w:b/>
          <w:bCs/>
          <w:sz w:val="20"/>
          <w:szCs w:val="20"/>
          <w:lang w:bidi="sl-SI"/>
        </w:rPr>
        <w:t>starejših</w:t>
      </w:r>
      <w:proofErr w:type="spellEnd"/>
      <w:r w:rsidR="0092628B" w:rsidRPr="0092628B">
        <w:rPr>
          <w:rFonts w:ascii="Arial" w:hAnsi="Arial" w:cs="Arial"/>
          <w:b/>
          <w:bCs/>
          <w:sz w:val="20"/>
          <w:szCs w:val="20"/>
          <w:lang w:bidi="sl-SI"/>
        </w:rPr>
        <w:t xml:space="preserve"> </w:t>
      </w:r>
      <w:proofErr w:type="spellStart"/>
      <w:r w:rsidR="0092628B" w:rsidRPr="0092628B">
        <w:rPr>
          <w:rFonts w:ascii="Arial" w:hAnsi="Arial" w:cs="Arial"/>
          <w:b/>
          <w:bCs/>
          <w:sz w:val="20"/>
          <w:szCs w:val="20"/>
          <w:lang w:bidi="sl-SI"/>
        </w:rPr>
        <w:t>občanov</w:t>
      </w:r>
      <w:proofErr w:type="spellEnd"/>
      <w:r w:rsidR="0092628B" w:rsidRPr="0092628B">
        <w:rPr>
          <w:rFonts w:ascii="Arial" w:hAnsi="Arial" w:cs="Arial"/>
          <w:b/>
          <w:bCs/>
          <w:sz w:val="20"/>
          <w:szCs w:val="20"/>
          <w:lang w:bidi="sl-SI"/>
        </w:rPr>
        <w:t xml:space="preserve"> Polde Eberl-</w:t>
      </w:r>
      <w:proofErr w:type="spellStart"/>
      <w:r w:rsidR="0092628B" w:rsidRPr="0092628B">
        <w:rPr>
          <w:rFonts w:ascii="Arial" w:hAnsi="Arial" w:cs="Arial"/>
          <w:b/>
          <w:bCs/>
          <w:sz w:val="20"/>
          <w:szCs w:val="20"/>
          <w:lang w:bidi="sl-SI"/>
        </w:rPr>
        <w:t>Jamski</w:t>
      </w:r>
      <w:proofErr w:type="spellEnd"/>
      <w:r w:rsidR="0092628B" w:rsidRPr="0092628B">
        <w:rPr>
          <w:rFonts w:ascii="Arial" w:hAnsi="Arial" w:cs="Arial"/>
          <w:b/>
          <w:bCs/>
          <w:sz w:val="20"/>
          <w:szCs w:val="20"/>
          <w:lang w:bidi="sl-SI"/>
        </w:rPr>
        <w:t>«</w:t>
      </w:r>
      <w:r w:rsidR="0092628B">
        <w:rPr>
          <w:rFonts w:ascii="Arial" w:hAnsi="Arial" w:cs="Arial"/>
          <w:bCs/>
          <w:sz w:val="20"/>
          <w:szCs w:val="20"/>
          <w:lang w:bidi="sl-SI"/>
        </w:rPr>
        <w:t xml:space="preserve"> </w:t>
      </w:r>
      <w:r w:rsidRPr="005D73B0">
        <w:rPr>
          <w:rFonts w:ascii="Arial" w:hAnsi="Arial" w:cs="Arial"/>
          <w:sz w:val="20"/>
          <w:szCs w:val="20"/>
          <w:lang w:val="sl-SI"/>
        </w:rPr>
        <w:t>dajemo ponudbo, kot sledi v nadaljevanju:</w:t>
      </w:r>
    </w:p>
    <w:p w14:paraId="5879B135" w14:textId="77777777" w:rsidR="0017441C" w:rsidRPr="005D73B0" w:rsidRDefault="0017441C" w:rsidP="0017441C">
      <w:pPr>
        <w:jc w:val="both"/>
        <w:rPr>
          <w:rFonts w:ascii="Arial" w:hAnsi="Arial" w:cs="Arial"/>
          <w:sz w:val="20"/>
          <w:szCs w:val="20"/>
        </w:rPr>
      </w:pPr>
    </w:p>
    <w:p w14:paraId="4F9030BE" w14:textId="77777777" w:rsidR="0017441C" w:rsidRPr="005D73B0" w:rsidRDefault="0017441C" w:rsidP="0017441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7385"/>
      </w:tblGrid>
      <w:tr w:rsidR="0017441C" w:rsidRPr="005D73B0" w14:paraId="2FAB86C8" w14:textId="77777777" w:rsidTr="00D968D7">
        <w:trPr>
          <w:trHeight w:val="675"/>
          <w:jc w:val="center"/>
        </w:trPr>
        <w:tc>
          <w:tcPr>
            <w:tcW w:w="1816" w:type="dxa"/>
            <w:vAlign w:val="center"/>
          </w:tcPr>
          <w:p w14:paraId="69AAD7D7"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Predmet naročila:</w:t>
            </w:r>
          </w:p>
        </w:tc>
        <w:tc>
          <w:tcPr>
            <w:tcW w:w="7385" w:type="dxa"/>
            <w:vAlign w:val="center"/>
          </w:tcPr>
          <w:p w14:paraId="5A2745BF" w14:textId="234447F4" w:rsidR="0017441C" w:rsidRPr="005D73B0" w:rsidRDefault="00BF7741" w:rsidP="00D968D7">
            <w:pPr>
              <w:jc w:val="center"/>
              <w:rPr>
                <w:rFonts w:ascii="Arial" w:eastAsiaTheme="minorEastAsia" w:hAnsi="Arial" w:cs="Arial"/>
                <w:b/>
                <w:bCs/>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17441C" w:rsidRPr="005D73B0" w14:paraId="3356CB14" w14:textId="77777777" w:rsidTr="00B347F2">
        <w:trPr>
          <w:trHeight w:val="423"/>
          <w:jc w:val="center"/>
        </w:trPr>
        <w:tc>
          <w:tcPr>
            <w:tcW w:w="1816" w:type="dxa"/>
            <w:vAlign w:val="center"/>
          </w:tcPr>
          <w:p w14:paraId="625E6AB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Ponudnik</w:t>
            </w:r>
          </w:p>
        </w:tc>
        <w:tc>
          <w:tcPr>
            <w:tcW w:w="7385" w:type="dxa"/>
            <w:vAlign w:val="center"/>
          </w:tcPr>
          <w:p w14:paraId="5B2FDF71" w14:textId="77777777" w:rsidR="0017441C" w:rsidRPr="005D73B0" w:rsidRDefault="0017441C" w:rsidP="00D968D7">
            <w:pPr>
              <w:jc w:val="center"/>
              <w:rPr>
                <w:rFonts w:ascii="Arial" w:eastAsiaTheme="minorEastAsia" w:hAnsi="Arial" w:cs="Arial"/>
                <w:b/>
                <w:bCs/>
                <w:sz w:val="20"/>
                <w:szCs w:val="20"/>
              </w:rPr>
            </w:pPr>
          </w:p>
          <w:p w14:paraId="569BD568" w14:textId="77777777" w:rsidR="0017441C" w:rsidRPr="005D73B0" w:rsidRDefault="0017441C" w:rsidP="00D968D7">
            <w:pPr>
              <w:jc w:val="center"/>
              <w:rPr>
                <w:rFonts w:ascii="Arial" w:eastAsiaTheme="minorEastAsia" w:hAnsi="Arial" w:cs="Arial"/>
                <w:sz w:val="20"/>
                <w:szCs w:val="20"/>
              </w:rPr>
            </w:pPr>
          </w:p>
        </w:tc>
      </w:tr>
      <w:tr w:rsidR="0017441C" w:rsidRPr="005D73B0" w14:paraId="1CD957B4" w14:textId="77777777" w:rsidTr="00D968D7">
        <w:trPr>
          <w:trHeight w:val="554"/>
          <w:jc w:val="center"/>
        </w:trPr>
        <w:tc>
          <w:tcPr>
            <w:tcW w:w="1816" w:type="dxa"/>
            <w:vAlign w:val="center"/>
          </w:tcPr>
          <w:p w14:paraId="23B97F01" w14:textId="77777777" w:rsidR="0017441C" w:rsidRPr="005D73B0" w:rsidRDefault="0017441C" w:rsidP="00D968D7">
            <w:pPr>
              <w:spacing w:before="60" w:after="60"/>
              <w:rPr>
                <w:rFonts w:ascii="Arial" w:eastAsiaTheme="minorEastAsia" w:hAnsi="Arial" w:cs="Arial"/>
                <w:b/>
                <w:sz w:val="20"/>
                <w:szCs w:val="20"/>
              </w:rPr>
            </w:pPr>
            <w:r w:rsidRPr="005D73B0">
              <w:rPr>
                <w:rFonts w:ascii="Arial" w:eastAsiaTheme="minorEastAsia" w:hAnsi="Arial" w:cs="Arial"/>
                <w:b/>
                <w:sz w:val="20"/>
                <w:szCs w:val="20"/>
              </w:rPr>
              <w:t>Št. ponudbe</w:t>
            </w:r>
          </w:p>
        </w:tc>
        <w:tc>
          <w:tcPr>
            <w:tcW w:w="7385" w:type="dxa"/>
            <w:vAlign w:val="center"/>
          </w:tcPr>
          <w:p w14:paraId="1E4A20CF" w14:textId="77777777" w:rsidR="0017441C" w:rsidRPr="005D73B0" w:rsidRDefault="0017441C" w:rsidP="00D968D7">
            <w:pPr>
              <w:jc w:val="center"/>
              <w:rPr>
                <w:rFonts w:ascii="Arial" w:eastAsiaTheme="minorEastAsia" w:hAnsi="Arial" w:cs="Arial"/>
                <w:b/>
                <w:bCs/>
                <w:sz w:val="20"/>
                <w:szCs w:val="20"/>
              </w:rPr>
            </w:pPr>
          </w:p>
        </w:tc>
      </w:tr>
    </w:tbl>
    <w:p w14:paraId="63728520" w14:textId="77777777" w:rsidR="0017441C" w:rsidRPr="005D73B0" w:rsidRDefault="0017441C" w:rsidP="0017441C">
      <w:pPr>
        <w:jc w:val="both"/>
        <w:rPr>
          <w:rFonts w:ascii="Arial" w:hAnsi="Arial" w:cs="Arial"/>
          <w:sz w:val="20"/>
          <w:szCs w:val="20"/>
        </w:rPr>
      </w:pPr>
    </w:p>
    <w:p w14:paraId="0A90FA60" w14:textId="77777777" w:rsidR="00B347F2" w:rsidRPr="005D73B0" w:rsidRDefault="00B347F2" w:rsidP="0017441C">
      <w:pPr>
        <w:jc w:val="both"/>
        <w:rPr>
          <w:rFonts w:ascii="Arial" w:hAnsi="Arial" w:cs="Arial"/>
          <w:sz w:val="20"/>
          <w:szCs w:val="20"/>
        </w:rPr>
      </w:pPr>
    </w:p>
    <w:p w14:paraId="3B6A0C58" w14:textId="7E7C8897" w:rsidR="0017441C" w:rsidRPr="005D73B0" w:rsidRDefault="0017441C" w:rsidP="0017441C">
      <w:pPr>
        <w:jc w:val="both"/>
        <w:rPr>
          <w:rFonts w:ascii="Arial" w:hAnsi="Arial" w:cs="Arial"/>
          <w:sz w:val="20"/>
          <w:szCs w:val="20"/>
        </w:rPr>
      </w:pPr>
      <w:r w:rsidRPr="005D73B0">
        <w:rPr>
          <w:rFonts w:ascii="Arial" w:hAnsi="Arial" w:cs="Arial"/>
          <w:sz w:val="20"/>
          <w:szCs w:val="20"/>
        </w:rPr>
        <w:t>Na osnovi predmetnega javnega naročila dajemo ponudbo, kot sledi v nadaljevanju:</w:t>
      </w:r>
    </w:p>
    <w:p w14:paraId="54AF89F3" w14:textId="77777777" w:rsidR="00B347F2" w:rsidRPr="005D73B0" w:rsidRDefault="00B347F2" w:rsidP="0017441C">
      <w:pPr>
        <w:jc w:val="both"/>
        <w:rPr>
          <w:rFonts w:ascii="Arial" w:hAnsi="Arial" w:cs="Arial"/>
          <w:sz w:val="20"/>
          <w:szCs w:val="20"/>
        </w:rPr>
      </w:pPr>
    </w:p>
    <w:p w14:paraId="3516B362" w14:textId="77777777"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1. PONUDNIK:</w:t>
      </w:r>
    </w:p>
    <w:p w14:paraId="05D8EE79" w14:textId="77777777" w:rsidR="0017441C" w:rsidRPr="005D73B0" w:rsidRDefault="0017441C" w:rsidP="0017441C">
      <w:pPr>
        <w:jc w:val="both"/>
        <w:rPr>
          <w:rFonts w:ascii="Arial" w:hAnsi="Arial" w:cs="Arial"/>
          <w:sz w:val="20"/>
          <w:szCs w:val="20"/>
        </w:rPr>
      </w:pP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6328"/>
      </w:tblGrid>
      <w:tr w:rsidR="0017441C" w:rsidRPr="005D73B0" w14:paraId="5BB2333B" w14:textId="77777777" w:rsidTr="002E38C7">
        <w:trPr>
          <w:trHeight w:val="589"/>
          <w:jc w:val="center"/>
        </w:trPr>
        <w:tc>
          <w:tcPr>
            <w:tcW w:w="3070" w:type="dxa"/>
            <w:vAlign w:val="center"/>
          </w:tcPr>
          <w:p w14:paraId="6E413FBE"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Samostojni ponudnik oziroma vodilni ponudnik v skupini ponudnikov</w:t>
            </w:r>
          </w:p>
        </w:tc>
        <w:tc>
          <w:tcPr>
            <w:tcW w:w="6328" w:type="dxa"/>
          </w:tcPr>
          <w:p w14:paraId="5837472B"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3FEE29C4" w14:textId="77777777" w:rsidTr="00D37AE3">
        <w:trPr>
          <w:trHeight w:val="607"/>
          <w:jc w:val="center"/>
        </w:trPr>
        <w:tc>
          <w:tcPr>
            <w:tcW w:w="3070" w:type="dxa"/>
            <w:vAlign w:val="center"/>
          </w:tcPr>
          <w:p w14:paraId="5E644CE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48E62389" w14:textId="77777777" w:rsidR="0017441C" w:rsidRPr="005D73B0" w:rsidRDefault="0017441C" w:rsidP="00D968D7">
            <w:pPr>
              <w:jc w:val="both"/>
              <w:rPr>
                <w:rFonts w:ascii="Arial" w:eastAsiaTheme="minorEastAsia" w:hAnsi="Arial" w:cs="Arial"/>
                <w:sz w:val="20"/>
                <w:szCs w:val="20"/>
              </w:rPr>
            </w:pPr>
          </w:p>
        </w:tc>
      </w:tr>
      <w:tr w:rsidR="0017441C" w:rsidRPr="005D73B0" w14:paraId="24E55515" w14:textId="77777777" w:rsidTr="00D37AE3">
        <w:trPr>
          <w:trHeight w:val="546"/>
          <w:jc w:val="center"/>
        </w:trPr>
        <w:tc>
          <w:tcPr>
            <w:tcW w:w="3070" w:type="dxa"/>
            <w:vAlign w:val="center"/>
          </w:tcPr>
          <w:p w14:paraId="2EC52CBB"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Partner v ponudbi skupine ponudnikov</w:t>
            </w:r>
          </w:p>
        </w:tc>
        <w:tc>
          <w:tcPr>
            <w:tcW w:w="6328" w:type="dxa"/>
          </w:tcPr>
          <w:p w14:paraId="5D51C452" w14:textId="77777777" w:rsidR="0017441C" w:rsidRPr="005D73B0" w:rsidRDefault="0017441C" w:rsidP="00D968D7">
            <w:pPr>
              <w:jc w:val="both"/>
              <w:rPr>
                <w:rFonts w:ascii="Arial" w:eastAsiaTheme="minorEastAsia" w:hAnsi="Arial" w:cs="Arial"/>
                <w:sz w:val="20"/>
                <w:szCs w:val="20"/>
              </w:rPr>
            </w:pPr>
          </w:p>
        </w:tc>
      </w:tr>
    </w:tbl>
    <w:p w14:paraId="01160599" w14:textId="6D4C2330" w:rsidR="0017441C" w:rsidRPr="005D73B0" w:rsidRDefault="0017441C" w:rsidP="0017441C">
      <w:pPr>
        <w:jc w:val="both"/>
        <w:rPr>
          <w:rFonts w:ascii="Arial" w:hAnsi="Arial" w:cs="Arial"/>
          <w:sz w:val="20"/>
          <w:szCs w:val="20"/>
        </w:rPr>
      </w:pPr>
    </w:p>
    <w:p w14:paraId="1CEEE891" w14:textId="77777777" w:rsidR="00B347F2" w:rsidRPr="005D73B0" w:rsidRDefault="00B347F2" w:rsidP="0017441C">
      <w:pPr>
        <w:jc w:val="both"/>
        <w:rPr>
          <w:rFonts w:ascii="Arial" w:hAnsi="Arial" w:cs="Arial"/>
          <w:sz w:val="20"/>
          <w:szCs w:val="20"/>
        </w:rPr>
      </w:pPr>
    </w:p>
    <w:p w14:paraId="197610EC" w14:textId="77777777" w:rsidR="0017441C" w:rsidRPr="005D73B0" w:rsidRDefault="0017441C" w:rsidP="0017441C">
      <w:pPr>
        <w:jc w:val="both"/>
        <w:rPr>
          <w:rFonts w:ascii="Arial" w:hAnsi="Arial" w:cs="Arial"/>
          <w:sz w:val="20"/>
          <w:szCs w:val="20"/>
        </w:rPr>
      </w:pPr>
      <w:r w:rsidRPr="005D73B0">
        <w:rPr>
          <w:rFonts w:ascii="Arial" w:hAnsi="Arial" w:cs="Arial"/>
          <w:b/>
          <w:bCs/>
          <w:i/>
          <w:iCs/>
          <w:sz w:val="20"/>
          <w:szCs w:val="20"/>
        </w:rPr>
        <w:t>2. KONTAKTNA OSEBA (ZA TO PONUDBO):</w:t>
      </w:r>
    </w:p>
    <w:p w14:paraId="6173F13E" w14:textId="77777777" w:rsidR="0017441C" w:rsidRPr="005D73B0" w:rsidRDefault="0017441C" w:rsidP="0017441C">
      <w:pPr>
        <w:jc w:val="both"/>
        <w:rPr>
          <w:rFonts w:ascii="Arial" w:hAnsi="Arial" w:cs="Arial"/>
          <w:i/>
          <w:iCs/>
          <w:sz w:val="20"/>
          <w:szCs w:val="20"/>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2"/>
        <w:gridCol w:w="6848"/>
      </w:tblGrid>
      <w:tr w:rsidR="0017441C" w:rsidRPr="005D73B0" w14:paraId="2EAFDD0C" w14:textId="77777777" w:rsidTr="002E38C7">
        <w:trPr>
          <w:trHeight w:val="486"/>
          <w:jc w:val="center"/>
        </w:trPr>
        <w:tc>
          <w:tcPr>
            <w:tcW w:w="2562" w:type="dxa"/>
            <w:vAlign w:val="center"/>
          </w:tcPr>
          <w:p w14:paraId="37FACA9D"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Ime in priimek</w:t>
            </w:r>
          </w:p>
        </w:tc>
        <w:tc>
          <w:tcPr>
            <w:tcW w:w="6848" w:type="dxa"/>
            <w:vAlign w:val="center"/>
          </w:tcPr>
          <w:p w14:paraId="2B3BC2E0"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43868793" w14:textId="77777777" w:rsidTr="002E38C7">
        <w:trPr>
          <w:trHeight w:val="486"/>
          <w:jc w:val="center"/>
        </w:trPr>
        <w:tc>
          <w:tcPr>
            <w:tcW w:w="2562" w:type="dxa"/>
            <w:vAlign w:val="center"/>
          </w:tcPr>
          <w:p w14:paraId="2BBFEEC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Organizacija</w:t>
            </w:r>
          </w:p>
        </w:tc>
        <w:tc>
          <w:tcPr>
            <w:tcW w:w="6848" w:type="dxa"/>
            <w:vAlign w:val="center"/>
          </w:tcPr>
          <w:p w14:paraId="7D3709F9"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1540B3AD" w14:textId="77777777" w:rsidTr="002E38C7">
        <w:trPr>
          <w:trHeight w:val="486"/>
          <w:jc w:val="center"/>
        </w:trPr>
        <w:tc>
          <w:tcPr>
            <w:tcW w:w="2562" w:type="dxa"/>
            <w:vAlign w:val="center"/>
          </w:tcPr>
          <w:p w14:paraId="1B0BDE75"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Naslov</w:t>
            </w:r>
          </w:p>
        </w:tc>
        <w:tc>
          <w:tcPr>
            <w:tcW w:w="6848" w:type="dxa"/>
            <w:vAlign w:val="center"/>
          </w:tcPr>
          <w:p w14:paraId="3161EFFE"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6F871BB1" w14:textId="77777777" w:rsidTr="002E38C7">
        <w:trPr>
          <w:trHeight w:val="486"/>
          <w:jc w:val="center"/>
        </w:trPr>
        <w:tc>
          <w:tcPr>
            <w:tcW w:w="2562" w:type="dxa"/>
            <w:vAlign w:val="center"/>
          </w:tcPr>
          <w:p w14:paraId="6E39A38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Telefon</w:t>
            </w:r>
          </w:p>
        </w:tc>
        <w:tc>
          <w:tcPr>
            <w:tcW w:w="6848" w:type="dxa"/>
            <w:vAlign w:val="center"/>
          </w:tcPr>
          <w:p w14:paraId="3442536C"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r w:rsidR="0017441C" w:rsidRPr="005D73B0" w14:paraId="4C2AAED4" w14:textId="77777777" w:rsidTr="002E38C7">
        <w:trPr>
          <w:trHeight w:val="486"/>
          <w:jc w:val="center"/>
        </w:trPr>
        <w:tc>
          <w:tcPr>
            <w:tcW w:w="2562" w:type="dxa"/>
            <w:vAlign w:val="center"/>
          </w:tcPr>
          <w:p w14:paraId="379232A0" w14:textId="77777777" w:rsidR="0017441C" w:rsidRPr="005D73B0" w:rsidRDefault="0017441C" w:rsidP="00D968D7">
            <w:pPr>
              <w:spacing w:before="60" w:after="60"/>
              <w:rPr>
                <w:rFonts w:ascii="Arial" w:eastAsiaTheme="minorEastAsia" w:hAnsi="Arial" w:cs="Arial"/>
                <w:sz w:val="20"/>
                <w:szCs w:val="20"/>
              </w:rPr>
            </w:pPr>
            <w:r w:rsidRPr="005D73B0">
              <w:rPr>
                <w:rFonts w:ascii="Arial" w:eastAsiaTheme="minorEastAsia" w:hAnsi="Arial" w:cs="Arial"/>
                <w:sz w:val="20"/>
                <w:szCs w:val="20"/>
              </w:rPr>
              <w:t>Elektronska pošta</w:t>
            </w:r>
          </w:p>
        </w:tc>
        <w:tc>
          <w:tcPr>
            <w:tcW w:w="6848" w:type="dxa"/>
            <w:vAlign w:val="center"/>
          </w:tcPr>
          <w:p w14:paraId="7EACF472" w14:textId="77777777" w:rsidR="0017441C" w:rsidRPr="005D73B0" w:rsidRDefault="0017441C" w:rsidP="00D968D7">
            <w:pPr>
              <w:pStyle w:val="Glava"/>
              <w:spacing w:before="60" w:after="60"/>
              <w:rPr>
                <w:rFonts w:ascii="Arial" w:eastAsiaTheme="minorEastAsia" w:hAnsi="Arial" w:cs="Arial"/>
                <w:b/>
                <w:bCs/>
                <w:sz w:val="20"/>
                <w:szCs w:val="20"/>
                <w:lang w:val="sl-SI"/>
              </w:rPr>
            </w:pPr>
          </w:p>
        </w:tc>
      </w:tr>
    </w:tbl>
    <w:p w14:paraId="1C81C6C5" w14:textId="78068182" w:rsidR="0017441C" w:rsidRPr="005D73B0" w:rsidRDefault="0017441C" w:rsidP="0017441C">
      <w:pPr>
        <w:rPr>
          <w:rFonts w:ascii="Arial" w:hAnsi="Arial" w:cs="Arial"/>
          <w:sz w:val="20"/>
          <w:szCs w:val="20"/>
        </w:rPr>
      </w:pPr>
      <w:bookmarkStart w:id="13" w:name="_Toc423498259"/>
      <w:bookmarkStart w:id="14" w:name="_Toc429358267"/>
    </w:p>
    <w:p w14:paraId="50AAD6A4" w14:textId="1B086425" w:rsidR="00785408" w:rsidRPr="005D73B0" w:rsidRDefault="00785408">
      <w:pPr>
        <w:rPr>
          <w:rFonts w:ascii="Arial" w:hAnsi="Arial" w:cs="Arial"/>
          <w:b/>
          <w:bCs/>
          <w:i/>
          <w:iCs/>
          <w:sz w:val="20"/>
          <w:szCs w:val="20"/>
        </w:rPr>
      </w:pPr>
    </w:p>
    <w:p w14:paraId="2C999861" w14:textId="3CDEF6B2" w:rsidR="0017441C" w:rsidRPr="005D73B0" w:rsidRDefault="0017441C" w:rsidP="0017441C">
      <w:pPr>
        <w:jc w:val="both"/>
        <w:rPr>
          <w:rFonts w:ascii="Arial" w:hAnsi="Arial" w:cs="Arial"/>
          <w:b/>
          <w:bCs/>
          <w:i/>
          <w:iCs/>
          <w:sz w:val="20"/>
          <w:szCs w:val="20"/>
        </w:rPr>
      </w:pPr>
      <w:r w:rsidRPr="005D73B0">
        <w:rPr>
          <w:rFonts w:ascii="Arial" w:hAnsi="Arial" w:cs="Arial"/>
          <w:b/>
          <w:bCs/>
          <w:i/>
          <w:iCs/>
          <w:sz w:val="20"/>
          <w:szCs w:val="20"/>
        </w:rPr>
        <w:t>3. PONUDBENA IZJAVA:</w:t>
      </w:r>
    </w:p>
    <w:p w14:paraId="1B7795C3" w14:textId="77777777" w:rsidR="0017441C" w:rsidRPr="005D73B0" w:rsidRDefault="0017441C" w:rsidP="0017441C">
      <w:pPr>
        <w:jc w:val="both"/>
        <w:rPr>
          <w:rFonts w:ascii="Arial" w:hAnsi="Arial" w:cs="Arial"/>
          <w:sz w:val="20"/>
          <w:szCs w:val="20"/>
        </w:rPr>
      </w:pPr>
    </w:p>
    <w:p w14:paraId="55B9091E"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Podpisani izjavljamo, da:</w:t>
      </w:r>
    </w:p>
    <w:p w14:paraId="369FB557" w14:textId="77777777" w:rsidR="0017441C" w:rsidRPr="005D73B0" w:rsidRDefault="0017441C" w:rsidP="0017441C">
      <w:pPr>
        <w:jc w:val="both"/>
        <w:rPr>
          <w:rFonts w:ascii="Arial" w:hAnsi="Arial" w:cs="Arial"/>
          <w:sz w:val="20"/>
          <w:szCs w:val="20"/>
        </w:rPr>
      </w:pPr>
    </w:p>
    <w:p w14:paraId="082012F6" w14:textId="7573194F" w:rsidR="00B370A1" w:rsidRPr="00BF7741" w:rsidRDefault="00D37AE3" w:rsidP="0057717A">
      <w:pPr>
        <w:numPr>
          <w:ilvl w:val="0"/>
          <w:numId w:val="3"/>
        </w:numPr>
        <w:tabs>
          <w:tab w:val="clear" w:pos="720"/>
          <w:tab w:val="num" w:pos="330"/>
        </w:tabs>
        <w:ind w:left="330" w:hanging="330"/>
        <w:jc w:val="both"/>
        <w:rPr>
          <w:rFonts w:ascii="Arial" w:hAnsi="Arial" w:cs="Arial"/>
          <w:sz w:val="20"/>
          <w:szCs w:val="20"/>
        </w:rPr>
      </w:pPr>
      <w:r w:rsidRPr="00BF7741">
        <w:rPr>
          <w:rFonts w:ascii="Arial" w:hAnsi="Arial" w:cs="Arial"/>
          <w:sz w:val="20"/>
          <w:szCs w:val="20"/>
        </w:rPr>
        <w:t>Podajamo ponudbo</w:t>
      </w:r>
      <w:r w:rsidR="0017441C" w:rsidRPr="00BF7741">
        <w:rPr>
          <w:rFonts w:ascii="Arial" w:hAnsi="Arial" w:cs="Arial"/>
          <w:sz w:val="20"/>
          <w:szCs w:val="20"/>
        </w:rPr>
        <w:t xml:space="preserve"> v skladu s pogoji razpisne dokumentacije in </w:t>
      </w:r>
      <w:r w:rsidRPr="00BF7741">
        <w:rPr>
          <w:rFonts w:ascii="Arial" w:hAnsi="Arial" w:cs="Arial"/>
          <w:sz w:val="20"/>
          <w:szCs w:val="20"/>
        </w:rPr>
        <w:t xml:space="preserve">ostalimi </w:t>
      </w:r>
      <w:r w:rsidR="0017441C" w:rsidRPr="00BF7741">
        <w:rPr>
          <w:rFonts w:ascii="Arial" w:hAnsi="Arial" w:cs="Arial"/>
          <w:sz w:val="20"/>
          <w:szCs w:val="20"/>
        </w:rPr>
        <w:t xml:space="preserve">predpisanimi pogoji in časovnimi omejitvami, brez rezerve in omejitev za </w:t>
      </w:r>
      <w:r w:rsidR="00465D23" w:rsidRPr="00BF7741">
        <w:rPr>
          <w:rFonts w:ascii="Arial" w:hAnsi="Arial" w:cs="Arial"/>
          <w:sz w:val="20"/>
          <w:szCs w:val="20"/>
        </w:rPr>
        <w:t xml:space="preserve">projekt </w:t>
      </w:r>
      <w:r w:rsidR="00BF7741">
        <w:rPr>
          <w:rFonts w:ascii="Arial" w:hAnsi="Arial" w:cs="Arial"/>
          <w:b/>
          <w:bCs/>
          <w:sz w:val="20"/>
          <w:szCs w:val="20"/>
        </w:rPr>
        <w:t xml:space="preserve">»Dobava in montaža opreme </w:t>
      </w:r>
      <w:r w:rsidR="00BF7741">
        <w:rPr>
          <w:rFonts w:ascii="Arial" w:hAnsi="Arial" w:cs="Arial"/>
          <w:b/>
          <w:bCs/>
          <w:sz w:val="20"/>
          <w:szCs w:val="20"/>
          <w:lang w:bidi="sl-SI"/>
        </w:rPr>
        <w:t>Doma starejših občanov Polde Eberl-Jamski«</w:t>
      </w:r>
      <w:r w:rsidR="00BF7741">
        <w:rPr>
          <w:rFonts w:ascii="Arial" w:hAnsi="Arial" w:cs="Arial"/>
          <w:bCs/>
          <w:sz w:val="20"/>
          <w:szCs w:val="20"/>
          <w:lang w:bidi="sl-SI"/>
        </w:rPr>
        <w:t xml:space="preserve"> </w:t>
      </w:r>
      <w:r w:rsidR="000F206F" w:rsidRPr="00BF7741">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3F18C5EC" w14:textId="0BAAC3D4" w:rsidR="00B347F2" w:rsidRPr="00B370A1" w:rsidRDefault="00B370A1" w:rsidP="00BB0BEE">
      <w:pPr>
        <w:numPr>
          <w:ilvl w:val="0"/>
          <w:numId w:val="3"/>
        </w:numPr>
        <w:tabs>
          <w:tab w:val="clear" w:pos="720"/>
          <w:tab w:val="num" w:pos="330"/>
        </w:tabs>
        <w:ind w:left="330" w:hanging="330"/>
        <w:jc w:val="both"/>
        <w:rPr>
          <w:rFonts w:ascii="Arial" w:hAnsi="Arial" w:cs="Arial"/>
          <w:b/>
          <w:bCs/>
          <w:sz w:val="20"/>
          <w:szCs w:val="20"/>
        </w:rPr>
      </w:pPr>
      <w:r w:rsidRPr="00B370A1">
        <w:rPr>
          <w:rFonts w:ascii="Arial" w:hAnsi="Arial" w:cs="Arial"/>
          <w:sz w:val="20"/>
          <w:szCs w:val="20"/>
        </w:rPr>
        <w:lastRenderedPageBreak/>
        <w:t>se strinjamo, da bomo vztrajali pri tej ponudbi devetdeset (90) dni od roka za oddajo ponudb, oziroma do _______________.</w:t>
      </w:r>
    </w:p>
    <w:p w14:paraId="2BC5609A" w14:textId="7D732402" w:rsidR="00A63F9D" w:rsidRPr="00B370A1" w:rsidRDefault="00A63F9D" w:rsidP="00BB0BEE">
      <w:pPr>
        <w:widowControl w:val="0"/>
        <w:numPr>
          <w:ilvl w:val="0"/>
          <w:numId w:val="3"/>
        </w:numPr>
        <w:tabs>
          <w:tab w:val="clear" w:pos="720"/>
          <w:tab w:val="num" w:pos="330"/>
          <w:tab w:val="left" w:pos="2977"/>
        </w:tabs>
        <w:spacing w:line="264" w:lineRule="auto"/>
        <w:ind w:left="330" w:right="-1" w:hanging="330"/>
        <w:jc w:val="both"/>
        <w:rPr>
          <w:rFonts w:ascii="Arial" w:hAnsi="Arial" w:cs="Arial"/>
          <w:sz w:val="20"/>
          <w:szCs w:val="20"/>
        </w:rPr>
      </w:pPr>
      <w:r w:rsidRPr="00B370A1">
        <w:rPr>
          <w:rFonts w:ascii="Arial" w:hAnsi="Arial" w:cs="Arial"/>
          <w:sz w:val="20"/>
          <w:szCs w:val="20"/>
        </w:rPr>
        <w:t>V skladu s pogoji in zahtevami iz razpisne dokumentacije</w:t>
      </w:r>
      <w:r w:rsidRPr="00B370A1">
        <w:rPr>
          <w:rFonts w:ascii="Arial" w:hAnsi="Arial" w:cs="Arial"/>
          <w:b/>
          <w:bCs/>
          <w:sz w:val="20"/>
          <w:szCs w:val="20"/>
        </w:rPr>
        <w:t xml:space="preserve"> znaša</w:t>
      </w:r>
      <w:r w:rsidR="0017441C" w:rsidRPr="00B370A1">
        <w:rPr>
          <w:rFonts w:ascii="Arial" w:hAnsi="Arial" w:cs="Arial"/>
          <w:b/>
          <w:bCs/>
          <w:sz w:val="20"/>
          <w:szCs w:val="20"/>
        </w:rPr>
        <w:t xml:space="preserve"> </w:t>
      </w:r>
      <w:r w:rsidRPr="00B370A1">
        <w:rPr>
          <w:rFonts w:ascii="Arial" w:hAnsi="Arial" w:cs="Arial"/>
          <w:b/>
          <w:sz w:val="20"/>
          <w:szCs w:val="20"/>
        </w:rPr>
        <w:t>skupna končna vrednost naše ponudbe: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3"/>
      </w:tblGrid>
      <w:tr w:rsidR="00A63F9D" w:rsidRPr="005D73B0" w14:paraId="598A45F4" w14:textId="77777777" w:rsidTr="00842ABE">
        <w:trPr>
          <w:trHeight w:val="161"/>
        </w:trPr>
        <w:tc>
          <w:tcPr>
            <w:tcW w:w="4536" w:type="dxa"/>
            <w:vAlign w:val="center"/>
          </w:tcPr>
          <w:p w14:paraId="4E17AEC3" w14:textId="14CDB024"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postavka</w:t>
            </w:r>
          </w:p>
        </w:tc>
        <w:tc>
          <w:tcPr>
            <w:tcW w:w="4253" w:type="dxa"/>
            <w:vAlign w:val="center"/>
          </w:tcPr>
          <w:p w14:paraId="7D985F3B" w14:textId="77777777" w:rsidR="00A63F9D" w:rsidRPr="005D73B0" w:rsidRDefault="00A63F9D" w:rsidP="00163EA1">
            <w:pPr>
              <w:widowControl w:val="0"/>
              <w:tabs>
                <w:tab w:val="left" w:pos="2977"/>
              </w:tabs>
              <w:spacing w:line="264" w:lineRule="auto"/>
              <w:jc w:val="center"/>
              <w:rPr>
                <w:rFonts w:ascii="Arial" w:hAnsi="Arial" w:cs="Arial"/>
                <w:sz w:val="20"/>
                <w:szCs w:val="20"/>
              </w:rPr>
            </w:pPr>
            <w:r w:rsidRPr="005D73B0">
              <w:rPr>
                <w:rFonts w:ascii="Arial" w:hAnsi="Arial" w:cs="Arial"/>
                <w:sz w:val="20"/>
                <w:szCs w:val="20"/>
              </w:rPr>
              <w:t>vrednost v EUR</w:t>
            </w:r>
          </w:p>
        </w:tc>
      </w:tr>
      <w:tr w:rsidR="00A63F9D" w:rsidRPr="005D73B0" w14:paraId="65094AB5" w14:textId="77777777" w:rsidTr="00163EA1">
        <w:trPr>
          <w:trHeight w:val="397"/>
        </w:trPr>
        <w:tc>
          <w:tcPr>
            <w:tcW w:w="4536" w:type="dxa"/>
            <w:vAlign w:val="center"/>
          </w:tcPr>
          <w:p w14:paraId="28AA94A8" w14:textId="34610D95" w:rsidR="00A63F9D" w:rsidRPr="005D73B0" w:rsidRDefault="00567046"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 xml:space="preserve">SKUPNA KONČNA VREDNOST BREZ </w:t>
            </w:r>
            <w:r w:rsidR="00A63F9D" w:rsidRPr="005D73B0">
              <w:rPr>
                <w:rFonts w:ascii="Arial" w:hAnsi="Arial" w:cs="Arial"/>
                <w:sz w:val="20"/>
                <w:szCs w:val="20"/>
              </w:rPr>
              <w:t xml:space="preserve">DDV </w:t>
            </w:r>
          </w:p>
        </w:tc>
        <w:tc>
          <w:tcPr>
            <w:tcW w:w="4253" w:type="dxa"/>
            <w:vAlign w:val="center"/>
          </w:tcPr>
          <w:p w14:paraId="3315C3E7"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64B06A70" w14:textId="77777777" w:rsidTr="00163EA1">
        <w:trPr>
          <w:trHeight w:val="397"/>
        </w:trPr>
        <w:tc>
          <w:tcPr>
            <w:tcW w:w="4536" w:type="dxa"/>
            <w:vAlign w:val="center"/>
          </w:tcPr>
          <w:p w14:paraId="30840122" w14:textId="60178E5F" w:rsidR="00A63F9D" w:rsidRPr="005D73B0" w:rsidRDefault="00A63F9D" w:rsidP="00163EA1">
            <w:pPr>
              <w:widowControl w:val="0"/>
              <w:tabs>
                <w:tab w:val="left" w:pos="2977"/>
              </w:tabs>
              <w:spacing w:line="264" w:lineRule="auto"/>
              <w:jc w:val="both"/>
              <w:rPr>
                <w:rFonts w:ascii="Arial" w:hAnsi="Arial" w:cs="Arial"/>
                <w:sz w:val="20"/>
                <w:szCs w:val="20"/>
              </w:rPr>
            </w:pPr>
            <w:r w:rsidRPr="00D07113">
              <w:rPr>
                <w:rFonts w:ascii="Arial" w:hAnsi="Arial" w:cs="Arial"/>
                <w:sz w:val="20"/>
                <w:szCs w:val="20"/>
              </w:rPr>
              <w:t xml:space="preserve"> </w:t>
            </w:r>
            <w:r w:rsidR="00BA4B50">
              <w:rPr>
                <w:rFonts w:ascii="Arial" w:hAnsi="Arial" w:cs="Arial"/>
                <w:sz w:val="20"/>
                <w:szCs w:val="20"/>
              </w:rPr>
              <w:t>22</w:t>
            </w:r>
            <w:r w:rsidR="005635AB" w:rsidRPr="00D07113">
              <w:rPr>
                <w:rFonts w:ascii="Arial" w:hAnsi="Arial" w:cs="Arial"/>
                <w:sz w:val="20"/>
                <w:szCs w:val="20"/>
              </w:rPr>
              <w:t xml:space="preserve"> % DDV</w:t>
            </w:r>
          </w:p>
        </w:tc>
        <w:tc>
          <w:tcPr>
            <w:tcW w:w="4253" w:type="dxa"/>
            <w:vAlign w:val="center"/>
          </w:tcPr>
          <w:p w14:paraId="532C471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r w:rsidR="00A63F9D" w:rsidRPr="005D73B0" w14:paraId="2622D0DA" w14:textId="77777777" w:rsidTr="00163EA1">
        <w:trPr>
          <w:trHeight w:val="397"/>
        </w:trPr>
        <w:tc>
          <w:tcPr>
            <w:tcW w:w="4536" w:type="dxa"/>
            <w:vAlign w:val="center"/>
          </w:tcPr>
          <w:p w14:paraId="5EF03B27" w14:textId="77777777" w:rsidR="00A63F9D" w:rsidRPr="005D73B0" w:rsidRDefault="00A63F9D" w:rsidP="00163EA1">
            <w:pPr>
              <w:widowControl w:val="0"/>
              <w:tabs>
                <w:tab w:val="left" w:pos="2977"/>
              </w:tabs>
              <w:spacing w:line="264" w:lineRule="auto"/>
              <w:rPr>
                <w:rFonts w:ascii="Arial" w:hAnsi="Arial" w:cs="Arial"/>
                <w:sz w:val="20"/>
                <w:szCs w:val="20"/>
              </w:rPr>
            </w:pPr>
            <w:r w:rsidRPr="005D73B0">
              <w:rPr>
                <w:rFonts w:ascii="Arial" w:hAnsi="Arial" w:cs="Arial"/>
                <w:sz w:val="20"/>
                <w:szCs w:val="20"/>
              </w:rPr>
              <w:t>SKUPNA KONČNA VREDNOST Z DDV</w:t>
            </w:r>
          </w:p>
        </w:tc>
        <w:tc>
          <w:tcPr>
            <w:tcW w:w="4253" w:type="dxa"/>
            <w:vAlign w:val="center"/>
          </w:tcPr>
          <w:p w14:paraId="411A39A9" w14:textId="77777777" w:rsidR="00A63F9D" w:rsidRPr="005D73B0" w:rsidRDefault="00A63F9D" w:rsidP="00163EA1">
            <w:pPr>
              <w:widowControl w:val="0"/>
              <w:tabs>
                <w:tab w:val="left" w:pos="2977"/>
              </w:tabs>
              <w:spacing w:line="264" w:lineRule="auto"/>
              <w:jc w:val="both"/>
              <w:rPr>
                <w:rFonts w:ascii="Arial" w:hAnsi="Arial" w:cs="Arial"/>
                <w:sz w:val="20"/>
                <w:szCs w:val="20"/>
              </w:rPr>
            </w:pPr>
          </w:p>
        </w:tc>
      </w:tr>
    </w:tbl>
    <w:p w14:paraId="1FE5D7BC" w14:textId="77777777" w:rsidR="00A63F9D" w:rsidRPr="005D73B0" w:rsidRDefault="00A63F9D" w:rsidP="005155D7">
      <w:pPr>
        <w:pStyle w:val="Odstavekseznama"/>
        <w:widowControl w:val="0"/>
        <w:tabs>
          <w:tab w:val="left" w:pos="2977"/>
        </w:tabs>
        <w:spacing w:line="264" w:lineRule="auto"/>
        <w:jc w:val="both"/>
        <w:rPr>
          <w:rFonts w:ascii="Arial" w:hAnsi="Arial" w:cs="Arial"/>
          <w:sz w:val="20"/>
          <w:szCs w:val="20"/>
        </w:rPr>
      </w:pPr>
    </w:p>
    <w:p w14:paraId="4F91F813" w14:textId="77777777" w:rsidR="00A63F9D" w:rsidRPr="005D73B0" w:rsidRDefault="00A63F9D" w:rsidP="005155D7">
      <w:pPr>
        <w:widowControl w:val="0"/>
        <w:spacing w:line="264" w:lineRule="auto"/>
        <w:jc w:val="both"/>
        <w:rPr>
          <w:rFonts w:ascii="Arial" w:hAnsi="Arial" w:cs="Arial"/>
          <w:sz w:val="20"/>
          <w:szCs w:val="20"/>
        </w:rPr>
      </w:pPr>
      <w:r w:rsidRPr="005D73B0">
        <w:rPr>
          <w:rFonts w:ascii="Arial" w:hAnsi="Arial" w:cs="Arial"/>
          <w:sz w:val="20"/>
          <w:szCs w:val="20"/>
        </w:rPr>
        <w:t>z besedo: _________________________________________________________________</w:t>
      </w:r>
    </w:p>
    <w:p w14:paraId="40F534A9" w14:textId="77777777" w:rsidR="007C0DE3" w:rsidRDefault="007C0DE3" w:rsidP="007C0DE3">
      <w:pPr>
        <w:spacing w:line="264" w:lineRule="auto"/>
        <w:jc w:val="both"/>
        <w:rPr>
          <w:rFonts w:ascii="Arial" w:hAnsi="Arial" w:cs="Arial"/>
          <w:sz w:val="20"/>
          <w:szCs w:val="20"/>
        </w:rPr>
      </w:pPr>
    </w:p>
    <w:p w14:paraId="2DE6D442" w14:textId="63FECC6C" w:rsidR="00A63F9D" w:rsidRPr="007C0DE3" w:rsidRDefault="007C0DE3" w:rsidP="007C0DE3">
      <w:pPr>
        <w:spacing w:line="264" w:lineRule="auto"/>
        <w:jc w:val="both"/>
        <w:rPr>
          <w:rFonts w:ascii="Arial" w:hAnsi="Arial" w:cs="Arial"/>
          <w:b/>
          <w:bCs/>
        </w:rPr>
      </w:pPr>
      <w:r w:rsidRPr="007C0DE3">
        <w:rPr>
          <w:rFonts w:ascii="Arial" w:hAnsi="Arial" w:cs="Arial"/>
          <w:b/>
          <w:bCs/>
          <w:sz w:val="20"/>
          <w:szCs w:val="20"/>
        </w:rPr>
        <w:t>Izjavljamo, da</w:t>
      </w:r>
    </w:p>
    <w:p w14:paraId="0B69BC46" w14:textId="3693C4F0" w:rsidR="00A63F9D" w:rsidRDefault="00A63F9D"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 xml:space="preserve">smo pri izračunu vrednosti ponudbe upoštevali vse elemente, ki vplivajo na izračun cen, </w:t>
      </w:r>
    </w:p>
    <w:p w14:paraId="0CB1B231" w14:textId="398D9B01"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r w:rsidR="00152749">
        <w:rPr>
          <w:rFonts w:ascii="Arial" w:hAnsi="Arial" w:cs="Arial"/>
          <w:sz w:val="20"/>
          <w:szCs w:val="20"/>
        </w:rPr>
        <w:t>;</w:t>
      </w:r>
    </w:p>
    <w:p w14:paraId="30851AB5" w14:textId="25633B07" w:rsidR="000F206F" w:rsidRDefault="000F206F" w:rsidP="000F206F">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javno naročilo izvajali s strokovno usposobljenimi delavci oziroma kadrom</w:t>
      </w:r>
      <w:r w:rsidR="00152749">
        <w:rPr>
          <w:rFonts w:ascii="Arial" w:hAnsi="Arial" w:cs="Arial"/>
          <w:sz w:val="20"/>
          <w:szCs w:val="20"/>
        </w:rPr>
        <w:t>;</w:t>
      </w:r>
    </w:p>
    <w:p w14:paraId="2194830B" w14:textId="3B485A63" w:rsidR="000F206F" w:rsidRDefault="000F206F" w:rsidP="00BB0BEE">
      <w:pPr>
        <w:numPr>
          <w:ilvl w:val="0"/>
          <w:numId w:val="3"/>
        </w:numPr>
        <w:tabs>
          <w:tab w:val="clear" w:pos="720"/>
          <w:tab w:val="num" w:pos="330"/>
        </w:tabs>
        <w:ind w:left="330" w:right="-1" w:hanging="330"/>
        <w:jc w:val="both"/>
        <w:rPr>
          <w:rFonts w:ascii="Arial" w:hAnsi="Arial" w:cs="Arial"/>
          <w:sz w:val="20"/>
          <w:szCs w:val="20"/>
        </w:rPr>
      </w:pPr>
      <w:r>
        <w:rPr>
          <w:rFonts w:ascii="Arial" w:hAnsi="Arial" w:cs="Arial"/>
          <w:sz w:val="20"/>
          <w:szCs w:val="20"/>
        </w:rPr>
        <w:t xml:space="preserve">smo </w:t>
      </w:r>
      <w:r w:rsidRPr="000F206F">
        <w:rPr>
          <w:rFonts w:ascii="Arial" w:hAnsi="Arial" w:cs="Arial"/>
          <w:sz w:val="20"/>
          <w:szCs w:val="20"/>
        </w:rPr>
        <w:t>zanesljiv ponudnik in razpolagamo z ustreznim številom usposobljenega in izkušenega kadra za pravilno in pravočasno izvedbo predmetnega javnega naročila</w:t>
      </w:r>
      <w:r w:rsidR="00152749">
        <w:rPr>
          <w:rFonts w:ascii="Arial" w:hAnsi="Arial" w:cs="Arial"/>
          <w:sz w:val="20"/>
          <w:szCs w:val="20"/>
        </w:rPr>
        <w:t>;</w:t>
      </w:r>
    </w:p>
    <w:p w14:paraId="48E3A8FE" w14:textId="64611F10" w:rsidR="00B370A1" w:rsidRDefault="000F206F" w:rsidP="00BB0BEE">
      <w:pPr>
        <w:numPr>
          <w:ilvl w:val="0"/>
          <w:numId w:val="3"/>
        </w:numPr>
        <w:tabs>
          <w:tab w:val="clear" w:pos="720"/>
          <w:tab w:val="num" w:pos="330"/>
        </w:tabs>
        <w:ind w:left="330" w:right="-1" w:hanging="330"/>
        <w:jc w:val="both"/>
        <w:rPr>
          <w:rFonts w:ascii="Arial" w:hAnsi="Arial" w:cs="Arial"/>
          <w:sz w:val="20"/>
          <w:szCs w:val="20"/>
        </w:rPr>
      </w:pPr>
      <w:r w:rsidRPr="000F206F">
        <w:rPr>
          <w:rFonts w:ascii="Arial" w:hAnsi="Arial" w:cs="Arial"/>
          <w:sz w:val="20"/>
          <w:szCs w:val="20"/>
        </w:rPr>
        <w:t>bomo zagotovili tehnične zmogljivosti za kvalitetno, pravilno in pravočasno izvedbo javnega naročila, skladno z zahtevami dokumentacije za izvedbo javnega naročila, pravili stroke ter določili predpisov in standardov s področja predmetnega javnega naročila</w:t>
      </w:r>
      <w:r w:rsidR="00152749">
        <w:rPr>
          <w:rFonts w:ascii="Arial" w:hAnsi="Arial" w:cs="Arial"/>
          <w:sz w:val="20"/>
          <w:szCs w:val="20"/>
        </w:rPr>
        <w:t>;</w:t>
      </w:r>
    </w:p>
    <w:p w14:paraId="6F976500" w14:textId="54E4BE49" w:rsidR="000F206F" w:rsidRPr="005239D4" w:rsidRDefault="00B370A1" w:rsidP="00BB0BEE">
      <w:pPr>
        <w:numPr>
          <w:ilvl w:val="0"/>
          <w:numId w:val="3"/>
        </w:numPr>
        <w:tabs>
          <w:tab w:val="clear" w:pos="720"/>
          <w:tab w:val="num" w:pos="330"/>
        </w:tabs>
        <w:ind w:left="330" w:right="-1" w:hanging="330"/>
        <w:jc w:val="both"/>
        <w:rPr>
          <w:rFonts w:ascii="Arial" w:hAnsi="Arial" w:cs="Arial"/>
          <w:sz w:val="20"/>
          <w:szCs w:val="20"/>
        </w:rPr>
      </w:pPr>
      <w:r w:rsidRPr="005239D4">
        <w:rPr>
          <w:rFonts w:ascii="Arial" w:hAnsi="Arial" w:cs="Arial"/>
          <w:sz w:val="20"/>
          <w:szCs w:val="20"/>
        </w:rPr>
        <w:t xml:space="preserve">bomo v celoti upoštevati določbe Uredbe o zelenem javnem naročanju </w:t>
      </w:r>
      <w:r w:rsidR="00C068AE">
        <w:rPr>
          <w:rFonts w:ascii="Arial" w:hAnsi="Arial" w:cs="Arial"/>
          <w:sz w:val="20"/>
          <w:szCs w:val="20"/>
        </w:rPr>
        <w:t>(</w:t>
      </w:r>
      <w:proofErr w:type="spellStart"/>
      <w:r w:rsidR="00C068AE" w:rsidRPr="00FE03D1">
        <w:rPr>
          <w:rFonts w:ascii="Arial" w:hAnsi="Arial" w:cs="Arial"/>
          <w:bCs/>
          <w:sz w:val="20"/>
          <w:szCs w:val="20"/>
          <w:lang w:val="it-IT"/>
        </w:rPr>
        <w:t>Uredba</w:t>
      </w:r>
      <w:proofErr w:type="spellEnd"/>
      <w:r w:rsidR="00C068AE" w:rsidRPr="00FE03D1">
        <w:rPr>
          <w:rFonts w:ascii="Arial" w:hAnsi="Arial" w:cs="Arial"/>
          <w:bCs/>
          <w:sz w:val="20"/>
          <w:szCs w:val="20"/>
          <w:lang w:val="it-IT"/>
        </w:rPr>
        <w:t xml:space="preserve"> o </w:t>
      </w:r>
      <w:proofErr w:type="spellStart"/>
      <w:r w:rsidR="00C068AE" w:rsidRPr="00FE03D1">
        <w:rPr>
          <w:rFonts w:ascii="Arial" w:hAnsi="Arial" w:cs="Arial"/>
          <w:bCs/>
          <w:sz w:val="20"/>
          <w:szCs w:val="20"/>
          <w:lang w:val="it-IT"/>
        </w:rPr>
        <w:t>ZeJN</w:t>
      </w:r>
      <w:proofErr w:type="spellEnd"/>
      <w:r w:rsidR="00C068AE" w:rsidRPr="00FE03D1">
        <w:rPr>
          <w:rFonts w:ascii="Arial" w:hAnsi="Arial" w:cs="Arial"/>
          <w:bCs/>
          <w:sz w:val="20"/>
          <w:szCs w:val="20"/>
          <w:lang w:val="it-IT"/>
        </w:rPr>
        <w:t xml:space="preserve">; </w:t>
      </w:r>
      <w:proofErr w:type="spellStart"/>
      <w:r w:rsidR="00C068AE" w:rsidRPr="00FE03D1">
        <w:rPr>
          <w:rFonts w:ascii="Arial" w:hAnsi="Arial" w:cs="Arial"/>
          <w:bCs/>
          <w:sz w:val="20"/>
          <w:szCs w:val="20"/>
          <w:lang w:val="it-IT"/>
        </w:rPr>
        <w:t>Uradni</w:t>
      </w:r>
      <w:proofErr w:type="spellEnd"/>
      <w:r w:rsidR="00C068AE" w:rsidRPr="00FE03D1">
        <w:rPr>
          <w:rFonts w:ascii="Arial" w:hAnsi="Arial" w:cs="Arial"/>
          <w:bCs/>
          <w:sz w:val="20"/>
          <w:szCs w:val="20"/>
          <w:lang w:val="it-IT"/>
        </w:rPr>
        <w:t xml:space="preserve"> list RS, </w:t>
      </w:r>
      <w:proofErr w:type="spellStart"/>
      <w:r w:rsidR="00C068AE" w:rsidRPr="00FE03D1">
        <w:rPr>
          <w:rFonts w:ascii="Arial" w:hAnsi="Arial" w:cs="Arial"/>
          <w:bCs/>
          <w:sz w:val="20"/>
          <w:szCs w:val="20"/>
          <w:lang w:val="it-IT"/>
        </w:rPr>
        <w:t>št</w:t>
      </w:r>
      <w:proofErr w:type="spellEnd"/>
      <w:r w:rsidR="00C068AE" w:rsidRPr="00FE03D1">
        <w:rPr>
          <w:rFonts w:ascii="Arial" w:hAnsi="Arial" w:cs="Arial"/>
          <w:bCs/>
          <w:sz w:val="20"/>
          <w:szCs w:val="20"/>
          <w:lang w:val="it-IT"/>
        </w:rPr>
        <w:t>. </w:t>
      </w:r>
      <w:hyperlink r:id="rId57" w:tgtFrame="_blank" w:tooltip="Uredba o zelenem javnem naročanju" w:history="1">
        <w:r w:rsidR="00C068AE" w:rsidRPr="00FE03D1">
          <w:rPr>
            <w:rStyle w:val="Hiperpovezava"/>
            <w:rFonts w:ascii="Arial" w:hAnsi="Arial" w:cs="Arial"/>
            <w:bCs/>
            <w:sz w:val="20"/>
            <w:szCs w:val="20"/>
            <w:lang w:val="it-IT"/>
          </w:rPr>
          <w:t>51/17</w:t>
        </w:r>
      </w:hyperlink>
      <w:r w:rsidR="00C068AE" w:rsidRPr="00FE03D1">
        <w:rPr>
          <w:rFonts w:ascii="Arial" w:hAnsi="Arial" w:cs="Arial"/>
          <w:bCs/>
          <w:sz w:val="20"/>
          <w:szCs w:val="20"/>
          <w:lang w:val="it-IT"/>
        </w:rPr>
        <w:t>, </w:t>
      </w:r>
      <w:hyperlink r:id="rId58" w:tgtFrame="_blank" w:tooltip="Uredba o spremembah in dopolnitvah Uredbe o zelenem javnem naročanju" w:history="1">
        <w:r w:rsidR="00C068AE" w:rsidRPr="00FE03D1">
          <w:rPr>
            <w:rStyle w:val="Hiperpovezava"/>
            <w:rFonts w:ascii="Arial" w:hAnsi="Arial" w:cs="Arial"/>
            <w:bCs/>
            <w:sz w:val="20"/>
            <w:szCs w:val="20"/>
            <w:lang w:val="it-IT"/>
          </w:rPr>
          <w:t>64/19</w:t>
        </w:r>
      </w:hyperlink>
      <w:r w:rsidR="00C068AE" w:rsidRPr="00FE03D1">
        <w:rPr>
          <w:rFonts w:ascii="Arial" w:hAnsi="Arial" w:cs="Arial"/>
          <w:bCs/>
          <w:sz w:val="20"/>
          <w:szCs w:val="20"/>
          <w:lang w:val="it-IT"/>
        </w:rPr>
        <w:t> in </w:t>
      </w:r>
      <w:hyperlink r:id="rId59" w:tgtFrame="_blank" w:tooltip="Uredba o spremembah in dopolnitvah Uredbe o zelenem javnem naročanju" w:history="1">
        <w:r w:rsidR="00C068AE" w:rsidRPr="00FE03D1">
          <w:rPr>
            <w:rStyle w:val="Hiperpovezava"/>
            <w:rFonts w:ascii="Arial" w:hAnsi="Arial" w:cs="Arial"/>
            <w:bCs/>
            <w:sz w:val="20"/>
            <w:szCs w:val="20"/>
            <w:lang w:val="it-IT"/>
          </w:rPr>
          <w:t>121/21</w:t>
        </w:r>
      </w:hyperlink>
      <w:r w:rsidR="00C068AE" w:rsidRPr="00FE03D1">
        <w:rPr>
          <w:rFonts w:ascii="Arial" w:hAnsi="Arial" w:cs="Arial"/>
          <w:bCs/>
          <w:sz w:val="20"/>
          <w:szCs w:val="20"/>
          <w:lang w:val="it-IT"/>
        </w:rPr>
        <w:t xml:space="preserve">) </w:t>
      </w:r>
      <w:r w:rsidRPr="005239D4">
        <w:rPr>
          <w:rFonts w:ascii="Arial" w:hAnsi="Arial" w:cs="Arial"/>
          <w:sz w:val="20"/>
          <w:szCs w:val="20"/>
        </w:rPr>
        <w:t xml:space="preserve"> oz. dosegali navedene cilje podane v okviru tehničnih specifikacij predmetnega javnega naročila;</w:t>
      </w:r>
    </w:p>
    <w:p w14:paraId="7D7E86D5" w14:textId="4E16595B" w:rsidR="00D12518" w:rsidRPr="005D73B0" w:rsidRDefault="000F206F" w:rsidP="006F70F0">
      <w:pPr>
        <w:numPr>
          <w:ilvl w:val="0"/>
          <w:numId w:val="3"/>
        </w:numPr>
        <w:tabs>
          <w:tab w:val="clear" w:pos="720"/>
          <w:tab w:val="num" w:pos="330"/>
        </w:tabs>
        <w:ind w:left="330" w:right="-1" w:hanging="330"/>
        <w:jc w:val="both"/>
        <w:rPr>
          <w:rFonts w:ascii="Arial" w:hAnsi="Arial" w:cs="Arial"/>
          <w:sz w:val="20"/>
          <w:szCs w:val="20"/>
        </w:rPr>
      </w:pPr>
      <w:r w:rsidRPr="006F70F0">
        <w:rPr>
          <w:rFonts w:ascii="Arial" w:hAnsi="Arial" w:cs="Arial"/>
          <w:sz w:val="20"/>
          <w:szCs w:val="20"/>
        </w:rPr>
        <w:t>ne bomo imeli do naročnika predmetnega javnega naročila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30B1B32" w14:textId="4E41EF64" w:rsidR="0017441C" w:rsidRPr="005D73B0" w:rsidRDefault="00B370A1" w:rsidP="006F70F0">
      <w:pPr>
        <w:numPr>
          <w:ilvl w:val="0"/>
          <w:numId w:val="3"/>
        </w:numPr>
        <w:tabs>
          <w:tab w:val="clear" w:pos="720"/>
          <w:tab w:val="num" w:pos="330"/>
        </w:tabs>
        <w:ind w:left="330" w:right="-1" w:hanging="330"/>
        <w:jc w:val="both"/>
        <w:rPr>
          <w:rFonts w:ascii="Arial" w:hAnsi="Arial" w:cs="Arial"/>
          <w:sz w:val="20"/>
          <w:szCs w:val="20"/>
        </w:rPr>
      </w:pPr>
      <w:bookmarkStart w:id="15" w:name="_Hlk19620843"/>
      <w:r w:rsidRPr="00B370A1">
        <w:rPr>
          <w:rFonts w:ascii="Arial" w:hAnsi="Arial" w:cs="Arial"/>
          <w:sz w:val="20"/>
          <w:szCs w:val="20"/>
        </w:rPr>
        <w:t>bomo predložili vsa zahtevana zavarovanja</w:t>
      </w:r>
      <w:r w:rsidR="00152749">
        <w:rPr>
          <w:rFonts w:ascii="Arial" w:hAnsi="Arial" w:cs="Arial"/>
          <w:sz w:val="20"/>
          <w:szCs w:val="20"/>
        </w:rPr>
        <w:t>;</w:t>
      </w:r>
      <w:r w:rsidR="0017441C" w:rsidRPr="005D73B0">
        <w:rPr>
          <w:rFonts w:ascii="Arial" w:hAnsi="Arial" w:cs="Arial"/>
          <w:sz w:val="20"/>
          <w:szCs w:val="20"/>
        </w:rPr>
        <w:t xml:space="preserve"> </w:t>
      </w:r>
    </w:p>
    <w:bookmarkEnd w:id="15"/>
    <w:p w14:paraId="28E4D584" w14:textId="6664DF6B"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izpolnjujemo pogoje</w:t>
      </w:r>
      <w:r w:rsidR="00C068AE">
        <w:rPr>
          <w:rFonts w:ascii="Arial" w:hAnsi="Arial" w:cs="Arial"/>
          <w:sz w:val="20"/>
          <w:szCs w:val="20"/>
        </w:rPr>
        <w:t>,</w:t>
      </w:r>
      <w:r w:rsidRPr="005D73B0">
        <w:rPr>
          <w:rFonts w:ascii="Arial" w:hAnsi="Arial" w:cs="Arial"/>
          <w:sz w:val="20"/>
          <w:szCs w:val="20"/>
        </w:rPr>
        <w:t xml:space="preserve"> navedene v razpisni dokumentaciji;</w:t>
      </w:r>
    </w:p>
    <w:p w14:paraId="44372A2C" w14:textId="77777777"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pooblaščamo naročnika, da lahko preveri v ponudbeni dokumentaciji navedene podatke in navedbe;</w:t>
      </w:r>
    </w:p>
    <w:p w14:paraId="70D65408" w14:textId="155B6397" w:rsidR="0017441C" w:rsidRPr="005D73B0"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soglašamo, da naročnik s tem javnim razpisom ni obvezan, da izbere ponudnika. V takem primeru ne bomo imeli do naročnika nobenih odškodninskih zahtevkov</w:t>
      </w:r>
      <w:r w:rsidR="00152749">
        <w:rPr>
          <w:rFonts w:ascii="Arial" w:hAnsi="Arial" w:cs="Arial"/>
          <w:sz w:val="20"/>
          <w:szCs w:val="20"/>
        </w:rPr>
        <w:t>;</w:t>
      </w:r>
    </w:p>
    <w:p w14:paraId="463D50CF" w14:textId="77777777" w:rsidR="00120F5C" w:rsidRDefault="0017441C" w:rsidP="006F70F0">
      <w:pPr>
        <w:numPr>
          <w:ilvl w:val="0"/>
          <w:numId w:val="3"/>
        </w:numPr>
        <w:tabs>
          <w:tab w:val="clear" w:pos="720"/>
          <w:tab w:val="num" w:pos="330"/>
        </w:tabs>
        <w:ind w:left="330" w:right="-1" w:hanging="330"/>
        <w:jc w:val="both"/>
        <w:rPr>
          <w:rFonts w:ascii="Arial" w:hAnsi="Arial" w:cs="Arial"/>
          <w:sz w:val="20"/>
          <w:szCs w:val="20"/>
        </w:rPr>
      </w:pPr>
      <w:r w:rsidRPr="005D73B0">
        <w:rPr>
          <w:rFonts w:ascii="Arial" w:hAnsi="Arial" w:cs="Arial"/>
          <w:sz w:val="20"/>
          <w:szCs w:val="20"/>
        </w:rPr>
        <w:t>soglašamo, da lahko naročnik po sprejemu odločitve o oddaji naročila do sklenitve pogodbe o izvedbi javnega naročila ob predhodnem soglasju svojega nadzornega organa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odstopi od izvedbe javnega naročila, mora o svoji odločitvi in o razlogih, zaradi katerih odstopa od izvedbe javnega naročila, takoj pisno obvestiti ponudnike, ki so predložili ponudbo.</w:t>
      </w:r>
    </w:p>
    <w:p w14:paraId="4BB4C9DF" w14:textId="6A74748B" w:rsidR="00A209BC" w:rsidRPr="00CA4C72" w:rsidRDefault="00120F5C" w:rsidP="00120F5C">
      <w:pPr>
        <w:numPr>
          <w:ilvl w:val="0"/>
          <w:numId w:val="3"/>
        </w:numPr>
        <w:tabs>
          <w:tab w:val="clear" w:pos="720"/>
          <w:tab w:val="num" w:pos="330"/>
        </w:tabs>
        <w:ind w:left="330" w:right="-1" w:hanging="330"/>
        <w:jc w:val="both"/>
        <w:rPr>
          <w:rFonts w:ascii="Arial" w:hAnsi="Arial" w:cs="Arial"/>
          <w:sz w:val="20"/>
          <w:szCs w:val="20"/>
        </w:rPr>
      </w:pPr>
      <w:r w:rsidRPr="00CA4C72">
        <w:rPr>
          <w:rFonts w:ascii="Arial" w:hAnsi="Arial" w:cs="Arial"/>
          <w:sz w:val="20"/>
          <w:szCs w:val="20"/>
        </w:rPr>
        <w:t>Sog</w:t>
      </w:r>
      <w:r w:rsidR="00A209BC" w:rsidRPr="00CA4C72">
        <w:rPr>
          <w:rFonts w:ascii="Arial" w:hAnsi="Arial" w:cs="Arial"/>
          <w:sz w:val="20"/>
          <w:szCs w:val="20"/>
        </w:rPr>
        <w:t>l</w:t>
      </w:r>
      <w:r w:rsidRPr="00CA4C72">
        <w:rPr>
          <w:rFonts w:ascii="Arial" w:hAnsi="Arial" w:cs="Arial"/>
          <w:sz w:val="20"/>
          <w:szCs w:val="20"/>
        </w:rPr>
        <w:t>ašamo, da bomo pri izvajanju de</w:t>
      </w:r>
      <w:r w:rsidR="00567046">
        <w:rPr>
          <w:rFonts w:ascii="Arial" w:hAnsi="Arial" w:cs="Arial"/>
          <w:sz w:val="20"/>
          <w:szCs w:val="20"/>
        </w:rPr>
        <w:t>l</w:t>
      </w:r>
      <w:r w:rsidRPr="00CA4C72">
        <w:rPr>
          <w:rFonts w:ascii="Arial" w:hAnsi="Arial" w:cs="Arial"/>
          <w:sz w:val="20"/>
          <w:szCs w:val="20"/>
        </w:rPr>
        <w:t xml:space="preserve"> upošteva</w:t>
      </w:r>
      <w:r w:rsidR="00A209BC" w:rsidRPr="00CA4C72">
        <w:rPr>
          <w:rFonts w:ascii="Arial" w:hAnsi="Arial" w:cs="Arial"/>
          <w:sz w:val="20"/>
          <w:szCs w:val="20"/>
        </w:rPr>
        <w:t>l</w:t>
      </w:r>
      <w:r w:rsidRPr="00CA4C72">
        <w:rPr>
          <w:rFonts w:ascii="Arial" w:hAnsi="Arial" w:cs="Arial"/>
          <w:sz w:val="20"/>
          <w:szCs w:val="20"/>
        </w:rPr>
        <w:t>i protok</w:t>
      </w:r>
      <w:r w:rsidR="00A209BC" w:rsidRPr="00CA4C72">
        <w:rPr>
          <w:rFonts w:ascii="Arial" w:hAnsi="Arial" w:cs="Arial"/>
          <w:sz w:val="20"/>
          <w:szCs w:val="20"/>
        </w:rPr>
        <w:t>ol izvajanja del, ki ga bo</w:t>
      </w:r>
      <w:r w:rsidR="00A05EBB">
        <w:rPr>
          <w:rFonts w:ascii="Arial" w:hAnsi="Arial" w:cs="Arial"/>
          <w:sz w:val="20"/>
          <w:szCs w:val="20"/>
        </w:rPr>
        <w:t>sta</w:t>
      </w:r>
      <w:r w:rsidR="00A209BC" w:rsidRPr="00CA4C72">
        <w:rPr>
          <w:rFonts w:ascii="Arial" w:hAnsi="Arial" w:cs="Arial"/>
          <w:sz w:val="20"/>
          <w:szCs w:val="20"/>
        </w:rPr>
        <w:t xml:space="preserve"> pred podpisom pogodbe določil</w:t>
      </w:r>
      <w:r w:rsidR="00A05EBB">
        <w:rPr>
          <w:rFonts w:ascii="Arial" w:hAnsi="Arial" w:cs="Arial"/>
          <w:sz w:val="20"/>
          <w:szCs w:val="20"/>
        </w:rPr>
        <w:t>a</w:t>
      </w:r>
      <w:r w:rsidR="00A209BC" w:rsidRPr="00CA4C72">
        <w:rPr>
          <w:rFonts w:ascii="Arial" w:hAnsi="Arial" w:cs="Arial"/>
          <w:sz w:val="20"/>
          <w:szCs w:val="20"/>
        </w:rPr>
        <w:t xml:space="preserve"> naročnik</w:t>
      </w:r>
      <w:r w:rsidR="00A05EBB">
        <w:rPr>
          <w:rFonts w:ascii="Arial" w:hAnsi="Arial" w:cs="Arial"/>
          <w:sz w:val="20"/>
          <w:szCs w:val="20"/>
        </w:rPr>
        <w:t xml:space="preserve"> in izvajalec</w:t>
      </w:r>
      <w:r w:rsidR="00A209BC" w:rsidRPr="00CA4C72">
        <w:rPr>
          <w:rFonts w:ascii="Arial" w:hAnsi="Arial" w:cs="Arial"/>
          <w:sz w:val="20"/>
          <w:szCs w:val="20"/>
        </w:rPr>
        <w:t xml:space="preserve"> in bo med drugim upošteval:</w:t>
      </w:r>
    </w:p>
    <w:p w14:paraId="3F89F02F" w14:textId="384CB1E1" w:rsidR="00120F5C" w:rsidRPr="00B765F0" w:rsidRDefault="00A209BC" w:rsidP="0026099A">
      <w:pPr>
        <w:numPr>
          <w:ilvl w:val="0"/>
          <w:numId w:val="39"/>
        </w:numPr>
        <w:tabs>
          <w:tab w:val="clear" w:pos="720"/>
        </w:tabs>
        <w:ind w:right="-1"/>
        <w:jc w:val="both"/>
        <w:rPr>
          <w:rFonts w:ascii="Arial" w:hAnsi="Arial" w:cs="Arial"/>
          <w:sz w:val="20"/>
          <w:szCs w:val="20"/>
        </w:rPr>
      </w:pPr>
      <w:r w:rsidRPr="00B765F0">
        <w:rPr>
          <w:rFonts w:ascii="Arial" w:hAnsi="Arial" w:cs="Arial"/>
          <w:sz w:val="20"/>
          <w:szCs w:val="20"/>
        </w:rPr>
        <w:t>i</w:t>
      </w:r>
      <w:r w:rsidR="00120F5C" w:rsidRPr="00B765F0">
        <w:rPr>
          <w:rFonts w:ascii="Arial" w:hAnsi="Arial" w:cs="Arial"/>
          <w:sz w:val="20"/>
          <w:szCs w:val="20"/>
        </w:rPr>
        <w:t>zvajanje del od ponedeljka do sobote, izjemoma nedelja</w:t>
      </w:r>
      <w:r w:rsidRPr="00B765F0">
        <w:rPr>
          <w:rFonts w:ascii="Arial" w:hAnsi="Arial" w:cs="Arial"/>
          <w:sz w:val="20"/>
          <w:szCs w:val="20"/>
        </w:rPr>
        <w:t>;</w:t>
      </w:r>
    </w:p>
    <w:p w14:paraId="29D01B5C" w14:textId="4102FE04" w:rsidR="00120F5C" w:rsidRPr="00B765F0" w:rsidRDefault="00120F5C" w:rsidP="0026099A">
      <w:pPr>
        <w:numPr>
          <w:ilvl w:val="0"/>
          <w:numId w:val="39"/>
        </w:numPr>
        <w:tabs>
          <w:tab w:val="clear" w:pos="720"/>
        </w:tabs>
        <w:ind w:right="-1"/>
        <w:jc w:val="both"/>
        <w:rPr>
          <w:rFonts w:ascii="Arial" w:hAnsi="Arial" w:cs="Arial"/>
          <w:sz w:val="20"/>
          <w:szCs w:val="20"/>
        </w:rPr>
      </w:pPr>
      <w:r w:rsidRPr="00B765F0">
        <w:rPr>
          <w:rFonts w:ascii="Arial" w:hAnsi="Arial" w:cs="Arial"/>
          <w:sz w:val="20"/>
          <w:szCs w:val="20"/>
        </w:rPr>
        <w:t xml:space="preserve">dela, pri katerih se pojavlja povečan hrup se izvajajo </w:t>
      </w:r>
      <w:r w:rsidR="00A209BC" w:rsidRPr="00B765F0">
        <w:rPr>
          <w:rFonts w:ascii="Arial" w:hAnsi="Arial" w:cs="Arial"/>
          <w:sz w:val="20"/>
          <w:szCs w:val="20"/>
        </w:rPr>
        <w:t xml:space="preserve">v času med </w:t>
      </w:r>
      <w:r w:rsidRPr="00B765F0">
        <w:rPr>
          <w:rFonts w:ascii="Arial" w:hAnsi="Arial" w:cs="Arial"/>
          <w:sz w:val="20"/>
          <w:szCs w:val="20"/>
        </w:rPr>
        <w:t xml:space="preserve">8.00 </w:t>
      </w:r>
      <w:r w:rsidR="00A209BC" w:rsidRPr="00B765F0">
        <w:rPr>
          <w:rFonts w:ascii="Arial" w:hAnsi="Arial" w:cs="Arial"/>
          <w:sz w:val="20"/>
          <w:szCs w:val="20"/>
        </w:rPr>
        <w:t xml:space="preserve"> in </w:t>
      </w:r>
      <w:r w:rsidRPr="00B765F0">
        <w:rPr>
          <w:rFonts w:ascii="Arial" w:hAnsi="Arial" w:cs="Arial"/>
          <w:sz w:val="20"/>
          <w:szCs w:val="20"/>
        </w:rPr>
        <w:t>18.00 ur</w:t>
      </w:r>
      <w:r w:rsidR="00A209BC" w:rsidRPr="00B765F0">
        <w:rPr>
          <w:rFonts w:ascii="Arial" w:hAnsi="Arial" w:cs="Arial"/>
          <w:sz w:val="20"/>
          <w:szCs w:val="20"/>
        </w:rPr>
        <w:t>o.</w:t>
      </w:r>
      <w:r w:rsidRPr="00B765F0">
        <w:rPr>
          <w:rFonts w:ascii="Arial" w:hAnsi="Arial" w:cs="Arial"/>
          <w:sz w:val="20"/>
          <w:szCs w:val="20"/>
        </w:rPr>
        <w:t xml:space="preserve"> </w:t>
      </w:r>
    </w:p>
    <w:p w14:paraId="1978C802" w14:textId="77777777" w:rsidR="0017441C" w:rsidRPr="005D73B0" w:rsidRDefault="0017441C" w:rsidP="0017441C">
      <w:pPr>
        <w:rPr>
          <w:rFonts w:ascii="Arial" w:hAnsi="Arial" w:cs="Arial"/>
          <w:sz w:val="20"/>
          <w:szCs w:val="20"/>
        </w:rPr>
      </w:pPr>
      <w:bookmarkStart w:id="16" w:name="_Toc517484953"/>
      <w:bookmarkEnd w:id="13"/>
      <w:bookmarkEnd w:id="14"/>
    </w:p>
    <w:bookmarkEnd w:id="16"/>
    <w:p w14:paraId="499DB5D7"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255CD06" w14:textId="77777777" w:rsidR="0017441C" w:rsidRPr="005D73B0" w:rsidRDefault="0017441C" w:rsidP="0017441C">
      <w:pPr>
        <w:jc w:val="both"/>
        <w:rPr>
          <w:rFonts w:ascii="Arial" w:hAnsi="Arial" w:cs="Arial"/>
          <w:sz w:val="20"/>
          <w:szCs w:val="20"/>
        </w:rPr>
      </w:pPr>
    </w:p>
    <w:p w14:paraId="70A749CD" w14:textId="77777777" w:rsidR="0017441C" w:rsidRPr="005D73B0" w:rsidRDefault="0017441C" w:rsidP="0017441C">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5CC72985" w14:textId="77777777" w:rsidR="0017441C" w:rsidRPr="005D73B0" w:rsidRDefault="0017441C" w:rsidP="0017441C">
      <w:pPr>
        <w:jc w:val="both"/>
        <w:rPr>
          <w:rFonts w:ascii="Arial" w:hAnsi="Arial" w:cs="Arial"/>
          <w:sz w:val="20"/>
          <w:szCs w:val="20"/>
        </w:rPr>
      </w:pPr>
    </w:p>
    <w:p w14:paraId="5F90AA75" w14:textId="77777777" w:rsidR="0017441C" w:rsidRPr="005D73B0" w:rsidRDefault="0017441C" w:rsidP="0017441C">
      <w:pPr>
        <w:jc w:val="both"/>
        <w:rPr>
          <w:rFonts w:ascii="Arial" w:hAnsi="Arial" w:cs="Arial"/>
          <w:sz w:val="20"/>
          <w:szCs w:val="20"/>
        </w:rPr>
      </w:pPr>
    </w:p>
    <w:p w14:paraId="7137FCAB" w14:textId="6554877C" w:rsidR="00E058D3" w:rsidRPr="005D73B0" w:rsidRDefault="0017441C" w:rsidP="00842ABE">
      <w:pPr>
        <w:jc w:val="both"/>
        <w:rPr>
          <w:rFonts w:ascii="Arial" w:hAnsi="Arial" w:cs="Arial"/>
          <w:b/>
          <w:bCs/>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r w:rsidR="00E058D3" w:rsidRPr="005D73B0">
        <w:rPr>
          <w:rFonts w:ascii="Arial" w:hAnsi="Arial" w:cs="Arial"/>
          <w:b/>
          <w:bCs/>
        </w:rPr>
        <w:br w:type="page"/>
      </w:r>
    </w:p>
    <w:p w14:paraId="40443A68" w14:textId="038A71AF" w:rsidR="00B71C56" w:rsidRPr="005D73B0" w:rsidRDefault="00B71C56" w:rsidP="00B71C56">
      <w:pPr>
        <w:jc w:val="right"/>
        <w:rPr>
          <w:rFonts w:ascii="Arial" w:hAnsi="Arial" w:cs="Arial"/>
          <w:b/>
          <w:bCs/>
        </w:rPr>
      </w:pPr>
      <w:r w:rsidRPr="005D73B0">
        <w:rPr>
          <w:rFonts w:ascii="Arial" w:hAnsi="Arial" w:cs="Arial"/>
          <w:b/>
          <w:bCs/>
        </w:rPr>
        <w:lastRenderedPageBreak/>
        <w:t>OBRAZEC št. 2</w:t>
      </w:r>
    </w:p>
    <w:p w14:paraId="14816B98" w14:textId="77777777" w:rsidR="00B71C56" w:rsidRPr="005D73B0" w:rsidRDefault="00B71C56" w:rsidP="00B71C56">
      <w:pPr>
        <w:jc w:val="right"/>
        <w:rPr>
          <w:rFonts w:ascii="Arial" w:hAnsi="Arial" w:cs="Arial"/>
          <w:b/>
          <w:bCs/>
        </w:rPr>
      </w:pPr>
    </w:p>
    <w:p w14:paraId="44096875" w14:textId="77777777" w:rsidR="00B71C56" w:rsidRPr="005D73B0" w:rsidRDefault="00B71C56" w:rsidP="00B71C56">
      <w:pPr>
        <w:keepNext/>
        <w:jc w:val="center"/>
        <w:outlineLvl w:val="8"/>
        <w:rPr>
          <w:rFonts w:ascii="Arial" w:hAnsi="Arial" w:cs="Arial"/>
          <w:b/>
          <w:bCs/>
        </w:rPr>
      </w:pPr>
      <w:r w:rsidRPr="005D73B0">
        <w:rPr>
          <w:rFonts w:ascii="Arial" w:hAnsi="Arial" w:cs="Arial"/>
          <w:b/>
          <w:bCs/>
        </w:rPr>
        <w:t>PODATKI O PONUDNIKU / VODILNEM PONUDNIKU</w:t>
      </w:r>
    </w:p>
    <w:p w14:paraId="37F919DC" w14:textId="77777777" w:rsidR="00B71C56" w:rsidRPr="005D73B0" w:rsidRDefault="00B71C56" w:rsidP="00B71C56">
      <w:pPr>
        <w:rPr>
          <w:rFonts w:ascii="Arial" w:hAnsi="Arial" w:cs="Arial"/>
        </w:rPr>
      </w:pP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9"/>
        <w:gridCol w:w="7143"/>
      </w:tblGrid>
      <w:tr w:rsidR="00B71C56" w:rsidRPr="005D73B0" w14:paraId="4812E2B6" w14:textId="77777777" w:rsidTr="00E10FB2">
        <w:trPr>
          <w:trHeight w:val="834"/>
          <w:jc w:val="center"/>
        </w:trPr>
        <w:tc>
          <w:tcPr>
            <w:tcW w:w="1429" w:type="dxa"/>
            <w:vAlign w:val="center"/>
          </w:tcPr>
          <w:p w14:paraId="6A61E017"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143" w:type="dxa"/>
            <w:vAlign w:val="center"/>
          </w:tcPr>
          <w:p w14:paraId="47DEC406" w14:textId="7F6D93FF"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B71C56" w:rsidRPr="005D73B0" w14:paraId="6F7288DB" w14:textId="77777777" w:rsidTr="00E10FB2">
        <w:trPr>
          <w:trHeight w:val="645"/>
          <w:jc w:val="center"/>
        </w:trPr>
        <w:tc>
          <w:tcPr>
            <w:tcW w:w="1429" w:type="dxa"/>
            <w:vAlign w:val="center"/>
          </w:tcPr>
          <w:p w14:paraId="1790335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143" w:type="dxa"/>
            <w:vAlign w:val="center"/>
          </w:tcPr>
          <w:p w14:paraId="120F490F"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17F9338B" w14:textId="77777777" w:rsidR="00B71C56" w:rsidRPr="005D73B0" w:rsidRDefault="00B71C56" w:rsidP="00B71C56">
      <w:pPr>
        <w:tabs>
          <w:tab w:val="center" w:pos="1934"/>
        </w:tabs>
        <w:spacing w:before="60" w:after="60"/>
        <w:rPr>
          <w:rFonts w:ascii="Arial" w:eastAsia="MS ??" w:hAnsi="Arial" w:cs="Arial"/>
          <w:sz w:val="20"/>
          <w:szCs w:val="20"/>
        </w:rPr>
      </w:pPr>
      <w:r w:rsidRPr="005D73B0">
        <w:rPr>
          <w:rFonts w:ascii="Arial" w:eastAsia="MS ??" w:hAnsi="Arial" w:cs="Arial"/>
          <w:sz w:val="20"/>
          <w:szCs w:val="20"/>
        </w:rPr>
        <w:tab/>
      </w:r>
    </w:p>
    <w:tbl>
      <w:tblPr>
        <w:tblW w:w="9072"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4819"/>
      </w:tblGrid>
      <w:tr w:rsidR="00B71C56" w:rsidRPr="005D73B0" w14:paraId="34C41845" w14:textId="77777777" w:rsidTr="00E10FB2">
        <w:tc>
          <w:tcPr>
            <w:tcW w:w="4253" w:type="dxa"/>
          </w:tcPr>
          <w:p w14:paraId="4E3B2A3F" w14:textId="77777777" w:rsidR="00B71C56" w:rsidRPr="005D73B0" w:rsidRDefault="00B71C56" w:rsidP="00B71C56">
            <w:pPr>
              <w:rPr>
                <w:rFonts w:ascii="Arial" w:eastAsia="MS ??" w:hAnsi="Arial" w:cs="Arial"/>
                <w:sz w:val="20"/>
                <w:szCs w:val="20"/>
              </w:rPr>
            </w:pPr>
          </w:p>
          <w:p w14:paraId="4ED0890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Ponudnik </w:t>
            </w:r>
          </w:p>
        </w:tc>
        <w:tc>
          <w:tcPr>
            <w:tcW w:w="4819" w:type="dxa"/>
          </w:tcPr>
          <w:p w14:paraId="3126B395" w14:textId="77777777" w:rsidR="00B71C56" w:rsidRPr="005D73B0" w:rsidRDefault="00B71C56" w:rsidP="00B71C56">
            <w:pPr>
              <w:rPr>
                <w:rFonts w:ascii="Arial" w:eastAsia="MS ??" w:hAnsi="Arial" w:cs="Arial"/>
                <w:sz w:val="20"/>
                <w:szCs w:val="20"/>
              </w:rPr>
            </w:pPr>
          </w:p>
        </w:tc>
      </w:tr>
      <w:tr w:rsidR="00B71C56" w:rsidRPr="005D73B0" w14:paraId="16311ED8" w14:textId="77777777" w:rsidTr="00E10FB2">
        <w:trPr>
          <w:trHeight w:val="392"/>
        </w:trPr>
        <w:tc>
          <w:tcPr>
            <w:tcW w:w="4253" w:type="dxa"/>
          </w:tcPr>
          <w:p w14:paraId="61E3F14C" w14:textId="77777777" w:rsidR="00B71C56" w:rsidRPr="005D73B0" w:rsidRDefault="00B71C56" w:rsidP="00B71C56">
            <w:pPr>
              <w:rPr>
                <w:rFonts w:ascii="Arial" w:eastAsia="MS ??" w:hAnsi="Arial" w:cs="Arial"/>
                <w:sz w:val="20"/>
                <w:szCs w:val="20"/>
              </w:rPr>
            </w:pPr>
          </w:p>
          <w:p w14:paraId="00ACCF79"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Naslov ponudnika</w:t>
            </w:r>
          </w:p>
        </w:tc>
        <w:tc>
          <w:tcPr>
            <w:tcW w:w="4819" w:type="dxa"/>
          </w:tcPr>
          <w:p w14:paraId="00A006CA" w14:textId="77777777" w:rsidR="00B71C56" w:rsidRPr="005D73B0" w:rsidRDefault="00B71C56" w:rsidP="00B71C56">
            <w:pPr>
              <w:rPr>
                <w:rFonts w:ascii="Arial" w:eastAsia="MS ??" w:hAnsi="Arial" w:cs="Arial"/>
                <w:sz w:val="20"/>
                <w:szCs w:val="20"/>
              </w:rPr>
            </w:pPr>
          </w:p>
        </w:tc>
      </w:tr>
      <w:tr w:rsidR="00B71C56" w:rsidRPr="005D73B0" w14:paraId="2532F253" w14:textId="77777777" w:rsidTr="00E10FB2">
        <w:tc>
          <w:tcPr>
            <w:tcW w:w="4253" w:type="dxa"/>
          </w:tcPr>
          <w:p w14:paraId="757910EE" w14:textId="77777777" w:rsidR="00B71C56" w:rsidRPr="005D73B0" w:rsidRDefault="00B71C56" w:rsidP="00B71C56">
            <w:pPr>
              <w:rPr>
                <w:rFonts w:ascii="Arial" w:eastAsia="MS ??" w:hAnsi="Arial" w:cs="Arial"/>
                <w:sz w:val="20"/>
                <w:szCs w:val="20"/>
              </w:rPr>
            </w:pPr>
          </w:p>
          <w:p w14:paraId="408B5E74"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Zakoniti zastopnik</w:t>
            </w:r>
          </w:p>
        </w:tc>
        <w:tc>
          <w:tcPr>
            <w:tcW w:w="4819" w:type="dxa"/>
          </w:tcPr>
          <w:p w14:paraId="3DB35E3C" w14:textId="77777777" w:rsidR="00B71C56" w:rsidRPr="005D73B0" w:rsidRDefault="00B71C56" w:rsidP="00B71C56">
            <w:pPr>
              <w:rPr>
                <w:rFonts w:ascii="Arial" w:eastAsia="MS ??" w:hAnsi="Arial" w:cs="Arial"/>
                <w:sz w:val="20"/>
                <w:szCs w:val="20"/>
              </w:rPr>
            </w:pPr>
          </w:p>
        </w:tc>
      </w:tr>
      <w:tr w:rsidR="00B71C56" w:rsidRPr="005D73B0" w14:paraId="6802ED0D" w14:textId="77777777" w:rsidTr="00E10FB2">
        <w:tc>
          <w:tcPr>
            <w:tcW w:w="4253" w:type="dxa"/>
          </w:tcPr>
          <w:p w14:paraId="2E871B6B" w14:textId="77777777" w:rsidR="00B71C56" w:rsidRPr="005D73B0" w:rsidRDefault="00B71C56" w:rsidP="00B71C56">
            <w:pPr>
              <w:rPr>
                <w:rFonts w:ascii="Arial" w:eastAsia="MS ??" w:hAnsi="Arial" w:cs="Arial"/>
                <w:sz w:val="20"/>
                <w:szCs w:val="20"/>
              </w:rPr>
            </w:pPr>
          </w:p>
          <w:p w14:paraId="1033935E"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 xml:space="preserve">Matična številka </w:t>
            </w:r>
          </w:p>
        </w:tc>
        <w:tc>
          <w:tcPr>
            <w:tcW w:w="4819" w:type="dxa"/>
          </w:tcPr>
          <w:p w14:paraId="25A9392B" w14:textId="77777777" w:rsidR="00B71C56" w:rsidRPr="005D73B0" w:rsidRDefault="00B71C56" w:rsidP="00B71C56">
            <w:pPr>
              <w:rPr>
                <w:rFonts w:ascii="Arial" w:eastAsia="MS ??" w:hAnsi="Arial" w:cs="Arial"/>
                <w:sz w:val="20"/>
                <w:szCs w:val="20"/>
              </w:rPr>
            </w:pPr>
          </w:p>
        </w:tc>
      </w:tr>
      <w:tr w:rsidR="00B71C56" w:rsidRPr="005D73B0" w14:paraId="64FD4476" w14:textId="77777777" w:rsidTr="00E10FB2">
        <w:tc>
          <w:tcPr>
            <w:tcW w:w="4253" w:type="dxa"/>
          </w:tcPr>
          <w:p w14:paraId="534D0209" w14:textId="77777777" w:rsidR="00B71C56" w:rsidRPr="005D73B0" w:rsidRDefault="00B71C56" w:rsidP="00B71C56">
            <w:pPr>
              <w:rPr>
                <w:rFonts w:ascii="Arial" w:eastAsia="MS ??" w:hAnsi="Arial" w:cs="Arial"/>
                <w:sz w:val="20"/>
                <w:szCs w:val="20"/>
              </w:rPr>
            </w:pPr>
          </w:p>
          <w:p w14:paraId="4C53E5D7"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Identifikacijska številka za DDV</w:t>
            </w:r>
          </w:p>
        </w:tc>
        <w:tc>
          <w:tcPr>
            <w:tcW w:w="4819" w:type="dxa"/>
          </w:tcPr>
          <w:p w14:paraId="49A54963" w14:textId="77777777" w:rsidR="00B71C56" w:rsidRPr="005D73B0" w:rsidRDefault="00B71C56" w:rsidP="00B71C56">
            <w:pPr>
              <w:rPr>
                <w:rFonts w:ascii="Arial" w:eastAsia="MS ??" w:hAnsi="Arial" w:cs="Arial"/>
                <w:sz w:val="20"/>
                <w:szCs w:val="20"/>
              </w:rPr>
            </w:pPr>
          </w:p>
        </w:tc>
      </w:tr>
      <w:tr w:rsidR="00842ABE" w:rsidRPr="005D73B0" w14:paraId="60C01EBD" w14:textId="77777777" w:rsidTr="00842ABE">
        <w:trPr>
          <w:trHeight w:val="435"/>
        </w:trPr>
        <w:tc>
          <w:tcPr>
            <w:tcW w:w="4253" w:type="dxa"/>
            <w:vAlign w:val="bottom"/>
          </w:tcPr>
          <w:p w14:paraId="4279134F" w14:textId="71251B6E" w:rsidR="00842ABE" w:rsidRPr="005D73B0" w:rsidRDefault="00842ABE" w:rsidP="00842ABE">
            <w:pPr>
              <w:rPr>
                <w:rFonts w:ascii="Arial" w:eastAsia="MS ??" w:hAnsi="Arial" w:cs="Arial"/>
                <w:sz w:val="20"/>
                <w:szCs w:val="20"/>
              </w:rPr>
            </w:pPr>
            <w:r>
              <w:rPr>
                <w:rFonts w:ascii="Arial" w:eastAsia="MS ??" w:hAnsi="Arial" w:cs="Arial"/>
                <w:sz w:val="20"/>
                <w:szCs w:val="20"/>
              </w:rPr>
              <w:t>TRR</w:t>
            </w:r>
          </w:p>
        </w:tc>
        <w:tc>
          <w:tcPr>
            <w:tcW w:w="4819" w:type="dxa"/>
          </w:tcPr>
          <w:p w14:paraId="39E6A7CC" w14:textId="77777777" w:rsidR="00842ABE" w:rsidRPr="005D73B0" w:rsidRDefault="00842ABE" w:rsidP="00B71C56">
            <w:pPr>
              <w:rPr>
                <w:rFonts w:ascii="Arial" w:eastAsia="MS ??" w:hAnsi="Arial" w:cs="Arial"/>
                <w:sz w:val="20"/>
                <w:szCs w:val="20"/>
              </w:rPr>
            </w:pPr>
          </w:p>
        </w:tc>
      </w:tr>
      <w:tr w:rsidR="00B71C56" w:rsidRPr="005D73B0" w14:paraId="2D5B2100" w14:textId="77777777" w:rsidTr="00E10FB2">
        <w:tc>
          <w:tcPr>
            <w:tcW w:w="4253" w:type="dxa"/>
          </w:tcPr>
          <w:p w14:paraId="6338597A" w14:textId="77777777" w:rsidR="00B71C56" w:rsidRPr="005D73B0" w:rsidRDefault="00B71C56" w:rsidP="00B71C56">
            <w:pPr>
              <w:rPr>
                <w:rFonts w:ascii="Arial" w:eastAsia="MS ??" w:hAnsi="Arial" w:cs="Arial"/>
                <w:sz w:val="20"/>
                <w:szCs w:val="20"/>
              </w:rPr>
            </w:pPr>
          </w:p>
          <w:p w14:paraId="03CD8BC5" w14:textId="77777777" w:rsidR="00B71C56" w:rsidRPr="005D73B0" w:rsidRDefault="00B71C56" w:rsidP="00B71C56">
            <w:pPr>
              <w:rPr>
                <w:rFonts w:ascii="Arial" w:eastAsia="MS ??" w:hAnsi="Arial" w:cs="Arial"/>
                <w:sz w:val="20"/>
                <w:szCs w:val="20"/>
              </w:rPr>
            </w:pPr>
            <w:r w:rsidRPr="005D73B0">
              <w:rPr>
                <w:rFonts w:ascii="Arial" w:eastAsia="MS ??" w:hAnsi="Arial" w:cs="Arial"/>
                <w:sz w:val="20"/>
                <w:szCs w:val="20"/>
              </w:rPr>
              <w:t>Telefon</w:t>
            </w:r>
          </w:p>
        </w:tc>
        <w:tc>
          <w:tcPr>
            <w:tcW w:w="4819" w:type="dxa"/>
          </w:tcPr>
          <w:p w14:paraId="7F77AE00" w14:textId="77777777" w:rsidR="00B71C56" w:rsidRPr="005D73B0" w:rsidRDefault="00B71C56" w:rsidP="00B71C56">
            <w:pPr>
              <w:rPr>
                <w:rFonts w:ascii="Arial" w:eastAsia="MS ??" w:hAnsi="Arial" w:cs="Arial"/>
                <w:sz w:val="20"/>
                <w:szCs w:val="20"/>
              </w:rPr>
            </w:pPr>
          </w:p>
        </w:tc>
      </w:tr>
      <w:tr w:rsidR="00B71C56" w:rsidRPr="005D73B0" w14:paraId="2BD1826F" w14:textId="77777777" w:rsidTr="00E72AAF">
        <w:trPr>
          <w:trHeight w:val="472"/>
        </w:trPr>
        <w:tc>
          <w:tcPr>
            <w:tcW w:w="4253" w:type="dxa"/>
            <w:vAlign w:val="bottom"/>
          </w:tcPr>
          <w:p w14:paraId="58E75C9F"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Kontaktna oseba</w:t>
            </w:r>
          </w:p>
        </w:tc>
        <w:tc>
          <w:tcPr>
            <w:tcW w:w="4819" w:type="dxa"/>
          </w:tcPr>
          <w:p w14:paraId="3ED9279D" w14:textId="77777777" w:rsidR="00B71C56" w:rsidRPr="005D73B0" w:rsidRDefault="00B71C56" w:rsidP="00B71C56">
            <w:pPr>
              <w:rPr>
                <w:rFonts w:ascii="Arial" w:eastAsia="MS ??" w:hAnsi="Arial" w:cs="Arial"/>
                <w:sz w:val="20"/>
                <w:szCs w:val="20"/>
              </w:rPr>
            </w:pPr>
          </w:p>
        </w:tc>
      </w:tr>
      <w:tr w:rsidR="00B71C56" w:rsidRPr="005D73B0" w14:paraId="109C7D6E" w14:textId="77777777" w:rsidTr="00E72AAF">
        <w:trPr>
          <w:trHeight w:val="475"/>
        </w:trPr>
        <w:tc>
          <w:tcPr>
            <w:tcW w:w="4253" w:type="dxa"/>
            <w:vAlign w:val="bottom"/>
          </w:tcPr>
          <w:p w14:paraId="1F85B258"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Elektronska pošta kontaktne osebe</w:t>
            </w:r>
          </w:p>
        </w:tc>
        <w:tc>
          <w:tcPr>
            <w:tcW w:w="4819" w:type="dxa"/>
          </w:tcPr>
          <w:p w14:paraId="6717A186" w14:textId="77777777" w:rsidR="00B71C56" w:rsidRPr="005D73B0" w:rsidRDefault="00B71C56" w:rsidP="00B71C56">
            <w:pPr>
              <w:rPr>
                <w:rFonts w:ascii="Arial" w:eastAsia="MS ??" w:hAnsi="Arial" w:cs="Arial"/>
                <w:sz w:val="20"/>
                <w:szCs w:val="20"/>
              </w:rPr>
            </w:pPr>
          </w:p>
        </w:tc>
      </w:tr>
      <w:tr w:rsidR="00B71C56" w:rsidRPr="005D73B0" w14:paraId="4C191DA9" w14:textId="77777777" w:rsidTr="00E72AAF">
        <w:trPr>
          <w:trHeight w:val="494"/>
        </w:trPr>
        <w:tc>
          <w:tcPr>
            <w:tcW w:w="4253" w:type="dxa"/>
            <w:vAlign w:val="bottom"/>
          </w:tcPr>
          <w:p w14:paraId="5E84A014"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Mobilni telefon kontaktne osebe</w:t>
            </w:r>
          </w:p>
        </w:tc>
        <w:tc>
          <w:tcPr>
            <w:tcW w:w="4819" w:type="dxa"/>
          </w:tcPr>
          <w:p w14:paraId="20FE052C" w14:textId="77777777" w:rsidR="00B71C56" w:rsidRPr="005D73B0" w:rsidRDefault="00B71C56" w:rsidP="00B71C56">
            <w:pPr>
              <w:rPr>
                <w:rFonts w:ascii="Arial" w:eastAsia="MS ??" w:hAnsi="Arial" w:cs="Arial"/>
                <w:sz w:val="20"/>
                <w:szCs w:val="20"/>
              </w:rPr>
            </w:pPr>
          </w:p>
        </w:tc>
      </w:tr>
      <w:tr w:rsidR="00B71C56" w:rsidRPr="005D73B0" w14:paraId="1F185AD0" w14:textId="77777777" w:rsidTr="00E72AAF">
        <w:tc>
          <w:tcPr>
            <w:tcW w:w="4253" w:type="dxa"/>
            <w:vAlign w:val="bottom"/>
          </w:tcPr>
          <w:p w14:paraId="7A93AA77" w14:textId="77777777" w:rsidR="00B71C56" w:rsidRPr="005D73B0" w:rsidRDefault="00B71C56" w:rsidP="00E72AAF">
            <w:pPr>
              <w:rPr>
                <w:rFonts w:ascii="Arial" w:eastAsia="MS ??" w:hAnsi="Arial" w:cs="Arial"/>
                <w:sz w:val="20"/>
                <w:szCs w:val="20"/>
              </w:rPr>
            </w:pPr>
          </w:p>
          <w:p w14:paraId="0DFFA1C7" w14:textId="77777777" w:rsidR="00B71C56" w:rsidRPr="005D73B0" w:rsidRDefault="00B71C56" w:rsidP="00E72AAF">
            <w:pPr>
              <w:rPr>
                <w:rFonts w:ascii="Arial" w:eastAsia="MS ??" w:hAnsi="Arial" w:cs="Arial"/>
                <w:sz w:val="20"/>
                <w:szCs w:val="20"/>
              </w:rPr>
            </w:pPr>
            <w:r w:rsidRPr="005D73B0">
              <w:rPr>
                <w:rFonts w:ascii="Arial" w:eastAsia="MS ??" w:hAnsi="Arial" w:cs="Arial"/>
                <w:sz w:val="20"/>
                <w:szCs w:val="20"/>
              </w:rPr>
              <w:t>Odgovorna oseba za podpis ponudbe *</w:t>
            </w:r>
          </w:p>
        </w:tc>
        <w:tc>
          <w:tcPr>
            <w:tcW w:w="4819" w:type="dxa"/>
          </w:tcPr>
          <w:p w14:paraId="22EDFD3A" w14:textId="77777777" w:rsidR="00B71C56" w:rsidRPr="005D73B0" w:rsidRDefault="00B71C56" w:rsidP="00B71C56">
            <w:pPr>
              <w:rPr>
                <w:rFonts w:ascii="Arial" w:eastAsia="MS ??" w:hAnsi="Arial" w:cs="Arial"/>
                <w:sz w:val="20"/>
                <w:szCs w:val="20"/>
              </w:rPr>
            </w:pPr>
          </w:p>
        </w:tc>
      </w:tr>
    </w:tbl>
    <w:p w14:paraId="04608EA5" w14:textId="77777777" w:rsidR="00B71C56" w:rsidRPr="005D73B0" w:rsidRDefault="00B71C56" w:rsidP="00B71C56">
      <w:pPr>
        <w:rPr>
          <w:rFonts w:ascii="Arial" w:hAnsi="Arial" w:cs="Arial"/>
          <w:sz w:val="20"/>
          <w:szCs w:val="20"/>
        </w:rPr>
      </w:pPr>
    </w:p>
    <w:p w14:paraId="7713DA4E" w14:textId="77777777" w:rsidR="00B71C56" w:rsidRPr="005D73B0" w:rsidRDefault="00B71C56" w:rsidP="00B71C56">
      <w:pPr>
        <w:rPr>
          <w:rFonts w:ascii="Arial" w:hAnsi="Arial" w:cs="Arial"/>
          <w:sz w:val="20"/>
          <w:szCs w:val="20"/>
        </w:rPr>
      </w:pPr>
    </w:p>
    <w:p w14:paraId="4FAAD20E" w14:textId="77777777" w:rsidR="00B71C56" w:rsidRPr="005D73B0" w:rsidRDefault="00B71C56" w:rsidP="00B71C56">
      <w:pPr>
        <w:rPr>
          <w:rFonts w:ascii="Arial" w:hAnsi="Arial" w:cs="Arial"/>
          <w:sz w:val="20"/>
          <w:szCs w:val="20"/>
        </w:rPr>
      </w:pPr>
    </w:p>
    <w:p w14:paraId="6749365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w:t>
      </w:r>
    </w:p>
    <w:p w14:paraId="7EB62D26" w14:textId="77777777" w:rsidR="00B71C56" w:rsidRPr="005D73B0" w:rsidRDefault="00B71C56" w:rsidP="00B71C56">
      <w:pPr>
        <w:jc w:val="both"/>
        <w:rPr>
          <w:rFonts w:ascii="Arial" w:hAnsi="Arial" w:cs="Arial"/>
          <w:sz w:val="20"/>
          <w:szCs w:val="20"/>
        </w:rPr>
      </w:pPr>
    </w:p>
    <w:p w14:paraId="2DEEF594"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w:t>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3500276" w14:textId="77777777" w:rsidR="00B71C56" w:rsidRPr="005D73B0" w:rsidRDefault="00B71C56" w:rsidP="00B71C56">
      <w:pPr>
        <w:jc w:val="both"/>
        <w:rPr>
          <w:rFonts w:ascii="Arial" w:hAnsi="Arial" w:cs="Arial"/>
          <w:sz w:val="20"/>
          <w:szCs w:val="20"/>
        </w:rPr>
      </w:pPr>
    </w:p>
    <w:p w14:paraId="6F7B3E9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5CB0DBD9" w14:textId="77777777" w:rsidR="006B1B2F" w:rsidRPr="005D73B0" w:rsidRDefault="006B1B2F" w:rsidP="006B1B2F">
      <w:pPr>
        <w:jc w:val="both"/>
        <w:rPr>
          <w:rFonts w:ascii="Arial" w:hAnsi="Arial" w:cs="Arial"/>
          <w:i/>
          <w:iCs/>
          <w:sz w:val="20"/>
          <w:szCs w:val="20"/>
        </w:rPr>
      </w:pPr>
    </w:p>
    <w:p w14:paraId="7FBFF787" w14:textId="77777777" w:rsidR="006B1B2F" w:rsidRDefault="006B1B2F" w:rsidP="006B1B2F">
      <w:pPr>
        <w:jc w:val="both"/>
        <w:rPr>
          <w:rFonts w:ascii="Arial" w:hAnsi="Arial" w:cs="Arial"/>
          <w:i/>
          <w:iCs/>
          <w:sz w:val="18"/>
          <w:szCs w:val="18"/>
        </w:rPr>
      </w:pPr>
    </w:p>
    <w:p w14:paraId="34FEA0A2" w14:textId="77777777" w:rsidR="006B1B2F" w:rsidRDefault="006B1B2F" w:rsidP="006B1B2F">
      <w:pPr>
        <w:jc w:val="both"/>
        <w:rPr>
          <w:rFonts w:ascii="Arial" w:hAnsi="Arial" w:cs="Arial"/>
          <w:i/>
          <w:iCs/>
          <w:sz w:val="18"/>
          <w:szCs w:val="18"/>
        </w:rPr>
      </w:pPr>
    </w:p>
    <w:p w14:paraId="7369C3B9" w14:textId="77777777" w:rsidR="006B1B2F" w:rsidRDefault="006B1B2F" w:rsidP="006B1B2F">
      <w:pPr>
        <w:jc w:val="both"/>
        <w:rPr>
          <w:rFonts w:ascii="Arial" w:hAnsi="Arial" w:cs="Arial"/>
          <w:i/>
          <w:iCs/>
          <w:sz w:val="18"/>
          <w:szCs w:val="18"/>
        </w:rPr>
      </w:pPr>
    </w:p>
    <w:p w14:paraId="30F50535" w14:textId="77777777" w:rsidR="006B1B2F" w:rsidRDefault="006B1B2F" w:rsidP="006B1B2F">
      <w:pPr>
        <w:jc w:val="both"/>
        <w:rPr>
          <w:rFonts w:ascii="Arial" w:hAnsi="Arial" w:cs="Arial"/>
          <w:i/>
          <w:iCs/>
          <w:sz w:val="18"/>
          <w:szCs w:val="18"/>
        </w:rPr>
      </w:pPr>
    </w:p>
    <w:p w14:paraId="16D241E7" w14:textId="77777777" w:rsidR="006B1B2F" w:rsidRDefault="006B1B2F" w:rsidP="006B1B2F">
      <w:pPr>
        <w:jc w:val="both"/>
        <w:rPr>
          <w:rFonts w:ascii="Arial" w:hAnsi="Arial" w:cs="Arial"/>
          <w:i/>
          <w:iCs/>
          <w:sz w:val="18"/>
          <w:szCs w:val="18"/>
        </w:rPr>
      </w:pPr>
    </w:p>
    <w:p w14:paraId="288C2606" w14:textId="77777777" w:rsidR="006B1B2F" w:rsidRDefault="006B1B2F" w:rsidP="006B1B2F">
      <w:pPr>
        <w:jc w:val="both"/>
        <w:rPr>
          <w:rFonts w:ascii="Arial" w:hAnsi="Arial" w:cs="Arial"/>
          <w:i/>
          <w:iCs/>
          <w:sz w:val="18"/>
          <w:szCs w:val="18"/>
        </w:rPr>
      </w:pPr>
    </w:p>
    <w:p w14:paraId="07EEEFFF" w14:textId="416C4D9B" w:rsidR="006B1B2F" w:rsidRPr="006B1B2F" w:rsidRDefault="006B1B2F" w:rsidP="006B1B2F">
      <w:pPr>
        <w:jc w:val="both"/>
        <w:rPr>
          <w:rFonts w:ascii="Arial" w:hAnsi="Arial" w:cs="Arial"/>
          <w:i/>
          <w:iCs/>
          <w:sz w:val="18"/>
          <w:szCs w:val="18"/>
        </w:rPr>
      </w:pPr>
      <w:r w:rsidRPr="006B1B2F">
        <w:rPr>
          <w:rFonts w:ascii="Arial" w:hAnsi="Arial" w:cs="Arial"/>
          <w:i/>
          <w:iCs/>
          <w:sz w:val="18"/>
          <w:szCs w:val="18"/>
        </w:rPr>
        <w:t>*V primeru, da podpisnik ponudbenih dokumentov ni zakonit zastopnik ponudnika, je potrebno priložiti pooblastilo, s katerim zakoniti zastopnik pooblašča podpisnika ponudbenih dokumentov. V primeru ponudbe skupine ponudnikov je pooblastila potrebno priložiti za vse podpisnike ponudnikov v skupini ponudnikov, ki niso zakoniti zastopniki.</w:t>
      </w:r>
    </w:p>
    <w:p w14:paraId="661CD289" w14:textId="77777777" w:rsidR="00B71C56" w:rsidRPr="005D73B0" w:rsidRDefault="00B71C56" w:rsidP="00B71C56">
      <w:pPr>
        <w:spacing w:before="120" w:after="120"/>
        <w:jc w:val="both"/>
        <w:rPr>
          <w:rFonts w:ascii="Arial" w:hAnsi="Arial" w:cs="Arial"/>
          <w:bCs/>
          <w:iCs/>
          <w:color w:val="000000"/>
        </w:rPr>
      </w:pPr>
    </w:p>
    <w:p w14:paraId="7AC5CE13" w14:textId="77777777" w:rsidR="00B71C56" w:rsidRPr="005D73B0" w:rsidRDefault="00B71C56" w:rsidP="00B71C56">
      <w:pPr>
        <w:jc w:val="right"/>
        <w:rPr>
          <w:rFonts w:ascii="Arial" w:hAnsi="Arial" w:cs="Arial"/>
          <w:sz w:val="20"/>
          <w:szCs w:val="20"/>
        </w:rPr>
      </w:pPr>
      <w:r w:rsidRPr="005D73B0">
        <w:rPr>
          <w:rFonts w:ascii="Arial" w:hAnsi="Arial" w:cs="Arial"/>
          <w:sz w:val="20"/>
          <w:szCs w:val="20"/>
        </w:rPr>
        <w:br w:type="page"/>
      </w:r>
      <w:r w:rsidRPr="005D73B0">
        <w:rPr>
          <w:rFonts w:ascii="Arial" w:hAnsi="Arial" w:cs="Arial"/>
          <w:b/>
          <w:bCs/>
        </w:rPr>
        <w:lastRenderedPageBreak/>
        <w:t>OBRAZEC št. 3</w:t>
      </w:r>
    </w:p>
    <w:p w14:paraId="117F95DB" w14:textId="77777777" w:rsidR="00B71C56" w:rsidRPr="005D73B0" w:rsidRDefault="00B71C56" w:rsidP="00B71C56">
      <w:pPr>
        <w:jc w:val="center"/>
        <w:rPr>
          <w:rFonts w:ascii="Arial" w:hAnsi="Arial" w:cs="Arial"/>
          <w:b/>
          <w:bCs/>
        </w:rPr>
      </w:pPr>
      <w:r w:rsidRPr="005D73B0">
        <w:rPr>
          <w:rFonts w:ascii="Arial" w:hAnsi="Arial" w:cs="Arial"/>
          <w:b/>
          <w:bCs/>
        </w:rPr>
        <w:t>PONUDBA SKUPINE PONUDNIKOV</w:t>
      </w:r>
    </w:p>
    <w:p w14:paraId="66A4BC36" w14:textId="77777777" w:rsidR="00B71C56" w:rsidRPr="005D73B0" w:rsidRDefault="00B71C56" w:rsidP="00B71C56">
      <w:pPr>
        <w:jc w:val="cente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0EC33DCC" w14:textId="77777777" w:rsidTr="00E10FB2">
        <w:trPr>
          <w:trHeight w:val="834"/>
          <w:jc w:val="center"/>
        </w:trPr>
        <w:tc>
          <w:tcPr>
            <w:tcW w:w="1934" w:type="dxa"/>
            <w:vAlign w:val="center"/>
          </w:tcPr>
          <w:p w14:paraId="58D552A9"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0AD0FE95" w14:textId="05CBF856"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B71C56" w:rsidRPr="005D73B0" w14:paraId="3779BCFF" w14:textId="77777777" w:rsidTr="00E10FB2">
        <w:trPr>
          <w:trHeight w:val="645"/>
          <w:jc w:val="center"/>
        </w:trPr>
        <w:tc>
          <w:tcPr>
            <w:tcW w:w="1934" w:type="dxa"/>
            <w:vAlign w:val="center"/>
          </w:tcPr>
          <w:p w14:paraId="7326804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713A3A5"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54544420" w14:textId="77777777" w:rsidR="00B71C56" w:rsidRPr="005D73B0" w:rsidRDefault="00B71C56" w:rsidP="00B71C56">
      <w:pPr>
        <w:jc w:val="both"/>
        <w:rPr>
          <w:rFonts w:ascii="Arial" w:hAnsi="Arial" w:cs="Arial"/>
          <w:b/>
          <w:bCs/>
          <w:i/>
          <w:iCs/>
          <w:sz w:val="20"/>
          <w:szCs w:val="20"/>
        </w:rPr>
      </w:pPr>
    </w:p>
    <w:p w14:paraId="3FC65006" w14:textId="77777777" w:rsidR="00B71C56" w:rsidRPr="005D73B0" w:rsidRDefault="00B71C56" w:rsidP="00B71C56">
      <w:pPr>
        <w:jc w:val="both"/>
        <w:rPr>
          <w:rFonts w:ascii="Arial" w:hAnsi="Arial" w:cs="Arial"/>
          <w:sz w:val="20"/>
          <w:szCs w:val="20"/>
        </w:rPr>
      </w:pPr>
      <w:r w:rsidRPr="005D73B0">
        <w:rPr>
          <w:rFonts w:ascii="Arial" w:hAnsi="Arial" w:cs="Arial"/>
          <w:b/>
          <w:bCs/>
          <w:i/>
          <w:iCs/>
          <w:sz w:val="20"/>
          <w:szCs w:val="20"/>
        </w:rPr>
        <w:t>VODILNI PONUDNIK  IN OSTALI PONUDNIKI V SKUPNI PONUDBI:</w:t>
      </w:r>
    </w:p>
    <w:p w14:paraId="35F8CC33" w14:textId="77777777" w:rsidR="00B71C56" w:rsidRPr="005D73B0" w:rsidRDefault="00B71C56" w:rsidP="00B71C56">
      <w:pPr>
        <w:jc w:val="both"/>
        <w:rPr>
          <w:rFonts w:ascii="Arial" w:hAnsi="Arial" w:cs="Arial"/>
          <w:sz w:val="20"/>
          <w:szCs w:val="20"/>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8"/>
        <w:gridCol w:w="4820"/>
        <w:gridCol w:w="1321"/>
      </w:tblGrid>
      <w:tr w:rsidR="00B71C56" w:rsidRPr="005D73B0" w14:paraId="4E78395B" w14:textId="77777777" w:rsidTr="001F273F">
        <w:trPr>
          <w:trHeight w:val="577"/>
          <w:jc w:val="center"/>
        </w:trPr>
        <w:tc>
          <w:tcPr>
            <w:tcW w:w="3068" w:type="dxa"/>
            <w:vAlign w:val="center"/>
          </w:tcPr>
          <w:p w14:paraId="24BE8816" w14:textId="77777777" w:rsidR="00B71C56" w:rsidRPr="005D73B0" w:rsidRDefault="00B71C56" w:rsidP="00B71C56">
            <w:pPr>
              <w:spacing w:before="60" w:after="60"/>
              <w:jc w:val="center"/>
              <w:rPr>
                <w:rFonts w:ascii="Arial" w:eastAsia="MS Mincho" w:hAnsi="Arial" w:cs="Arial"/>
                <w:b/>
                <w:bCs/>
                <w:sz w:val="20"/>
                <w:szCs w:val="20"/>
              </w:rPr>
            </w:pPr>
            <w:r w:rsidRPr="005D73B0">
              <w:rPr>
                <w:rFonts w:ascii="Arial" w:eastAsia="MS Mincho" w:hAnsi="Arial" w:cs="Arial"/>
                <w:b/>
                <w:bCs/>
                <w:sz w:val="20"/>
                <w:szCs w:val="20"/>
              </w:rPr>
              <w:t>Naziv:</w:t>
            </w:r>
          </w:p>
        </w:tc>
        <w:tc>
          <w:tcPr>
            <w:tcW w:w="6141" w:type="dxa"/>
            <w:gridSpan w:val="2"/>
          </w:tcPr>
          <w:p w14:paraId="3C777960" w14:textId="499A1235" w:rsidR="00B71C56" w:rsidRPr="005D73B0" w:rsidRDefault="00B71C56" w:rsidP="00B71C56">
            <w:pPr>
              <w:tabs>
                <w:tab w:val="center" w:pos="4320"/>
                <w:tab w:val="right" w:pos="8640"/>
              </w:tabs>
              <w:spacing w:before="60" w:after="60"/>
              <w:jc w:val="center"/>
              <w:rPr>
                <w:rFonts w:ascii="Arial" w:eastAsia="MS Mincho" w:hAnsi="Arial" w:cs="Arial"/>
                <w:b/>
                <w:bCs/>
                <w:sz w:val="20"/>
                <w:szCs w:val="20"/>
              </w:rPr>
            </w:pPr>
            <w:r w:rsidRPr="005D73B0">
              <w:rPr>
                <w:rFonts w:ascii="Arial" w:eastAsia="MS Mincho" w:hAnsi="Arial" w:cs="Arial"/>
                <w:b/>
                <w:bCs/>
                <w:sz w:val="20"/>
                <w:szCs w:val="20"/>
              </w:rPr>
              <w:t xml:space="preserve">Področje dela in % udeležbe v </w:t>
            </w:r>
            <w:r w:rsidR="00332F3D" w:rsidRPr="005D73B0">
              <w:rPr>
                <w:rFonts w:ascii="Arial" w:eastAsia="MS Mincho" w:hAnsi="Arial" w:cs="Arial"/>
                <w:b/>
                <w:bCs/>
                <w:sz w:val="20"/>
                <w:szCs w:val="20"/>
              </w:rPr>
              <w:t>ponudbi</w:t>
            </w:r>
            <w:r w:rsidRPr="005D73B0">
              <w:rPr>
                <w:rFonts w:ascii="Arial" w:eastAsia="MS Mincho" w:hAnsi="Arial" w:cs="Arial"/>
                <w:b/>
                <w:bCs/>
                <w:sz w:val="20"/>
                <w:szCs w:val="20"/>
              </w:rPr>
              <w:t xml:space="preserve"> skupine ponudnikov</w:t>
            </w:r>
          </w:p>
        </w:tc>
      </w:tr>
      <w:tr w:rsidR="00B71C56" w:rsidRPr="005D73B0" w14:paraId="6AEE359B" w14:textId="77777777" w:rsidTr="001F273F">
        <w:trPr>
          <w:trHeight w:val="829"/>
          <w:jc w:val="center"/>
        </w:trPr>
        <w:tc>
          <w:tcPr>
            <w:tcW w:w="3068" w:type="dxa"/>
            <w:vAlign w:val="center"/>
          </w:tcPr>
          <w:p w14:paraId="753D3DF5" w14:textId="34978FCA"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 xml:space="preserve">Vodilni ponudnik v skupini </w:t>
            </w:r>
            <w:r w:rsidR="00332F3D" w:rsidRPr="005D73B0">
              <w:rPr>
                <w:rFonts w:ascii="Arial" w:eastAsia="MS Mincho" w:hAnsi="Arial" w:cs="Arial"/>
                <w:sz w:val="20"/>
                <w:szCs w:val="20"/>
              </w:rPr>
              <w:t>ponudnikov</w:t>
            </w:r>
          </w:p>
        </w:tc>
        <w:tc>
          <w:tcPr>
            <w:tcW w:w="4820" w:type="dxa"/>
          </w:tcPr>
          <w:p w14:paraId="497EE168"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c>
          <w:tcPr>
            <w:tcW w:w="1321" w:type="dxa"/>
          </w:tcPr>
          <w:p w14:paraId="239A20EF" w14:textId="77777777" w:rsidR="00B71C56" w:rsidRPr="005D73B0" w:rsidRDefault="00B71C56" w:rsidP="00B71C56">
            <w:pPr>
              <w:tabs>
                <w:tab w:val="center" w:pos="4320"/>
                <w:tab w:val="right" w:pos="8640"/>
              </w:tabs>
              <w:spacing w:before="60" w:after="60"/>
              <w:rPr>
                <w:rFonts w:ascii="Arial" w:eastAsia="MS Mincho" w:hAnsi="Arial" w:cs="Arial"/>
                <w:b/>
                <w:bCs/>
                <w:sz w:val="20"/>
                <w:szCs w:val="20"/>
              </w:rPr>
            </w:pPr>
          </w:p>
        </w:tc>
      </w:tr>
      <w:tr w:rsidR="00B71C56" w:rsidRPr="005D73B0" w14:paraId="0EE3ACB1" w14:textId="77777777" w:rsidTr="001F273F">
        <w:trPr>
          <w:trHeight w:val="902"/>
          <w:jc w:val="center"/>
        </w:trPr>
        <w:tc>
          <w:tcPr>
            <w:tcW w:w="3068" w:type="dxa"/>
            <w:vAlign w:val="center"/>
          </w:tcPr>
          <w:p w14:paraId="4F8B71C5"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33987326" w14:textId="77777777" w:rsidR="00B71C56" w:rsidRPr="005D73B0" w:rsidRDefault="00B71C56" w:rsidP="00B71C56">
            <w:pPr>
              <w:jc w:val="both"/>
              <w:rPr>
                <w:rFonts w:ascii="Arial" w:eastAsia="MS Mincho" w:hAnsi="Arial" w:cs="Arial"/>
                <w:sz w:val="20"/>
                <w:szCs w:val="20"/>
              </w:rPr>
            </w:pPr>
          </w:p>
        </w:tc>
        <w:tc>
          <w:tcPr>
            <w:tcW w:w="1321" w:type="dxa"/>
          </w:tcPr>
          <w:p w14:paraId="7A8657CF" w14:textId="77777777" w:rsidR="00B71C56" w:rsidRPr="005D73B0" w:rsidRDefault="00B71C56" w:rsidP="00B71C56">
            <w:pPr>
              <w:jc w:val="both"/>
              <w:rPr>
                <w:rFonts w:ascii="Arial" w:eastAsia="MS Mincho" w:hAnsi="Arial" w:cs="Arial"/>
                <w:sz w:val="20"/>
                <w:szCs w:val="20"/>
              </w:rPr>
            </w:pPr>
          </w:p>
        </w:tc>
      </w:tr>
      <w:tr w:rsidR="00B71C56" w:rsidRPr="005D73B0" w14:paraId="0869FC82" w14:textId="77777777" w:rsidTr="001F273F">
        <w:trPr>
          <w:trHeight w:val="902"/>
          <w:jc w:val="center"/>
        </w:trPr>
        <w:tc>
          <w:tcPr>
            <w:tcW w:w="3068" w:type="dxa"/>
            <w:vAlign w:val="center"/>
          </w:tcPr>
          <w:p w14:paraId="4F64CBF4" w14:textId="77777777" w:rsidR="00B71C56" w:rsidRPr="005D73B0" w:rsidRDefault="00B71C56" w:rsidP="00B71C56">
            <w:pPr>
              <w:spacing w:before="60" w:after="60"/>
              <w:rPr>
                <w:rFonts w:ascii="Arial" w:eastAsia="MS Mincho" w:hAnsi="Arial" w:cs="Arial"/>
                <w:sz w:val="20"/>
                <w:szCs w:val="20"/>
              </w:rPr>
            </w:pPr>
            <w:r w:rsidRPr="005D73B0">
              <w:rPr>
                <w:rFonts w:ascii="Arial" w:eastAsia="MS Mincho" w:hAnsi="Arial" w:cs="Arial"/>
                <w:sz w:val="20"/>
                <w:szCs w:val="20"/>
              </w:rPr>
              <w:t>Ponudnik v ponudbi skupine ponudnikov</w:t>
            </w:r>
          </w:p>
        </w:tc>
        <w:tc>
          <w:tcPr>
            <w:tcW w:w="4820" w:type="dxa"/>
          </w:tcPr>
          <w:p w14:paraId="68F13EAF" w14:textId="77777777" w:rsidR="00B71C56" w:rsidRPr="005D73B0" w:rsidRDefault="00B71C56" w:rsidP="00B71C56">
            <w:pPr>
              <w:jc w:val="both"/>
              <w:rPr>
                <w:rFonts w:ascii="Arial" w:eastAsia="MS Mincho" w:hAnsi="Arial" w:cs="Arial"/>
                <w:sz w:val="20"/>
                <w:szCs w:val="20"/>
              </w:rPr>
            </w:pPr>
          </w:p>
        </w:tc>
        <w:tc>
          <w:tcPr>
            <w:tcW w:w="1321" w:type="dxa"/>
          </w:tcPr>
          <w:p w14:paraId="09FEA0C3" w14:textId="77777777" w:rsidR="00B71C56" w:rsidRPr="005D73B0" w:rsidRDefault="00B71C56" w:rsidP="00B71C56">
            <w:pPr>
              <w:jc w:val="both"/>
              <w:rPr>
                <w:rFonts w:ascii="Arial" w:eastAsia="MS Mincho" w:hAnsi="Arial" w:cs="Arial"/>
                <w:sz w:val="20"/>
                <w:szCs w:val="20"/>
              </w:rPr>
            </w:pPr>
          </w:p>
        </w:tc>
      </w:tr>
      <w:tr w:rsidR="00B71C56" w:rsidRPr="005D73B0" w14:paraId="14BBA667" w14:textId="77777777" w:rsidTr="001F273F">
        <w:trPr>
          <w:trHeight w:val="485"/>
          <w:jc w:val="center"/>
        </w:trPr>
        <w:tc>
          <w:tcPr>
            <w:tcW w:w="7888" w:type="dxa"/>
            <w:gridSpan w:val="2"/>
            <w:vAlign w:val="center"/>
          </w:tcPr>
          <w:p w14:paraId="6508CC62" w14:textId="77777777" w:rsidR="00B71C56" w:rsidRPr="005D73B0" w:rsidRDefault="00B71C56" w:rsidP="00B71C56">
            <w:pPr>
              <w:jc w:val="both"/>
              <w:rPr>
                <w:rFonts w:ascii="Arial" w:eastAsia="MS Mincho" w:hAnsi="Arial" w:cs="Arial"/>
                <w:b/>
                <w:bCs/>
                <w:sz w:val="20"/>
                <w:szCs w:val="20"/>
              </w:rPr>
            </w:pPr>
            <w:r w:rsidRPr="005D73B0">
              <w:rPr>
                <w:rFonts w:ascii="Arial" w:eastAsia="MS Mincho" w:hAnsi="Arial" w:cs="Arial"/>
                <w:b/>
                <w:bCs/>
                <w:sz w:val="20"/>
                <w:szCs w:val="20"/>
              </w:rPr>
              <w:t>Ponudba skupine ponudnikov</w:t>
            </w:r>
          </w:p>
        </w:tc>
        <w:tc>
          <w:tcPr>
            <w:tcW w:w="1321" w:type="dxa"/>
            <w:vAlign w:val="center"/>
          </w:tcPr>
          <w:p w14:paraId="1D95BE8B" w14:textId="77777777" w:rsidR="00B71C56" w:rsidRPr="005D73B0" w:rsidRDefault="00B71C56" w:rsidP="00B71C56">
            <w:pPr>
              <w:jc w:val="center"/>
              <w:rPr>
                <w:rFonts w:ascii="Arial" w:eastAsia="MS Mincho" w:hAnsi="Arial" w:cs="Arial"/>
                <w:b/>
                <w:bCs/>
                <w:sz w:val="20"/>
                <w:szCs w:val="20"/>
              </w:rPr>
            </w:pPr>
            <w:r w:rsidRPr="005D73B0">
              <w:rPr>
                <w:rFonts w:ascii="Arial" w:eastAsia="MS Mincho" w:hAnsi="Arial" w:cs="Arial"/>
                <w:b/>
                <w:bCs/>
                <w:sz w:val="20"/>
                <w:szCs w:val="20"/>
              </w:rPr>
              <w:t>100%</w:t>
            </w:r>
          </w:p>
        </w:tc>
      </w:tr>
    </w:tbl>
    <w:p w14:paraId="7DEB70F7" w14:textId="77777777" w:rsidR="00B71C56" w:rsidRPr="005D73B0" w:rsidRDefault="00B71C56" w:rsidP="00B71C56">
      <w:pPr>
        <w:jc w:val="both"/>
        <w:rPr>
          <w:rFonts w:ascii="Arial" w:hAnsi="Arial" w:cs="Arial"/>
          <w:sz w:val="20"/>
          <w:szCs w:val="20"/>
        </w:rPr>
      </w:pPr>
    </w:p>
    <w:p w14:paraId="4C59B2BC"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   ______</w:t>
      </w:r>
      <w:r w:rsidRPr="005D73B0">
        <w:rPr>
          <w:rFonts w:ascii="Arial" w:hAnsi="Arial" w:cs="Arial"/>
          <w:sz w:val="20"/>
          <w:szCs w:val="20"/>
        </w:rPr>
        <w:t>_________________________________________________________</w:t>
      </w:r>
    </w:p>
    <w:p w14:paraId="282AABA4"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08078826" w14:textId="77777777" w:rsidR="00B71C56" w:rsidRPr="005D73B0" w:rsidRDefault="00B71C56" w:rsidP="00B71C56">
      <w:pPr>
        <w:jc w:val="both"/>
        <w:rPr>
          <w:rFonts w:ascii="Arial" w:hAnsi="Arial" w:cs="Arial"/>
          <w:sz w:val="20"/>
          <w:szCs w:val="20"/>
        </w:rPr>
      </w:pPr>
    </w:p>
    <w:p w14:paraId="23FEDDE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0394381F"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6839B621" w14:textId="77777777" w:rsidR="00B71C56" w:rsidRPr="005D73B0" w:rsidRDefault="00B71C56" w:rsidP="00B71C56">
      <w:pPr>
        <w:jc w:val="both"/>
        <w:rPr>
          <w:rFonts w:ascii="Arial" w:hAnsi="Arial" w:cs="Arial"/>
          <w:sz w:val="20"/>
          <w:szCs w:val="20"/>
        </w:rPr>
      </w:pPr>
    </w:p>
    <w:p w14:paraId="090D0B06" w14:textId="77777777" w:rsidR="00B71C56" w:rsidRPr="005D73B0" w:rsidRDefault="00B71C56" w:rsidP="00B71C56">
      <w:pPr>
        <w:jc w:val="both"/>
        <w:rPr>
          <w:rFonts w:ascii="Arial" w:hAnsi="Arial" w:cs="Arial"/>
          <w:sz w:val="20"/>
          <w:szCs w:val="20"/>
        </w:rPr>
      </w:pPr>
    </w:p>
    <w:p w14:paraId="546CA265" w14:textId="77777777" w:rsidR="00B71C56" w:rsidRPr="005D73B0" w:rsidRDefault="00B71C56" w:rsidP="00B71C56">
      <w:pPr>
        <w:jc w:val="both"/>
        <w:rPr>
          <w:rFonts w:ascii="Arial" w:hAnsi="Arial" w:cs="Arial"/>
          <w:sz w:val="20"/>
          <w:szCs w:val="20"/>
        </w:rPr>
      </w:pPr>
    </w:p>
    <w:p w14:paraId="669EE5E4"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Podpisani</w:t>
      </w:r>
      <w:r w:rsidRPr="005D73B0">
        <w:rPr>
          <w:rFonts w:ascii="Arial" w:hAnsi="Arial" w:cs="Arial"/>
          <w:sz w:val="20"/>
          <w:szCs w:val="20"/>
        </w:rPr>
        <w:t xml:space="preserve">    ______________________________________________________________</w:t>
      </w:r>
    </w:p>
    <w:p w14:paraId="78E63690"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32C8313E" w14:textId="77777777" w:rsidR="00B71C56" w:rsidRPr="005D73B0" w:rsidRDefault="00B71C56" w:rsidP="00B71C56">
      <w:pPr>
        <w:jc w:val="both"/>
        <w:rPr>
          <w:rFonts w:ascii="Arial" w:hAnsi="Arial" w:cs="Arial"/>
          <w:sz w:val="20"/>
          <w:szCs w:val="20"/>
        </w:rPr>
      </w:pPr>
    </w:p>
    <w:p w14:paraId="4515E5F9"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  iz   _________________________________________</w:t>
      </w:r>
    </w:p>
    <w:p w14:paraId="7424621D"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32D4D884" w14:textId="77777777" w:rsidR="00B71C56" w:rsidRPr="005D73B0" w:rsidRDefault="00B71C56" w:rsidP="00B71C56">
      <w:pPr>
        <w:jc w:val="both"/>
        <w:rPr>
          <w:rFonts w:ascii="Arial" w:hAnsi="Arial" w:cs="Arial"/>
          <w:sz w:val="20"/>
          <w:szCs w:val="20"/>
        </w:rPr>
      </w:pPr>
    </w:p>
    <w:p w14:paraId="2A82FBAC" w14:textId="77777777" w:rsidR="00B71C56" w:rsidRPr="005D73B0" w:rsidRDefault="00B71C56" w:rsidP="00B71C56">
      <w:pPr>
        <w:jc w:val="both"/>
        <w:rPr>
          <w:rFonts w:ascii="Arial" w:hAnsi="Arial" w:cs="Arial"/>
          <w:sz w:val="20"/>
          <w:szCs w:val="20"/>
        </w:rPr>
      </w:pPr>
    </w:p>
    <w:p w14:paraId="7DFDC667" w14:textId="77777777" w:rsidR="00B71C56" w:rsidRPr="005D73B0" w:rsidRDefault="00B71C56" w:rsidP="00B71C56">
      <w:pPr>
        <w:jc w:val="both"/>
        <w:rPr>
          <w:rFonts w:ascii="Arial" w:hAnsi="Arial" w:cs="Arial"/>
          <w:sz w:val="20"/>
          <w:szCs w:val="20"/>
        </w:rPr>
      </w:pPr>
    </w:p>
    <w:p w14:paraId="0BB16438" w14:textId="77777777" w:rsidR="00B71C56" w:rsidRPr="005D73B0" w:rsidRDefault="00B71C56" w:rsidP="00B71C56">
      <w:pPr>
        <w:jc w:val="both"/>
        <w:rPr>
          <w:rFonts w:ascii="Arial" w:hAnsi="Arial" w:cs="Arial"/>
          <w:sz w:val="20"/>
          <w:szCs w:val="20"/>
        </w:rPr>
      </w:pPr>
      <w:r w:rsidRPr="005D73B0">
        <w:rPr>
          <w:rFonts w:ascii="Arial" w:hAnsi="Arial" w:cs="Arial"/>
          <w:b/>
          <w:sz w:val="20"/>
          <w:szCs w:val="20"/>
        </w:rPr>
        <w:t xml:space="preserve">Podpisani   </w:t>
      </w:r>
      <w:r w:rsidRPr="005D73B0">
        <w:rPr>
          <w:rFonts w:ascii="Arial" w:hAnsi="Arial" w:cs="Arial"/>
          <w:sz w:val="20"/>
          <w:szCs w:val="20"/>
        </w:rPr>
        <w:t xml:space="preserve"> ______________________________________________________________</w:t>
      </w:r>
    </w:p>
    <w:p w14:paraId="2F5E6321" w14:textId="77777777" w:rsidR="00B71C56" w:rsidRPr="005D73B0" w:rsidRDefault="00B71C56" w:rsidP="00B71C56">
      <w:pPr>
        <w:tabs>
          <w:tab w:val="left" w:pos="3119"/>
        </w:tabs>
        <w:jc w:val="both"/>
        <w:rPr>
          <w:rFonts w:ascii="Arial" w:hAnsi="Arial" w:cs="Arial"/>
          <w:sz w:val="20"/>
          <w:szCs w:val="20"/>
        </w:rPr>
      </w:pPr>
      <w:r w:rsidRPr="005D73B0">
        <w:rPr>
          <w:rFonts w:ascii="Arial" w:hAnsi="Arial" w:cs="Arial"/>
          <w:sz w:val="20"/>
          <w:szCs w:val="20"/>
        </w:rPr>
        <w:tab/>
        <w:t>(ime in priimek pooblastitelja)</w:t>
      </w:r>
    </w:p>
    <w:p w14:paraId="530DB7F6" w14:textId="77777777" w:rsidR="00B71C56" w:rsidRPr="005D73B0" w:rsidRDefault="00B71C56" w:rsidP="00B71C56">
      <w:pPr>
        <w:jc w:val="both"/>
        <w:rPr>
          <w:rFonts w:ascii="Arial" w:hAnsi="Arial" w:cs="Arial"/>
          <w:sz w:val="20"/>
          <w:szCs w:val="20"/>
        </w:rPr>
      </w:pPr>
    </w:p>
    <w:p w14:paraId="50574370"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z nazivom ____________________  iz   ________________________________________</w:t>
      </w:r>
    </w:p>
    <w:p w14:paraId="3EC30F2E" w14:textId="77777777" w:rsidR="00B71C56" w:rsidRPr="005D73B0" w:rsidRDefault="00B71C56" w:rsidP="00B71C56">
      <w:pPr>
        <w:tabs>
          <w:tab w:val="left" w:pos="1843"/>
          <w:tab w:val="left" w:pos="4820"/>
        </w:tabs>
        <w:jc w:val="both"/>
        <w:rPr>
          <w:rFonts w:ascii="Arial" w:hAnsi="Arial" w:cs="Arial"/>
          <w:sz w:val="20"/>
          <w:szCs w:val="20"/>
        </w:rPr>
      </w:pPr>
      <w:r w:rsidRPr="005D73B0">
        <w:rPr>
          <w:rFonts w:ascii="Arial" w:hAnsi="Arial" w:cs="Arial"/>
          <w:sz w:val="20"/>
          <w:szCs w:val="20"/>
        </w:rPr>
        <w:tab/>
        <w:t>(funkcija)</w:t>
      </w:r>
      <w:r w:rsidRPr="005D73B0">
        <w:rPr>
          <w:rFonts w:ascii="Arial" w:hAnsi="Arial" w:cs="Arial"/>
          <w:sz w:val="20"/>
          <w:szCs w:val="20"/>
        </w:rPr>
        <w:tab/>
        <w:t>(naziv in naslov podjetja)</w:t>
      </w:r>
    </w:p>
    <w:p w14:paraId="5C2A3C57" w14:textId="77777777" w:rsidR="00B71C56" w:rsidRPr="005D73B0" w:rsidRDefault="00B71C56" w:rsidP="00B71C56">
      <w:pPr>
        <w:jc w:val="both"/>
        <w:rPr>
          <w:rFonts w:ascii="Arial" w:hAnsi="Arial" w:cs="Arial"/>
          <w:b/>
          <w:sz w:val="20"/>
          <w:szCs w:val="20"/>
        </w:rPr>
      </w:pPr>
    </w:p>
    <w:p w14:paraId="72B6F454" w14:textId="77777777" w:rsidR="00E058D3" w:rsidRPr="005D73B0" w:rsidRDefault="00E058D3" w:rsidP="00B71C56">
      <w:pPr>
        <w:jc w:val="both"/>
        <w:rPr>
          <w:rFonts w:ascii="Arial" w:hAnsi="Arial" w:cs="Arial"/>
          <w:sz w:val="20"/>
          <w:szCs w:val="20"/>
        </w:rPr>
      </w:pPr>
    </w:p>
    <w:p w14:paraId="6B068A1D" w14:textId="77777777" w:rsidR="00E058D3" w:rsidRPr="005D73B0" w:rsidRDefault="00E058D3" w:rsidP="00B71C56">
      <w:pPr>
        <w:jc w:val="both"/>
        <w:rPr>
          <w:rFonts w:ascii="Arial" w:hAnsi="Arial" w:cs="Arial"/>
          <w:sz w:val="20"/>
          <w:szCs w:val="20"/>
        </w:rPr>
      </w:pPr>
    </w:p>
    <w:p w14:paraId="5B59AD45" w14:textId="6FC81CD2" w:rsidR="00B71C56" w:rsidRPr="005D73B0" w:rsidRDefault="00B71C56" w:rsidP="00B71C56">
      <w:pPr>
        <w:jc w:val="both"/>
        <w:rPr>
          <w:rFonts w:ascii="Arial" w:hAnsi="Arial" w:cs="Arial"/>
          <w:sz w:val="20"/>
          <w:szCs w:val="20"/>
        </w:rPr>
      </w:pPr>
      <w:r w:rsidRPr="005D73B0">
        <w:rPr>
          <w:rFonts w:ascii="Arial" w:hAnsi="Arial" w:cs="Arial"/>
          <w:sz w:val="20"/>
          <w:szCs w:val="20"/>
        </w:rPr>
        <w:t>potrjujemo, da smo zakoniti predstavniki ponudnikov, ki dajejo skupno ponudbo in s tem dokumentom pooblaščamo</w:t>
      </w:r>
    </w:p>
    <w:p w14:paraId="1A591DD7" w14:textId="77777777" w:rsidR="00B71C56" w:rsidRPr="005D73B0" w:rsidRDefault="00B71C56" w:rsidP="00B71C56">
      <w:pPr>
        <w:jc w:val="both"/>
        <w:rPr>
          <w:rFonts w:ascii="Arial" w:hAnsi="Arial" w:cs="Arial"/>
          <w:sz w:val="20"/>
          <w:szCs w:val="20"/>
        </w:rPr>
      </w:pPr>
    </w:p>
    <w:p w14:paraId="67DA788D"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gospoda/gospo ________________________ z nazivom_________________________, iz </w:t>
      </w:r>
    </w:p>
    <w:p w14:paraId="434FA2F2" w14:textId="77777777" w:rsidR="00B71C56" w:rsidRPr="005D73B0" w:rsidRDefault="00B71C56" w:rsidP="00B71C56">
      <w:pPr>
        <w:jc w:val="both"/>
        <w:rPr>
          <w:rFonts w:ascii="Arial" w:hAnsi="Arial" w:cs="Arial"/>
          <w:sz w:val="20"/>
          <w:szCs w:val="20"/>
        </w:rPr>
      </w:pPr>
    </w:p>
    <w:p w14:paraId="612B031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________________________________________ (naziv in naslov podjetja)</w:t>
      </w:r>
    </w:p>
    <w:p w14:paraId="4A218542" w14:textId="77777777" w:rsidR="00B71C56" w:rsidRPr="005D73B0" w:rsidRDefault="00B71C56" w:rsidP="00B71C56">
      <w:pPr>
        <w:jc w:val="both"/>
        <w:rPr>
          <w:rFonts w:ascii="Arial" w:hAnsi="Arial" w:cs="Arial"/>
          <w:sz w:val="20"/>
          <w:szCs w:val="20"/>
        </w:rPr>
      </w:pPr>
    </w:p>
    <w:p w14:paraId="030205E7"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ki se podpisuje ___________________________ in parafira _____________________</w:t>
      </w:r>
    </w:p>
    <w:p w14:paraId="7FA928FC" w14:textId="77777777" w:rsidR="00B71C56" w:rsidRPr="005D73B0" w:rsidRDefault="00B71C56" w:rsidP="00B71C56">
      <w:pPr>
        <w:jc w:val="both"/>
        <w:rPr>
          <w:rFonts w:ascii="Arial" w:hAnsi="Arial" w:cs="Arial"/>
          <w:sz w:val="20"/>
          <w:szCs w:val="20"/>
        </w:rPr>
      </w:pPr>
    </w:p>
    <w:p w14:paraId="179642FD" w14:textId="0E0F32B3" w:rsidR="00B71C56" w:rsidRPr="005D73B0" w:rsidRDefault="00B71C56" w:rsidP="00E058D3">
      <w:pPr>
        <w:jc w:val="both"/>
        <w:rPr>
          <w:rFonts w:ascii="Arial" w:hAnsi="Arial" w:cs="Arial"/>
          <w:sz w:val="20"/>
          <w:szCs w:val="20"/>
        </w:rPr>
      </w:pPr>
      <w:r w:rsidRPr="005D73B0">
        <w:rPr>
          <w:rFonts w:ascii="Arial" w:hAnsi="Arial" w:cs="Arial"/>
          <w:sz w:val="20"/>
          <w:szCs w:val="20"/>
        </w:rPr>
        <w:t xml:space="preserve">da v našem imenu podpiše ponudbo v postopku javnega naročila </w:t>
      </w:r>
      <w:r w:rsidR="00F83CD8" w:rsidRPr="005D73B0">
        <w:rPr>
          <w:rFonts w:ascii="Arial" w:hAnsi="Arial" w:cs="Arial"/>
          <w:sz w:val="20"/>
          <w:szCs w:val="20"/>
        </w:rPr>
        <w:t xml:space="preserve">za </w:t>
      </w:r>
      <w:r w:rsidR="003357DF" w:rsidRPr="005D73B0">
        <w:rPr>
          <w:rFonts w:ascii="Arial" w:hAnsi="Arial" w:cs="Arial"/>
          <w:sz w:val="20"/>
          <w:szCs w:val="20"/>
        </w:rPr>
        <w:t xml:space="preserve">javno naročilo </w:t>
      </w:r>
      <w:r w:rsidR="00BF7741">
        <w:rPr>
          <w:rFonts w:ascii="Arial" w:hAnsi="Arial" w:cs="Arial"/>
          <w:b/>
          <w:bCs/>
          <w:sz w:val="20"/>
          <w:szCs w:val="20"/>
        </w:rPr>
        <w:t xml:space="preserve">»Dobava in montaža opreme </w:t>
      </w:r>
      <w:r w:rsidR="00BF7741">
        <w:rPr>
          <w:rFonts w:ascii="Arial" w:hAnsi="Arial" w:cs="Arial"/>
          <w:b/>
          <w:bCs/>
          <w:sz w:val="20"/>
          <w:szCs w:val="20"/>
          <w:lang w:bidi="sl-SI"/>
        </w:rPr>
        <w:t>Doma starejših občanov Polde Eberl-Jamski«</w:t>
      </w:r>
      <w:r w:rsidR="003357DF" w:rsidRPr="005D73B0">
        <w:rPr>
          <w:rFonts w:ascii="Arial" w:hAnsi="Arial" w:cs="Arial"/>
          <w:sz w:val="20"/>
          <w:szCs w:val="20"/>
        </w:rPr>
        <w:t>.</w:t>
      </w:r>
    </w:p>
    <w:p w14:paraId="7A949CA1" w14:textId="77777777" w:rsidR="00B71C56" w:rsidRPr="005D73B0" w:rsidRDefault="00B71C56" w:rsidP="00B71C56">
      <w:pPr>
        <w:spacing w:before="120" w:after="120"/>
        <w:jc w:val="both"/>
        <w:rPr>
          <w:rFonts w:ascii="Arial" w:hAnsi="Arial" w:cs="Arial"/>
          <w:sz w:val="20"/>
          <w:szCs w:val="20"/>
        </w:rPr>
      </w:pPr>
    </w:p>
    <w:p w14:paraId="3249B996" w14:textId="77777777" w:rsidR="00B71C56" w:rsidRPr="005D73B0" w:rsidRDefault="00B71C56" w:rsidP="00B71C56">
      <w:pPr>
        <w:jc w:val="both"/>
        <w:rPr>
          <w:rFonts w:ascii="Arial" w:hAnsi="Arial" w:cs="Arial"/>
          <w:sz w:val="20"/>
          <w:szCs w:val="20"/>
        </w:rPr>
      </w:pPr>
    </w:p>
    <w:p w14:paraId="516174F3"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1171CBBB" w14:textId="77777777" w:rsidTr="00E10FB2">
        <w:tc>
          <w:tcPr>
            <w:tcW w:w="3189" w:type="dxa"/>
          </w:tcPr>
          <w:p w14:paraId="22D076B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32679F5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4C591B1B"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79E9BC07" w14:textId="77777777" w:rsidTr="00E10FB2">
        <w:tc>
          <w:tcPr>
            <w:tcW w:w="3189" w:type="dxa"/>
            <w:tcBorders>
              <w:top w:val="nil"/>
              <w:left w:val="nil"/>
              <w:bottom w:val="single" w:sz="4" w:space="0" w:color="auto"/>
              <w:right w:val="nil"/>
            </w:tcBorders>
          </w:tcPr>
          <w:p w14:paraId="55A16E25" w14:textId="77777777" w:rsidR="00B71C56" w:rsidRPr="005D73B0" w:rsidRDefault="00B71C56" w:rsidP="00B71C56">
            <w:pPr>
              <w:spacing w:before="120" w:after="120"/>
              <w:ind w:right="-3"/>
              <w:jc w:val="both"/>
              <w:rPr>
                <w:rFonts w:ascii="Arial" w:hAnsi="Arial" w:cs="Arial"/>
                <w:color w:val="000000"/>
                <w:sz w:val="20"/>
                <w:szCs w:val="20"/>
              </w:rPr>
            </w:pPr>
          </w:p>
          <w:p w14:paraId="2D0B5789" w14:textId="77777777" w:rsidR="00B71C56" w:rsidRPr="005D73B0" w:rsidRDefault="00B71C56" w:rsidP="00B71C56">
            <w:pPr>
              <w:spacing w:before="120" w:after="120"/>
              <w:ind w:right="-3"/>
              <w:jc w:val="both"/>
              <w:rPr>
                <w:rFonts w:ascii="Arial" w:hAnsi="Arial" w:cs="Arial"/>
                <w:color w:val="000000"/>
                <w:sz w:val="20"/>
                <w:szCs w:val="20"/>
              </w:rPr>
            </w:pPr>
          </w:p>
          <w:p w14:paraId="2729F14C"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0F1AB1E0"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0E2699DF" w14:textId="77777777" w:rsidR="00B71C56" w:rsidRPr="005D73B0" w:rsidRDefault="00B71C56" w:rsidP="00B71C56">
            <w:pPr>
              <w:spacing w:before="120" w:after="120"/>
              <w:ind w:right="-3"/>
              <w:jc w:val="both"/>
              <w:rPr>
                <w:rFonts w:ascii="Arial" w:hAnsi="Arial" w:cs="Arial"/>
                <w:color w:val="000000"/>
                <w:sz w:val="20"/>
                <w:szCs w:val="20"/>
              </w:rPr>
            </w:pPr>
          </w:p>
        </w:tc>
      </w:tr>
    </w:tbl>
    <w:p w14:paraId="16DF4557" w14:textId="77777777" w:rsidR="00B71C56" w:rsidRPr="005D73B0" w:rsidRDefault="00B71C56" w:rsidP="00B71C56">
      <w:pPr>
        <w:jc w:val="both"/>
        <w:rPr>
          <w:rFonts w:ascii="Arial" w:hAnsi="Arial" w:cs="Arial"/>
          <w:sz w:val="20"/>
          <w:szCs w:val="20"/>
        </w:rPr>
      </w:pPr>
    </w:p>
    <w:p w14:paraId="0E73EA8F"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20A9B110" w14:textId="77777777" w:rsidTr="00E10FB2">
        <w:tc>
          <w:tcPr>
            <w:tcW w:w="3189" w:type="dxa"/>
          </w:tcPr>
          <w:p w14:paraId="0FFA1C29"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09170AD1"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5406B710"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4670DEC9" w14:textId="77777777" w:rsidTr="00E10FB2">
        <w:tc>
          <w:tcPr>
            <w:tcW w:w="3189" w:type="dxa"/>
            <w:tcBorders>
              <w:top w:val="nil"/>
              <w:left w:val="nil"/>
              <w:bottom w:val="single" w:sz="4" w:space="0" w:color="auto"/>
              <w:right w:val="nil"/>
            </w:tcBorders>
          </w:tcPr>
          <w:p w14:paraId="28FA7AE5" w14:textId="77777777" w:rsidR="00B71C56" w:rsidRPr="005D73B0" w:rsidRDefault="00B71C56" w:rsidP="00B71C56">
            <w:pPr>
              <w:spacing w:before="120" w:after="120"/>
              <w:ind w:right="-3"/>
              <w:jc w:val="both"/>
              <w:rPr>
                <w:rFonts w:ascii="Arial" w:hAnsi="Arial" w:cs="Arial"/>
                <w:color w:val="000000"/>
                <w:sz w:val="20"/>
                <w:szCs w:val="20"/>
              </w:rPr>
            </w:pPr>
          </w:p>
          <w:p w14:paraId="2C4972FE" w14:textId="77777777" w:rsidR="00B71C56" w:rsidRPr="005D73B0" w:rsidRDefault="00B71C56" w:rsidP="00B71C56">
            <w:pPr>
              <w:spacing w:before="120" w:after="120"/>
              <w:ind w:right="-3"/>
              <w:jc w:val="both"/>
              <w:rPr>
                <w:rFonts w:ascii="Arial" w:hAnsi="Arial" w:cs="Arial"/>
                <w:color w:val="000000"/>
                <w:sz w:val="20"/>
                <w:szCs w:val="20"/>
              </w:rPr>
            </w:pPr>
          </w:p>
          <w:p w14:paraId="18CD3EE9"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4F332CF"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50F0F196" w14:textId="77777777" w:rsidR="00B71C56" w:rsidRPr="005D73B0" w:rsidRDefault="00B71C56" w:rsidP="00B71C56">
            <w:pPr>
              <w:spacing w:before="120" w:after="120"/>
              <w:ind w:right="-3"/>
              <w:jc w:val="both"/>
              <w:rPr>
                <w:rFonts w:ascii="Arial" w:hAnsi="Arial" w:cs="Arial"/>
                <w:color w:val="000000"/>
                <w:sz w:val="20"/>
                <w:szCs w:val="20"/>
              </w:rPr>
            </w:pPr>
          </w:p>
        </w:tc>
      </w:tr>
    </w:tbl>
    <w:p w14:paraId="731F8FF2" w14:textId="77777777" w:rsidR="00B71C56" w:rsidRPr="005D73B0" w:rsidRDefault="00B71C56" w:rsidP="00B71C56">
      <w:pPr>
        <w:jc w:val="both"/>
        <w:rPr>
          <w:rFonts w:ascii="Arial" w:hAnsi="Arial" w:cs="Arial"/>
          <w:sz w:val="20"/>
          <w:szCs w:val="20"/>
        </w:rPr>
      </w:pPr>
    </w:p>
    <w:p w14:paraId="1CE22955" w14:textId="77777777" w:rsidR="00B71C56" w:rsidRPr="005D73B0" w:rsidRDefault="00B71C56" w:rsidP="00B71C56">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3189"/>
        <w:gridCol w:w="2410"/>
        <w:gridCol w:w="3327"/>
      </w:tblGrid>
      <w:tr w:rsidR="00B71C56" w:rsidRPr="005D73B0" w14:paraId="3BA1E493" w14:textId="77777777" w:rsidTr="00E10FB2">
        <w:tc>
          <w:tcPr>
            <w:tcW w:w="3189" w:type="dxa"/>
          </w:tcPr>
          <w:p w14:paraId="2B586371"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Kraj, datum:</w:t>
            </w:r>
          </w:p>
        </w:tc>
        <w:tc>
          <w:tcPr>
            <w:tcW w:w="2410" w:type="dxa"/>
          </w:tcPr>
          <w:p w14:paraId="78EBBD6A" w14:textId="77777777" w:rsidR="00B71C56" w:rsidRPr="005D73B0" w:rsidRDefault="00B71C56" w:rsidP="00B71C56">
            <w:pPr>
              <w:spacing w:before="120" w:after="120"/>
              <w:ind w:left="-70" w:right="-3"/>
              <w:jc w:val="center"/>
              <w:rPr>
                <w:rFonts w:ascii="Arial" w:hAnsi="Arial" w:cs="Arial"/>
                <w:color w:val="000000"/>
                <w:sz w:val="20"/>
                <w:szCs w:val="20"/>
              </w:rPr>
            </w:pPr>
            <w:r w:rsidRPr="005D73B0">
              <w:rPr>
                <w:rFonts w:ascii="Arial" w:hAnsi="Arial" w:cs="Arial"/>
                <w:color w:val="000000"/>
                <w:sz w:val="20"/>
                <w:szCs w:val="20"/>
              </w:rPr>
              <w:t>Žig:</w:t>
            </w:r>
          </w:p>
        </w:tc>
        <w:tc>
          <w:tcPr>
            <w:tcW w:w="3327" w:type="dxa"/>
          </w:tcPr>
          <w:p w14:paraId="06CE83C6" w14:textId="77777777" w:rsidR="00B71C56" w:rsidRPr="005D73B0" w:rsidRDefault="00B71C56" w:rsidP="00B71C56">
            <w:pPr>
              <w:spacing w:before="120" w:after="120"/>
              <w:ind w:right="-3"/>
              <w:rPr>
                <w:rFonts w:ascii="Arial" w:hAnsi="Arial" w:cs="Arial"/>
                <w:color w:val="000000"/>
                <w:sz w:val="20"/>
                <w:szCs w:val="20"/>
              </w:rPr>
            </w:pPr>
            <w:r w:rsidRPr="005D73B0">
              <w:rPr>
                <w:rFonts w:ascii="Arial" w:hAnsi="Arial" w:cs="Arial"/>
                <w:color w:val="000000"/>
                <w:sz w:val="20"/>
                <w:szCs w:val="20"/>
              </w:rPr>
              <w:t>Podpis pooblastitelja:</w:t>
            </w:r>
          </w:p>
        </w:tc>
      </w:tr>
      <w:tr w:rsidR="00B71C56" w:rsidRPr="005D73B0" w14:paraId="0D98D384" w14:textId="77777777" w:rsidTr="00E10FB2">
        <w:tc>
          <w:tcPr>
            <w:tcW w:w="3189" w:type="dxa"/>
            <w:tcBorders>
              <w:top w:val="nil"/>
              <w:left w:val="nil"/>
              <w:bottom w:val="single" w:sz="4" w:space="0" w:color="auto"/>
              <w:right w:val="nil"/>
            </w:tcBorders>
          </w:tcPr>
          <w:p w14:paraId="4CCAA43B" w14:textId="77777777" w:rsidR="00B71C56" w:rsidRPr="005D73B0" w:rsidRDefault="00B71C56" w:rsidP="00B71C56">
            <w:pPr>
              <w:spacing w:before="120" w:after="120"/>
              <w:ind w:right="-3"/>
              <w:jc w:val="both"/>
              <w:rPr>
                <w:rFonts w:ascii="Arial" w:hAnsi="Arial" w:cs="Arial"/>
                <w:color w:val="000000"/>
                <w:sz w:val="20"/>
                <w:szCs w:val="20"/>
              </w:rPr>
            </w:pPr>
          </w:p>
          <w:p w14:paraId="150B5A8E" w14:textId="77777777" w:rsidR="00B71C56" w:rsidRPr="005D73B0" w:rsidRDefault="00B71C56" w:rsidP="00B71C56">
            <w:pPr>
              <w:spacing w:before="120" w:after="120"/>
              <w:ind w:right="-3"/>
              <w:jc w:val="both"/>
              <w:rPr>
                <w:rFonts w:ascii="Arial" w:hAnsi="Arial" w:cs="Arial"/>
                <w:color w:val="000000"/>
                <w:sz w:val="20"/>
                <w:szCs w:val="20"/>
              </w:rPr>
            </w:pPr>
          </w:p>
          <w:p w14:paraId="6F9DBB5F" w14:textId="77777777" w:rsidR="00B71C56" w:rsidRPr="005D73B0" w:rsidRDefault="00B71C56" w:rsidP="00B71C56">
            <w:pPr>
              <w:spacing w:before="120" w:after="120"/>
              <w:ind w:right="-3"/>
              <w:jc w:val="both"/>
              <w:rPr>
                <w:rFonts w:ascii="Arial" w:hAnsi="Arial" w:cs="Arial"/>
                <w:color w:val="000000"/>
                <w:sz w:val="20"/>
                <w:szCs w:val="20"/>
              </w:rPr>
            </w:pPr>
          </w:p>
        </w:tc>
        <w:tc>
          <w:tcPr>
            <w:tcW w:w="2410" w:type="dxa"/>
          </w:tcPr>
          <w:p w14:paraId="112A17C9" w14:textId="77777777" w:rsidR="00B71C56" w:rsidRPr="005D73B0" w:rsidRDefault="00B71C56" w:rsidP="00B71C56">
            <w:pPr>
              <w:spacing w:before="120" w:after="120"/>
              <w:ind w:right="-3"/>
              <w:jc w:val="center"/>
              <w:rPr>
                <w:rFonts w:ascii="Arial" w:hAnsi="Arial" w:cs="Arial"/>
                <w:color w:val="000000"/>
                <w:sz w:val="20"/>
                <w:szCs w:val="20"/>
              </w:rPr>
            </w:pPr>
          </w:p>
        </w:tc>
        <w:tc>
          <w:tcPr>
            <w:tcW w:w="3327" w:type="dxa"/>
            <w:tcBorders>
              <w:top w:val="nil"/>
              <w:left w:val="nil"/>
              <w:bottom w:val="single" w:sz="4" w:space="0" w:color="auto"/>
              <w:right w:val="nil"/>
            </w:tcBorders>
          </w:tcPr>
          <w:p w14:paraId="16DF3FA1" w14:textId="77777777" w:rsidR="00B71C56" w:rsidRPr="005D73B0" w:rsidRDefault="00B71C56" w:rsidP="00B71C56">
            <w:pPr>
              <w:spacing w:before="120" w:after="120"/>
              <w:ind w:right="-3"/>
              <w:jc w:val="both"/>
              <w:rPr>
                <w:rFonts w:ascii="Arial" w:hAnsi="Arial" w:cs="Arial"/>
                <w:color w:val="000000"/>
                <w:sz w:val="20"/>
                <w:szCs w:val="20"/>
              </w:rPr>
            </w:pPr>
          </w:p>
        </w:tc>
      </w:tr>
    </w:tbl>
    <w:p w14:paraId="3AF72221" w14:textId="77777777" w:rsidR="00B71C56" w:rsidRPr="005D73B0" w:rsidRDefault="00B71C56" w:rsidP="00B71C56">
      <w:pPr>
        <w:jc w:val="both"/>
        <w:rPr>
          <w:rFonts w:ascii="Arial" w:hAnsi="Arial" w:cs="Arial"/>
          <w:sz w:val="20"/>
          <w:szCs w:val="20"/>
        </w:rPr>
      </w:pPr>
    </w:p>
    <w:p w14:paraId="35E52827" w14:textId="77777777" w:rsidR="00B71C56" w:rsidRPr="005D73B0" w:rsidRDefault="00B71C56" w:rsidP="00B71C56">
      <w:pPr>
        <w:jc w:val="both"/>
        <w:rPr>
          <w:rFonts w:ascii="Arial" w:hAnsi="Arial" w:cs="Arial"/>
          <w:color w:val="000000"/>
          <w:sz w:val="20"/>
          <w:szCs w:val="20"/>
        </w:rPr>
      </w:pPr>
    </w:p>
    <w:p w14:paraId="334223AE" w14:textId="77777777" w:rsidR="00B71C56" w:rsidRPr="005D73B0" w:rsidRDefault="00B71C56" w:rsidP="00B71C56">
      <w:pPr>
        <w:jc w:val="both"/>
        <w:rPr>
          <w:rFonts w:ascii="Arial" w:hAnsi="Arial" w:cs="Arial"/>
          <w:color w:val="000000"/>
          <w:sz w:val="20"/>
          <w:szCs w:val="20"/>
        </w:rPr>
      </w:pPr>
    </w:p>
    <w:p w14:paraId="0B5F96F1" w14:textId="77777777" w:rsidR="00B71C56" w:rsidRPr="006B1B2F" w:rsidRDefault="00B71C56" w:rsidP="00B71C56">
      <w:pPr>
        <w:spacing w:before="120" w:after="120"/>
        <w:jc w:val="both"/>
        <w:rPr>
          <w:rFonts w:ascii="Arial" w:hAnsi="Arial" w:cs="Arial"/>
          <w:b/>
          <w:i/>
          <w:iCs/>
          <w:sz w:val="18"/>
          <w:szCs w:val="18"/>
        </w:rPr>
      </w:pPr>
      <w:r w:rsidRPr="006B1B2F">
        <w:rPr>
          <w:rFonts w:ascii="Arial" w:hAnsi="Arial" w:cs="Arial"/>
          <w:b/>
          <w:i/>
          <w:iCs/>
          <w:sz w:val="18"/>
          <w:szCs w:val="18"/>
        </w:rPr>
        <w:t>NAVODILO:</w:t>
      </w:r>
      <w:r w:rsidRPr="006B1B2F">
        <w:rPr>
          <w:rFonts w:ascii="Arial" w:hAnsi="Arial" w:cs="Arial"/>
          <w:i/>
          <w:iCs/>
          <w:sz w:val="18"/>
          <w:szCs w:val="18"/>
        </w:rPr>
        <w:t xml:space="preserve"> Ponudniki pooblastilo izpolnijo. Pooblastilo mora biti datirano, žigosano in podpisano s strani vseh pooblastiteljev. </w:t>
      </w:r>
      <w:r w:rsidRPr="006B1B2F">
        <w:rPr>
          <w:rFonts w:ascii="Arial" w:hAnsi="Arial" w:cs="Arial"/>
          <w:b/>
          <w:i/>
          <w:iCs/>
          <w:sz w:val="18"/>
          <w:szCs w:val="18"/>
        </w:rPr>
        <w:t>Pooblastilo se izpolni samo v primeru skupne ponudbe.</w:t>
      </w:r>
    </w:p>
    <w:p w14:paraId="6D2E4F06" w14:textId="77777777" w:rsidR="00B71C56" w:rsidRPr="005D73B0" w:rsidRDefault="00B71C56" w:rsidP="00B71C56">
      <w:pPr>
        <w:spacing w:before="120" w:after="120"/>
        <w:jc w:val="both"/>
        <w:rPr>
          <w:rFonts w:ascii="Arial" w:hAnsi="Arial" w:cs="Arial"/>
          <w:b/>
          <w:sz w:val="20"/>
          <w:szCs w:val="20"/>
        </w:rPr>
      </w:pPr>
    </w:p>
    <w:p w14:paraId="249A9138" w14:textId="77777777" w:rsidR="00B71C56" w:rsidRPr="005D73B0" w:rsidRDefault="00B71C56" w:rsidP="00B71C56">
      <w:pPr>
        <w:rPr>
          <w:rFonts w:ascii="Arial" w:hAnsi="Arial" w:cs="Arial"/>
        </w:rPr>
      </w:pPr>
    </w:p>
    <w:p w14:paraId="58C1C485" w14:textId="77777777" w:rsidR="00B71C56" w:rsidRPr="005D73B0" w:rsidRDefault="00B71C56" w:rsidP="00516EE4">
      <w:pPr>
        <w:keepNext/>
        <w:numPr>
          <w:ilvl w:val="0"/>
          <w:numId w:val="19"/>
        </w:numPr>
        <w:spacing w:before="240" w:after="60"/>
        <w:jc w:val="right"/>
        <w:outlineLvl w:val="0"/>
        <w:rPr>
          <w:rFonts w:ascii="Arial" w:hAnsi="Arial" w:cs="Arial"/>
          <w:kern w:val="28"/>
          <w:sz w:val="20"/>
          <w:szCs w:val="20"/>
        </w:rPr>
      </w:pPr>
      <w:r w:rsidRPr="005D73B0">
        <w:rPr>
          <w:rFonts w:ascii="Arial" w:hAnsi="Arial" w:cs="Arial"/>
          <w:b/>
          <w:bCs/>
          <w:color w:val="000000"/>
          <w:kern w:val="28"/>
          <w:sz w:val="28"/>
          <w:szCs w:val="28"/>
        </w:rPr>
        <w:br w:type="page"/>
      </w:r>
    </w:p>
    <w:p w14:paraId="1C9CFE7B"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4</w:t>
      </w:r>
    </w:p>
    <w:p w14:paraId="4DDB7832" w14:textId="77777777" w:rsidR="00B71C56" w:rsidRPr="005D73B0" w:rsidRDefault="00B71C56" w:rsidP="00B71C56">
      <w:pPr>
        <w:jc w:val="both"/>
        <w:rPr>
          <w:rFonts w:ascii="Arial" w:hAnsi="Arial" w:cs="Arial"/>
          <w:b/>
          <w:bCs/>
        </w:rPr>
      </w:pPr>
    </w:p>
    <w:p w14:paraId="779EE2E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UDELEŽBA PODIZVAJALCEV</w:t>
      </w:r>
    </w:p>
    <w:p w14:paraId="25731EAB" w14:textId="77777777" w:rsidR="00B71C56" w:rsidRPr="005D73B0" w:rsidRDefault="00B71C56" w:rsidP="00B71C56">
      <w:pPr>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3A99D6D5" w14:textId="77777777" w:rsidTr="00E10FB2">
        <w:trPr>
          <w:trHeight w:val="834"/>
          <w:jc w:val="center"/>
        </w:trPr>
        <w:tc>
          <w:tcPr>
            <w:tcW w:w="1934" w:type="dxa"/>
            <w:vAlign w:val="center"/>
          </w:tcPr>
          <w:p w14:paraId="4C6C57DE"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7373C001" w14:textId="47B614EA"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B71C56" w:rsidRPr="005D73B0" w14:paraId="467FA3BE" w14:textId="77777777" w:rsidTr="00E10FB2">
        <w:trPr>
          <w:trHeight w:val="645"/>
          <w:jc w:val="center"/>
        </w:trPr>
        <w:tc>
          <w:tcPr>
            <w:tcW w:w="1934" w:type="dxa"/>
            <w:vAlign w:val="center"/>
          </w:tcPr>
          <w:p w14:paraId="3AD37595"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D52A48D"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4D74DA42" w14:textId="77777777" w:rsidR="00B71C56" w:rsidRPr="005D73B0" w:rsidRDefault="00B71C56" w:rsidP="00B71C56">
      <w:pPr>
        <w:jc w:val="both"/>
        <w:rPr>
          <w:rFonts w:ascii="Arial" w:hAnsi="Arial" w:cs="Arial"/>
          <w:b/>
          <w:bCs/>
        </w:rPr>
      </w:pPr>
    </w:p>
    <w:p w14:paraId="16E5FEE1" w14:textId="77777777" w:rsidR="00B71C56" w:rsidRPr="005D73B0" w:rsidRDefault="00B71C56" w:rsidP="00B71C56">
      <w:pPr>
        <w:jc w:val="both"/>
        <w:rPr>
          <w:rFonts w:ascii="Arial" w:hAnsi="Arial" w:cs="Arial"/>
          <w:b/>
          <w:bCs/>
        </w:rPr>
      </w:pPr>
    </w:p>
    <w:p w14:paraId="106FBC9B"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 xml:space="preserve">V zvezi z oddajo predmetnega javnega naročila izjavljamo, da </w:t>
      </w:r>
    </w:p>
    <w:p w14:paraId="29A348FF" w14:textId="77777777" w:rsidR="00B71C56" w:rsidRPr="005D73B0" w:rsidRDefault="00B71C56" w:rsidP="00B71C56">
      <w:pPr>
        <w:jc w:val="both"/>
        <w:rPr>
          <w:rFonts w:ascii="Arial" w:hAnsi="Arial" w:cs="Arial"/>
          <w:sz w:val="20"/>
          <w:szCs w:val="20"/>
        </w:rPr>
      </w:pPr>
    </w:p>
    <w:p w14:paraId="78342B6F"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NE BOMO SODELOVALI S PODIZVAJALCI</w:t>
      </w:r>
    </w:p>
    <w:p w14:paraId="04734880" w14:textId="77777777" w:rsidR="00B71C56" w:rsidRPr="005D73B0" w:rsidRDefault="00B71C56" w:rsidP="00B71C56">
      <w:pPr>
        <w:tabs>
          <w:tab w:val="num" w:pos="426"/>
        </w:tabs>
        <w:ind w:left="426" w:hanging="426"/>
        <w:jc w:val="both"/>
        <w:rPr>
          <w:rFonts w:ascii="Arial" w:hAnsi="Arial" w:cs="Arial"/>
          <w:sz w:val="20"/>
          <w:szCs w:val="20"/>
        </w:rPr>
      </w:pPr>
    </w:p>
    <w:p w14:paraId="55B0FDB0" w14:textId="77777777" w:rsidR="00B71C56" w:rsidRPr="005D73B0" w:rsidRDefault="00B71C56" w:rsidP="00516EE4">
      <w:pPr>
        <w:numPr>
          <w:ilvl w:val="0"/>
          <w:numId w:val="20"/>
        </w:numPr>
        <w:tabs>
          <w:tab w:val="num" w:pos="426"/>
        </w:tabs>
        <w:ind w:left="426" w:hanging="426"/>
        <w:jc w:val="both"/>
        <w:rPr>
          <w:rFonts w:ascii="Arial" w:hAnsi="Arial" w:cs="Arial"/>
          <w:sz w:val="20"/>
          <w:szCs w:val="20"/>
        </w:rPr>
      </w:pPr>
      <w:r w:rsidRPr="005D73B0">
        <w:rPr>
          <w:rFonts w:ascii="Arial" w:hAnsi="Arial" w:cs="Arial"/>
          <w:sz w:val="20"/>
          <w:szCs w:val="20"/>
        </w:rPr>
        <w:t>BOMO SODELOVALI Z NASLEDNJIMI PODIZVAJALCI:</w:t>
      </w:r>
    </w:p>
    <w:p w14:paraId="020122B5" w14:textId="77777777" w:rsidR="00B71C56" w:rsidRPr="005D73B0" w:rsidRDefault="00B71C56" w:rsidP="00B71C56">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2249"/>
        <w:gridCol w:w="2086"/>
        <w:gridCol w:w="2099"/>
        <w:gridCol w:w="2239"/>
      </w:tblGrid>
      <w:tr w:rsidR="00B71C56" w:rsidRPr="005D73B0" w14:paraId="4CE7A4C1" w14:textId="77777777" w:rsidTr="00D46384">
        <w:trPr>
          <w:trHeight w:val="713"/>
        </w:trPr>
        <w:tc>
          <w:tcPr>
            <w:tcW w:w="390" w:type="dxa"/>
          </w:tcPr>
          <w:p w14:paraId="009D1E19" w14:textId="77777777" w:rsidR="00B71C56" w:rsidRPr="005D73B0" w:rsidRDefault="00B71C56" w:rsidP="00B71C56">
            <w:pPr>
              <w:jc w:val="center"/>
              <w:rPr>
                <w:rFonts w:ascii="Arial" w:hAnsi="Arial" w:cs="Arial"/>
                <w:sz w:val="18"/>
                <w:szCs w:val="18"/>
              </w:rPr>
            </w:pPr>
          </w:p>
        </w:tc>
        <w:tc>
          <w:tcPr>
            <w:tcW w:w="2270" w:type="dxa"/>
            <w:vAlign w:val="center"/>
          </w:tcPr>
          <w:p w14:paraId="26985C3C"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PODIZVAJALEC</w:t>
            </w:r>
          </w:p>
        </w:tc>
        <w:tc>
          <w:tcPr>
            <w:tcW w:w="2126" w:type="dxa"/>
            <w:vAlign w:val="center"/>
          </w:tcPr>
          <w:p w14:paraId="3E172848"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VRSTA DEL</w:t>
            </w:r>
          </w:p>
        </w:tc>
        <w:tc>
          <w:tcPr>
            <w:tcW w:w="2126" w:type="dxa"/>
            <w:vAlign w:val="center"/>
          </w:tcPr>
          <w:p w14:paraId="19712B96" w14:textId="77777777" w:rsidR="00B71C56" w:rsidRPr="005D73B0" w:rsidRDefault="00B71C56" w:rsidP="00D46384">
            <w:pPr>
              <w:jc w:val="center"/>
              <w:rPr>
                <w:rFonts w:ascii="Arial" w:hAnsi="Arial" w:cs="Arial"/>
                <w:sz w:val="18"/>
                <w:szCs w:val="18"/>
              </w:rPr>
            </w:pPr>
            <w:r w:rsidRPr="005D73B0">
              <w:rPr>
                <w:rFonts w:ascii="Arial" w:hAnsi="Arial" w:cs="Arial"/>
                <w:sz w:val="18"/>
                <w:szCs w:val="18"/>
              </w:rPr>
              <w:t>VREDNOST DEL</w:t>
            </w:r>
          </w:p>
        </w:tc>
        <w:tc>
          <w:tcPr>
            <w:tcW w:w="2268" w:type="dxa"/>
            <w:vAlign w:val="center"/>
          </w:tcPr>
          <w:p w14:paraId="25A1D7FC" w14:textId="77777777" w:rsidR="00B71C56" w:rsidRPr="005D73B0" w:rsidRDefault="00B71C56" w:rsidP="00D46384">
            <w:pPr>
              <w:jc w:val="center"/>
              <w:rPr>
                <w:rFonts w:ascii="Arial" w:hAnsi="Arial" w:cs="Arial"/>
                <w:caps/>
                <w:sz w:val="18"/>
                <w:szCs w:val="18"/>
              </w:rPr>
            </w:pPr>
            <w:r w:rsidRPr="005D73B0">
              <w:rPr>
                <w:rFonts w:ascii="Arial" w:hAnsi="Arial" w:cs="Arial"/>
                <w:caps/>
                <w:sz w:val="18"/>
                <w:szCs w:val="18"/>
              </w:rPr>
              <w:t>Izpolnjuje kriterije za povezano družbo: da/ne</w:t>
            </w:r>
          </w:p>
        </w:tc>
      </w:tr>
      <w:tr w:rsidR="00B71C56" w:rsidRPr="005D73B0" w14:paraId="1E098B8B" w14:textId="77777777" w:rsidTr="00E10FB2">
        <w:trPr>
          <w:trHeight w:val="851"/>
        </w:trPr>
        <w:tc>
          <w:tcPr>
            <w:tcW w:w="390" w:type="dxa"/>
          </w:tcPr>
          <w:p w14:paraId="6DA86185" w14:textId="77777777" w:rsidR="00B71C56" w:rsidRPr="005D73B0" w:rsidRDefault="00B71C56" w:rsidP="00B71C56">
            <w:pPr>
              <w:jc w:val="both"/>
              <w:rPr>
                <w:rFonts w:ascii="Arial" w:hAnsi="Arial" w:cs="Arial"/>
              </w:rPr>
            </w:pPr>
            <w:r w:rsidRPr="005D73B0">
              <w:rPr>
                <w:rFonts w:ascii="Arial" w:hAnsi="Arial" w:cs="Arial"/>
              </w:rPr>
              <w:t>1</w:t>
            </w:r>
          </w:p>
        </w:tc>
        <w:tc>
          <w:tcPr>
            <w:tcW w:w="2270" w:type="dxa"/>
          </w:tcPr>
          <w:p w14:paraId="6FB20A3F" w14:textId="77777777" w:rsidR="00B71C56" w:rsidRPr="005D73B0" w:rsidRDefault="00B71C56" w:rsidP="00B71C56">
            <w:pPr>
              <w:jc w:val="both"/>
              <w:rPr>
                <w:rFonts w:ascii="Arial" w:hAnsi="Arial" w:cs="Arial"/>
              </w:rPr>
            </w:pPr>
          </w:p>
        </w:tc>
        <w:tc>
          <w:tcPr>
            <w:tcW w:w="2126" w:type="dxa"/>
          </w:tcPr>
          <w:p w14:paraId="1C40187D" w14:textId="77777777" w:rsidR="00B71C56" w:rsidRPr="005D73B0" w:rsidRDefault="00B71C56" w:rsidP="00B71C56">
            <w:pPr>
              <w:jc w:val="both"/>
              <w:rPr>
                <w:rFonts w:ascii="Arial" w:hAnsi="Arial" w:cs="Arial"/>
              </w:rPr>
            </w:pPr>
          </w:p>
        </w:tc>
        <w:tc>
          <w:tcPr>
            <w:tcW w:w="2126" w:type="dxa"/>
          </w:tcPr>
          <w:p w14:paraId="61F821CA" w14:textId="77777777" w:rsidR="00B71C56" w:rsidRPr="005D73B0" w:rsidRDefault="00B71C56" w:rsidP="00B71C56">
            <w:pPr>
              <w:jc w:val="both"/>
              <w:rPr>
                <w:rFonts w:ascii="Arial" w:hAnsi="Arial" w:cs="Arial"/>
              </w:rPr>
            </w:pPr>
          </w:p>
        </w:tc>
        <w:tc>
          <w:tcPr>
            <w:tcW w:w="2268" w:type="dxa"/>
          </w:tcPr>
          <w:p w14:paraId="07352CEF" w14:textId="77777777" w:rsidR="00B71C56" w:rsidRPr="005D73B0" w:rsidRDefault="00B71C56" w:rsidP="00B71C56">
            <w:pPr>
              <w:jc w:val="both"/>
              <w:rPr>
                <w:rFonts w:ascii="Arial" w:hAnsi="Arial" w:cs="Arial"/>
              </w:rPr>
            </w:pPr>
          </w:p>
        </w:tc>
      </w:tr>
      <w:tr w:rsidR="00B71C56" w:rsidRPr="005D73B0" w14:paraId="78750722" w14:textId="77777777" w:rsidTr="00E10FB2">
        <w:trPr>
          <w:trHeight w:val="851"/>
        </w:trPr>
        <w:tc>
          <w:tcPr>
            <w:tcW w:w="390" w:type="dxa"/>
          </w:tcPr>
          <w:p w14:paraId="6F3B083E" w14:textId="77777777" w:rsidR="00B71C56" w:rsidRPr="005D73B0" w:rsidRDefault="00B71C56" w:rsidP="00B71C56">
            <w:pPr>
              <w:jc w:val="both"/>
              <w:rPr>
                <w:rFonts w:ascii="Arial" w:hAnsi="Arial" w:cs="Arial"/>
              </w:rPr>
            </w:pPr>
            <w:r w:rsidRPr="005D73B0">
              <w:rPr>
                <w:rFonts w:ascii="Arial" w:hAnsi="Arial" w:cs="Arial"/>
              </w:rPr>
              <w:t>2</w:t>
            </w:r>
          </w:p>
        </w:tc>
        <w:tc>
          <w:tcPr>
            <w:tcW w:w="2270" w:type="dxa"/>
          </w:tcPr>
          <w:p w14:paraId="46B82DEE" w14:textId="77777777" w:rsidR="00B71C56" w:rsidRPr="005D73B0" w:rsidRDefault="00B71C56" w:rsidP="00B71C56">
            <w:pPr>
              <w:jc w:val="both"/>
              <w:rPr>
                <w:rFonts w:ascii="Arial" w:hAnsi="Arial" w:cs="Arial"/>
              </w:rPr>
            </w:pPr>
          </w:p>
        </w:tc>
        <w:tc>
          <w:tcPr>
            <w:tcW w:w="2126" w:type="dxa"/>
          </w:tcPr>
          <w:p w14:paraId="22C6E399" w14:textId="77777777" w:rsidR="00B71C56" w:rsidRPr="005D73B0" w:rsidRDefault="00B71C56" w:rsidP="00B71C56">
            <w:pPr>
              <w:jc w:val="both"/>
              <w:rPr>
                <w:rFonts w:ascii="Arial" w:hAnsi="Arial" w:cs="Arial"/>
              </w:rPr>
            </w:pPr>
          </w:p>
        </w:tc>
        <w:tc>
          <w:tcPr>
            <w:tcW w:w="2126" w:type="dxa"/>
          </w:tcPr>
          <w:p w14:paraId="431619C8" w14:textId="77777777" w:rsidR="00B71C56" w:rsidRPr="005D73B0" w:rsidRDefault="00B71C56" w:rsidP="00B71C56">
            <w:pPr>
              <w:jc w:val="both"/>
              <w:rPr>
                <w:rFonts w:ascii="Arial" w:hAnsi="Arial" w:cs="Arial"/>
              </w:rPr>
            </w:pPr>
          </w:p>
        </w:tc>
        <w:tc>
          <w:tcPr>
            <w:tcW w:w="2268" w:type="dxa"/>
          </w:tcPr>
          <w:p w14:paraId="41E7E626" w14:textId="77777777" w:rsidR="00B71C56" w:rsidRPr="005D73B0" w:rsidRDefault="00B71C56" w:rsidP="00B71C56">
            <w:pPr>
              <w:jc w:val="both"/>
              <w:rPr>
                <w:rFonts w:ascii="Arial" w:hAnsi="Arial" w:cs="Arial"/>
              </w:rPr>
            </w:pPr>
          </w:p>
        </w:tc>
      </w:tr>
      <w:tr w:rsidR="00B71C56" w:rsidRPr="005D73B0" w14:paraId="286D0A94" w14:textId="77777777" w:rsidTr="00E10FB2">
        <w:trPr>
          <w:trHeight w:val="851"/>
        </w:trPr>
        <w:tc>
          <w:tcPr>
            <w:tcW w:w="390" w:type="dxa"/>
          </w:tcPr>
          <w:p w14:paraId="3C9FA08F" w14:textId="77777777" w:rsidR="00B71C56" w:rsidRPr="005D73B0" w:rsidRDefault="00B71C56" w:rsidP="00B71C56">
            <w:pPr>
              <w:jc w:val="both"/>
              <w:rPr>
                <w:rFonts w:ascii="Arial" w:hAnsi="Arial" w:cs="Arial"/>
              </w:rPr>
            </w:pPr>
            <w:r w:rsidRPr="005D73B0">
              <w:rPr>
                <w:rFonts w:ascii="Arial" w:hAnsi="Arial" w:cs="Arial"/>
              </w:rPr>
              <w:t>3</w:t>
            </w:r>
          </w:p>
        </w:tc>
        <w:tc>
          <w:tcPr>
            <w:tcW w:w="2270" w:type="dxa"/>
          </w:tcPr>
          <w:p w14:paraId="52DF5581" w14:textId="77777777" w:rsidR="00B71C56" w:rsidRPr="005D73B0" w:rsidRDefault="00B71C56" w:rsidP="00B71C56">
            <w:pPr>
              <w:jc w:val="both"/>
              <w:rPr>
                <w:rFonts w:ascii="Arial" w:hAnsi="Arial" w:cs="Arial"/>
              </w:rPr>
            </w:pPr>
          </w:p>
        </w:tc>
        <w:tc>
          <w:tcPr>
            <w:tcW w:w="2126" w:type="dxa"/>
          </w:tcPr>
          <w:p w14:paraId="5CE0219C" w14:textId="77777777" w:rsidR="00B71C56" w:rsidRPr="005D73B0" w:rsidRDefault="00B71C56" w:rsidP="00B71C56">
            <w:pPr>
              <w:jc w:val="both"/>
              <w:rPr>
                <w:rFonts w:ascii="Arial" w:hAnsi="Arial" w:cs="Arial"/>
              </w:rPr>
            </w:pPr>
          </w:p>
        </w:tc>
        <w:tc>
          <w:tcPr>
            <w:tcW w:w="2126" w:type="dxa"/>
          </w:tcPr>
          <w:p w14:paraId="1D763F28" w14:textId="77777777" w:rsidR="00B71C56" w:rsidRPr="005D73B0" w:rsidRDefault="00B71C56" w:rsidP="00B71C56">
            <w:pPr>
              <w:jc w:val="both"/>
              <w:rPr>
                <w:rFonts w:ascii="Arial" w:hAnsi="Arial" w:cs="Arial"/>
              </w:rPr>
            </w:pPr>
          </w:p>
        </w:tc>
        <w:tc>
          <w:tcPr>
            <w:tcW w:w="2268" w:type="dxa"/>
          </w:tcPr>
          <w:p w14:paraId="5C61A112" w14:textId="77777777" w:rsidR="00B71C56" w:rsidRPr="005D73B0" w:rsidRDefault="00B71C56" w:rsidP="00B71C56">
            <w:pPr>
              <w:jc w:val="both"/>
              <w:rPr>
                <w:rFonts w:ascii="Arial" w:hAnsi="Arial" w:cs="Arial"/>
              </w:rPr>
            </w:pPr>
          </w:p>
        </w:tc>
      </w:tr>
      <w:tr w:rsidR="00B71C56" w:rsidRPr="005D73B0" w14:paraId="16151565" w14:textId="77777777" w:rsidTr="00E10FB2">
        <w:trPr>
          <w:trHeight w:val="851"/>
        </w:trPr>
        <w:tc>
          <w:tcPr>
            <w:tcW w:w="390" w:type="dxa"/>
          </w:tcPr>
          <w:p w14:paraId="7A3B9DD6" w14:textId="77777777" w:rsidR="00B71C56" w:rsidRPr="005D73B0" w:rsidRDefault="00B71C56" w:rsidP="00B71C56">
            <w:pPr>
              <w:jc w:val="both"/>
              <w:rPr>
                <w:rFonts w:ascii="Arial" w:hAnsi="Arial" w:cs="Arial"/>
              </w:rPr>
            </w:pPr>
            <w:r w:rsidRPr="005D73B0">
              <w:rPr>
                <w:rFonts w:ascii="Arial" w:hAnsi="Arial" w:cs="Arial"/>
              </w:rPr>
              <w:t>4</w:t>
            </w:r>
          </w:p>
        </w:tc>
        <w:tc>
          <w:tcPr>
            <w:tcW w:w="2270" w:type="dxa"/>
          </w:tcPr>
          <w:p w14:paraId="5C232549" w14:textId="77777777" w:rsidR="00B71C56" w:rsidRPr="005D73B0" w:rsidRDefault="00B71C56" w:rsidP="00B71C56">
            <w:pPr>
              <w:jc w:val="both"/>
              <w:rPr>
                <w:rFonts w:ascii="Arial" w:hAnsi="Arial" w:cs="Arial"/>
              </w:rPr>
            </w:pPr>
          </w:p>
        </w:tc>
        <w:tc>
          <w:tcPr>
            <w:tcW w:w="2126" w:type="dxa"/>
          </w:tcPr>
          <w:p w14:paraId="4B5A35D0" w14:textId="77777777" w:rsidR="00B71C56" w:rsidRPr="005D73B0" w:rsidRDefault="00B71C56" w:rsidP="00B71C56">
            <w:pPr>
              <w:jc w:val="both"/>
              <w:rPr>
                <w:rFonts w:ascii="Arial" w:hAnsi="Arial" w:cs="Arial"/>
              </w:rPr>
            </w:pPr>
          </w:p>
        </w:tc>
        <w:tc>
          <w:tcPr>
            <w:tcW w:w="2126" w:type="dxa"/>
          </w:tcPr>
          <w:p w14:paraId="5ECF53AA" w14:textId="77777777" w:rsidR="00B71C56" w:rsidRPr="005D73B0" w:rsidRDefault="00B71C56" w:rsidP="00B71C56">
            <w:pPr>
              <w:jc w:val="both"/>
              <w:rPr>
                <w:rFonts w:ascii="Arial" w:hAnsi="Arial" w:cs="Arial"/>
              </w:rPr>
            </w:pPr>
          </w:p>
        </w:tc>
        <w:tc>
          <w:tcPr>
            <w:tcW w:w="2268" w:type="dxa"/>
          </w:tcPr>
          <w:p w14:paraId="52C97833" w14:textId="77777777" w:rsidR="00B71C56" w:rsidRPr="005D73B0" w:rsidRDefault="00B71C56" w:rsidP="00B71C56">
            <w:pPr>
              <w:jc w:val="both"/>
              <w:rPr>
                <w:rFonts w:ascii="Arial" w:hAnsi="Arial" w:cs="Arial"/>
              </w:rPr>
            </w:pPr>
          </w:p>
        </w:tc>
      </w:tr>
      <w:tr w:rsidR="00B71C56" w:rsidRPr="005D73B0" w14:paraId="3CD6D56B" w14:textId="77777777" w:rsidTr="00E10FB2">
        <w:trPr>
          <w:trHeight w:val="851"/>
        </w:trPr>
        <w:tc>
          <w:tcPr>
            <w:tcW w:w="390" w:type="dxa"/>
          </w:tcPr>
          <w:p w14:paraId="41E28780" w14:textId="77777777" w:rsidR="00B71C56" w:rsidRPr="005D73B0" w:rsidRDefault="00B71C56" w:rsidP="00B71C56">
            <w:pPr>
              <w:jc w:val="both"/>
              <w:rPr>
                <w:rFonts w:ascii="Arial" w:hAnsi="Arial" w:cs="Arial"/>
              </w:rPr>
            </w:pPr>
            <w:r w:rsidRPr="005D73B0">
              <w:rPr>
                <w:rFonts w:ascii="Arial" w:hAnsi="Arial" w:cs="Arial"/>
              </w:rPr>
              <w:t>5</w:t>
            </w:r>
          </w:p>
        </w:tc>
        <w:tc>
          <w:tcPr>
            <w:tcW w:w="2270" w:type="dxa"/>
          </w:tcPr>
          <w:p w14:paraId="2A75221A" w14:textId="77777777" w:rsidR="00B71C56" w:rsidRPr="005D73B0" w:rsidRDefault="00B71C56" w:rsidP="00B71C56">
            <w:pPr>
              <w:jc w:val="both"/>
              <w:rPr>
                <w:rFonts w:ascii="Arial" w:hAnsi="Arial" w:cs="Arial"/>
              </w:rPr>
            </w:pPr>
          </w:p>
        </w:tc>
        <w:tc>
          <w:tcPr>
            <w:tcW w:w="2126" w:type="dxa"/>
          </w:tcPr>
          <w:p w14:paraId="6AAA08CC" w14:textId="77777777" w:rsidR="00B71C56" w:rsidRPr="005D73B0" w:rsidRDefault="00B71C56" w:rsidP="00B71C56">
            <w:pPr>
              <w:jc w:val="both"/>
              <w:rPr>
                <w:rFonts w:ascii="Arial" w:hAnsi="Arial" w:cs="Arial"/>
              </w:rPr>
            </w:pPr>
          </w:p>
        </w:tc>
        <w:tc>
          <w:tcPr>
            <w:tcW w:w="2126" w:type="dxa"/>
          </w:tcPr>
          <w:p w14:paraId="182073A5" w14:textId="77777777" w:rsidR="00B71C56" w:rsidRPr="005D73B0" w:rsidRDefault="00B71C56" w:rsidP="00B71C56">
            <w:pPr>
              <w:jc w:val="both"/>
              <w:rPr>
                <w:rFonts w:ascii="Arial" w:hAnsi="Arial" w:cs="Arial"/>
              </w:rPr>
            </w:pPr>
          </w:p>
        </w:tc>
        <w:tc>
          <w:tcPr>
            <w:tcW w:w="2268" w:type="dxa"/>
          </w:tcPr>
          <w:p w14:paraId="30014C3F" w14:textId="77777777" w:rsidR="00B71C56" w:rsidRPr="005D73B0" w:rsidRDefault="00B71C56" w:rsidP="00B71C56">
            <w:pPr>
              <w:jc w:val="both"/>
              <w:rPr>
                <w:rFonts w:ascii="Arial" w:hAnsi="Arial" w:cs="Arial"/>
              </w:rPr>
            </w:pPr>
          </w:p>
        </w:tc>
      </w:tr>
    </w:tbl>
    <w:p w14:paraId="18C63D1F" w14:textId="77777777" w:rsidR="00B71C56" w:rsidRPr="005D73B0" w:rsidRDefault="00B71C56" w:rsidP="00B71C56">
      <w:pPr>
        <w:jc w:val="both"/>
        <w:rPr>
          <w:rFonts w:ascii="Arial" w:hAnsi="Arial" w:cs="Arial"/>
        </w:rPr>
      </w:pPr>
      <w:r w:rsidRPr="005D73B0">
        <w:rPr>
          <w:rFonts w:ascii="Arial" w:hAnsi="Arial" w:cs="Arial"/>
        </w:rPr>
        <w:t xml:space="preserve"> </w:t>
      </w:r>
    </w:p>
    <w:p w14:paraId="08237A2C" w14:textId="77777777" w:rsidR="00B71C56" w:rsidRPr="005D73B0" w:rsidRDefault="00B71C56" w:rsidP="00B71C56">
      <w:pPr>
        <w:jc w:val="both"/>
        <w:rPr>
          <w:rFonts w:ascii="Arial" w:hAnsi="Arial" w:cs="Arial"/>
        </w:rPr>
      </w:pPr>
    </w:p>
    <w:p w14:paraId="5412AE65"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Obvezujemo se, da bomo v primeru morebitne zamenjave podizvajalca, pred zamenjavo pridobili o tem pisno soglasje naročnika.</w:t>
      </w:r>
    </w:p>
    <w:p w14:paraId="6BB92C4F" w14:textId="77777777" w:rsidR="00B71C56" w:rsidRPr="005D73B0" w:rsidRDefault="00B71C56" w:rsidP="00B71C56">
      <w:pPr>
        <w:jc w:val="both"/>
        <w:rPr>
          <w:rFonts w:ascii="Arial" w:hAnsi="Arial" w:cs="Arial"/>
          <w:sz w:val="20"/>
          <w:szCs w:val="20"/>
        </w:rPr>
      </w:pPr>
    </w:p>
    <w:p w14:paraId="39E5C7D0" w14:textId="77777777" w:rsidR="00B71C56" w:rsidRPr="005D73B0" w:rsidRDefault="00B71C56" w:rsidP="00B71C56">
      <w:pPr>
        <w:jc w:val="both"/>
        <w:rPr>
          <w:rFonts w:ascii="Arial" w:hAnsi="Arial" w:cs="Arial"/>
          <w:sz w:val="20"/>
          <w:szCs w:val="20"/>
        </w:rPr>
      </w:pPr>
    </w:p>
    <w:p w14:paraId="5D4D7B6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0084DE97" w14:textId="77777777" w:rsidR="00AC1A40" w:rsidRPr="005D73B0" w:rsidRDefault="00AC1A40" w:rsidP="00AC1A40">
      <w:pPr>
        <w:jc w:val="both"/>
        <w:rPr>
          <w:rFonts w:ascii="Arial" w:hAnsi="Arial" w:cs="Arial"/>
          <w:sz w:val="20"/>
          <w:szCs w:val="20"/>
        </w:rPr>
      </w:pPr>
    </w:p>
    <w:p w14:paraId="045C001B" w14:textId="54BFB3BA"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naročnika</w:t>
      </w:r>
    </w:p>
    <w:p w14:paraId="587CB698" w14:textId="77777777" w:rsidR="00AC1A40" w:rsidRPr="005D73B0" w:rsidRDefault="00AC1A40" w:rsidP="00AC1A40">
      <w:pPr>
        <w:jc w:val="both"/>
        <w:rPr>
          <w:rFonts w:ascii="Arial" w:hAnsi="Arial" w:cs="Arial"/>
          <w:sz w:val="20"/>
          <w:szCs w:val="20"/>
        </w:rPr>
      </w:pPr>
    </w:p>
    <w:p w14:paraId="4375BFB1" w14:textId="77777777" w:rsidR="00AC1A40" w:rsidRPr="005D73B0" w:rsidRDefault="00AC1A40" w:rsidP="00AC1A40">
      <w:pPr>
        <w:jc w:val="both"/>
        <w:rPr>
          <w:rFonts w:ascii="Arial" w:hAnsi="Arial" w:cs="Arial"/>
          <w:sz w:val="20"/>
          <w:szCs w:val="20"/>
        </w:rPr>
      </w:pPr>
    </w:p>
    <w:p w14:paraId="1747B50E"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0E648AE5" w14:textId="4160074F" w:rsidR="00B71C56" w:rsidRPr="005D73B0" w:rsidRDefault="00AC1A40" w:rsidP="00B71C56">
      <w:pPr>
        <w:rPr>
          <w:rFonts w:ascii="Arial" w:hAnsi="Arial" w:cs="Arial"/>
          <w:b/>
          <w:bCs/>
        </w:rPr>
      </w:pPr>
      <w:r w:rsidRPr="005D73B0">
        <w:rPr>
          <w:rFonts w:ascii="Arial" w:hAnsi="Arial" w:cs="Arial"/>
          <w:b/>
          <w:bCs/>
        </w:rPr>
        <w:br w:type="page"/>
      </w:r>
    </w:p>
    <w:p w14:paraId="4231228C" w14:textId="2072A117" w:rsidR="00B71C56" w:rsidRPr="005D73B0" w:rsidRDefault="00B71C56" w:rsidP="00B71C56">
      <w:pPr>
        <w:jc w:val="right"/>
        <w:rPr>
          <w:rFonts w:ascii="Arial" w:hAnsi="Arial" w:cs="Arial"/>
          <w:b/>
          <w:bCs/>
        </w:rPr>
      </w:pPr>
      <w:r w:rsidRPr="005D73B0">
        <w:rPr>
          <w:rFonts w:ascii="Arial" w:hAnsi="Arial" w:cs="Arial"/>
          <w:b/>
          <w:bCs/>
        </w:rPr>
        <w:lastRenderedPageBreak/>
        <w:t>OBRAZEC št.</w:t>
      </w:r>
      <w:r w:rsidR="003D192E" w:rsidRPr="005D73B0">
        <w:rPr>
          <w:rFonts w:ascii="Arial" w:hAnsi="Arial" w:cs="Arial"/>
          <w:b/>
          <w:bCs/>
        </w:rPr>
        <w:t xml:space="preserve"> </w:t>
      </w:r>
      <w:r w:rsidRPr="005D73B0">
        <w:rPr>
          <w:rFonts w:ascii="Arial" w:hAnsi="Arial" w:cs="Arial"/>
          <w:b/>
          <w:bCs/>
        </w:rPr>
        <w:t>5</w:t>
      </w:r>
    </w:p>
    <w:p w14:paraId="720726E7"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PODATKI O PODIZVAJALCU</w:t>
      </w:r>
    </w:p>
    <w:p w14:paraId="176C6827" w14:textId="77777777" w:rsidR="00B71C56" w:rsidRPr="005D73B0" w:rsidRDefault="00B71C56" w:rsidP="00B71C56">
      <w:pPr>
        <w:rPr>
          <w:rFonts w:ascii="Arial" w:hAnsi="Arial" w:cs="Aria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7"/>
        <w:gridCol w:w="7397"/>
      </w:tblGrid>
      <w:tr w:rsidR="00B71C56" w:rsidRPr="005D73B0" w14:paraId="3F10C93E" w14:textId="77777777" w:rsidTr="00E72AAF">
        <w:trPr>
          <w:trHeight w:val="834"/>
          <w:jc w:val="center"/>
        </w:trPr>
        <w:tc>
          <w:tcPr>
            <w:tcW w:w="1797" w:type="dxa"/>
            <w:vAlign w:val="center"/>
          </w:tcPr>
          <w:p w14:paraId="34E459F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75B27C0" w14:textId="3E502DAD"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bl>
    <w:p w14:paraId="020516DC" w14:textId="77777777" w:rsidR="00B71C56" w:rsidRPr="005D73B0" w:rsidRDefault="00B71C56" w:rsidP="00B71C56">
      <w:pPr>
        <w:rPr>
          <w:rFonts w:ascii="Arial" w:hAnsi="Arial" w:cs="Arial"/>
        </w:rPr>
      </w:pPr>
    </w:p>
    <w:p w14:paraId="184AA667" w14:textId="77777777" w:rsidR="00B71C56" w:rsidRPr="005D73B0" w:rsidRDefault="00B71C56" w:rsidP="00B71C56">
      <w:pPr>
        <w:rPr>
          <w:rFonts w:ascii="Arial" w:hAnsi="Arial" w:cs="Arial"/>
        </w:rPr>
      </w:pPr>
    </w:p>
    <w:p w14:paraId="02DE84E8" w14:textId="77777777" w:rsidR="00B71C56" w:rsidRPr="005D73B0" w:rsidRDefault="00B71C56" w:rsidP="00B71C56">
      <w:pPr>
        <w:rPr>
          <w:rFonts w:ascii="Arial" w:hAnsi="Arial" w:cs="Arial"/>
        </w:rPr>
      </w:pPr>
    </w:p>
    <w:tbl>
      <w:tblPr>
        <w:tblW w:w="91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5043"/>
      </w:tblGrid>
      <w:tr w:rsidR="00B71C56" w:rsidRPr="005D73B0" w14:paraId="248011A6" w14:textId="77777777" w:rsidTr="00E10FB2">
        <w:trPr>
          <w:trHeight w:val="537"/>
        </w:trPr>
        <w:tc>
          <w:tcPr>
            <w:tcW w:w="4075" w:type="dxa"/>
            <w:vAlign w:val="center"/>
          </w:tcPr>
          <w:p w14:paraId="2D9D675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PODIZVAJALEC</w:t>
            </w:r>
          </w:p>
        </w:tc>
        <w:tc>
          <w:tcPr>
            <w:tcW w:w="5043" w:type="dxa"/>
            <w:vAlign w:val="center"/>
          </w:tcPr>
          <w:p w14:paraId="0A922AC9" w14:textId="77777777" w:rsidR="00B71C56" w:rsidRPr="005D73B0" w:rsidRDefault="00B71C56" w:rsidP="00B71C56">
            <w:pPr>
              <w:rPr>
                <w:rFonts w:ascii="Arial" w:eastAsia="MS Mincho" w:hAnsi="Arial" w:cs="Arial"/>
                <w:sz w:val="20"/>
                <w:szCs w:val="20"/>
              </w:rPr>
            </w:pPr>
          </w:p>
        </w:tc>
      </w:tr>
      <w:tr w:rsidR="00B71C56" w:rsidRPr="005D73B0" w14:paraId="7809F25F" w14:textId="77777777" w:rsidTr="00E10FB2">
        <w:trPr>
          <w:trHeight w:val="537"/>
        </w:trPr>
        <w:tc>
          <w:tcPr>
            <w:tcW w:w="4075" w:type="dxa"/>
            <w:vAlign w:val="center"/>
          </w:tcPr>
          <w:p w14:paraId="6031E2B9"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NASLOV PODIZVAJALCA</w:t>
            </w:r>
          </w:p>
        </w:tc>
        <w:tc>
          <w:tcPr>
            <w:tcW w:w="5043" w:type="dxa"/>
            <w:vAlign w:val="center"/>
          </w:tcPr>
          <w:p w14:paraId="74D3AFBE" w14:textId="77777777" w:rsidR="00B71C56" w:rsidRPr="005D73B0" w:rsidRDefault="00B71C56" w:rsidP="00B71C56">
            <w:pPr>
              <w:rPr>
                <w:rFonts w:ascii="Arial" w:eastAsia="MS Mincho" w:hAnsi="Arial" w:cs="Arial"/>
                <w:sz w:val="20"/>
                <w:szCs w:val="20"/>
              </w:rPr>
            </w:pPr>
          </w:p>
        </w:tc>
      </w:tr>
      <w:tr w:rsidR="00B71C56" w:rsidRPr="005D73B0" w14:paraId="45D06C0B" w14:textId="77777777" w:rsidTr="00E10FB2">
        <w:trPr>
          <w:trHeight w:val="537"/>
        </w:trPr>
        <w:tc>
          <w:tcPr>
            <w:tcW w:w="4075" w:type="dxa"/>
            <w:vAlign w:val="center"/>
          </w:tcPr>
          <w:p w14:paraId="30A42B8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ZAKONITI ZASTOPNIK</w:t>
            </w:r>
          </w:p>
        </w:tc>
        <w:tc>
          <w:tcPr>
            <w:tcW w:w="5043" w:type="dxa"/>
            <w:vAlign w:val="center"/>
          </w:tcPr>
          <w:p w14:paraId="252603F4" w14:textId="77777777" w:rsidR="00B71C56" w:rsidRPr="005D73B0" w:rsidRDefault="00B71C56" w:rsidP="00B71C56">
            <w:pPr>
              <w:rPr>
                <w:rFonts w:ascii="Arial" w:eastAsia="MS Mincho" w:hAnsi="Arial" w:cs="Arial"/>
                <w:sz w:val="20"/>
                <w:szCs w:val="20"/>
              </w:rPr>
            </w:pPr>
          </w:p>
          <w:p w14:paraId="3E72666E" w14:textId="77777777" w:rsidR="00B71C56" w:rsidRPr="005D73B0" w:rsidRDefault="00B71C56" w:rsidP="00B71C56">
            <w:pPr>
              <w:rPr>
                <w:rFonts w:ascii="Arial" w:eastAsia="MS Mincho" w:hAnsi="Arial" w:cs="Arial"/>
                <w:sz w:val="20"/>
                <w:szCs w:val="20"/>
              </w:rPr>
            </w:pPr>
          </w:p>
        </w:tc>
      </w:tr>
      <w:tr w:rsidR="00B71C56" w:rsidRPr="005D73B0" w14:paraId="49F8CCE8" w14:textId="77777777" w:rsidTr="00E10FB2">
        <w:trPr>
          <w:trHeight w:val="537"/>
        </w:trPr>
        <w:tc>
          <w:tcPr>
            <w:tcW w:w="4075" w:type="dxa"/>
            <w:vAlign w:val="center"/>
          </w:tcPr>
          <w:p w14:paraId="67CDB2E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 xml:space="preserve">MATIČNA ŠTEVILKA </w:t>
            </w:r>
          </w:p>
        </w:tc>
        <w:tc>
          <w:tcPr>
            <w:tcW w:w="5043" w:type="dxa"/>
            <w:vAlign w:val="center"/>
          </w:tcPr>
          <w:p w14:paraId="5955C1CD" w14:textId="77777777" w:rsidR="00B71C56" w:rsidRPr="005D73B0" w:rsidRDefault="00B71C56" w:rsidP="00B71C56">
            <w:pPr>
              <w:tabs>
                <w:tab w:val="center" w:pos="4320"/>
                <w:tab w:val="right" w:pos="8640"/>
              </w:tabs>
              <w:rPr>
                <w:rFonts w:ascii="Arial" w:eastAsia="MS Mincho" w:hAnsi="Arial" w:cs="Arial"/>
                <w:sz w:val="20"/>
                <w:szCs w:val="20"/>
              </w:rPr>
            </w:pPr>
          </w:p>
        </w:tc>
      </w:tr>
      <w:tr w:rsidR="00B71C56" w:rsidRPr="005D73B0" w14:paraId="66AEE841" w14:textId="77777777" w:rsidTr="00E10FB2">
        <w:trPr>
          <w:trHeight w:val="537"/>
        </w:trPr>
        <w:tc>
          <w:tcPr>
            <w:tcW w:w="4075" w:type="dxa"/>
            <w:vAlign w:val="center"/>
          </w:tcPr>
          <w:p w14:paraId="68D9CEA6"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IDENTIFIKACIJSKA ŠTEVILKA ZA DDV</w:t>
            </w:r>
          </w:p>
        </w:tc>
        <w:tc>
          <w:tcPr>
            <w:tcW w:w="5043" w:type="dxa"/>
            <w:vAlign w:val="center"/>
          </w:tcPr>
          <w:p w14:paraId="06D9A581" w14:textId="77777777" w:rsidR="00B71C56" w:rsidRPr="005D73B0" w:rsidRDefault="00B71C56" w:rsidP="00B71C56">
            <w:pPr>
              <w:rPr>
                <w:rFonts w:ascii="Arial" w:eastAsia="MS Mincho" w:hAnsi="Arial" w:cs="Arial"/>
                <w:sz w:val="20"/>
                <w:szCs w:val="20"/>
              </w:rPr>
            </w:pPr>
          </w:p>
        </w:tc>
      </w:tr>
      <w:tr w:rsidR="00B71C56" w:rsidRPr="005D73B0" w14:paraId="3121A412" w14:textId="77777777" w:rsidTr="00E10FB2">
        <w:trPr>
          <w:trHeight w:val="537"/>
        </w:trPr>
        <w:tc>
          <w:tcPr>
            <w:tcW w:w="4075" w:type="dxa"/>
            <w:vAlign w:val="center"/>
          </w:tcPr>
          <w:p w14:paraId="5F10EDC3"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TRR PODIZVAJALCA</w:t>
            </w:r>
          </w:p>
        </w:tc>
        <w:tc>
          <w:tcPr>
            <w:tcW w:w="5043" w:type="dxa"/>
            <w:vAlign w:val="center"/>
          </w:tcPr>
          <w:p w14:paraId="277E3E1D" w14:textId="77777777" w:rsidR="00B71C56" w:rsidRPr="005D73B0" w:rsidRDefault="00B71C56" w:rsidP="00B71C56">
            <w:pPr>
              <w:rPr>
                <w:rFonts w:ascii="Arial" w:eastAsia="MS Mincho" w:hAnsi="Arial" w:cs="Arial"/>
                <w:sz w:val="20"/>
                <w:szCs w:val="20"/>
              </w:rPr>
            </w:pPr>
          </w:p>
        </w:tc>
      </w:tr>
      <w:tr w:rsidR="00B71C56" w:rsidRPr="005D73B0" w14:paraId="1D37EEAE" w14:textId="77777777" w:rsidTr="00E10FB2">
        <w:trPr>
          <w:trHeight w:val="537"/>
        </w:trPr>
        <w:tc>
          <w:tcPr>
            <w:tcW w:w="4075" w:type="dxa"/>
            <w:vAlign w:val="center"/>
          </w:tcPr>
          <w:p w14:paraId="72A00F97"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KONTAKTNA OSEBA</w:t>
            </w:r>
          </w:p>
        </w:tc>
        <w:tc>
          <w:tcPr>
            <w:tcW w:w="5043" w:type="dxa"/>
            <w:vAlign w:val="center"/>
          </w:tcPr>
          <w:p w14:paraId="018317E2" w14:textId="77777777" w:rsidR="00B71C56" w:rsidRPr="005D73B0" w:rsidRDefault="00B71C56" w:rsidP="00B71C56">
            <w:pPr>
              <w:rPr>
                <w:rFonts w:ascii="Arial" w:eastAsia="MS Mincho" w:hAnsi="Arial" w:cs="Arial"/>
                <w:sz w:val="20"/>
                <w:szCs w:val="20"/>
              </w:rPr>
            </w:pPr>
          </w:p>
        </w:tc>
      </w:tr>
      <w:tr w:rsidR="00B71C56" w:rsidRPr="005D73B0" w14:paraId="65267C51" w14:textId="77777777" w:rsidTr="00E10FB2">
        <w:trPr>
          <w:trHeight w:val="537"/>
        </w:trPr>
        <w:tc>
          <w:tcPr>
            <w:tcW w:w="4075" w:type="dxa"/>
            <w:vAlign w:val="center"/>
          </w:tcPr>
          <w:p w14:paraId="05CC37D2"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E-NASLOV KONTAKTNE OSEBE</w:t>
            </w:r>
          </w:p>
        </w:tc>
        <w:tc>
          <w:tcPr>
            <w:tcW w:w="5043" w:type="dxa"/>
            <w:vAlign w:val="center"/>
          </w:tcPr>
          <w:p w14:paraId="06863185" w14:textId="77777777" w:rsidR="00B71C56" w:rsidRPr="005D73B0" w:rsidRDefault="00B71C56" w:rsidP="00B71C56">
            <w:pPr>
              <w:rPr>
                <w:rFonts w:ascii="Arial" w:eastAsia="MS Mincho" w:hAnsi="Arial" w:cs="Arial"/>
                <w:sz w:val="20"/>
                <w:szCs w:val="20"/>
              </w:rPr>
            </w:pPr>
          </w:p>
        </w:tc>
      </w:tr>
      <w:tr w:rsidR="00B71C56" w:rsidRPr="005D73B0" w14:paraId="3F1CFA1A" w14:textId="77777777" w:rsidTr="00E10FB2">
        <w:trPr>
          <w:trHeight w:val="537"/>
        </w:trPr>
        <w:tc>
          <w:tcPr>
            <w:tcW w:w="4075" w:type="dxa"/>
            <w:vAlign w:val="center"/>
          </w:tcPr>
          <w:p w14:paraId="107C0C14"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TELEFON KONTAKTNE OSEBE</w:t>
            </w:r>
          </w:p>
        </w:tc>
        <w:tc>
          <w:tcPr>
            <w:tcW w:w="5043" w:type="dxa"/>
            <w:vAlign w:val="center"/>
          </w:tcPr>
          <w:p w14:paraId="01E81291" w14:textId="77777777" w:rsidR="00B71C56" w:rsidRPr="005D73B0" w:rsidRDefault="00B71C56" w:rsidP="00B71C56">
            <w:pPr>
              <w:rPr>
                <w:rFonts w:ascii="Arial" w:eastAsia="MS Mincho" w:hAnsi="Arial" w:cs="Arial"/>
                <w:sz w:val="20"/>
                <w:szCs w:val="20"/>
              </w:rPr>
            </w:pPr>
          </w:p>
        </w:tc>
      </w:tr>
      <w:tr w:rsidR="00B71C56" w:rsidRPr="005D73B0" w14:paraId="68F429EE" w14:textId="77777777" w:rsidTr="00E10FB2">
        <w:trPr>
          <w:trHeight w:val="537"/>
        </w:trPr>
        <w:tc>
          <w:tcPr>
            <w:tcW w:w="4075" w:type="dxa"/>
            <w:vAlign w:val="center"/>
          </w:tcPr>
          <w:p w14:paraId="55B37E7B" w14:textId="77777777" w:rsidR="00B71C56" w:rsidRPr="005D73B0" w:rsidRDefault="00B71C56" w:rsidP="00B71C56">
            <w:pPr>
              <w:rPr>
                <w:rFonts w:ascii="Arial" w:eastAsia="MS Mincho" w:hAnsi="Arial" w:cs="Arial"/>
                <w:sz w:val="20"/>
                <w:szCs w:val="20"/>
              </w:rPr>
            </w:pPr>
            <w:r w:rsidRPr="005D73B0">
              <w:rPr>
                <w:rFonts w:ascii="Arial" w:eastAsia="MS Mincho" w:hAnsi="Arial" w:cs="Arial"/>
                <w:sz w:val="20"/>
                <w:szCs w:val="20"/>
              </w:rPr>
              <w:t>ODGOVORNA OSEBA ZA PODPIS PONUDBE</w:t>
            </w:r>
          </w:p>
        </w:tc>
        <w:tc>
          <w:tcPr>
            <w:tcW w:w="5043" w:type="dxa"/>
            <w:vAlign w:val="center"/>
          </w:tcPr>
          <w:p w14:paraId="620806A7" w14:textId="77777777" w:rsidR="00B71C56" w:rsidRPr="005D73B0" w:rsidRDefault="00B71C56" w:rsidP="00B71C56">
            <w:pPr>
              <w:rPr>
                <w:rFonts w:ascii="Arial" w:eastAsia="MS Mincho" w:hAnsi="Arial" w:cs="Arial"/>
                <w:sz w:val="20"/>
                <w:szCs w:val="20"/>
              </w:rPr>
            </w:pPr>
          </w:p>
        </w:tc>
      </w:tr>
    </w:tbl>
    <w:p w14:paraId="79F97390" w14:textId="77777777" w:rsidR="00B71C56" w:rsidRPr="005D73B0" w:rsidRDefault="00B71C56" w:rsidP="00B71C56">
      <w:pPr>
        <w:rPr>
          <w:rFonts w:ascii="Arial" w:hAnsi="Arial" w:cs="Arial"/>
        </w:rPr>
      </w:pPr>
    </w:p>
    <w:p w14:paraId="71D34EED" w14:textId="77777777" w:rsidR="00B71C56" w:rsidRPr="005D73B0" w:rsidRDefault="00B71C56" w:rsidP="00B71C56">
      <w:pPr>
        <w:jc w:val="both"/>
        <w:rPr>
          <w:rFonts w:ascii="Arial" w:hAnsi="Arial" w:cs="Arial"/>
          <w:i/>
          <w:iCs/>
        </w:rPr>
      </w:pPr>
      <w:r w:rsidRPr="005D73B0">
        <w:rPr>
          <w:rFonts w:ascii="Arial" w:hAnsi="Arial" w:cs="Arial"/>
          <w:i/>
          <w:iCs/>
        </w:rPr>
        <w:t>V primeru, da podpisnik ponudbenih dokumentov ni zakonit zastopnik podizvajalca, je potrebno priložiti pooblastilo, s katerim zakoniti zastopnik pooblašča podpisnika prijavnih dokumentov.</w:t>
      </w:r>
    </w:p>
    <w:p w14:paraId="5287BE6D" w14:textId="77777777" w:rsidR="00B71C56" w:rsidRPr="005D73B0" w:rsidRDefault="00B71C56" w:rsidP="00B71C56">
      <w:pPr>
        <w:rPr>
          <w:rFonts w:ascii="Arial" w:hAnsi="Arial" w:cs="Arial"/>
        </w:rPr>
      </w:pPr>
    </w:p>
    <w:p w14:paraId="3CA13DD4" w14:textId="77777777" w:rsidR="00B71C56" w:rsidRPr="005D73B0" w:rsidRDefault="00B71C56" w:rsidP="00B71C56">
      <w:pPr>
        <w:rPr>
          <w:rFonts w:ascii="Arial" w:hAnsi="Arial" w:cs="Arial"/>
        </w:rPr>
      </w:pPr>
    </w:p>
    <w:p w14:paraId="10CDCCE1" w14:textId="77777777" w:rsidR="00B71C56" w:rsidRPr="005D73B0" w:rsidRDefault="00B71C56" w:rsidP="00B71C56">
      <w:pPr>
        <w:rPr>
          <w:rFonts w:ascii="Arial" w:hAnsi="Arial" w:cs="Arial"/>
        </w:rPr>
      </w:pPr>
    </w:p>
    <w:p w14:paraId="4239859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 podizvajalca</w:t>
      </w:r>
    </w:p>
    <w:p w14:paraId="33C5DD80" w14:textId="77777777" w:rsidR="00B71C56" w:rsidRPr="005D73B0" w:rsidRDefault="00B71C56" w:rsidP="00B71C56">
      <w:pPr>
        <w:jc w:val="both"/>
        <w:rPr>
          <w:rFonts w:ascii="Arial" w:hAnsi="Arial" w:cs="Arial"/>
          <w:sz w:val="20"/>
          <w:szCs w:val="20"/>
        </w:rPr>
      </w:pPr>
    </w:p>
    <w:p w14:paraId="48CF3876" w14:textId="77777777" w:rsidR="00B71C56" w:rsidRPr="005D73B0" w:rsidRDefault="00B71C56" w:rsidP="00B71C56">
      <w:pPr>
        <w:jc w:val="both"/>
        <w:rPr>
          <w:rFonts w:ascii="Arial" w:hAnsi="Arial" w:cs="Arial"/>
          <w:sz w:val="20"/>
          <w:szCs w:val="20"/>
        </w:rPr>
      </w:pPr>
    </w:p>
    <w:p w14:paraId="50B5F33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6F40517B" w14:textId="77777777" w:rsidR="00B71C56" w:rsidRPr="005D73B0" w:rsidRDefault="00B71C56" w:rsidP="00B71C56">
      <w:pPr>
        <w:rPr>
          <w:rFonts w:ascii="Arial" w:hAnsi="Arial" w:cs="Arial"/>
          <w:i/>
          <w:sz w:val="20"/>
          <w:szCs w:val="20"/>
        </w:rPr>
      </w:pPr>
    </w:p>
    <w:p w14:paraId="1182C6FC" w14:textId="3ED12722" w:rsidR="00B71C56" w:rsidRDefault="00B71C56" w:rsidP="00B71C56">
      <w:pPr>
        <w:rPr>
          <w:rFonts w:ascii="Arial" w:hAnsi="Arial" w:cs="Arial"/>
          <w:i/>
          <w:sz w:val="20"/>
          <w:szCs w:val="20"/>
        </w:rPr>
      </w:pPr>
    </w:p>
    <w:p w14:paraId="78D72594" w14:textId="70C9A3FC" w:rsidR="006B1B2F" w:rsidRDefault="006B1B2F" w:rsidP="00B71C56">
      <w:pPr>
        <w:rPr>
          <w:rFonts w:ascii="Arial" w:hAnsi="Arial" w:cs="Arial"/>
          <w:i/>
          <w:sz w:val="20"/>
          <w:szCs w:val="20"/>
        </w:rPr>
      </w:pPr>
    </w:p>
    <w:p w14:paraId="02A4F941" w14:textId="77777777" w:rsidR="006B1B2F" w:rsidRPr="005D73B0" w:rsidRDefault="006B1B2F" w:rsidP="00B71C56">
      <w:pPr>
        <w:rPr>
          <w:rFonts w:ascii="Arial" w:hAnsi="Arial" w:cs="Arial"/>
          <w:i/>
          <w:sz w:val="20"/>
          <w:szCs w:val="20"/>
        </w:rPr>
      </w:pPr>
    </w:p>
    <w:p w14:paraId="61186938" w14:textId="77777777" w:rsidR="00B71C56" w:rsidRPr="005D73B0" w:rsidRDefault="00B71C56" w:rsidP="00B71C56">
      <w:pPr>
        <w:rPr>
          <w:rFonts w:ascii="Arial" w:hAnsi="Arial" w:cs="Arial"/>
          <w:i/>
          <w:sz w:val="20"/>
          <w:szCs w:val="20"/>
        </w:rPr>
      </w:pPr>
    </w:p>
    <w:p w14:paraId="0089619D" w14:textId="77777777" w:rsidR="00B71C56" w:rsidRPr="005D73B0" w:rsidRDefault="00B71C56" w:rsidP="00B71C56">
      <w:pPr>
        <w:rPr>
          <w:rFonts w:ascii="Arial" w:hAnsi="Arial" w:cs="Arial"/>
          <w:i/>
          <w:sz w:val="20"/>
          <w:szCs w:val="20"/>
        </w:rPr>
      </w:pPr>
    </w:p>
    <w:p w14:paraId="31727677" w14:textId="0E4B267F" w:rsidR="00B71C56" w:rsidRPr="006B1B2F" w:rsidRDefault="00B71C56" w:rsidP="00B71C56">
      <w:pPr>
        <w:rPr>
          <w:rFonts w:ascii="Arial" w:hAnsi="Arial" w:cs="Arial"/>
          <w:i/>
          <w:sz w:val="18"/>
          <w:szCs w:val="18"/>
        </w:rPr>
      </w:pPr>
      <w:r w:rsidRPr="006B1B2F">
        <w:rPr>
          <w:rFonts w:ascii="Arial" w:hAnsi="Arial" w:cs="Arial"/>
          <w:i/>
          <w:sz w:val="18"/>
          <w:szCs w:val="18"/>
        </w:rPr>
        <w:t xml:space="preserve">Navodilo: Obrazec se fotokopira, v kolikor </w:t>
      </w:r>
      <w:r w:rsidR="00332F3D" w:rsidRPr="006B1B2F">
        <w:rPr>
          <w:rFonts w:ascii="Arial" w:hAnsi="Arial" w:cs="Arial"/>
          <w:i/>
          <w:sz w:val="18"/>
          <w:szCs w:val="18"/>
        </w:rPr>
        <w:t>ponudnik</w:t>
      </w:r>
      <w:r w:rsidRPr="006B1B2F">
        <w:rPr>
          <w:rFonts w:ascii="Arial" w:hAnsi="Arial" w:cs="Arial"/>
          <w:i/>
          <w:sz w:val="18"/>
          <w:szCs w:val="18"/>
        </w:rPr>
        <w:t xml:space="preserve"> nastopa z več podizvajalci.</w:t>
      </w:r>
    </w:p>
    <w:p w14:paraId="0F377014" w14:textId="77777777" w:rsidR="00B71C56" w:rsidRPr="005D73B0" w:rsidRDefault="00B71C56" w:rsidP="00B71C56">
      <w:pPr>
        <w:rPr>
          <w:rFonts w:ascii="Arial" w:hAnsi="Arial" w:cs="Arial"/>
          <w:i/>
          <w:sz w:val="20"/>
          <w:szCs w:val="20"/>
        </w:rPr>
      </w:pPr>
    </w:p>
    <w:p w14:paraId="5CD35AC3" w14:textId="77777777" w:rsidR="00B71C56" w:rsidRPr="005D73B0" w:rsidRDefault="00B71C56" w:rsidP="00B71C56">
      <w:pPr>
        <w:jc w:val="right"/>
        <w:rPr>
          <w:rFonts w:ascii="Arial" w:hAnsi="Arial" w:cs="Arial"/>
          <w:i/>
          <w:iCs/>
        </w:rPr>
      </w:pPr>
    </w:p>
    <w:p w14:paraId="334DC278" w14:textId="77777777" w:rsidR="00B71C56" w:rsidRPr="005D73B0" w:rsidRDefault="00B71C56" w:rsidP="00B71C56">
      <w:pPr>
        <w:jc w:val="right"/>
        <w:rPr>
          <w:rFonts w:ascii="Arial" w:hAnsi="Arial" w:cs="Arial"/>
          <w:i/>
          <w:iCs/>
        </w:rPr>
      </w:pPr>
      <w:r w:rsidRPr="005D73B0">
        <w:rPr>
          <w:rFonts w:ascii="Arial" w:hAnsi="Arial" w:cs="Arial"/>
          <w:i/>
          <w:iCs/>
        </w:rPr>
        <w:br w:type="page"/>
      </w:r>
    </w:p>
    <w:p w14:paraId="492A4CA9" w14:textId="77777777" w:rsidR="00B71C56" w:rsidRPr="005D73B0" w:rsidRDefault="00B71C56" w:rsidP="00B71C56">
      <w:pPr>
        <w:jc w:val="right"/>
        <w:rPr>
          <w:rFonts w:ascii="Arial" w:hAnsi="Arial" w:cs="Arial"/>
          <w:b/>
          <w:bCs/>
        </w:rPr>
      </w:pPr>
      <w:r w:rsidRPr="005D73B0">
        <w:rPr>
          <w:rFonts w:ascii="Arial" w:hAnsi="Arial" w:cs="Arial"/>
          <w:b/>
          <w:bCs/>
        </w:rPr>
        <w:lastRenderedPageBreak/>
        <w:t>OBRAZEC št. 6</w:t>
      </w:r>
    </w:p>
    <w:p w14:paraId="76CBCBC7" w14:textId="77777777" w:rsidR="00B71C56" w:rsidRPr="005D73B0" w:rsidRDefault="00B71C56" w:rsidP="00B71C56">
      <w:pPr>
        <w:jc w:val="both"/>
        <w:rPr>
          <w:rFonts w:ascii="Arial" w:hAnsi="Arial" w:cs="Arial"/>
          <w:b/>
          <w:bCs/>
        </w:rPr>
      </w:pPr>
    </w:p>
    <w:p w14:paraId="03559013" w14:textId="77777777" w:rsidR="00B71C56" w:rsidRPr="005D73B0" w:rsidRDefault="00B71C56" w:rsidP="00B71C56">
      <w:pPr>
        <w:keepNext/>
        <w:ind w:left="1296" w:hanging="1296"/>
        <w:jc w:val="center"/>
        <w:outlineLvl w:val="6"/>
        <w:rPr>
          <w:rFonts w:ascii="Arial" w:hAnsi="Arial" w:cs="Arial"/>
          <w:b/>
          <w:bCs/>
        </w:rPr>
      </w:pPr>
      <w:r w:rsidRPr="005D73B0">
        <w:rPr>
          <w:rFonts w:ascii="Arial" w:hAnsi="Arial" w:cs="Arial"/>
          <w:b/>
          <w:bCs/>
        </w:rPr>
        <w:t>ZAHTEVA PODIZVAJALCA ZA NEPOSREDNO PLAČILO IN SOGLASJE  PODIZVAJALCA</w:t>
      </w:r>
    </w:p>
    <w:p w14:paraId="0484E945" w14:textId="77777777" w:rsidR="00B71C56" w:rsidRPr="005D73B0" w:rsidRDefault="00B71C56" w:rsidP="00B71C56">
      <w:pPr>
        <w:jc w:val="both"/>
        <w:rPr>
          <w:rFonts w:ascii="Arial" w:hAnsi="Arial" w:cs="Arial"/>
          <w:b/>
          <w:bCs/>
          <w:u w:val="single"/>
        </w:rPr>
      </w:pP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202A3473" w14:textId="77777777" w:rsidTr="00E10FB2">
        <w:trPr>
          <w:trHeight w:val="834"/>
          <w:jc w:val="center"/>
        </w:trPr>
        <w:tc>
          <w:tcPr>
            <w:tcW w:w="1934" w:type="dxa"/>
            <w:vAlign w:val="center"/>
          </w:tcPr>
          <w:p w14:paraId="79F5B0AA"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187573A" w14:textId="02F7BB1F"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B71C56" w:rsidRPr="005D73B0" w14:paraId="0F7DC87E" w14:textId="77777777" w:rsidTr="00E10FB2">
        <w:trPr>
          <w:trHeight w:val="645"/>
          <w:jc w:val="center"/>
        </w:trPr>
        <w:tc>
          <w:tcPr>
            <w:tcW w:w="1934" w:type="dxa"/>
            <w:vAlign w:val="center"/>
          </w:tcPr>
          <w:p w14:paraId="0E2AD43B"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1C1C949B"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67813681" w14:textId="77777777" w:rsidR="00B71C56" w:rsidRPr="005D73B0" w:rsidRDefault="00B71C56" w:rsidP="00B71C56">
      <w:pPr>
        <w:jc w:val="both"/>
        <w:rPr>
          <w:rFonts w:ascii="Arial" w:hAnsi="Arial" w:cs="Arial"/>
          <w:b/>
          <w:bCs/>
          <w:sz w:val="20"/>
          <w:szCs w:val="20"/>
          <w:u w:val="single"/>
        </w:rPr>
      </w:pPr>
    </w:p>
    <w:p w14:paraId="6314DD8F" w14:textId="77777777" w:rsidR="00B71C56" w:rsidRPr="005D73B0" w:rsidRDefault="00B71C56" w:rsidP="00B71C56">
      <w:pPr>
        <w:jc w:val="both"/>
        <w:rPr>
          <w:rFonts w:ascii="Arial" w:hAnsi="Arial" w:cs="Arial"/>
          <w:b/>
          <w:bCs/>
          <w:sz w:val="20"/>
          <w:szCs w:val="20"/>
          <w:u w:val="single"/>
        </w:rPr>
      </w:pPr>
    </w:p>
    <w:p w14:paraId="3284A9F7" w14:textId="77777777" w:rsidR="00B71C56" w:rsidRPr="005D73B0" w:rsidRDefault="00B71C56" w:rsidP="00B71C56">
      <w:pPr>
        <w:jc w:val="both"/>
        <w:rPr>
          <w:rFonts w:ascii="Arial" w:hAnsi="Arial" w:cs="Arial"/>
        </w:rPr>
      </w:pPr>
      <w:r w:rsidRPr="005D73B0">
        <w:rPr>
          <w:rFonts w:ascii="Arial" w:hAnsi="Arial" w:cs="Arial"/>
        </w:rPr>
        <w:t>V skladu z 5. odstavkom 94. člena ZJN-3 izjavljamo (ustrezno označite):</w:t>
      </w:r>
    </w:p>
    <w:p w14:paraId="26793B9A"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DA zahtevamo izvedbo neposrednih plačil s strani naročnika;</w:t>
      </w:r>
    </w:p>
    <w:p w14:paraId="13F058BE" w14:textId="77777777" w:rsidR="00B71C56" w:rsidRPr="005D73B0" w:rsidRDefault="00B71C56" w:rsidP="00B71C56">
      <w:pPr>
        <w:ind w:left="720"/>
        <w:jc w:val="both"/>
        <w:rPr>
          <w:rFonts w:ascii="Arial" w:hAnsi="Arial" w:cs="Arial"/>
        </w:rPr>
      </w:pPr>
      <w:r w:rsidRPr="005D73B0">
        <w:rPr>
          <w:rFonts w:ascii="Cambria Math" w:hAnsi="Cambria Math" w:cs="Cambria Math"/>
        </w:rPr>
        <w:t>⃝</w:t>
      </w:r>
      <w:r w:rsidRPr="005D73B0">
        <w:rPr>
          <w:rFonts w:ascii="Arial" w:hAnsi="Arial" w:cs="Arial"/>
        </w:rPr>
        <w:tab/>
        <w:t>NE zahtevamo izvedbe neposrednih plačil s strani naročnika.</w:t>
      </w:r>
    </w:p>
    <w:p w14:paraId="068923AE"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2A7598" w14:textId="77777777" w:rsidR="00B71C56" w:rsidRPr="005D73B0" w:rsidRDefault="00B71C56" w:rsidP="00B71C56">
      <w:pPr>
        <w:jc w:val="both"/>
        <w:rPr>
          <w:rFonts w:ascii="Arial" w:hAnsi="Arial" w:cs="Arial"/>
        </w:rPr>
      </w:pPr>
      <w:r w:rsidRPr="005D73B0">
        <w:rPr>
          <w:rFonts w:ascii="Arial" w:hAnsi="Arial" w:cs="Arial"/>
        </w:rPr>
        <w:t>Podizvajalci, ki podajo pisno zahtevo za neposredna plačila in zgoraj obkrožijo DA, s podpisom te izjave podajajo soglasje, da sme naročnik namesto ponudnika poravnati podizvajalčeve terjatve do ponudnika.</w:t>
      </w:r>
    </w:p>
    <w:p w14:paraId="35EE289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C977FE0"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B115A24"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3BBDF88" w14:textId="77777777" w:rsidR="00B71C56" w:rsidRPr="005D73B0" w:rsidRDefault="00B71C56" w:rsidP="00B71C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97B570B" w14:textId="77777777" w:rsidR="00B71C56" w:rsidRPr="005D73B0" w:rsidRDefault="00B71C56" w:rsidP="00B71C56">
      <w:pPr>
        <w:jc w:val="both"/>
        <w:rPr>
          <w:rFonts w:ascii="Arial" w:hAnsi="Arial" w:cs="Arial"/>
          <w:i/>
          <w:iCs/>
          <w:sz w:val="20"/>
          <w:szCs w:val="20"/>
        </w:rPr>
      </w:pPr>
    </w:p>
    <w:p w14:paraId="3BC73DC1"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6598D925" w14:textId="77777777" w:rsidR="00B71C56" w:rsidRPr="005D73B0" w:rsidRDefault="00B71C56" w:rsidP="00B71C56">
      <w:pPr>
        <w:jc w:val="both"/>
        <w:rPr>
          <w:rFonts w:ascii="Arial" w:hAnsi="Arial" w:cs="Arial"/>
          <w:sz w:val="20"/>
          <w:szCs w:val="20"/>
        </w:rPr>
      </w:pPr>
    </w:p>
    <w:p w14:paraId="33CF5DF3"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t>podpis odgovorne osebe podizvajalca</w:t>
      </w:r>
    </w:p>
    <w:p w14:paraId="3553F045" w14:textId="77777777" w:rsidR="00B71C56" w:rsidRPr="005D73B0" w:rsidRDefault="00B71C56" w:rsidP="00B71C56">
      <w:pPr>
        <w:jc w:val="both"/>
        <w:rPr>
          <w:rFonts w:ascii="Arial" w:hAnsi="Arial" w:cs="Arial"/>
          <w:sz w:val="20"/>
          <w:szCs w:val="20"/>
        </w:rPr>
      </w:pPr>
    </w:p>
    <w:p w14:paraId="70355B5C" w14:textId="77777777" w:rsidR="00B71C56" w:rsidRPr="005D73B0" w:rsidRDefault="00B71C56" w:rsidP="00B71C56">
      <w:pPr>
        <w:jc w:val="both"/>
        <w:rPr>
          <w:rFonts w:ascii="Arial" w:hAnsi="Arial" w:cs="Arial"/>
          <w:sz w:val="20"/>
          <w:szCs w:val="20"/>
        </w:rPr>
      </w:pPr>
    </w:p>
    <w:p w14:paraId="49FEBF86" w14:textId="77777777" w:rsidR="00B71C56" w:rsidRPr="005D73B0" w:rsidRDefault="00B71C56" w:rsidP="00B71C56">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4D064F1F" w14:textId="77777777" w:rsidR="00B71C56" w:rsidRPr="005D73B0" w:rsidRDefault="00B71C56" w:rsidP="00B71C56">
      <w:pPr>
        <w:jc w:val="both"/>
        <w:rPr>
          <w:rFonts w:ascii="Arial" w:hAnsi="Arial" w:cs="Arial"/>
        </w:rPr>
      </w:pPr>
    </w:p>
    <w:p w14:paraId="06163121" w14:textId="77777777" w:rsidR="00B71C56" w:rsidRPr="005D73B0" w:rsidRDefault="00B71C56" w:rsidP="00B71C56">
      <w:pPr>
        <w:jc w:val="both"/>
        <w:rPr>
          <w:rFonts w:ascii="Arial" w:hAnsi="Arial" w:cs="Arial"/>
          <w:b/>
          <w:sz w:val="20"/>
          <w:szCs w:val="20"/>
        </w:rPr>
      </w:pPr>
    </w:p>
    <w:p w14:paraId="1C6782CD" w14:textId="77777777" w:rsidR="00B71C56" w:rsidRPr="005D73B0" w:rsidRDefault="00B71C56" w:rsidP="00B71C56">
      <w:pPr>
        <w:jc w:val="both"/>
        <w:rPr>
          <w:rFonts w:ascii="Arial" w:hAnsi="Arial" w:cs="Arial"/>
          <w:b/>
          <w:sz w:val="20"/>
          <w:szCs w:val="20"/>
        </w:rPr>
      </w:pPr>
    </w:p>
    <w:p w14:paraId="4A11B4B5" w14:textId="77777777" w:rsidR="00B71C56" w:rsidRPr="005D73B0" w:rsidRDefault="00B71C56" w:rsidP="00B71C56">
      <w:pPr>
        <w:jc w:val="both"/>
        <w:rPr>
          <w:rFonts w:ascii="Arial" w:hAnsi="Arial" w:cs="Arial"/>
          <w:b/>
          <w:sz w:val="20"/>
          <w:szCs w:val="20"/>
        </w:rPr>
      </w:pPr>
    </w:p>
    <w:p w14:paraId="70B0BC20" w14:textId="77777777" w:rsidR="00B71C56" w:rsidRPr="005D73B0" w:rsidRDefault="00B71C56" w:rsidP="00B71C56">
      <w:pPr>
        <w:jc w:val="both"/>
        <w:rPr>
          <w:rFonts w:ascii="Arial" w:hAnsi="Arial" w:cs="Arial"/>
        </w:rPr>
      </w:pPr>
    </w:p>
    <w:p w14:paraId="472E094B" w14:textId="77777777" w:rsidR="00B71C56" w:rsidRPr="005D73B0" w:rsidRDefault="00B71C56" w:rsidP="00B71C56">
      <w:pPr>
        <w:jc w:val="both"/>
        <w:rPr>
          <w:rFonts w:ascii="Arial" w:hAnsi="Arial" w:cs="Arial"/>
          <w:b/>
          <w:bCs/>
          <w:u w:val="single"/>
        </w:rPr>
      </w:pPr>
    </w:p>
    <w:p w14:paraId="4C274ADA" w14:textId="43D1B26E" w:rsidR="00B71C56" w:rsidRDefault="00B71C56" w:rsidP="00B71C56">
      <w:pPr>
        <w:jc w:val="both"/>
        <w:rPr>
          <w:rFonts w:ascii="Arial" w:hAnsi="Arial" w:cs="Arial"/>
          <w:i/>
          <w:iCs/>
          <w:sz w:val="20"/>
          <w:szCs w:val="20"/>
        </w:rPr>
      </w:pPr>
    </w:p>
    <w:p w14:paraId="5EB6F310" w14:textId="2B978322" w:rsidR="006B1B2F" w:rsidRDefault="006B1B2F" w:rsidP="00B71C56">
      <w:pPr>
        <w:jc w:val="both"/>
        <w:rPr>
          <w:rFonts w:ascii="Arial" w:hAnsi="Arial" w:cs="Arial"/>
          <w:i/>
          <w:iCs/>
          <w:sz w:val="20"/>
          <w:szCs w:val="20"/>
        </w:rPr>
      </w:pPr>
    </w:p>
    <w:p w14:paraId="6E8E6C6A" w14:textId="77777777" w:rsidR="006B1B2F" w:rsidRPr="005D73B0" w:rsidRDefault="006B1B2F" w:rsidP="00B71C56">
      <w:pPr>
        <w:jc w:val="both"/>
        <w:rPr>
          <w:rFonts w:ascii="Arial" w:hAnsi="Arial" w:cs="Arial"/>
          <w:i/>
          <w:iCs/>
          <w:sz w:val="20"/>
          <w:szCs w:val="20"/>
        </w:rPr>
      </w:pPr>
    </w:p>
    <w:p w14:paraId="1A6F6769" w14:textId="77777777" w:rsidR="00B71C56" w:rsidRPr="005D73B0" w:rsidRDefault="00B71C56" w:rsidP="00B71C56">
      <w:pPr>
        <w:jc w:val="both"/>
        <w:rPr>
          <w:rFonts w:ascii="Arial" w:hAnsi="Arial" w:cs="Arial"/>
          <w:i/>
          <w:iCs/>
          <w:sz w:val="20"/>
          <w:szCs w:val="20"/>
        </w:rPr>
      </w:pPr>
    </w:p>
    <w:p w14:paraId="3EDEF54C" w14:textId="77777777" w:rsidR="00B71C56" w:rsidRPr="005D73B0" w:rsidRDefault="00B71C56" w:rsidP="00B71C56">
      <w:pPr>
        <w:jc w:val="both"/>
        <w:rPr>
          <w:rFonts w:ascii="Arial" w:hAnsi="Arial" w:cs="Arial"/>
          <w:i/>
          <w:iCs/>
          <w:sz w:val="20"/>
          <w:szCs w:val="20"/>
        </w:rPr>
      </w:pPr>
    </w:p>
    <w:p w14:paraId="0A752966" w14:textId="77777777" w:rsidR="00B71C56" w:rsidRPr="006B1B2F" w:rsidRDefault="00B71C56" w:rsidP="00B71C56">
      <w:pPr>
        <w:jc w:val="both"/>
        <w:rPr>
          <w:rFonts w:ascii="Arial" w:hAnsi="Arial" w:cs="Arial"/>
          <w:i/>
          <w:iCs/>
          <w:sz w:val="18"/>
          <w:szCs w:val="18"/>
        </w:rPr>
      </w:pPr>
      <w:r w:rsidRPr="006B1B2F">
        <w:rPr>
          <w:rFonts w:ascii="Arial" w:hAnsi="Arial" w:cs="Arial"/>
          <w:i/>
          <w:iCs/>
          <w:sz w:val="18"/>
          <w:szCs w:val="18"/>
        </w:rPr>
        <w:t xml:space="preserve">Navodilo: Obrazec je potrebno izpolniti za vse podizvajalce. </w:t>
      </w:r>
    </w:p>
    <w:p w14:paraId="6DF716CA" w14:textId="2165D47B" w:rsidR="004852D3" w:rsidRPr="006B1B2F" w:rsidRDefault="00B71C56" w:rsidP="004852D3">
      <w:pPr>
        <w:jc w:val="both"/>
        <w:rPr>
          <w:rFonts w:ascii="Arial" w:hAnsi="Arial" w:cs="Arial"/>
          <w:b/>
          <w:bCs/>
          <w:sz w:val="18"/>
          <w:szCs w:val="18"/>
        </w:rPr>
      </w:pPr>
      <w:r w:rsidRPr="006B1B2F">
        <w:rPr>
          <w:rFonts w:ascii="Arial" w:hAnsi="Arial" w:cs="Arial"/>
          <w:i/>
          <w:iCs/>
          <w:sz w:val="18"/>
          <w:szCs w:val="18"/>
        </w:rPr>
        <w:t xml:space="preserve">Obrazec se fotokopira, v kolikor </w:t>
      </w:r>
      <w:r w:rsidR="00332F3D" w:rsidRPr="006B1B2F">
        <w:rPr>
          <w:rFonts w:ascii="Arial" w:hAnsi="Arial" w:cs="Arial"/>
          <w:i/>
          <w:iCs/>
          <w:sz w:val="18"/>
          <w:szCs w:val="18"/>
        </w:rPr>
        <w:t>ponudnik</w:t>
      </w:r>
      <w:r w:rsidRPr="006B1B2F">
        <w:rPr>
          <w:rFonts w:ascii="Arial" w:hAnsi="Arial" w:cs="Arial"/>
          <w:i/>
          <w:iCs/>
          <w:sz w:val="18"/>
          <w:szCs w:val="18"/>
        </w:rPr>
        <w:t xml:space="preserve"> nastopa z več podizvajalci.</w:t>
      </w:r>
    </w:p>
    <w:p w14:paraId="1069397C" w14:textId="77777777" w:rsidR="004852D3" w:rsidRPr="005D73B0" w:rsidRDefault="004852D3">
      <w:pPr>
        <w:rPr>
          <w:rFonts w:ascii="Arial" w:hAnsi="Arial" w:cs="Arial"/>
          <w:b/>
          <w:bCs/>
        </w:rPr>
      </w:pPr>
      <w:r w:rsidRPr="005D73B0">
        <w:rPr>
          <w:rFonts w:ascii="Arial" w:hAnsi="Arial" w:cs="Arial"/>
          <w:b/>
          <w:bCs/>
        </w:rPr>
        <w:br w:type="page"/>
      </w:r>
    </w:p>
    <w:p w14:paraId="2FCF1653" w14:textId="77777777" w:rsidR="004852D3" w:rsidRPr="005D73B0" w:rsidRDefault="004852D3" w:rsidP="004852D3">
      <w:pPr>
        <w:jc w:val="right"/>
        <w:rPr>
          <w:rFonts w:ascii="Arial" w:hAnsi="Arial" w:cs="Arial"/>
          <w:b/>
          <w:bCs/>
        </w:rPr>
      </w:pPr>
      <w:r w:rsidRPr="005D73B0">
        <w:rPr>
          <w:rFonts w:ascii="Arial" w:hAnsi="Arial" w:cs="Arial"/>
          <w:b/>
          <w:bCs/>
        </w:rPr>
        <w:lastRenderedPageBreak/>
        <w:t>OBRAZEC št. 7</w:t>
      </w:r>
    </w:p>
    <w:p w14:paraId="3698448C" w14:textId="77777777" w:rsidR="004852D3" w:rsidRPr="005D73B0" w:rsidRDefault="004852D3" w:rsidP="004852D3">
      <w:pPr>
        <w:jc w:val="center"/>
        <w:rPr>
          <w:rFonts w:ascii="Arial" w:hAnsi="Arial" w:cs="Arial"/>
          <w:b/>
          <w:bCs/>
        </w:rPr>
      </w:pPr>
    </w:p>
    <w:p w14:paraId="0A8A72E6" w14:textId="77777777" w:rsidR="004852D3" w:rsidRPr="005D73B0" w:rsidRDefault="004852D3" w:rsidP="004852D3">
      <w:pPr>
        <w:jc w:val="center"/>
        <w:rPr>
          <w:rFonts w:ascii="Arial" w:hAnsi="Arial" w:cs="Arial"/>
          <w:b/>
          <w:bCs/>
        </w:rPr>
      </w:pPr>
      <w:r w:rsidRPr="005D73B0">
        <w:rPr>
          <w:rFonts w:ascii="Arial" w:hAnsi="Arial" w:cs="Arial"/>
          <w:b/>
          <w:bCs/>
        </w:rPr>
        <w:t xml:space="preserve">SEZNAM REFERENČNIH DEL PONUDNIKA </w:t>
      </w:r>
    </w:p>
    <w:p w14:paraId="7C669254"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277EDD33" w14:textId="77777777" w:rsidTr="00163EA1">
        <w:trPr>
          <w:trHeight w:val="834"/>
          <w:jc w:val="center"/>
        </w:trPr>
        <w:tc>
          <w:tcPr>
            <w:tcW w:w="1934" w:type="dxa"/>
            <w:vAlign w:val="center"/>
          </w:tcPr>
          <w:p w14:paraId="0608AA3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1577943E" w14:textId="240F2E76" w:rsidR="004852D3" w:rsidRPr="005D73B0" w:rsidRDefault="00BF7741"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4852D3" w:rsidRPr="005D73B0" w14:paraId="366CBF35" w14:textId="77777777" w:rsidTr="00163EA1">
        <w:trPr>
          <w:trHeight w:val="645"/>
          <w:jc w:val="center"/>
        </w:trPr>
        <w:tc>
          <w:tcPr>
            <w:tcW w:w="1934" w:type="dxa"/>
            <w:vAlign w:val="center"/>
          </w:tcPr>
          <w:p w14:paraId="48F8BCBA"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096D0530"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04F013A6" w14:textId="0E479FEE" w:rsidR="004852D3" w:rsidRDefault="004852D3" w:rsidP="004852D3">
      <w:pPr>
        <w:jc w:val="center"/>
        <w:rPr>
          <w:rFonts w:ascii="Arial" w:hAnsi="Arial" w:cs="Arial"/>
          <w:b/>
          <w:bCs/>
        </w:rPr>
      </w:pPr>
    </w:p>
    <w:p w14:paraId="4C24713F" w14:textId="2DB593B1" w:rsidR="00CD52DA" w:rsidRPr="00CD52DA" w:rsidRDefault="00EA5B4A" w:rsidP="00CD52DA">
      <w:pPr>
        <w:tabs>
          <w:tab w:val="center" w:pos="4536"/>
          <w:tab w:val="right" w:pos="9000"/>
        </w:tabs>
        <w:spacing w:line="264" w:lineRule="auto"/>
        <w:jc w:val="both"/>
        <w:rPr>
          <w:rFonts w:ascii="Calibri" w:hAnsi="Calibri" w:cs="Tahoma"/>
        </w:rPr>
      </w:pPr>
      <w:r w:rsidRPr="00CD52DA">
        <w:rPr>
          <w:rFonts w:ascii="Arial" w:hAnsi="Arial" w:cs="Arial"/>
          <w:bCs/>
          <w:sz w:val="20"/>
          <w:szCs w:val="20"/>
        </w:rPr>
        <w:t>Izjavljamo, da smo v zadnjih petih letih</w:t>
      </w:r>
      <w:r w:rsidR="00231F29" w:rsidRPr="00231F29">
        <w:rPr>
          <w:rFonts w:ascii="Arial" w:hAnsi="Arial" w:cs="Arial"/>
          <w:bCs/>
          <w:sz w:val="20"/>
          <w:szCs w:val="20"/>
        </w:rPr>
        <w:t xml:space="preserve"> </w:t>
      </w:r>
      <w:r w:rsidR="00231F29">
        <w:rPr>
          <w:rFonts w:ascii="Arial" w:hAnsi="Arial" w:cs="Arial"/>
          <w:bCs/>
          <w:sz w:val="20"/>
          <w:szCs w:val="20"/>
        </w:rPr>
        <w:t xml:space="preserve">pred objavo tega naročila </w:t>
      </w:r>
      <w:r w:rsidR="00CD52DA" w:rsidRPr="007B767A">
        <w:rPr>
          <w:rFonts w:ascii="Arial" w:hAnsi="Arial" w:cs="Arial"/>
          <w:bCs/>
          <w:sz w:val="20"/>
          <w:szCs w:val="20"/>
        </w:rPr>
        <w:t xml:space="preserve">uspešno </w:t>
      </w:r>
      <w:r w:rsidR="00CD52DA" w:rsidRPr="00CD52DA">
        <w:rPr>
          <w:rFonts w:ascii="Arial" w:hAnsi="Arial" w:cs="Arial"/>
          <w:bCs/>
          <w:sz w:val="20"/>
          <w:szCs w:val="20"/>
        </w:rPr>
        <w:t>izvedli</w:t>
      </w:r>
      <w:r w:rsidR="00CD52DA" w:rsidRPr="007B767A">
        <w:rPr>
          <w:rFonts w:ascii="Arial" w:hAnsi="Arial" w:cs="Arial"/>
          <w:bCs/>
          <w:sz w:val="20"/>
          <w:szCs w:val="20"/>
        </w:rPr>
        <w:t xml:space="preserve"> (kar pomeni kakovostno, strokovno in pravočasno) dela, ki so po naravi in pogojih podobna razpisanim</w:t>
      </w:r>
      <w:r w:rsidR="00CD52DA">
        <w:rPr>
          <w:rFonts w:ascii="Arial" w:hAnsi="Arial" w:cs="Arial"/>
          <w:bCs/>
          <w:sz w:val="20"/>
          <w:szCs w:val="20"/>
        </w:rPr>
        <w:t xml:space="preserve">, to je </w:t>
      </w:r>
      <w:r w:rsidR="00CD52DA" w:rsidRPr="007B767A">
        <w:rPr>
          <w:rFonts w:ascii="Arial" w:hAnsi="Arial" w:cs="Arial"/>
          <w:bCs/>
          <w:sz w:val="20"/>
          <w:szCs w:val="20"/>
        </w:rPr>
        <w:t xml:space="preserve">dobava in montaža </w:t>
      </w:r>
      <w:r w:rsidR="00CD52DA" w:rsidRPr="000A17F7">
        <w:rPr>
          <w:rFonts w:ascii="Arial" w:hAnsi="Arial" w:cs="Arial"/>
          <w:bCs/>
          <w:sz w:val="20"/>
          <w:szCs w:val="20"/>
        </w:rPr>
        <w:t>opreme domov za starejše, bolnišnic</w:t>
      </w:r>
      <w:r w:rsidR="00CD52DA">
        <w:rPr>
          <w:rFonts w:ascii="Arial" w:hAnsi="Arial" w:cs="Arial"/>
          <w:bCs/>
          <w:sz w:val="20"/>
          <w:szCs w:val="20"/>
        </w:rPr>
        <w:t>e</w:t>
      </w:r>
      <w:r w:rsidR="00CD52DA" w:rsidRPr="000A17F7">
        <w:rPr>
          <w:rFonts w:ascii="Arial" w:hAnsi="Arial" w:cs="Arial"/>
          <w:bCs/>
          <w:sz w:val="20"/>
          <w:szCs w:val="20"/>
        </w:rPr>
        <w:t xml:space="preserve"> in podobn</w:t>
      </w:r>
      <w:r w:rsidR="00CD52DA">
        <w:rPr>
          <w:rFonts w:ascii="Arial" w:hAnsi="Arial" w:cs="Arial"/>
          <w:bCs/>
          <w:sz w:val="20"/>
          <w:szCs w:val="20"/>
        </w:rPr>
        <w:t>e javne zavode</w:t>
      </w:r>
      <w:r w:rsidR="00CD52DA" w:rsidRPr="007B767A">
        <w:rPr>
          <w:rFonts w:ascii="Arial" w:hAnsi="Arial" w:cs="Arial"/>
          <w:bCs/>
          <w:sz w:val="20"/>
          <w:szCs w:val="20"/>
        </w:rPr>
        <w:t>, in sicer:</w:t>
      </w:r>
    </w:p>
    <w:p w14:paraId="6D4D520B" w14:textId="77777777" w:rsidR="00CD52DA" w:rsidRDefault="00CD52DA" w:rsidP="004852D3">
      <w:pPr>
        <w:tabs>
          <w:tab w:val="left" w:pos="360"/>
        </w:tabs>
        <w:suppressAutoHyphens/>
        <w:spacing w:line="360" w:lineRule="auto"/>
        <w:jc w:val="both"/>
        <w:rPr>
          <w:rFonts w:ascii="Arial" w:hAnsi="Arial" w:cs="Arial"/>
          <w:b/>
          <w:bCs/>
          <w:sz w:val="20"/>
          <w:szCs w:val="20"/>
        </w:rPr>
      </w:pPr>
    </w:p>
    <w:p w14:paraId="55407250" w14:textId="29EFBDB3" w:rsidR="004852D3" w:rsidRPr="005D73B0" w:rsidRDefault="004852D3" w:rsidP="004852D3">
      <w:pPr>
        <w:tabs>
          <w:tab w:val="left" w:pos="360"/>
        </w:tabs>
        <w:suppressAutoHyphens/>
        <w:spacing w:line="360" w:lineRule="auto"/>
        <w:jc w:val="both"/>
        <w:rPr>
          <w:rFonts w:ascii="Arial" w:hAnsi="Arial" w:cs="Arial"/>
          <w:b/>
          <w:bCs/>
          <w:sz w:val="20"/>
          <w:szCs w:val="20"/>
        </w:rPr>
      </w:pPr>
      <w:r w:rsidRPr="005D73B0">
        <w:rPr>
          <w:rFonts w:ascii="Arial" w:hAnsi="Arial" w:cs="Arial"/>
          <w:b/>
          <w:bCs/>
          <w:sz w:val="20"/>
          <w:szCs w:val="20"/>
        </w:rPr>
        <w:t>Podatki o referenčnem delu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2266"/>
        <w:gridCol w:w="2777"/>
        <w:gridCol w:w="1560"/>
        <w:gridCol w:w="1984"/>
      </w:tblGrid>
      <w:tr w:rsidR="00842ABE" w:rsidRPr="006B6501" w14:paraId="0FB22CA7" w14:textId="77777777" w:rsidTr="00842ABE">
        <w:trPr>
          <w:trHeight w:val="682"/>
        </w:trPr>
        <w:tc>
          <w:tcPr>
            <w:tcW w:w="622" w:type="dxa"/>
            <w:shd w:val="clear" w:color="auto" w:fill="auto"/>
            <w:vAlign w:val="center"/>
          </w:tcPr>
          <w:p w14:paraId="494B74DB" w14:textId="77777777" w:rsidR="00842ABE" w:rsidRPr="006B6501" w:rsidRDefault="00842ABE" w:rsidP="00FE1216">
            <w:pPr>
              <w:jc w:val="center"/>
              <w:rPr>
                <w:rFonts w:ascii="Calibri" w:hAnsi="Calibri"/>
                <w:sz w:val="20"/>
                <w:szCs w:val="20"/>
              </w:rPr>
            </w:pPr>
            <w:proofErr w:type="spellStart"/>
            <w:r w:rsidRPr="006B6501">
              <w:rPr>
                <w:rFonts w:ascii="Calibri" w:hAnsi="Calibri"/>
                <w:sz w:val="20"/>
                <w:szCs w:val="20"/>
              </w:rPr>
              <w:t>Zap</w:t>
            </w:r>
            <w:proofErr w:type="spellEnd"/>
            <w:r w:rsidRPr="006B6501">
              <w:rPr>
                <w:rFonts w:ascii="Calibri" w:hAnsi="Calibri"/>
                <w:sz w:val="20"/>
                <w:szCs w:val="20"/>
              </w:rPr>
              <w:t>. št.</w:t>
            </w:r>
          </w:p>
        </w:tc>
        <w:tc>
          <w:tcPr>
            <w:tcW w:w="2266" w:type="dxa"/>
            <w:shd w:val="clear" w:color="auto" w:fill="auto"/>
            <w:vAlign w:val="center"/>
          </w:tcPr>
          <w:p w14:paraId="6ECEC5BB" w14:textId="77777777" w:rsidR="00842ABE" w:rsidRPr="006B6501" w:rsidRDefault="00842ABE" w:rsidP="00FE1216">
            <w:pPr>
              <w:jc w:val="center"/>
              <w:rPr>
                <w:rFonts w:ascii="Calibri" w:hAnsi="Calibri"/>
                <w:sz w:val="20"/>
                <w:szCs w:val="20"/>
              </w:rPr>
            </w:pPr>
            <w:r w:rsidRPr="006B6501">
              <w:rPr>
                <w:rFonts w:ascii="Calibri" w:hAnsi="Calibri"/>
                <w:sz w:val="20"/>
                <w:szCs w:val="20"/>
              </w:rPr>
              <w:t>Naročnik</w:t>
            </w:r>
          </w:p>
        </w:tc>
        <w:tc>
          <w:tcPr>
            <w:tcW w:w="2777" w:type="dxa"/>
            <w:shd w:val="clear" w:color="auto" w:fill="auto"/>
            <w:vAlign w:val="center"/>
          </w:tcPr>
          <w:p w14:paraId="0D847E6A" w14:textId="4AA8CFD9" w:rsidR="00842ABE" w:rsidRPr="006B6501" w:rsidRDefault="00842ABE" w:rsidP="00FE1216">
            <w:pPr>
              <w:jc w:val="center"/>
              <w:rPr>
                <w:rFonts w:ascii="Calibri" w:hAnsi="Calibri"/>
                <w:sz w:val="20"/>
                <w:szCs w:val="20"/>
              </w:rPr>
            </w:pPr>
            <w:r>
              <w:rPr>
                <w:rFonts w:ascii="Calibri" w:hAnsi="Calibri"/>
                <w:sz w:val="20"/>
                <w:szCs w:val="20"/>
              </w:rPr>
              <w:t>Predmet del</w:t>
            </w:r>
          </w:p>
        </w:tc>
        <w:tc>
          <w:tcPr>
            <w:tcW w:w="1560" w:type="dxa"/>
          </w:tcPr>
          <w:p w14:paraId="21DF6E4F" w14:textId="66EF3948" w:rsidR="00842ABE" w:rsidRPr="004260D3" w:rsidRDefault="00842ABE" w:rsidP="00FE1216">
            <w:pPr>
              <w:jc w:val="center"/>
              <w:rPr>
                <w:rFonts w:ascii="Calibri" w:hAnsi="Calibri"/>
                <w:sz w:val="20"/>
                <w:szCs w:val="20"/>
              </w:rPr>
            </w:pPr>
            <w:r>
              <w:rPr>
                <w:rFonts w:ascii="Calibri" w:hAnsi="Calibri"/>
                <w:sz w:val="20"/>
                <w:szCs w:val="20"/>
              </w:rPr>
              <w:t xml:space="preserve">Datum </w:t>
            </w:r>
            <w:r w:rsidRPr="006B6501">
              <w:rPr>
                <w:rFonts w:ascii="Calibri" w:hAnsi="Calibri"/>
                <w:sz w:val="20"/>
                <w:szCs w:val="20"/>
              </w:rPr>
              <w:t xml:space="preserve"> dokončanja del</w:t>
            </w:r>
          </w:p>
        </w:tc>
        <w:tc>
          <w:tcPr>
            <w:tcW w:w="1984" w:type="dxa"/>
            <w:shd w:val="clear" w:color="auto" w:fill="auto"/>
            <w:vAlign w:val="center"/>
          </w:tcPr>
          <w:p w14:paraId="13978E44" w14:textId="77777777" w:rsidR="00842ABE" w:rsidRDefault="00842ABE" w:rsidP="00FE1216">
            <w:pPr>
              <w:jc w:val="center"/>
              <w:rPr>
                <w:rFonts w:ascii="Calibri" w:hAnsi="Calibri"/>
                <w:sz w:val="20"/>
                <w:szCs w:val="20"/>
              </w:rPr>
            </w:pPr>
            <w:r>
              <w:rPr>
                <w:rFonts w:ascii="Calibri" w:hAnsi="Calibri"/>
                <w:sz w:val="20"/>
                <w:szCs w:val="20"/>
              </w:rPr>
              <w:t>Pogodbena vrednost</w:t>
            </w:r>
          </w:p>
          <w:p w14:paraId="383977B5" w14:textId="77777777" w:rsidR="00842ABE" w:rsidRPr="006B6501" w:rsidRDefault="00842ABE" w:rsidP="00FE1216">
            <w:pPr>
              <w:jc w:val="center"/>
              <w:rPr>
                <w:rFonts w:ascii="Calibri" w:hAnsi="Calibri"/>
                <w:sz w:val="20"/>
                <w:szCs w:val="20"/>
              </w:rPr>
            </w:pPr>
            <w:r>
              <w:rPr>
                <w:rFonts w:ascii="Calibri" w:hAnsi="Calibri"/>
                <w:sz w:val="20"/>
                <w:szCs w:val="20"/>
              </w:rPr>
              <w:t xml:space="preserve"> (z DDV)</w:t>
            </w:r>
          </w:p>
        </w:tc>
      </w:tr>
      <w:tr w:rsidR="00842ABE" w:rsidRPr="006B6501" w14:paraId="1F9235EB" w14:textId="77777777" w:rsidTr="00842ABE">
        <w:trPr>
          <w:trHeight w:val="715"/>
        </w:trPr>
        <w:tc>
          <w:tcPr>
            <w:tcW w:w="622" w:type="dxa"/>
            <w:shd w:val="clear" w:color="auto" w:fill="auto"/>
          </w:tcPr>
          <w:p w14:paraId="4167CA99" w14:textId="77777777" w:rsidR="00842ABE" w:rsidRPr="006B6501" w:rsidRDefault="00842ABE" w:rsidP="00FE1216">
            <w:pPr>
              <w:jc w:val="both"/>
              <w:rPr>
                <w:rFonts w:ascii="Calibri" w:hAnsi="Calibri"/>
              </w:rPr>
            </w:pPr>
          </w:p>
        </w:tc>
        <w:tc>
          <w:tcPr>
            <w:tcW w:w="2266" w:type="dxa"/>
            <w:shd w:val="clear" w:color="auto" w:fill="auto"/>
          </w:tcPr>
          <w:p w14:paraId="45D437CF" w14:textId="77777777" w:rsidR="00842ABE" w:rsidRPr="006B6501" w:rsidRDefault="00842ABE" w:rsidP="00FE1216">
            <w:pPr>
              <w:jc w:val="both"/>
              <w:rPr>
                <w:rFonts w:ascii="Calibri" w:hAnsi="Calibri"/>
              </w:rPr>
            </w:pPr>
          </w:p>
        </w:tc>
        <w:tc>
          <w:tcPr>
            <w:tcW w:w="2777" w:type="dxa"/>
            <w:shd w:val="clear" w:color="auto" w:fill="auto"/>
          </w:tcPr>
          <w:p w14:paraId="796DCD13" w14:textId="77777777" w:rsidR="00842ABE" w:rsidRPr="006B6501" w:rsidRDefault="00842ABE" w:rsidP="00FE1216">
            <w:pPr>
              <w:jc w:val="both"/>
              <w:rPr>
                <w:rFonts w:ascii="Calibri" w:hAnsi="Calibri"/>
              </w:rPr>
            </w:pPr>
          </w:p>
        </w:tc>
        <w:tc>
          <w:tcPr>
            <w:tcW w:w="1560" w:type="dxa"/>
          </w:tcPr>
          <w:p w14:paraId="20EE91B8" w14:textId="77777777" w:rsidR="00842ABE" w:rsidRPr="006B6501" w:rsidRDefault="00842ABE" w:rsidP="00FE1216">
            <w:pPr>
              <w:jc w:val="both"/>
              <w:rPr>
                <w:rFonts w:ascii="Calibri" w:hAnsi="Calibri"/>
              </w:rPr>
            </w:pPr>
          </w:p>
        </w:tc>
        <w:tc>
          <w:tcPr>
            <w:tcW w:w="1984" w:type="dxa"/>
            <w:shd w:val="clear" w:color="auto" w:fill="auto"/>
          </w:tcPr>
          <w:p w14:paraId="7B58FA96" w14:textId="77777777" w:rsidR="00842ABE" w:rsidRPr="006B6501" w:rsidRDefault="00842ABE" w:rsidP="00FE1216">
            <w:pPr>
              <w:jc w:val="both"/>
              <w:rPr>
                <w:rFonts w:ascii="Calibri" w:hAnsi="Calibri"/>
              </w:rPr>
            </w:pPr>
          </w:p>
        </w:tc>
      </w:tr>
      <w:tr w:rsidR="00842ABE" w:rsidRPr="006B6501" w14:paraId="4A12CD8A" w14:textId="77777777" w:rsidTr="00842ABE">
        <w:trPr>
          <w:trHeight w:val="693"/>
        </w:trPr>
        <w:tc>
          <w:tcPr>
            <w:tcW w:w="622" w:type="dxa"/>
            <w:shd w:val="clear" w:color="auto" w:fill="auto"/>
          </w:tcPr>
          <w:p w14:paraId="472B41BA" w14:textId="77777777" w:rsidR="00842ABE" w:rsidRPr="006B6501" w:rsidRDefault="00842ABE" w:rsidP="00FE1216">
            <w:pPr>
              <w:jc w:val="both"/>
              <w:rPr>
                <w:rFonts w:ascii="Calibri" w:hAnsi="Calibri"/>
              </w:rPr>
            </w:pPr>
          </w:p>
        </w:tc>
        <w:tc>
          <w:tcPr>
            <w:tcW w:w="2266" w:type="dxa"/>
            <w:shd w:val="clear" w:color="auto" w:fill="auto"/>
          </w:tcPr>
          <w:p w14:paraId="61854FBD" w14:textId="77777777" w:rsidR="00842ABE" w:rsidRPr="006B6501" w:rsidRDefault="00842ABE" w:rsidP="00FE1216">
            <w:pPr>
              <w:jc w:val="both"/>
              <w:rPr>
                <w:rFonts w:ascii="Calibri" w:hAnsi="Calibri"/>
              </w:rPr>
            </w:pPr>
          </w:p>
        </w:tc>
        <w:tc>
          <w:tcPr>
            <w:tcW w:w="2777" w:type="dxa"/>
            <w:shd w:val="clear" w:color="auto" w:fill="auto"/>
          </w:tcPr>
          <w:p w14:paraId="5250F753" w14:textId="77777777" w:rsidR="00842ABE" w:rsidRPr="006B6501" w:rsidRDefault="00842ABE" w:rsidP="00FE1216">
            <w:pPr>
              <w:jc w:val="both"/>
              <w:rPr>
                <w:rFonts w:ascii="Calibri" w:hAnsi="Calibri"/>
              </w:rPr>
            </w:pPr>
          </w:p>
        </w:tc>
        <w:tc>
          <w:tcPr>
            <w:tcW w:w="1560" w:type="dxa"/>
          </w:tcPr>
          <w:p w14:paraId="684D119A" w14:textId="77777777" w:rsidR="00842ABE" w:rsidRPr="006B6501" w:rsidRDefault="00842ABE" w:rsidP="00FE1216">
            <w:pPr>
              <w:jc w:val="both"/>
              <w:rPr>
                <w:rFonts w:ascii="Calibri" w:hAnsi="Calibri"/>
              </w:rPr>
            </w:pPr>
          </w:p>
        </w:tc>
        <w:tc>
          <w:tcPr>
            <w:tcW w:w="1984" w:type="dxa"/>
            <w:shd w:val="clear" w:color="auto" w:fill="auto"/>
          </w:tcPr>
          <w:p w14:paraId="6FA93994" w14:textId="77777777" w:rsidR="00842ABE" w:rsidRPr="006B6501" w:rsidRDefault="00842ABE" w:rsidP="00FE1216">
            <w:pPr>
              <w:jc w:val="both"/>
              <w:rPr>
                <w:rFonts w:ascii="Calibri" w:hAnsi="Calibri"/>
              </w:rPr>
            </w:pPr>
          </w:p>
        </w:tc>
      </w:tr>
      <w:tr w:rsidR="00842ABE" w:rsidRPr="006B6501" w14:paraId="06AB9DFE" w14:textId="77777777" w:rsidTr="00842ABE">
        <w:trPr>
          <w:trHeight w:val="700"/>
        </w:trPr>
        <w:tc>
          <w:tcPr>
            <w:tcW w:w="622" w:type="dxa"/>
            <w:shd w:val="clear" w:color="auto" w:fill="auto"/>
          </w:tcPr>
          <w:p w14:paraId="4E63FAD4" w14:textId="77777777" w:rsidR="00842ABE" w:rsidRPr="006B6501" w:rsidRDefault="00842ABE" w:rsidP="00FE1216">
            <w:pPr>
              <w:jc w:val="both"/>
              <w:rPr>
                <w:rFonts w:ascii="Calibri" w:hAnsi="Calibri"/>
              </w:rPr>
            </w:pPr>
          </w:p>
        </w:tc>
        <w:tc>
          <w:tcPr>
            <w:tcW w:w="2266" w:type="dxa"/>
            <w:shd w:val="clear" w:color="auto" w:fill="auto"/>
          </w:tcPr>
          <w:p w14:paraId="6C9A6CBB" w14:textId="77777777" w:rsidR="00842ABE" w:rsidRPr="006B6501" w:rsidRDefault="00842ABE" w:rsidP="00FE1216">
            <w:pPr>
              <w:jc w:val="both"/>
              <w:rPr>
                <w:rFonts w:ascii="Calibri" w:hAnsi="Calibri"/>
              </w:rPr>
            </w:pPr>
          </w:p>
        </w:tc>
        <w:tc>
          <w:tcPr>
            <w:tcW w:w="2777" w:type="dxa"/>
            <w:shd w:val="clear" w:color="auto" w:fill="auto"/>
          </w:tcPr>
          <w:p w14:paraId="7B4A3A57" w14:textId="77777777" w:rsidR="00842ABE" w:rsidRPr="006B6501" w:rsidRDefault="00842ABE" w:rsidP="00FE1216">
            <w:pPr>
              <w:jc w:val="both"/>
              <w:rPr>
                <w:rFonts w:ascii="Calibri" w:hAnsi="Calibri"/>
              </w:rPr>
            </w:pPr>
          </w:p>
        </w:tc>
        <w:tc>
          <w:tcPr>
            <w:tcW w:w="1560" w:type="dxa"/>
          </w:tcPr>
          <w:p w14:paraId="307B2CAC" w14:textId="77777777" w:rsidR="00842ABE" w:rsidRPr="006B6501" w:rsidRDefault="00842ABE" w:rsidP="00FE1216">
            <w:pPr>
              <w:jc w:val="both"/>
              <w:rPr>
                <w:rFonts w:ascii="Calibri" w:hAnsi="Calibri"/>
              </w:rPr>
            </w:pPr>
          </w:p>
        </w:tc>
        <w:tc>
          <w:tcPr>
            <w:tcW w:w="1984" w:type="dxa"/>
            <w:shd w:val="clear" w:color="auto" w:fill="auto"/>
          </w:tcPr>
          <w:p w14:paraId="006D92F6" w14:textId="77777777" w:rsidR="00842ABE" w:rsidRPr="006B6501" w:rsidRDefault="00842ABE" w:rsidP="00FE1216">
            <w:pPr>
              <w:jc w:val="both"/>
              <w:rPr>
                <w:rFonts w:ascii="Calibri" w:hAnsi="Calibri"/>
              </w:rPr>
            </w:pPr>
          </w:p>
        </w:tc>
      </w:tr>
      <w:tr w:rsidR="00842ABE" w:rsidRPr="006B6501" w14:paraId="2C8A9B17" w14:textId="77777777" w:rsidTr="00842ABE">
        <w:trPr>
          <w:trHeight w:val="700"/>
        </w:trPr>
        <w:tc>
          <w:tcPr>
            <w:tcW w:w="622" w:type="dxa"/>
            <w:shd w:val="clear" w:color="auto" w:fill="auto"/>
          </w:tcPr>
          <w:p w14:paraId="33BC347F" w14:textId="77777777" w:rsidR="00842ABE" w:rsidRPr="006B6501" w:rsidRDefault="00842ABE" w:rsidP="00FE1216">
            <w:pPr>
              <w:jc w:val="both"/>
              <w:rPr>
                <w:rFonts w:ascii="Calibri" w:hAnsi="Calibri"/>
              </w:rPr>
            </w:pPr>
          </w:p>
        </w:tc>
        <w:tc>
          <w:tcPr>
            <w:tcW w:w="2266" w:type="dxa"/>
            <w:shd w:val="clear" w:color="auto" w:fill="auto"/>
          </w:tcPr>
          <w:p w14:paraId="5636CB12" w14:textId="77777777" w:rsidR="00842ABE" w:rsidRPr="006B6501" w:rsidRDefault="00842ABE" w:rsidP="00FE1216">
            <w:pPr>
              <w:jc w:val="both"/>
              <w:rPr>
                <w:rFonts w:ascii="Calibri" w:hAnsi="Calibri"/>
              </w:rPr>
            </w:pPr>
          </w:p>
        </w:tc>
        <w:tc>
          <w:tcPr>
            <w:tcW w:w="2777" w:type="dxa"/>
            <w:shd w:val="clear" w:color="auto" w:fill="auto"/>
          </w:tcPr>
          <w:p w14:paraId="0F1950B4" w14:textId="77777777" w:rsidR="00842ABE" w:rsidRPr="006B6501" w:rsidRDefault="00842ABE" w:rsidP="00FE1216">
            <w:pPr>
              <w:jc w:val="both"/>
              <w:rPr>
                <w:rFonts w:ascii="Calibri" w:hAnsi="Calibri"/>
              </w:rPr>
            </w:pPr>
          </w:p>
        </w:tc>
        <w:tc>
          <w:tcPr>
            <w:tcW w:w="1560" w:type="dxa"/>
          </w:tcPr>
          <w:p w14:paraId="153DB746" w14:textId="77777777" w:rsidR="00842ABE" w:rsidRPr="006B6501" w:rsidRDefault="00842ABE" w:rsidP="00FE1216">
            <w:pPr>
              <w:jc w:val="both"/>
              <w:rPr>
                <w:rFonts w:ascii="Calibri" w:hAnsi="Calibri"/>
              </w:rPr>
            </w:pPr>
          </w:p>
        </w:tc>
        <w:tc>
          <w:tcPr>
            <w:tcW w:w="1984" w:type="dxa"/>
            <w:shd w:val="clear" w:color="auto" w:fill="auto"/>
          </w:tcPr>
          <w:p w14:paraId="7BACBAE3" w14:textId="77777777" w:rsidR="00842ABE" w:rsidRPr="006B6501" w:rsidRDefault="00842ABE" w:rsidP="00FE1216">
            <w:pPr>
              <w:jc w:val="both"/>
              <w:rPr>
                <w:rFonts w:ascii="Calibri" w:hAnsi="Calibri"/>
              </w:rPr>
            </w:pPr>
          </w:p>
        </w:tc>
      </w:tr>
      <w:tr w:rsidR="00842ABE" w:rsidRPr="006B6501" w14:paraId="49B730BF" w14:textId="77777777" w:rsidTr="00842ABE">
        <w:trPr>
          <w:trHeight w:val="700"/>
        </w:trPr>
        <w:tc>
          <w:tcPr>
            <w:tcW w:w="622" w:type="dxa"/>
            <w:shd w:val="clear" w:color="auto" w:fill="auto"/>
          </w:tcPr>
          <w:p w14:paraId="4113B4BF" w14:textId="77777777" w:rsidR="00842ABE" w:rsidRPr="006B6501" w:rsidRDefault="00842ABE" w:rsidP="00FE1216">
            <w:pPr>
              <w:jc w:val="both"/>
              <w:rPr>
                <w:rFonts w:ascii="Calibri" w:hAnsi="Calibri"/>
              </w:rPr>
            </w:pPr>
          </w:p>
        </w:tc>
        <w:tc>
          <w:tcPr>
            <w:tcW w:w="2266" w:type="dxa"/>
            <w:shd w:val="clear" w:color="auto" w:fill="auto"/>
          </w:tcPr>
          <w:p w14:paraId="2C09C9F9" w14:textId="77777777" w:rsidR="00842ABE" w:rsidRPr="006B6501" w:rsidRDefault="00842ABE" w:rsidP="00FE1216">
            <w:pPr>
              <w:jc w:val="both"/>
              <w:rPr>
                <w:rFonts w:ascii="Calibri" w:hAnsi="Calibri"/>
              </w:rPr>
            </w:pPr>
          </w:p>
        </w:tc>
        <w:tc>
          <w:tcPr>
            <w:tcW w:w="2777" w:type="dxa"/>
            <w:shd w:val="clear" w:color="auto" w:fill="auto"/>
          </w:tcPr>
          <w:p w14:paraId="0E960CFB" w14:textId="77777777" w:rsidR="00842ABE" w:rsidRPr="006B6501" w:rsidRDefault="00842ABE" w:rsidP="00FE1216">
            <w:pPr>
              <w:jc w:val="both"/>
              <w:rPr>
                <w:rFonts w:ascii="Calibri" w:hAnsi="Calibri"/>
              </w:rPr>
            </w:pPr>
          </w:p>
        </w:tc>
        <w:tc>
          <w:tcPr>
            <w:tcW w:w="1560" w:type="dxa"/>
          </w:tcPr>
          <w:p w14:paraId="266559A0" w14:textId="77777777" w:rsidR="00842ABE" w:rsidRPr="006B6501" w:rsidRDefault="00842ABE" w:rsidP="00FE1216">
            <w:pPr>
              <w:jc w:val="both"/>
              <w:rPr>
                <w:rFonts w:ascii="Calibri" w:hAnsi="Calibri"/>
              </w:rPr>
            </w:pPr>
          </w:p>
        </w:tc>
        <w:tc>
          <w:tcPr>
            <w:tcW w:w="1984" w:type="dxa"/>
            <w:shd w:val="clear" w:color="auto" w:fill="auto"/>
          </w:tcPr>
          <w:p w14:paraId="192C0B38" w14:textId="77777777" w:rsidR="00842ABE" w:rsidRPr="006B6501" w:rsidRDefault="00842ABE" w:rsidP="00FE1216">
            <w:pPr>
              <w:jc w:val="both"/>
              <w:rPr>
                <w:rFonts w:ascii="Calibri" w:hAnsi="Calibri"/>
              </w:rPr>
            </w:pPr>
          </w:p>
        </w:tc>
      </w:tr>
    </w:tbl>
    <w:p w14:paraId="6983924A" w14:textId="77777777" w:rsidR="004852D3" w:rsidRPr="005D73B0" w:rsidRDefault="004852D3" w:rsidP="004852D3">
      <w:pPr>
        <w:rPr>
          <w:rFonts w:ascii="Arial" w:hAnsi="Arial" w:cs="Arial"/>
        </w:rPr>
      </w:pPr>
    </w:p>
    <w:p w14:paraId="134E34C0" w14:textId="77777777" w:rsidR="00EA5B4A" w:rsidRDefault="00EA5B4A" w:rsidP="00AC1A40">
      <w:pPr>
        <w:jc w:val="both"/>
        <w:rPr>
          <w:rFonts w:ascii="Arial" w:hAnsi="Arial" w:cs="Arial"/>
          <w:sz w:val="20"/>
          <w:szCs w:val="20"/>
        </w:rPr>
      </w:pPr>
    </w:p>
    <w:p w14:paraId="51E18C00" w14:textId="31EFAA52" w:rsidR="00EA5B4A" w:rsidRDefault="00EA5B4A" w:rsidP="00AC1A40">
      <w:pPr>
        <w:jc w:val="both"/>
        <w:rPr>
          <w:rFonts w:ascii="Arial" w:hAnsi="Arial" w:cs="Arial"/>
          <w:sz w:val="20"/>
          <w:szCs w:val="20"/>
        </w:rPr>
      </w:pPr>
    </w:p>
    <w:p w14:paraId="5265D73E" w14:textId="27FF3BFE" w:rsidR="00231F29" w:rsidRDefault="00231F29" w:rsidP="00AC1A40">
      <w:pPr>
        <w:jc w:val="both"/>
        <w:rPr>
          <w:rFonts w:ascii="Arial" w:hAnsi="Arial" w:cs="Arial"/>
          <w:sz w:val="20"/>
          <w:szCs w:val="20"/>
        </w:rPr>
      </w:pPr>
    </w:p>
    <w:p w14:paraId="05AD4A48" w14:textId="77777777" w:rsidR="00231F29" w:rsidRDefault="00231F29" w:rsidP="00AC1A40">
      <w:pPr>
        <w:jc w:val="both"/>
        <w:rPr>
          <w:rFonts w:ascii="Arial" w:hAnsi="Arial" w:cs="Arial"/>
          <w:sz w:val="20"/>
          <w:szCs w:val="20"/>
        </w:rPr>
      </w:pPr>
    </w:p>
    <w:p w14:paraId="1AABBD54" w14:textId="77777777" w:rsidR="00EA5B4A" w:rsidRDefault="00EA5B4A" w:rsidP="00AC1A40">
      <w:pPr>
        <w:jc w:val="both"/>
        <w:rPr>
          <w:rFonts w:ascii="Arial" w:hAnsi="Arial" w:cs="Arial"/>
          <w:sz w:val="20"/>
          <w:szCs w:val="20"/>
        </w:rPr>
      </w:pPr>
    </w:p>
    <w:p w14:paraId="4957FACE" w14:textId="77777777" w:rsidR="00EA5B4A" w:rsidRDefault="00EA5B4A" w:rsidP="00AC1A40">
      <w:pPr>
        <w:jc w:val="both"/>
        <w:rPr>
          <w:rFonts w:ascii="Arial" w:hAnsi="Arial" w:cs="Arial"/>
          <w:sz w:val="20"/>
          <w:szCs w:val="20"/>
        </w:rPr>
      </w:pPr>
    </w:p>
    <w:p w14:paraId="09D7FFAD" w14:textId="77777777" w:rsidR="00EA5B4A" w:rsidRDefault="00EA5B4A" w:rsidP="00AC1A40">
      <w:pPr>
        <w:jc w:val="both"/>
        <w:rPr>
          <w:rFonts w:ascii="Arial" w:hAnsi="Arial" w:cs="Arial"/>
          <w:sz w:val="20"/>
          <w:szCs w:val="20"/>
        </w:rPr>
      </w:pPr>
    </w:p>
    <w:p w14:paraId="2506AC7C" w14:textId="77777777" w:rsidR="00EA5B4A" w:rsidRDefault="00EA5B4A" w:rsidP="00AC1A40">
      <w:pPr>
        <w:jc w:val="both"/>
        <w:rPr>
          <w:rFonts w:ascii="Arial" w:hAnsi="Arial" w:cs="Arial"/>
          <w:sz w:val="20"/>
          <w:szCs w:val="20"/>
        </w:rPr>
      </w:pPr>
    </w:p>
    <w:p w14:paraId="6F38C566" w14:textId="77777777" w:rsidR="00EA5B4A" w:rsidRDefault="00EA5B4A" w:rsidP="00AC1A40">
      <w:pPr>
        <w:jc w:val="both"/>
        <w:rPr>
          <w:rFonts w:ascii="Arial" w:hAnsi="Arial" w:cs="Arial"/>
          <w:sz w:val="20"/>
          <w:szCs w:val="20"/>
        </w:rPr>
      </w:pPr>
    </w:p>
    <w:p w14:paraId="5CD58324" w14:textId="77777777" w:rsidR="00EA5B4A" w:rsidRDefault="00EA5B4A" w:rsidP="00AC1A40">
      <w:pPr>
        <w:jc w:val="both"/>
        <w:rPr>
          <w:rFonts w:ascii="Arial" w:hAnsi="Arial" w:cs="Arial"/>
          <w:sz w:val="20"/>
          <w:szCs w:val="20"/>
        </w:rPr>
      </w:pPr>
    </w:p>
    <w:p w14:paraId="46D1EF61" w14:textId="6FF9CA5F"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7ED93C25" w14:textId="77777777" w:rsidR="00AC1A40" w:rsidRPr="005D73B0" w:rsidRDefault="00AC1A40" w:rsidP="00AC1A40">
      <w:pPr>
        <w:jc w:val="both"/>
        <w:rPr>
          <w:rFonts w:ascii="Arial" w:hAnsi="Arial" w:cs="Arial"/>
          <w:sz w:val="20"/>
          <w:szCs w:val="20"/>
        </w:rPr>
      </w:pPr>
    </w:p>
    <w:p w14:paraId="6EE54476"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6C8047CB" w14:textId="77777777" w:rsidR="00AC1A40" w:rsidRPr="005D73B0" w:rsidRDefault="00AC1A40" w:rsidP="00AC1A40">
      <w:pPr>
        <w:jc w:val="both"/>
        <w:rPr>
          <w:rFonts w:ascii="Arial" w:hAnsi="Arial" w:cs="Arial"/>
          <w:sz w:val="20"/>
          <w:szCs w:val="20"/>
        </w:rPr>
      </w:pPr>
    </w:p>
    <w:p w14:paraId="104F2A5D" w14:textId="77777777" w:rsidR="00AC1A40" w:rsidRPr="005D73B0" w:rsidRDefault="00AC1A40" w:rsidP="00AC1A40">
      <w:pPr>
        <w:jc w:val="both"/>
        <w:rPr>
          <w:rFonts w:ascii="Arial" w:hAnsi="Arial" w:cs="Arial"/>
          <w:sz w:val="20"/>
          <w:szCs w:val="20"/>
        </w:rPr>
      </w:pPr>
    </w:p>
    <w:p w14:paraId="7FB27AE7" w14:textId="418548B2" w:rsidR="00AC1A40" w:rsidRPr="005D73B0" w:rsidRDefault="00AC1A40" w:rsidP="00AC1A40">
      <w:pPr>
        <w:jc w:val="both"/>
        <w:rPr>
          <w:rFonts w:ascii="Arial" w:hAnsi="Arial" w:cs="Arial"/>
          <w:b/>
          <w:bCs/>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1343B00A" w14:textId="77777777" w:rsidR="00D74E27" w:rsidRDefault="00D74E27">
      <w:pPr>
        <w:rPr>
          <w:rFonts w:ascii="Arial" w:hAnsi="Arial" w:cs="Arial"/>
          <w:b/>
          <w:bCs/>
        </w:rPr>
      </w:pPr>
      <w:r>
        <w:rPr>
          <w:rFonts w:ascii="Arial" w:hAnsi="Arial" w:cs="Arial"/>
          <w:b/>
          <w:bCs/>
        </w:rPr>
        <w:br w:type="page"/>
      </w:r>
    </w:p>
    <w:p w14:paraId="26C533AB"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lastRenderedPageBreak/>
        <w:t>Ime in sedež naročnika, ki potrjuje referenco:</w:t>
      </w:r>
    </w:p>
    <w:p w14:paraId="765BFE42" w14:textId="77777777" w:rsidR="00D74E27" w:rsidRPr="00D74E27" w:rsidRDefault="00D74E27" w:rsidP="00D74E27">
      <w:pPr>
        <w:jc w:val="both"/>
        <w:rPr>
          <w:rFonts w:ascii="Arial" w:hAnsi="Arial" w:cs="Arial"/>
          <w:i/>
          <w:sz w:val="20"/>
          <w:szCs w:val="20"/>
        </w:rPr>
      </w:pPr>
    </w:p>
    <w:p w14:paraId="423633B2"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346A081C" w14:textId="77777777" w:rsidR="00D74E27" w:rsidRPr="00D74E27" w:rsidRDefault="00D74E27" w:rsidP="00D74E27">
      <w:pPr>
        <w:jc w:val="both"/>
        <w:rPr>
          <w:rFonts w:ascii="Arial" w:hAnsi="Arial" w:cs="Arial"/>
          <w:i/>
          <w:sz w:val="20"/>
          <w:szCs w:val="20"/>
        </w:rPr>
      </w:pPr>
    </w:p>
    <w:p w14:paraId="62C5E8D8" w14:textId="77777777" w:rsidR="00D74E27" w:rsidRPr="00D74E27" w:rsidRDefault="00D74E27" w:rsidP="00D74E27">
      <w:pPr>
        <w:jc w:val="both"/>
        <w:rPr>
          <w:rFonts w:ascii="Arial" w:hAnsi="Arial" w:cs="Arial"/>
          <w:i/>
          <w:sz w:val="20"/>
          <w:szCs w:val="20"/>
        </w:rPr>
      </w:pPr>
      <w:r w:rsidRPr="00D74E27">
        <w:rPr>
          <w:rFonts w:ascii="Arial" w:hAnsi="Arial" w:cs="Arial"/>
          <w:i/>
          <w:sz w:val="20"/>
          <w:szCs w:val="20"/>
        </w:rPr>
        <w:t>____________________________________</w:t>
      </w:r>
    </w:p>
    <w:p w14:paraId="5D829C08" w14:textId="77777777" w:rsidR="00D74E27" w:rsidRPr="00D74E27" w:rsidRDefault="00D74E27" w:rsidP="00D74E27">
      <w:pPr>
        <w:jc w:val="both"/>
        <w:rPr>
          <w:rFonts w:ascii="Arial" w:hAnsi="Arial" w:cs="Arial"/>
          <w:i/>
          <w:sz w:val="20"/>
          <w:szCs w:val="20"/>
        </w:rPr>
      </w:pPr>
    </w:p>
    <w:p w14:paraId="5760603E" w14:textId="2A8955D3"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za prijavo na javni razpis, ki je bil objavljen na Portalu javnih naročil, za oddajo javnega naročila po odprtem postopku za objekt: </w:t>
      </w:r>
      <w:r w:rsidR="00BF7741">
        <w:rPr>
          <w:rFonts w:ascii="Arial" w:hAnsi="Arial" w:cs="Arial"/>
          <w:b/>
          <w:bCs/>
          <w:sz w:val="20"/>
          <w:szCs w:val="20"/>
        </w:rPr>
        <w:t xml:space="preserve">»Dobava in montaža opreme </w:t>
      </w:r>
      <w:r w:rsidR="00BF7741">
        <w:rPr>
          <w:rFonts w:ascii="Arial" w:hAnsi="Arial" w:cs="Arial"/>
          <w:b/>
          <w:bCs/>
          <w:sz w:val="20"/>
          <w:szCs w:val="20"/>
          <w:lang w:bidi="sl-SI"/>
        </w:rPr>
        <w:t>Doma starejših občanov Polde Eberl-Jamski«</w:t>
      </w:r>
      <w:r w:rsidR="00BF7741">
        <w:rPr>
          <w:rFonts w:ascii="Arial" w:hAnsi="Arial" w:cs="Arial"/>
          <w:bCs/>
          <w:sz w:val="20"/>
          <w:szCs w:val="20"/>
          <w:lang w:bidi="sl-SI"/>
        </w:rPr>
        <w:t xml:space="preserve"> </w:t>
      </w:r>
      <w:r w:rsidRPr="00D74E27">
        <w:rPr>
          <w:rFonts w:ascii="Arial" w:hAnsi="Arial" w:cs="Arial"/>
          <w:sz w:val="20"/>
          <w:szCs w:val="20"/>
        </w:rPr>
        <w:t xml:space="preserve">za naročnika </w:t>
      </w:r>
      <w:r w:rsidR="0092628B">
        <w:rPr>
          <w:rFonts w:ascii="Arial" w:hAnsi="Arial" w:cs="Arial"/>
          <w:sz w:val="20"/>
          <w:szCs w:val="20"/>
        </w:rPr>
        <w:t>DSO</w:t>
      </w:r>
      <w:r w:rsidR="0092628B" w:rsidRPr="0092628B">
        <w:rPr>
          <w:rFonts w:ascii="Arial" w:hAnsi="Arial" w:cs="Arial"/>
          <w:sz w:val="20"/>
          <w:szCs w:val="20"/>
        </w:rPr>
        <w:t xml:space="preserve"> Polde Eberl-Jamski</w:t>
      </w:r>
      <w:r w:rsidR="0092628B">
        <w:rPr>
          <w:rFonts w:ascii="Arial" w:hAnsi="Arial" w:cs="Arial"/>
          <w:sz w:val="20"/>
          <w:szCs w:val="20"/>
        </w:rPr>
        <w:t xml:space="preserve"> Izlake</w:t>
      </w:r>
      <w:r w:rsidRPr="00D74E27">
        <w:rPr>
          <w:rFonts w:ascii="Arial" w:hAnsi="Arial" w:cs="Arial"/>
          <w:sz w:val="20"/>
          <w:szCs w:val="20"/>
        </w:rPr>
        <w:t xml:space="preserve">, izdajamo naslednje  </w:t>
      </w:r>
    </w:p>
    <w:p w14:paraId="2758FE98" w14:textId="77777777" w:rsidR="00D74E27" w:rsidRPr="00D74E27" w:rsidRDefault="00D74E27" w:rsidP="00D74E27">
      <w:pPr>
        <w:jc w:val="both"/>
        <w:rPr>
          <w:rFonts w:ascii="Arial" w:hAnsi="Arial" w:cs="Arial"/>
          <w:i/>
          <w:sz w:val="20"/>
          <w:szCs w:val="20"/>
        </w:rPr>
      </w:pPr>
    </w:p>
    <w:p w14:paraId="1C2BDF6B" w14:textId="77777777" w:rsidR="00D74E27" w:rsidRPr="00D74E27" w:rsidRDefault="00D74E27" w:rsidP="00D74E27">
      <w:pPr>
        <w:jc w:val="center"/>
        <w:rPr>
          <w:rFonts w:ascii="Arial" w:hAnsi="Arial" w:cs="Arial"/>
          <w:b/>
          <w:iCs/>
          <w:sz w:val="20"/>
          <w:szCs w:val="20"/>
        </w:rPr>
      </w:pPr>
      <w:r w:rsidRPr="00D74E27">
        <w:rPr>
          <w:rFonts w:ascii="Arial" w:hAnsi="Arial" w:cs="Arial"/>
          <w:b/>
          <w:iCs/>
          <w:sz w:val="20"/>
          <w:szCs w:val="20"/>
        </w:rPr>
        <w:t>REFERENČNO POTRDILO</w:t>
      </w:r>
    </w:p>
    <w:p w14:paraId="5A26C950" w14:textId="77777777" w:rsidR="00D74E27" w:rsidRPr="00D74E27" w:rsidRDefault="00D74E27" w:rsidP="00D74E27">
      <w:pPr>
        <w:jc w:val="both"/>
        <w:rPr>
          <w:rFonts w:ascii="Arial" w:hAnsi="Arial" w:cs="Arial"/>
          <w:i/>
          <w:sz w:val="20"/>
          <w:szCs w:val="20"/>
        </w:rPr>
      </w:pPr>
    </w:p>
    <w:p w14:paraId="04818237"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Potrjujemo, da nam je ponudnik</w:t>
      </w:r>
    </w:p>
    <w:p w14:paraId="776D2B4E" w14:textId="77777777" w:rsidR="00D74E27" w:rsidRPr="00D74E27" w:rsidRDefault="00D74E27" w:rsidP="00D74E27">
      <w:pPr>
        <w:jc w:val="both"/>
        <w:rPr>
          <w:rFonts w:ascii="Arial" w:hAnsi="Arial" w:cs="Arial"/>
          <w:sz w:val="20"/>
          <w:szCs w:val="20"/>
        </w:rPr>
      </w:pPr>
    </w:p>
    <w:p w14:paraId="32233970"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w:t>
      </w:r>
    </w:p>
    <w:p w14:paraId="0C5F38F6"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(naziv in sedež ponudnika/partnerja)</w:t>
      </w:r>
    </w:p>
    <w:p w14:paraId="3C18DC7B" w14:textId="77777777" w:rsidR="00D74E27" w:rsidRPr="00D74E27" w:rsidRDefault="00D74E27" w:rsidP="00D74E27">
      <w:pPr>
        <w:jc w:val="both"/>
        <w:rPr>
          <w:rFonts w:ascii="Arial" w:hAnsi="Arial" w:cs="Arial"/>
          <w:i/>
          <w:sz w:val="20"/>
          <w:szCs w:val="20"/>
        </w:rPr>
      </w:pPr>
    </w:p>
    <w:p w14:paraId="20CF2D7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uspešno izvedel:</w:t>
      </w:r>
    </w:p>
    <w:p w14:paraId="47109682" w14:textId="77777777" w:rsidR="00D74E27" w:rsidRPr="00D74E27" w:rsidRDefault="00D74E27" w:rsidP="00D74E27">
      <w:pPr>
        <w:jc w:val="both"/>
        <w:rPr>
          <w:rFonts w:ascii="Arial" w:hAnsi="Arial" w:cs="Arial"/>
          <w:sz w:val="20"/>
          <w:szCs w:val="20"/>
        </w:rPr>
      </w:pPr>
    </w:p>
    <w:p w14:paraId="626AD65C"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________________________________________________________________________</w:t>
      </w:r>
    </w:p>
    <w:p w14:paraId="37AE7F28" w14:textId="4A515DEA" w:rsidR="00D74E27" w:rsidRPr="00D74E27" w:rsidRDefault="00D74E27" w:rsidP="00D74E27">
      <w:pPr>
        <w:jc w:val="center"/>
        <w:rPr>
          <w:rFonts w:ascii="Arial" w:hAnsi="Arial" w:cs="Arial"/>
          <w:sz w:val="20"/>
          <w:szCs w:val="20"/>
        </w:rPr>
      </w:pPr>
      <w:r w:rsidRPr="00D74E27">
        <w:rPr>
          <w:rFonts w:ascii="Arial" w:hAnsi="Arial" w:cs="Arial"/>
          <w:sz w:val="20"/>
          <w:szCs w:val="20"/>
        </w:rPr>
        <w:t xml:space="preserve">(naziv </w:t>
      </w:r>
      <w:r w:rsidR="00842ABE">
        <w:rPr>
          <w:rFonts w:ascii="Arial" w:hAnsi="Arial" w:cs="Arial"/>
          <w:sz w:val="20"/>
          <w:szCs w:val="20"/>
        </w:rPr>
        <w:t>de</w:t>
      </w:r>
      <w:r w:rsidR="00FF7C38">
        <w:rPr>
          <w:rFonts w:ascii="Arial" w:hAnsi="Arial" w:cs="Arial"/>
          <w:sz w:val="20"/>
          <w:szCs w:val="20"/>
        </w:rPr>
        <w:t>l, objekt</w:t>
      </w:r>
      <w:r w:rsidRPr="00D74E27">
        <w:rPr>
          <w:rFonts w:ascii="Arial" w:hAnsi="Arial" w:cs="Arial"/>
          <w:sz w:val="20"/>
          <w:szCs w:val="20"/>
        </w:rPr>
        <w:t>)</w:t>
      </w:r>
    </w:p>
    <w:p w14:paraId="0B496BDC" w14:textId="77777777" w:rsidR="00D74E27" w:rsidRPr="00D74E27" w:rsidRDefault="00D74E27" w:rsidP="00D74E27">
      <w:pPr>
        <w:jc w:val="both"/>
        <w:rPr>
          <w:rFonts w:ascii="Arial" w:hAnsi="Arial" w:cs="Arial"/>
          <w:sz w:val="20"/>
          <w:szCs w:val="20"/>
        </w:rPr>
      </w:pPr>
    </w:p>
    <w:p w14:paraId="1ABB7AD1" w14:textId="20FE54CE"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Pogodbena vrednost </w:t>
      </w:r>
      <w:r w:rsidR="00842ABE">
        <w:rPr>
          <w:rFonts w:ascii="Arial" w:hAnsi="Arial" w:cs="Arial"/>
          <w:sz w:val="20"/>
          <w:szCs w:val="20"/>
        </w:rPr>
        <w:t>del</w:t>
      </w:r>
      <w:r w:rsidRPr="00D74E27">
        <w:rPr>
          <w:rFonts w:ascii="Arial" w:hAnsi="Arial" w:cs="Arial"/>
          <w:sz w:val="20"/>
          <w:szCs w:val="20"/>
        </w:rPr>
        <w:t xml:space="preserve"> (brez DDV): ____________________ €</w:t>
      </w:r>
    </w:p>
    <w:p w14:paraId="256357A1" w14:textId="77777777" w:rsidR="00D74E27" w:rsidRPr="00D74E27" w:rsidRDefault="00D74E27" w:rsidP="00D74E27">
      <w:pPr>
        <w:jc w:val="both"/>
        <w:rPr>
          <w:rFonts w:ascii="Arial" w:hAnsi="Arial" w:cs="Arial"/>
          <w:sz w:val="20"/>
          <w:szCs w:val="20"/>
        </w:rPr>
      </w:pPr>
    </w:p>
    <w:p w14:paraId="6F257BB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Dela so bila zaključena meseca ___________ leta  ______________.</w:t>
      </w:r>
    </w:p>
    <w:p w14:paraId="0C07756C" w14:textId="77777777" w:rsidR="00D74E27" w:rsidRPr="00D74E27" w:rsidRDefault="00D74E27" w:rsidP="00D74E27">
      <w:pPr>
        <w:jc w:val="both"/>
        <w:rPr>
          <w:rFonts w:ascii="Arial" w:hAnsi="Arial" w:cs="Arial"/>
          <w:sz w:val="20"/>
          <w:szCs w:val="20"/>
        </w:rPr>
      </w:pPr>
    </w:p>
    <w:p w14:paraId="1811DF9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 opravljene primopredaje del: ________________________________ .</w:t>
      </w:r>
    </w:p>
    <w:p w14:paraId="3F79A119" w14:textId="77777777" w:rsidR="00D74E27" w:rsidRPr="00D74E27" w:rsidRDefault="00D74E27" w:rsidP="00D74E27">
      <w:pPr>
        <w:jc w:val="both"/>
        <w:rPr>
          <w:rFonts w:ascii="Arial" w:hAnsi="Arial" w:cs="Arial"/>
          <w:sz w:val="20"/>
          <w:szCs w:val="20"/>
        </w:rPr>
      </w:pPr>
    </w:p>
    <w:p w14:paraId="382602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S podpisom tega obrazca potrjujemo, da je ponudnik dela izvedel strokovno, pravočasno in kvalitetno ter skladno s pogodbenimi določili.</w:t>
      </w:r>
    </w:p>
    <w:p w14:paraId="252CFE04" w14:textId="77777777" w:rsidR="00D74E27" w:rsidRPr="00D74E27" w:rsidRDefault="00D74E27" w:rsidP="00D74E27">
      <w:pPr>
        <w:jc w:val="both"/>
        <w:rPr>
          <w:rFonts w:ascii="Arial" w:hAnsi="Arial" w:cs="Arial"/>
          <w:sz w:val="20"/>
          <w:szCs w:val="20"/>
        </w:rPr>
      </w:pPr>
    </w:p>
    <w:p w14:paraId="4A199840" w14:textId="77777777" w:rsidR="00D74E27" w:rsidRPr="00D74E27" w:rsidRDefault="00D74E27" w:rsidP="00D74E27">
      <w:pPr>
        <w:jc w:val="both"/>
        <w:rPr>
          <w:rFonts w:ascii="Arial" w:hAnsi="Arial" w:cs="Arial"/>
          <w:sz w:val="20"/>
          <w:szCs w:val="20"/>
        </w:rPr>
      </w:pPr>
    </w:p>
    <w:p w14:paraId="52F29CF3"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Odgovorna oseba naročnika, pri kateri se dobijo dodatne informacije:</w:t>
      </w:r>
    </w:p>
    <w:p w14:paraId="407BFDFA" w14:textId="77777777" w:rsidR="00D74E27" w:rsidRPr="00D74E27" w:rsidRDefault="00D74E27" w:rsidP="00D74E27">
      <w:pPr>
        <w:jc w:val="both"/>
        <w:rPr>
          <w:rFonts w:ascii="Arial" w:hAnsi="Arial" w:cs="Arial"/>
          <w:sz w:val="20"/>
          <w:szCs w:val="20"/>
        </w:rPr>
      </w:pPr>
    </w:p>
    <w:p w14:paraId="6FCB48A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 xml:space="preserve">ime in priimek: </w:t>
      </w:r>
      <w:r w:rsidRPr="00D74E27">
        <w:rPr>
          <w:rFonts w:ascii="Arial" w:hAnsi="Arial" w:cs="Arial"/>
          <w:sz w:val="20"/>
          <w:szCs w:val="20"/>
        </w:rPr>
        <w:tab/>
        <w:t>_____________________________,</w:t>
      </w:r>
    </w:p>
    <w:p w14:paraId="64AEC033" w14:textId="77777777" w:rsidR="00D74E27" w:rsidRPr="00D74E27" w:rsidRDefault="00D74E27" w:rsidP="00D74E27">
      <w:pPr>
        <w:jc w:val="both"/>
        <w:rPr>
          <w:rFonts w:ascii="Arial" w:hAnsi="Arial" w:cs="Arial"/>
          <w:sz w:val="20"/>
          <w:szCs w:val="20"/>
        </w:rPr>
      </w:pPr>
    </w:p>
    <w:p w14:paraId="1F1051DA"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telefon:</w:t>
      </w:r>
      <w:r w:rsidRPr="00D74E27">
        <w:rPr>
          <w:rFonts w:ascii="Arial" w:hAnsi="Arial" w:cs="Arial"/>
          <w:sz w:val="20"/>
          <w:szCs w:val="20"/>
        </w:rPr>
        <w:tab/>
      </w:r>
      <w:r w:rsidRPr="00D74E27">
        <w:rPr>
          <w:rFonts w:ascii="Arial" w:hAnsi="Arial" w:cs="Arial"/>
          <w:sz w:val="20"/>
          <w:szCs w:val="20"/>
        </w:rPr>
        <w:tab/>
        <w:t xml:space="preserve">_____________________________, </w:t>
      </w:r>
    </w:p>
    <w:p w14:paraId="5020CC32" w14:textId="77777777" w:rsidR="00D74E27" w:rsidRPr="00D74E27" w:rsidRDefault="00D74E27" w:rsidP="00D74E27">
      <w:pPr>
        <w:jc w:val="both"/>
        <w:rPr>
          <w:rFonts w:ascii="Arial" w:hAnsi="Arial" w:cs="Arial"/>
          <w:sz w:val="20"/>
          <w:szCs w:val="20"/>
        </w:rPr>
      </w:pPr>
    </w:p>
    <w:p w14:paraId="15467641"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elektronska pošta:</w:t>
      </w:r>
      <w:r w:rsidRPr="00D74E27">
        <w:rPr>
          <w:rFonts w:ascii="Arial" w:hAnsi="Arial" w:cs="Arial"/>
          <w:sz w:val="20"/>
          <w:szCs w:val="20"/>
        </w:rPr>
        <w:tab/>
        <w:t>_____________________________.</w:t>
      </w:r>
    </w:p>
    <w:p w14:paraId="36FEA796" w14:textId="677851EC" w:rsidR="00D74E27" w:rsidRDefault="00D74E27" w:rsidP="00D74E27">
      <w:pPr>
        <w:jc w:val="both"/>
        <w:rPr>
          <w:rFonts w:ascii="Arial" w:hAnsi="Arial" w:cs="Arial"/>
          <w:sz w:val="20"/>
          <w:szCs w:val="20"/>
        </w:rPr>
      </w:pPr>
    </w:p>
    <w:p w14:paraId="0DEBB164" w14:textId="77777777" w:rsidR="00B370A1" w:rsidRPr="00D74E27" w:rsidRDefault="00B370A1" w:rsidP="00D74E27">
      <w:pPr>
        <w:jc w:val="both"/>
        <w:rPr>
          <w:rFonts w:ascii="Arial" w:hAnsi="Arial" w:cs="Arial"/>
          <w:sz w:val="20"/>
          <w:szCs w:val="20"/>
        </w:rPr>
      </w:pPr>
    </w:p>
    <w:p w14:paraId="626FED1F"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Kraj, ________________</w:t>
      </w:r>
    </w:p>
    <w:p w14:paraId="7AE8B0F9" w14:textId="77777777" w:rsidR="00D74E27" w:rsidRPr="00D74E27" w:rsidRDefault="00D74E27" w:rsidP="00D74E27">
      <w:pPr>
        <w:ind w:left="4248" w:firstLine="708"/>
        <w:jc w:val="both"/>
        <w:rPr>
          <w:rFonts w:ascii="Arial" w:hAnsi="Arial" w:cs="Arial"/>
          <w:sz w:val="20"/>
          <w:szCs w:val="20"/>
        </w:rPr>
      </w:pPr>
      <w:r w:rsidRPr="00D74E27">
        <w:rPr>
          <w:rFonts w:ascii="Arial" w:hAnsi="Arial" w:cs="Arial"/>
          <w:sz w:val="20"/>
          <w:szCs w:val="20"/>
        </w:rPr>
        <w:t>_____________________________</w:t>
      </w:r>
    </w:p>
    <w:p w14:paraId="4BDA442E"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(ime in priimek odgovorne osebe naročnika)</w:t>
      </w:r>
    </w:p>
    <w:p w14:paraId="0F767F24"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Datum:_________</w:t>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žig</w:t>
      </w:r>
    </w:p>
    <w:p w14:paraId="4FF8472B" w14:textId="77777777" w:rsidR="00D74E27" w:rsidRPr="00D74E27"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_____________________________</w:t>
      </w:r>
    </w:p>
    <w:p w14:paraId="11F9C528" w14:textId="58CEA4C1" w:rsidR="00B370A1" w:rsidRDefault="00D74E27" w:rsidP="00D74E27">
      <w:pPr>
        <w:jc w:val="both"/>
        <w:rPr>
          <w:rFonts w:ascii="Arial" w:hAnsi="Arial" w:cs="Arial"/>
          <w:sz w:val="20"/>
          <w:szCs w:val="20"/>
        </w:rPr>
      </w:pP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r>
      <w:r w:rsidRPr="00D74E27">
        <w:rPr>
          <w:rFonts w:ascii="Arial" w:hAnsi="Arial" w:cs="Arial"/>
          <w:sz w:val="20"/>
          <w:szCs w:val="20"/>
        </w:rPr>
        <w:tab/>
        <w:t xml:space="preserve">                        (podpis)</w:t>
      </w:r>
    </w:p>
    <w:p w14:paraId="38D8927B" w14:textId="77777777" w:rsidR="00B370A1" w:rsidRPr="00D74E27" w:rsidRDefault="00B370A1" w:rsidP="00D74E27">
      <w:pPr>
        <w:jc w:val="both"/>
        <w:rPr>
          <w:rFonts w:ascii="Arial" w:hAnsi="Arial" w:cs="Arial"/>
          <w:sz w:val="20"/>
          <w:szCs w:val="20"/>
        </w:rPr>
      </w:pPr>
    </w:p>
    <w:p w14:paraId="081C73AA" w14:textId="701BF313" w:rsidR="004852D3" w:rsidRPr="006B1B2F" w:rsidRDefault="00D74E27" w:rsidP="00B370A1">
      <w:pPr>
        <w:jc w:val="both"/>
        <w:rPr>
          <w:rFonts w:ascii="Arial" w:hAnsi="Arial" w:cs="Arial"/>
          <w:b/>
          <w:bCs/>
          <w:sz w:val="18"/>
          <w:szCs w:val="18"/>
        </w:rPr>
      </w:pPr>
      <w:r w:rsidRPr="006B1B2F">
        <w:rPr>
          <w:rFonts w:ascii="Arial" w:hAnsi="Arial" w:cs="Arial"/>
          <w:i/>
          <w:iCs/>
          <w:sz w:val="18"/>
          <w:szCs w:val="18"/>
        </w:rPr>
        <w:t>Obrazec mora biti v celoti izpolnjen, datiran, žigosan in podpisan s strani odgovorne osebe naročnika, za katerega je ponudnik v zadnjih petih letih pred objavo tega naročila izvedel istovrstni posel, ki ustreza pogoju. Obrazec se lahko kopira glede na število referenčnih del. Ponudnik v sistemu e-JN v razdelek »Drugi dokumenti«  naloži izpolnjen obrazec v .</w:t>
      </w:r>
      <w:proofErr w:type="spellStart"/>
      <w:r w:rsidRPr="006B1B2F">
        <w:rPr>
          <w:rFonts w:ascii="Arial" w:hAnsi="Arial" w:cs="Arial"/>
          <w:i/>
          <w:iCs/>
          <w:sz w:val="18"/>
          <w:szCs w:val="18"/>
        </w:rPr>
        <w:t>pdf</w:t>
      </w:r>
      <w:proofErr w:type="spellEnd"/>
      <w:r w:rsidRPr="006B1B2F">
        <w:rPr>
          <w:rFonts w:ascii="Arial" w:hAnsi="Arial" w:cs="Arial"/>
          <w:i/>
          <w:iCs/>
          <w:sz w:val="18"/>
          <w:szCs w:val="18"/>
        </w:rPr>
        <w:t xml:space="preserve"> datoteki.</w:t>
      </w:r>
      <w:r w:rsidR="004852D3" w:rsidRPr="006B1B2F">
        <w:rPr>
          <w:rFonts w:ascii="Arial" w:hAnsi="Arial" w:cs="Arial"/>
          <w:b/>
          <w:bCs/>
          <w:sz w:val="18"/>
          <w:szCs w:val="18"/>
        </w:rPr>
        <w:br w:type="page"/>
      </w:r>
    </w:p>
    <w:p w14:paraId="48A3A508" w14:textId="4D80C33F" w:rsidR="00B71C56" w:rsidRPr="005D73B0" w:rsidRDefault="00F8487A" w:rsidP="00B71C56">
      <w:pPr>
        <w:jc w:val="right"/>
        <w:rPr>
          <w:rFonts w:ascii="Arial" w:hAnsi="Arial" w:cs="Arial"/>
          <w:b/>
          <w:bCs/>
        </w:rPr>
      </w:pPr>
      <w:r w:rsidRPr="005D73B0">
        <w:rPr>
          <w:rFonts w:ascii="Arial" w:hAnsi="Arial" w:cs="Arial"/>
          <w:b/>
          <w:bCs/>
        </w:rPr>
        <w:lastRenderedPageBreak/>
        <w:t xml:space="preserve">OBRAZEC št. </w:t>
      </w:r>
      <w:r w:rsidR="004852D3" w:rsidRPr="005D73B0">
        <w:rPr>
          <w:rFonts w:ascii="Arial" w:hAnsi="Arial" w:cs="Arial"/>
          <w:b/>
          <w:bCs/>
        </w:rPr>
        <w:t>8</w:t>
      </w:r>
    </w:p>
    <w:p w14:paraId="48FEF9A0" w14:textId="77777777" w:rsidR="00B71C56" w:rsidRPr="005D73B0" w:rsidRDefault="00B71C56" w:rsidP="00B71C56">
      <w:pPr>
        <w:jc w:val="center"/>
        <w:rPr>
          <w:rFonts w:ascii="Arial" w:hAnsi="Arial" w:cs="Arial"/>
          <w:b/>
          <w:bCs/>
        </w:rPr>
      </w:pPr>
    </w:p>
    <w:p w14:paraId="78BB412B" w14:textId="0121A0DF" w:rsidR="00B71C56" w:rsidRPr="005D73B0" w:rsidRDefault="002645E1" w:rsidP="00B71C56">
      <w:pPr>
        <w:jc w:val="center"/>
        <w:rPr>
          <w:rFonts w:ascii="Arial" w:hAnsi="Arial" w:cs="Arial"/>
          <w:b/>
          <w:bCs/>
        </w:rPr>
      </w:pPr>
      <w:r>
        <w:rPr>
          <w:rFonts w:ascii="Arial" w:hAnsi="Arial" w:cs="Arial"/>
          <w:b/>
          <w:bCs/>
        </w:rPr>
        <w:t xml:space="preserve">IZPOLNJEVANJE POGOJEV </w:t>
      </w:r>
      <w:r w:rsidR="0090794B">
        <w:rPr>
          <w:rFonts w:ascii="Arial" w:hAnsi="Arial" w:cs="Arial"/>
          <w:b/>
          <w:bCs/>
        </w:rPr>
        <w:t>VODJ</w:t>
      </w:r>
      <w:r>
        <w:rPr>
          <w:rFonts w:ascii="Arial" w:hAnsi="Arial" w:cs="Arial"/>
          <w:b/>
          <w:bCs/>
        </w:rPr>
        <w:t>E</w:t>
      </w:r>
      <w:r w:rsidR="0090794B">
        <w:rPr>
          <w:rFonts w:ascii="Arial" w:hAnsi="Arial" w:cs="Arial"/>
          <w:b/>
          <w:bCs/>
        </w:rPr>
        <w:t xml:space="preserve"> </w:t>
      </w:r>
      <w:r>
        <w:rPr>
          <w:rFonts w:ascii="Arial" w:hAnsi="Arial" w:cs="Arial"/>
          <w:b/>
          <w:bCs/>
        </w:rPr>
        <w:t>PROJEKTA</w:t>
      </w:r>
      <w:r w:rsidR="00057ED8" w:rsidRPr="00057ED8">
        <w:rPr>
          <w:rFonts w:ascii="Arial" w:hAnsi="Arial" w:cs="Arial"/>
          <w:b/>
          <w:bCs/>
        </w:rPr>
        <w:t xml:space="preserve"> </w:t>
      </w:r>
    </w:p>
    <w:p w14:paraId="42C00ADA" w14:textId="77777777" w:rsidR="00B71C56" w:rsidRPr="005D73B0" w:rsidRDefault="00B71C56" w:rsidP="00B71C56">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B71C56" w:rsidRPr="005D73B0" w14:paraId="792B96C1" w14:textId="77777777" w:rsidTr="00E10FB2">
        <w:trPr>
          <w:trHeight w:val="834"/>
          <w:jc w:val="center"/>
        </w:trPr>
        <w:tc>
          <w:tcPr>
            <w:tcW w:w="1934" w:type="dxa"/>
            <w:vAlign w:val="center"/>
          </w:tcPr>
          <w:p w14:paraId="5C6D2D54"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370CB13" w14:textId="47136287" w:rsidR="00B71C56" w:rsidRPr="005D73B0" w:rsidRDefault="00BF7741" w:rsidP="00B71C56">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B71C56" w:rsidRPr="005D73B0" w14:paraId="29BFA87B" w14:textId="77777777" w:rsidTr="00E10FB2">
        <w:trPr>
          <w:trHeight w:val="645"/>
          <w:jc w:val="center"/>
        </w:trPr>
        <w:tc>
          <w:tcPr>
            <w:tcW w:w="1934" w:type="dxa"/>
            <w:vAlign w:val="center"/>
          </w:tcPr>
          <w:p w14:paraId="184357D0" w14:textId="77777777" w:rsidR="00B71C56" w:rsidRPr="005D73B0" w:rsidRDefault="00B71C56" w:rsidP="00B71C56">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6A8C770A" w14:textId="77777777" w:rsidR="00B71C56" w:rsidRPr="005D73B0" w:rsidRDefault="00B71C56" w:rsidP="00B71C56">
            <w:pPr>
              <w:tabs>
                <w:tab w:val="center" w:pos="4320"/>
                <w:tab w:val="right" w:pos="8640"/>
              </w:tabs>
              <w:spacing w:before="60" w:after="60"/>
              <w:jc w:val="center"/>
              <w:rPr>
                <w:rFonts w:ascii="Arial" w:eastAsia="MS ??" w:hAnsi="Arial" w:cs="Arial"/>
                <w:sz w:val="20"/>
                <w:szCs w:val="20"/>
              </w:rPr>
            </w:pPr>
          </w:p>
        </w:tc>
      </w:tr>
    </w:tbl>
    <w:p w14:paraId="38AF351A" w14:textId="52C0B0C4" w:rsidR="00B71C56" w:rsidRDefault="00B71C56" w:rsidP="00B71C56">
      <w:pPr>
        <w:jc w:val="center"/>
        <w:rPr>
          <w:rFonts w:ascii="Arial" w:hAnsi="Arial" w:cs="Arial"/>
          <w:b/>
          <w:bCs/>
        </w:rPr>
      </w:pPr>
    </w:p>
    <w:p w14:paraId="454A3DAF" w14:textId="4C2D4913" w:rsidR="006B1B2F" w:rsidRDefault="006B1B2F" w:rsidP="00B71C56">
      <w:pPr>
        <w:jc w:val="center"/>
        <w:rPr>
          <w:rFonts w:ascii="Arial" w:hAnsi="Arial" w:cs="Arial"/>
          <w:b/>
          <w:bCs/>
        </w:rPr>
      </w:pPr>
    </w:p>
    <w:p w14:paraId="2431C688" w14:textId="721A0CC5" w:rsidR="004A2D0E" w:rsidRDefault="006B1B2F" w:rsidP="00CD52DA">
      <w:pPr>
        <w:jc w:val="both"/>
        <w:rPr>
          <w:rFonts w:ascii="Arial" w:hAnsi="Arial" w:cs="Arial"/>
          <w:b/>
          <w:bCs/>
          <w:sz w:val="20"/>
          <w:szCs w:val="20"/>
        </w:rPr>
      </w:pPr>
      <w:r w:rsidRPr="00057ED8">
        <w:rPr>
          <w:rFonts w:ascii="Arial" w:hAnsi="Arial" w:cs="Arial"/>
          <w:b/>
          <w:bCs/>
          <w:sz w:val="20"/>
          <w:szCs w:val="20"/>
        </w:rPr>
        <w:t xml:space="preserve">Pod kazensko in materialno odgovornostjo izjavljamo, da navedeni </w:t>
      </w:r>
      <w:r w:rsidR="00C50B84">
        <w:rPr>
          <w:rFonts w:ascii="Arial" w:hAnsi="Arial" w:cs="Arial"/>
          <w:b/>
          <w:bCs/>
          <w:sz w:val="20"/>
          <w:szCs w:val="20"/>
        </w:rPr>
        <w:t>vodja projekta</w:t>
      </w:r>
      <w:r w:rsidRPr="00057ED8">
        <w:rPr>
          <w:rFonts w:ascii="Arial" w:hAnsi="Arial" w:cs="Arial"/>
          <w:b/>
          <w:bCs/>
          <w:sz w:val="20"/>
          <w:szCs w:val="20"/>
        </w:rPr>
        <w:t xml:space="preserve"> izpolnjuje pogoje</w:t>
      </w:r>
      <w:r w:rsidR="004A2D0E">
        <w:rPr>
          <w:rFonts w:ascii="Arial" w:hAnsi="Arial" w:cs="Arial"/>
          <w:b/>
          <w:bCs/>
          <w:sz w:val="20"/>
          <w:szCs w:val="20"/>
        </w:rPr>
        <w:t>, navedene v dokumentaciji predmetnega javnega naročila</w:t>
      </w:r>
      <w:r w:rsidR="00CD52DA">
        <w:rPr>
          <w:rFonts w:ascii="Arial" w:hAnsi="Arial" w:cs="Arial"/>
          <w:b/>
          <w:bCs/>
          <w:sz w:val="20"/>
          <w:szCs w:val="20"/>
        </w:rPr>
        <w:t>.</w:t>
      </w:r>
    </w:p>
    <w:p w14:paraId="6C68E54A" w14:textId="0F312E50" w:rsidR="00CD52DA" w:rsidRDefault="00CD52DA" w:rsidP="00CD52DA">
      <w:pPr>
        <w:jc w:val="both"/>
        <w:rPr>
          <w:rFonts w:ascii="Arial" w:hAnsi="Arial" w:cs="Arial"/>
          <w:b/>
          <w:bCs/>
          <w:sz w:val="20"/>
          <w:szCs w:val="20"/>
        </w:rPr>
      </w:pPr>
    </w:p>
    <w:p w14:paraId="6CCA723A" w14:textId="77777777" w:rsidR="00CD52DA" w:rsidRDefault="00CD52DA" w:rsidP="00CD52DA">
      <w:pPr>
        <w:jc w:val="both"/>
        <w:rPr>
          <w:rFonts w:ascii="Arial" w:hAnsi="Arial" w:cs="Arial"/>
          <w:b/>
          <w:sz w:val="20"/>
          <w:szCs w:val="20"/>
        </w:rPr>
      </w:pPr>
    </w:p>
    <w:p w14:paraId="1F974A77" w14:textId="32EC0969" w:rsidR="00057ED8" w:rsidRPr="00921815" w:rsidRDefault="00057ED8" w:rsidP="004A2D0E">
      <w:pPr>
        <w:jc w:val="both"/>
        <w:rPr>
          <w:rFonts w:ascii="Arial" w:hAnsi="Arial" w:cs="Arial"/>
          <w:b/>
          <w:sz w:val="20"/>
          <w:szCs w:val="20"/>
        </w:rPr>
      </w:pPr>
      <w:r w:rsidRPr="00921815">
        <w:rPr>
          <w:rFonts w:ascii="Arial" w:hAnsi="Arial" w:cs="Arial"/>
          <w:b/>
          <w:sz w:val="20"/>
          <w:szCs w:val="20"/>
        </w:rPr>
        <w:t xml:space="preserve">VODJA </w:t>
      </w:r>
      <w:r w:rsidR="00C50B84">
        <w:rPr>
          <w:rFonts w:ascii="Arial" w:hAnsi="Arial" w:cs="Arial"/>
          <w:b/>
          <w:sz w:val="20"/>
          <w:szCs w:val="20"/>
        </w:rPr>
        <w:t>PROJEKTA</w:t>
      </w:r>
    </w:p>
    <w:tbl>
      <w:tblPr>
        <w:tblW w:w="83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4961"/>
      </w:tblGrid>
      <w:tr w:rsidR="00057ED8" w:rsidRPr="00921815" w14:paraId="58A0C8B2" w14:textId="77777777" w:rsidTr="00C50B84">
        <w:trPr>
          <w:trHeight w:val="856"/>
        </w:trPr>
        <w:tc>
          <w:tcPr>
            <w:tcW w:w="3403" w:type="dxa"/>
            <w:shd w:val="clear" w:color="auto" w:fill="auto"/>
            <w:vAlign w:val="center"/>
          </w:tcPr>
          <w:p w14:paraId="55E0E22D" w14:textId="0DA3CC1A" w:rsidR="00057ED8" w:rsidRPr="00921815" w:rsidRDefault="00057ED8" w:rsidP="00057ED8">
            <w:pPr>
              <w:rPr>
                <w:rFonts w:ascii="Arial" w:hAnsi="Arial" w:cs="Arial"/>
                <w:sz w:val="20"/>
                <w:szCs w:val="20"/>
              </w:rPr>
            </w:pPr>
            <w:r w:rsidRPr="00921815">
              <w:rPr>
                <w:rFonts w:ascii="Arial" w:hAnsi="Arial" w:cs="Arial"/>
                <w:sz w:val="20"/>
                <w:szCs w:val="20"/>
              </w:rPr>
              <w:t>Ime in priimek</w:t>
            </w:r>
          </w:p>
        </w:tc>
        <w:tc>
          <w:tcPr>
            <w:tcW w:w="4961" w:type="dxa"/>
            <w:shd w:val="clear" w:color="auto" w:fill="auto"/>
            <w:vAlign w:val="center"/>
          </w:tcPr>
          <w:p w14:paraId="2F51AEF7" w14:textId="47943CF2" w:rsidR="00057ED8" w:rsidRPr="00921815" w:rsidRDefault="00057ED8" w:rsidP="00BB0BEE">
            <w:pPr>
              <w:jc w:val="center"/>
              <w:rPr>
                <w:rFonts w:ascii="Arial" w:hAnsi="Arial" w:cs="Arial"/>
                <w:sz w:val="20"/>
                <w:szCs w:val="20"/>
              </w:rPr>
            </w:pPr>
          </w:p>
        </w:tc>
      </w:tr>
      <w:tr w:rsidR="00057ED8" w:rsidRPr="00921815" w14:paraId="40ED2845" w14:textId="77777777" w:rsidTr="00C50B84">
        <w:trPr>
          <w:trHeight w:val="712"/>
        </w:trPr>
        <w:tc>
          <w:tcPr>
            <w:tcW w:w="3403" w:type="dxa"/>
            <w:shd w:val="clear" w:color="auto" w:fill="auto"/>
            <w:vAlign w:val="center"/>
          </w:tcPr>
          <w:p w14:paraId="354F6A94" w14:textId="09FDCC97" w:rsidR="00057ED8" w:rsidRPr="00921815" w:rsidRDefault="00C50B84" w:rsidP="00057ED8">
            <w:pPr>
              <w:rPr>
                <w:rFonts w:ascii="Arial" w:hAnsi="Arial" w:cs="Arial"/>
                <w:sz w:val="20"/>
                <w:szCs w:val="20"/>
              </w:rPr>
            </w:pPr>
            <w:r>
              <w:rPr>
                <w:rFonts w:ascii="Arial" w:hAnsi="Arial" w:cs="Arial"/>
                <w:sz w:val="20"/>
                <w:szCs w:val="20"/>
              </w:rPr>
              <w:t>Smer strokovne izobrazbe</w:t>
            </w:r>
          </w:p>
        </w:tc>
        <w:tc>
          <w:tcPr>
            <w:tcW w:w="4961" w:type="dxa"/>
            <w:shd w:val="clear" w:color="auto" w:fill="auto"/>
          </w:tcPr>
          <w:p w14:paraId="42B878F9" w14:textId="4E293146" w:rsidR="00057ED8" w:rsidRPr="00921815" w:rsidRDefault="00057ED8" w:rsidP="00057ED8">
            <w:pPr>
              <w:jc w:val="both"/>
              <w:rPr>
                <w:rFonts w:ascii="Arial" w:hAnsi="Arial" w:cs="Arial"/>
                <w:sz w:val="20"/>
                <w:szCs w:val="20"/>
              </w:rPr>
            </w:pPr>
          </w:p>
        </w:tc>
      </w:tr>
      <w:tr w:rsidR="00057ED8" w:rsidRPr="00921815" w14:paraId="126BB217" w14:textId="77777777" w:rsidTr="00C50B84">
        <w:trPr>
          <w:trHeight w:val="695"/>
        </w:trPr>
        <w:tc>
          <w:tcPr>
            <w:tcW w:w="3403" w:type="dxa"/>
            <w:shd w:val="clear" w:color="auto" w:fill="auto"/>
            <w:vAlign w:val="center"/>
          </w:tcPr>
          <w:p w14:paraId="652EC617" w14:textId="27A48BDA" w:rsidR="00057ED8" w:rsidRPr="00921815" w:rsidRDefault="00C50B84" w:rsidP="00057ED8">
            <w:pPr>
              <w:rPr>
                <w:rFonts w:ascii="Arial" w:hAnsi="Arial" w:cs="Arial"/>
                <w:sz w:val="20"/>
                <w:szCs w:val="20"/>
              </w:rPr>
            </w:pPr>
            <w:r>
              <w:rPr>
                <w:rFonts w:ascii="Arial" w:hAnsi="Arial" w:cs="Arial"/>
                <w:sz w:val="20"/>
                <w:szCs w:val="20"/>
              </w:rPr>
              <w:t>Raven strokovne izobrazbe</w:t>
            </w:r>
          </w:p>
        </w:tc>
        <w:tc>
          <w:tcPr>
            <w:tcW w:w="4961" w:type="dxa"/>
            <w:shd w:val="clear" w:color="auto" w:fill="auto"/>
          </w:tcPr>
          <w:p w14:paraId="4E725731" w14:textId="3EC40AF7" w:rsidR="00057ED8" w:rsidRPr="00921815" w:rsidRDefault="00057ED8" w:rsidP="00057ED8">
            <w:pPr>
              <w:jc w:val="both"/>
              <w:rPr>
                <w:rFonts w:ascii="Arial" w:hAnsi="Arial" w:cs="Arial"/>
                <w:sz w:val="20"/>
                <w:szCs w:val="20"/>
              </w:rPr>
            </w:pPr>
          </w:p>
        </w:tc>
      </w:tr>
      <w:tr w:rsidR="00C50B84" w:rsidRPr="00921815" w14:paraId="1BEB1014" w14:textId="77777777" w:rsidTr="00C50B84">
        <w:trPr>
          <w:trHeight w:val="690"/>
        </w:trPr>
        <w:tc>
          <w:tcPr>
            <w:tcW w:w="3403" w:type="dxa"/>
            <w:shd w:val="clear" w:color="auto" w:fill="auto"/>
            <w:vAlign w:val="center"/>
          </w:tcPr>
          <w:p w14:paraId="011953D6" w14:textId="2586C2F9" w:rsidR="00C50B84" w:rsidRDefault="00C50B84" w:rsidP="00057ED8">
            <w:pPr>
              <w:rPr>
                <w:rFonts w:ascii="Arial" w:hAnsi="Arial" w:cs="Arial"/>
                <w:sz w:val="20"/>
                <w:szCs w:val="20"/>
              </w:rPr>
            </w:pPr>
            <w:r>
              <w:rPr>
                <w:rFonts w:ascii="Arial" w:hAnsi="Arial" w:cs="Arial"/>
                <w:sz w:val="20"/>
                <w:szCs w:val="20"/>
              </w:rPr>
              <w:t>Število let delovnih izkušenj s področja predmeta javnega naročila</w:t>
            </w:r>
          </w:p>
        </w:tc>
        <w:tc>
          <w:tcPr>
            <w:tcW w:w="4961" w:type="dxa"/>
            <w:shd w:val="clear" w:color="auto" w:fill="auto"/>
          </w:tcPr>
          <w:p w14:paraId="43B1ED58" w14:textId="77777777" w:rsidR="00C50B84" w:rsidRPr="00921815" w:rsidRDefault="00C50B84" w:rsidP="00057ED8">
            <w:pPr>
              <w:jc w:val="both"/>
              <w:rPr>
                <w:rFonts w:ascii="Arial" w:hAnsi="Arial" w:cs="Arial"/>
                <w:sz w:val="20"/>
                <w:szCs w:val="20"/>
              </w:rPr>
            </w:pPr>
          </w:p>
        </w:tc>
      </w:tr>
      <w:tr w:rsidR="00C50B84" w:rsidRPr="00921815" w14:paraId="01EAD664" w14:textId="77777777" w:rsidTr="00C50B84">
        <w:trPr>
          <w:trHeight w:val="856"/>
        </w:trPr>
        <w:tc>
          <w:tcPr>
            <w:tcW w:w="3403" w:type="dxa"/>
            <w:shd w:val="clear" w:color="auto" w:fill="auto"/>
            <w:vAlign w:val="center"/>
          </w:tcPr>
          <w:p w14:paraId="0C737CC5" w14:textId="624233DE" w:rsidR="00C50B84" w:rsidRDefault="00C50B84" w:rsidP="00057ED8">
            <w:pPr>
              <w:rPr>
                <w:rFonts w:ascii="Arial" w:hAnsi="Arial" w:cs="Arial"/>
                <w:sz w:val="20"/>
                <w:szCs w:val="20"/>
              </w:rPr>
            </w:pPr>
            <w:r>
              <w:rPr>
                <w:rFonts w:ascii="Arial" w:hAnsi="Arial" w:cs="Arial"/>
                <w:sz w:val="20"/>
                <w:szCs w:val="20"/>
              </w:rPr>
              <w:t>Redno zaposlen pri:</w:t>
            </w:r>
          </w:p>
          <w:p w14:paraId="33D4BA1D" w14:textId="6CC49F89" w:rsidR="00C50B84" w:rsidRDefault="00C50B84" w:rsidP="00057ED8">
            <w:pPr>
              <w:rPr>
                <w:rFonts w:ascii="Arial" w:hAnsi="Arial" w:cs="Arial"/>
                <w:sz w:val="20"/>
                <w:szCs w:val="20"/>
              </w:rPr>
            </w:pPr>
            <w:r>
              <w:rPr>
                <w:rFonts w:ascii="Arial" w:hAnsi="Arial" w:cs="Arial"/>
                <w:sz w:val="20"/>
                <w:szCs w:val="20"/>
              </w:rPr>
              <w:t>(naziv in naslov delodajalca)</w:t>
            </w:r>
          </w:p>
        </w:tc>
        <w:tc>
          <w:tcPr>
            <w:tcW w:w="4961" w:type="dxa"/>
            <w:shd w:val="clear" w:color="auto" w:fill="auto"/>
          </w:tcPr>
          <w:p w14:paraId="02F4BC5C" w14:textId="77777777" w:rsidR="00C50B84" w:rsidRPr="00921815" w:rsidRDefault="00C50B84" w:rsidP="00057ED8">
            <w:pPr>
              <w:jc w:val="both"/>
              <w:rPr>
                <w:rFonts w:ascii="Arial" w:hAnsi="Arial" w:cs="Arial"/>
                <w:sz w:val="20"/>
                <w:szCs w:val="20"/>
              </w:rPr>
            </w:pPr>
          </w:p>
        </w:tc>
      </w:tr>
    </w:tbl>
    <w:p w14:paraId="34D73C89" w14:textId="77777777" w:rsidR="00057ED8" w:rsidRPr="00921815" w:rsidRDefault="00057ED8" w:rsidP="0090794B">
      <w:pPr>
        <w:jc w:val="both"/>
        <w:rPr>
          <w:rFonts w:ascii="Arial" w:hAnsi="Arial" w:cs="Arial"/>
          <w:bCs/>
          <w:sz w:val="20"/>
          <w:szCs w:val="20"/>
        </w:rPr>
      </w:pPr>
    </w:p>
    <w:p w14:paraId="25F42CDC" w14:textId="77777777" w:rsidR="00C50B84" w:rsidRDefault="00C50B84" w:rsidP="00AC1A40">
      <w:pPr>
        <w:jc w:val="both"/>
        <w:rPr>
          <w:rFonts w:ascii="Arial" w:hAnsi="Arial" w:cs="Arial"/>
          <w:sz w:val="20"/>
          <w:szCs w:val="20"/>
        </w:rPr>
      </w:pPr>
    </w:p>
    <w:p w14:paraId="2C669924" w14:textId="77777777" w:rsidR="00C50B84" w:rsidRDefault="00C50B84" w:rsidP="00AC1A40">
      <w:pPr>
        <w:jc w:val="both"/>
        <w:rPr>
          <w:rFonts w:ascii="Arial" w:hAnsi="Arial" w:cs="Arial"/>
          <w:sz w:val="20"/>
          <w:szCs w:val="20"/>
        </w:rPr>
      </w:pPr>
    </w:p>
    <w:p w14:paraId="25DDB1AD" w14:textId="2369C992" w:rsidR="00AC1A40" w:rsidRPr="005D73B0" w:rsidRDefault="00AC1A40" w:rsidP="00AC1A40">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____________________</w:t>
      </w:r>
    </w:p>
    <w:p w14:paraId="44F5FCFC" w14:textId="77777777" w:rsidR="00AC1A40" w:rsidRPr="005D73B0" w:rsidRDefault="00AC1A40" w:rsidP="00AC1A40">
      <w:pPr>
        <w:jc w:val="both"/>
        <w:rPr>
          <w:rFonts w:ascii="Arial" w:hAnsi="Arial" w:cs="Arial"/>
          <w:sz w:val="20"/>
          <w:szCs w:val="20"/>
        </w:rPr>
      </w:pPr>
    </w:p>
    <w:p w14:paraId="2BF71FCC"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odgovorne osebe</w:t>
      </w:r>
    </w:p>
    <w:p w14:paraId="428B9D31" w14:textId="77777777" w:rsidR="00AC1A40" w:rsidRPr="005D73B0" w:rsidRDefault="00AC1A40" w:rsidP="00AC1A40">
      <w:pPr>
        <w:jc w:val="both"/>
        <w:rPr>
          <w:rFonts w:ascii="Arial" w:hAnsi="Arial" w:cs="Arial"/>
          <w:sz w:val="20"/>
          <w:szCs w:val="20"/>
        </w:rPr>
      </w:pPr>
    </w:p>
    <w:p w14:paraId="011A309B" w14:textId="77777777" w:rsidR="00AC1A40" w:rsidRPr="005D73B0" w:rsidRDefault="00AC1A40" w:rsidP="00AC1A40">
      <w:pPr>
        <w:jc w:val="both"/>
        <w:rPr>
          <w:rFonts w:ascii="Arial" w:hAnsi="Arial" w:cs="Arial"/>
          <w:sz w:val="20"/>
          <w:szCs w:val="20"/>
        </w:rPr>
      </w:pPr>
    </w:p>
    <w:p w14:paraId="64C74894"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_______________________</w:t>
      </w:r>
    </w:p>
    <w:p w14:paraId="37F76D6D" w14:textId="77777777" w:rsidR="00D74E27" w:rsidRDefault="00D74E27">
      <w:pPr>
        <w:rPr>
          <w:rFonts w:ascii="Arial" w:hAnsi="Arial" w:cs="Arial"/>
          <w:b/>
          <w:bCs/>
        </w:rPr>
      </w:pPr>
      <w:r>
        <w:rPr>
          <w:rFonts w:ascii="Arial" w:hAnsi="Arial" w:cs="Arial"/>
          <w:b/>
          <w:bCs/>
        </w:rPr>
        <w:br w:type="page"/>
      </w:r>
    </w:p>
    <w:p w14:paraId="1E0517A7" w14:textId="133090CE" w:rsidR="004852D3" w:rsidRPr="005D73B0" w:rsidRDefault="004852D3" w:rsidP="004852D3">
      <w:pPr>
        <w:jc w:val="right"/>
        <w:rPr>
          <w:rFonts w:ascii="Arial" w:hAnsi="Arial" w:cs="Arial"/>
          <w:b/>
          <w:bCs/>
        </w:rPr>
      </w:pPr>
      <w:bookmarkStart w:id="17" w:name="_Toc257503731"/>
      <w:bookmarkStart w:id="18" w:name="_Toc517484952"/>
      <w:bookmarkEnd w:id="4"/>
      <w:r w:rsidRPr="005D73B0">
        <w:rPr>
          <w:rFonts w:ascii="Arial" w:hAnsi="Arial" w:cs="Arial"/>
          <w:b/>
          <w:bCs/>
        </w:rPr>
        <w:lastRenderedPageBreak/>
        <w:t>OBRAZEC št. 9</w:t>
      </w:r>
    </w:p>
    <w:p w14:paraId="4469337D" w14:textId="77777777" w:rsidR="004852D3" w:rsidRPr="005D73B0" w:rsidRDefault="004852D3" w:rsidP="004852D3">
      <w:pPr>
        <w:jc w:val="center"/>
        <w:rPr>
          <w:rFonts w:ascii="Arial" w:hAnsi="Arial" w:cs="Arial"/>
          <w:b/>
          <w:bCs/>
        </w:rPr>
      </w:pPr>
    </w:p>
    <w:p w14:paraId="41FC3ABA"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2E10289C" w14:textId="089E7507" w:rsidR="004852D3" w:rsidRPr="004852D3" w:rsidRDefault="004852D3" w:rsidP="004852D3">
      <w:pPr>
        <w:jc w:val="center"/>
        <w:rPr>
          <w:rFonts w:ascii="Arial" w:hAnsi="Arial" w:cs="Arial"/>
          <w:b/>
          <w:bCs/>
        </w:rPr>
      </w:pPr>
      <w:r w:rsidRPr="004852D3">
        <w:rPr>
          <w:rFonts w:ascii="Arial" w:hAnsi="Arial" w:cs="Arial"/>
          <w:b/>
          <w:bCs/>
        </w:rPr>
        <w:t>ZA PRIDOBITEV POTRDILA IZ KAZENSKE EVIDENCE – ZA FIZIČNE OSEBE</w:t>
      </w:r>
    </w:p>
    <w:p w14:paraId="15F2FDA5" w14:textId="77777777" w:rsidR="004852D3" w:rsidRPr="005D73B0" w:rsidRDefault="004852D3" w:rsidP="004852D3">
      <w:pPr>
        <w:jc w:val="center"/>
        <w:rPr>
          <w:rFonts w:ascii="Arial" w:hAnsi="Arial" w:cs="Arial"/>
          <w:b/>
          <w:bCs/>
        </w:rPr>
      </w:pPr>
      <w:r w:rsidRPr="005D73B0">
        <w:rPr>
          <w:rFonts w:ascii="Arial" w:hAnsi="Arial" w:cs="Arial"/>
          <w:b/>
          <w:bCs/>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2C198D5E" w14:textId="77777777" w:rsidTr="004852D3">
        <w:trPr>
          <w:trHeight w:val="500"/>
          <w:jc w:val="center"/>
        </w:trPr>
        <w:tc>
          <w:tcPr>
            <w:tcW w:w="1934" w:type="dxa"/>
            <w:vAlign w:val="center"/>
          </w:tcPr>
          <w:p w14:paraId="25F96F72"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6D352D58" w14:textId="59428E5E" w:rsidR="004852D3" w:rsidRPr="005D73B0" w:rsidRDefault="00BF7741"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4852D3" w:rsidRPr="005D73B0" w14:paraId="6C133EDA" w14:textId="77777777" w:rsidTr="00163EA1">
        <w:trPr>
          <w:trHeight w:val="645"/>
          <w:jc w:val="center"/>
        </w:trPr>
        <w:tc>
          <w:tcPr>
            <w:tcW w:w="1934" w:type="dxa"/>
            <w:vAlign w:val="center"/>
          </w:tcPr>
          <w:p w14:paraId="6B51277D"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2364C62C"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18EE616A" w14:textId="50FCD18A" w:rsidR="004852D3" w:rsidRPr="005D73B0" w:rsidRDefault="004852D3" w:rsidP="004852D3">
      <w:pPr>
        <w:spacing w:line="276" w:lineRule="auto"/>
        <w:jc w:val="both"/>
        <w:rPr>
          <w:rFonts w:ascii="Arial" w:hAnsi="Arial" w:cs="Arial"/>
        </w:rPr>
      </w:pPr>
    </w:p>
    <w:p w14:paraId="0DFF8BC1" w14:textId="77777777" w:rsidR="004852D3" w:rsidRPr="005D73B0" w:rsidRDefault="004852D3" w:rsidP="004852D3">
      <w:pPr>
        <w:spacing w:line="276" w:lineRule="auto"/>
        <w:jc w:val="both"/>
        <w:rPr>
          <w:rFonts w:ascii="Arial" w:hAnsi="Arial" w:cs="Arial"/>
        </w:rPr>
      </w:pPr>
    </w:p>
    <w:p w14:paraId="0C1BE92A" w14:textId="6659F6DB" w:rsidR="004852D3" w:rsidRPr="005D73B0" w:rsidRDefault="004852D3" w:rsidP="004852D3">
      <w:pPr>
        <w:jc w:val="both"/>
        <w:rPr>
          <w:rFonts w:ascii="Arial" w:hAnsi="Arial" w:cs="Arial"/>
          <w:sz w:val="20"/>
          <w:szCs w:val="20"/>
        </w:rPr>
      </w:pPr>
      <w:r w:rsidRPr="005D73B0">
        <w:rPr>
          <w:rFonts w:ascii="Arial" w:hAnsi="Arial" w:cs="Arial"/>
          <w:sz w:val="20"/>
          <w:szCs w:val="20"/>
        </w:rPr>
        <w:t>Spodaj podpisani ____________</w:t>
      </w:r>
      <w:r w:rsidR="00202CAC" w:rsidRPr="005D73B0">
        <w:rPr>
          <w:rFonts w:ascii="Arial" w:hAnsi="Arial" w:cs="Arial"/>
          <w:sz w:val="20"/>
          <w:szCs w:val="20"/>
        </w:rPr>
        <w:t>________________________</w:t>
      </w:r>
      <w:r w:rsidRPr="005D73B0">
        <w:rPr>
          <w:rFonts w:ascii="Arial" w:hAnsi="Arial" w:cs="Arial"/>
          <w:sz w:val="20"/>
          <w:szCs w:val="20"/>
        </w:rPr>
        <w:t xml:space="preserve"> (ime in priimek)</w:t>
      </w:r>
      <w:r w:rsidRPr="005D73B0">
        <w:rPr>
          <w:rFonts w:ascii="Arial" w:hAnsi="Arial" w:cs="Arial"/>
          <w:b/>
          <w:sz w:val="20"/>
          <w:szCs w:val="20"/>
        </w:rPr>
        <w:t xml:space="preserve"> </w:t>
      </w:r>
      <w:r w:rsidRPr="005D73B0">
        <w:rPr>
          <w:rFonts w:ascii="Arial" w:hAnsi="Arial" w:cs="Arial"/>
          <w:sz w:val="20"/>
          <w:szCs w:val="20"/>
        </w:rPr>
        <w:t xml:space="preserve">pooblaščam </w:t>
      </w:r>
      <w:r w:rsidR="00202CAC" w:rsidRPr="005D73B0">
        <w:rPr>
          <w:rFonts w:ascii="Arial" w:hAnsi="Arial" w:cs="Arial"/>
          <w:sz w:val="20"/>
          <w:szCs w:val="20"/>
        </w:rPr>
        <w:t xml:space="preserve">naročnika </w:t>
      </w:r>
      <w:r w:rsidR="0092628B" w:rsidRPr="0092628B">
        <w:rPr>
          <w:rFonts w:ascii="Arial" w:hAnsi="Arial" w:cs="Arial"/>
          <w:sz w:val="20"/>
          <w:szCs w:val="20"/>
        </w:rPr>
        <w:t>DSO Polde Eberl-Jamski Izlake</w:t>
      </w:r>
      <w:r w:rsidR="001066EB">
        <w:rPr>
          <w:rFonts w:ascii="Arial" w:hAnsi="Arial" w:cs="Arial"/>
          <w:sz w:val="20"/>
          <w:szCs w:val="20"/>
        </w:rPr>
        <w:t>, Izlake 13, 1411 Izlake</w:t>
      </w:r>
      <w:r w:rsidRPr="005D73B0">
        <w:rPr>
          <w:rFonts w:ascii="Arial" w:hAnsi="Arial" w:cs="Arial"/>
          <w:sz w:val="20"/>
          <w:szCs w:val="20"/>
        </w:rPr>
        <w:t xml:space="preserve">, da za potrebe preverjanja izpolnjevanja pogojev v postopku oddaje javnega naročila </w:t>
      </w:r>
      <w:r w:rsidR="00BF7741">
        <w:rPr>
          <w:rFonts w:ascii="Arial" w:hAnsi="Arial" w:cs="Arial"/>
          <w:b/>
          <w:bCs/>
          <w:sz w:val="20"/>
          <w:szCs w:val="20"/>
        </w:rPr>
        <w:t xml:space="preserve">»Dobava in montaža opreme </w:t>
      </w:r>
      <w:r w:rsidR="00BF7741">
        <w:rPr>
          <w:rFonts w:ascii="Arial" w:hAnsi="Arial" w:cs="Arial"/>
          <w:b/>
          <w:bCs/>
          <w:sz w:val="20"/>
          <w:szCs w:val="20"/>
          <w:lang w:bidi="sl-SI"/>
        </w:rPr>
        <w:t>Doma starejših občanov Polde Eberl-Jamski«</w:t>
      </w:r>
      <w:r w:rsidRPr="005D73B0">
        <w:rPr>
          <w:rFonts w:ascii="Arial" w:hAnsi="Arial" w:cs="Arial"/>
          <w:b/>
          <w:sz w:val="20"/>
          <w:szCs w:val="20"/>
        </w:rPr>
        <w:t>,</w:t>
      </w:r>
      <w:r w:rsidRPr="005D73B0">
        <w:rPr>
          <w:rFonts w:ascii="Arial" w:hAnsi="Arial" w:cs="Arial"/>
          <w:sz w:val="20"/>
          <w:szCs w:val="20"/>
        </w:rPr>
        <w:t xml:space="preserve"> v Kazenski evidenci RS pridobi potrdilo iz predmetne evidence.</w:t>
      </w:r>
    </w:p>
    <w:p w14:paraId="25CCB8F1" w14:textId="77777777" w:rsidR="004852D3" w:rsidRPr="005D73B0" w:rsidRDefault="004852D3" w:rsidP="004852D3">
      <w:pPr>
        <w:spacing w:line="276" w:lineRule="auto"/>
        <w:rPr>
          <w:rFonts w:ascii="Arial" w:hAnsi="Arial" w:cs="Arial"/>
          <w:sz w:val="20"/>
          <w:szCs w:val="20"/>
        </w:rPr>
      </w:pPr>
    </w:p>
    <w:p w14:paraId="39DFB05F"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Moji osebni podatki so naslednji:</w:t>
      </w:r>
    </w:p>
    <w:p w14:paraId="557DF68A" w14:textId="17CECDF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EMŠO: </w:t>
      </w:r>
      <w:r w:rsidR="00F006EE">
        <w:rPr>
          <w:rFonts w:ascii="Arial" w:hAnsi="Arial" w:cs="Arial"/>
          <w:sz w:val="20"/>
          <w:szCs w:val="20"/>
        </w:rPr>
        <w:t xml:space="preserve"> </w:t>
      </w:r>
      <w:r w:rsidR="00F006EE">
        <w:rPr>
          <w:rFonts w:ascii="Arial" w:hAnsi="Arial" w:cs="Arial"/>
          <w:b/>
          <w:sz w:val="20"/>
          <w:szCs w:val="20"/>
        </w:rPr>
        <w:t>__________________________</w:t>
      </w:r>
    </w:p>
    <w:p w14:paraId="5C67F7A7" w14:textId="5CC1F48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DATUM ROJSTVA: </w:t>
      </w:r>
      <w:r w:rsidR="00F006EE">
        <w:rPr>
          <w:rFonts w:ascii="Arial" w:hAnsi="Arial" w:cs="Arial"/>
          <w:sz w:val="20"/>
          <w:szCs w:val="20"/>
        </w:rPr>
        <w:t xml:space="preserve"> ________________</w:t>
      </w:r>
    </w:p>
    <w:p w14:paraId="1B94B49C" w14:textId="50F1868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KRAJ ROJSTVA:</w:t>
      </w:r>
      <w:r w:rsidR="00F006EE">
        <w:rPr>
          <w:rFonts w:ascii="Arial" w:hAnsi="Arial" w:cs="Arial"/>
          <w:sz w:val="20"/>
          <w:szCs w:val="20"/>
        </w:rPr>
        <w:t xml:space="preserve"> </w:t>
      </w:r>
      <w:r w:rsidRPr="005D73B0">
        <w:rPr>
          <w:rFonts w:ascii="Arial" w:hAnsi="Arial" w:cs="Arial"/>
          <w:sz w:val="20"/>
          <w:szCs w:val="20"/>
        </w:rPr>
        <w:t xml:space="preserve"> </w:t>
      </w:r>
      <w:r w:rsidR="00F006EE">
        <w:rPr>
          <w:rFonts w:ascii="Arial" w:hAnsi="Arial" w:cs="Arial"/>
          <w:sz w:val="20"/>
          <w:szCs w:val="20"/>
        </w:rPr>
        <w:t>__________________</w:t>
      </w:r>
    </w:p>
    <w:p w14:paraId="32E19093" w14:textId="71B1E6D6"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OBČINA ROJSTVA: </w:t>
      </w:r>
      <w:r w:rsidR="00F006EE">
        <w:rPr>
          <w:rFonts w:ascii="Arial" w:hAnsi="Arial" w:cs="Arial"/>
          <w:sz w:val="20"/>
          <w:szCs w:val="20"/>
        </w:rPr>
        <w:t xml:space="preserve"> ________________</w:t>
      </w:r>
    </w:p>
    <w:p w14:paraId="12743152" w14:textId="2BEB01D4"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DRŽAVA ROJSTVA: </w:t>
      </w:r>
      <w:r w:rsidR="00F006EE">
        <w:rPr>
          <w:rFonts w:ascii="Arial" w:hAnsi="Arial" w:cs="Arial"/>
          <w:sz w:val="20"/>
          <w:szCs w:val="20"/>
        </w:rPr>
        <w:t>________________</w:t>
      </w:r>
    </w:p>
    <w:p w14:paraId="0E94C912" w14:textId="77777777"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NASLOV STALNEGA/ZAČASNEGA BIVALIŠČA:</w:t>
      </w:r>
    </w:p>
    <w:p w14:paraId="7CF26671" w14:textId="6B781C5D"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(ulica in hišna številka) </w:t>
      </w:r>
      <w:r w:rsidR="00F006EE">
        <w:rPr>
          <w:rFonts w:ascii="Arial" w:hAnsi="Arial" w:cs="Arial"/>
          <w:sz w:val="20"/>
          <w:szCs w:val="20"/>
        </w:rPr>
        <w:t>________________________________</w:t>
      </w:r>
    </w:p>
    <w:p w14:paraId="7A50F203" w14:textId="2E9D2863" w:rsidR="004852D3" w:rsidRPr="005D73B0" w:rsidRDefault="004852D3" w:rsidP="000F1F31">
      <w:pPr>
        <w:numPr>
          <w:ilvl w:val="0"/>
          <w:numId w:val="34"/>
        </w:numPr>
        <w:spacing w:before="240" w:after="240" w:line="276" w:lineRule="auto"/>
        <w:rPr>
          <w:rFonts w:ascii="Arial" w:hAnsi="Arial" w:cs="Arial"/>
          <w:sz w:val="20"/>
          <w:szCs w:val="20"/>
        </w:rPr>
      </w:pPr>
      <w:r w:rsidRPr="005D73B0">
        <w:rPr>
          <w:rFonts w:ascii="Arial" w:hAnsi="Arial" w:cs="Arial"/>
          <w:sz w:val="20"/>
          <w:szCs w:val="20"/>
        </w:rPr>
        <w:t xml:space="preserve">(poštna številka in pošta) </w:t>
      </w:r>
      <w:r w:rsidR="00F006EE">
        <w:rPr>
          <w:rFonts w:ascii="Arial" w:hAnsi="Arial" w:cs="Arial"/>
          <w:sz w:val="20"/>
          <w:szCs w:val="20"/>
        </w:rPr>
        <w:t>______________________________</w:t>
      </w:r>
    </w:p>
    <w:p w14:paraId="0E614BC3" w14:textId="442102AD"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DRŽAVLJANSTVO: </w:t>
      </w:r>
      <w:r w:rsidR="00F006EE">
        <w:rPr>
          <w:rFonts w:ascii="Arial" w:hAnsi="Arial" w:cs="Arial"/>
          <w:sz w:val="20"/>
          <w:szCs w:val="20"/>
        </w:rPr>
        <w:t>______________________________________</w:t>
      </w:r>
    </w:p>
    <w:p w14:paraId="45A43641" w14:textId="34FBE121" w:rsidR="004852D3" w:rsidRPr="005D73B0" w:rsidRDefault="004852D3" w:rsidP="004852D3">
      <w:pPr>
        <w:spacing w:before="240" w:after="240" w:line="276" w:lineRule="auto"/>
        <w:rPr>
          <w:rFonts w:ascii="Arial" w:hAnsi="Arial" w:cs="Arial"/>
          <w:sz w:val="20"/>
          <w:szCs w:val="20"/>
        </w:rPr>
      </w:pPr>
      <w:r w:rsidRPr="005D73B0">
        <w:rPr>
          <w:rFonts w:ascii="Arial" w:hAnsi="Arial" w:cs="Arial"/>
          <w:sz w:val="20"/>
          <w:szCs w:val="20"/>
        </w:rPr>
        <w:t xml:space="preserve">MOJ PREJŠNJI PRIIMEK SE JE GLASIL: </w:t>
      </w:r>
      <w:r w:rsidR="00F006EE">
        <w:rPr>
          <w:rFonts w:ascii="Arial" w:hAnsi="Arial" w:cs="Arial"/>
          <w:sz w:val="20"/>
          <w:szCs w:val="20"/>
        </w:rPr>
        <w:t>____________________</w:t>
      </w:r>
    </w:p>
    <w:p w14:paraId="47C24137" w14:textId="77777777" w:rsidR="004852D3" w:rsidRPr="005D73B0" w:rsidRDefault="004852D3" w:rsidP="004852D3">
      <w:pPr>
        <w:spacing w:line="276" w:lineRule="auto"/>
        <w:rPr>
          <w:rFonts w:ascii="Arial" w:hAnsi="Arial" w:cs="Arial"/>
          <w:sz w:val="20"/>
          <w:szCs w:val="20"/>
        </w:rPr>
      </w:pPr>
    </w:p>
    <w:p w14:paraId="024CC083" w14:textId="77777777" w:rsidR="004852D3" w:rsidRPr="005D73B0" w:rsidRDefault="004852D3" w:rsidP="004852D3">
      <w:pPr>
        <w:spacing w:line="276" w:lineRule="auto"/>
        <w:rPr>
          <w:rFonts w:ascii="Arial" w:hAnsi="Arial" w:cs="Arial"/>
          <w:sz w:val="20"/>
          <w:szCs w:val="20"/>
        </w:rPr>
      </w:pPr>
    </w:p>
    <w:p w14:paraId="558219C9" w14:textId="60BA49AC"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 xml:space="preserve">Datum: </w:t>
      </w:r>
      <w:r w:rsidRPr="005D73B0">
        <w:rPr>
          <w:rFonts w:ascii="Arial" w:hAnsi="Arial" w:cs="Arial"/>
          <w:sz w:val="20"/>
          <w:szCs w:val="20"/>
        </w:rPr>
        <w:tab/>
      </w:r>
      <w:r w:rsidR="00F006EE">
        <w:rPr>
          <w:rFonts w:ascii="Arial" w:hAnsi="Arial" w:cs="Arial"/>
          <w:sz w:val="20"/>
          <w:szCs w:val="20"/>
        </w:rPr>
        <w:t>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pooblastitelja:</w:t>
      </w:r>
    </w:p>
    <w:p w14:paraId="7B2416B3" w14:textId="77777777"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p>
    <w:p w14:paraId="3287CA56" w14:textId="3721439B" w:rsidR="004852D3" w:rsidRPr="005D73B0" w:rsidRDefault="004852D3" w:rsidP="004852D3">
      <w:pPr>
        <w:spacing w:line="276" w:lineRule="auto"/>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w:t>
      </w:r>
      <w:r w:rsidRPr="005D73B0">
        <w:rPr>
          <w:rFonts w:ascii="Arial" w:hAnsi="Arial" w:cs="Arial"/>
          <w:sz w:val="20"/>
          <w:szCs w:val="20"/>
        </w:rPr>
        <w:tab/>
      </w:r>
    </w:p>
    <w:p w14:paraId="122B720B" w14:textId="77777777" w:rsidR="00202CAC" w:rsidRPr="005D73B0" w:rsidRDefault="00202CAC" w:rsidP="004852D3">
      <w:pPr>
        <w:spacing w:line="276" w:lineRule="auto"/>
        <w:rPr>
          <w:rFonts w:ascii="Arial" w:hAnsi="Arial" w:cs="Arial"/>
          <w:sz w:val="18"/>
          <w:szCs w:val="18"/>
        </w:rPr>
      </w:pPr>
    </w:p>
    <w:p w14:paraId="5DE1B40C" w14:textId="77777777" w:rsidR="000806EB" w:rsidRDefault="000806EB" w:rsidP="000806EB">
      <w:pPr>
        <w:jc w:val="both"/>
        <w:rPr>
          <w:rFonts w:ascii="Arial" w:hAnsi="Arial" w:cs="Arial"/>
          <w:i/>
          <w:sz w:val="18"/>
          <w:szCs w:val="18"/>
        </w:rPr>
      </w:pPr>
    </w:p>
    <w:p w14:paraId="4033778E" w14:textId="77777777" w:rsidR="000806EB" w:rsidRDefault="000806EB" w:rsidP="000806EB">
      <w:pPr>
        <w:jc w:val="both"/>
        <w:rPr>
          <w:rFonts w:ascii="Arial" w:hAnsi="Arial" w:cs="Arial"/>
          <w:i/>
          <w:sz w:val="18"/>
          <w:szCs w:val="18"/>
        </w:rPr>
      </w:pPr>
    </w:p>
    <w:p w14:paraId="3F7A46D9" w14:textId="36C50A93" w:rsidR="004852D3" w:rsidRPr="005D73B0" w:rsidRDefault="004852D3" w:rsidP="000806EB">
      <w:pPr>
        <w:jc w:val="both"/>
        <w:rPr>
          <w:rFonts w:ascii="Arial" w:hAnsi="Arial" w:cs="Arial"/>
          <w:b/>
          <w:i/>
          <w:sz w:val="18"/>
          <w:szCs w:val="18"/>
        </w:rPr>
      </w:pPr>
      <w:r w:rsidRPr="005D73B0">
        <w:rPr>
          <w:rFonts w:ascii="Arial" w:hAnsi="Arial" w:cs="Arial"/>
          <w:i/>
          <w:sz w:val="18"/>
          <w:szCs w:val="18"/>
        </w:rPr>
        <w:t>Opomba:</w:t>
      </w:r>
      <w:r w:rsidRPr="005D73B0">
        <w:rPr>
          <w:rFonts w:ascii="Arial" w:hAnsi="Arial" w:cs="Arial"/>
          <w:b/>
          <w:i/>
          <w:sz w:val="18"/>
          <w:szCs w:val="18"/>
        </w:rPr>
        <w:t xml:space="preserve"> </w:t>
      </w:r>
      <w:r w:rsidRPr="005D73B0">
        <w:rPr>
          <w:rFonts w:ascii="Arial" w:hAnsi="Arial" w:cs="Arial"/>
          <w:i/>
          <w:sz w:val="18"/>
          <w:szCs w:val="18"/>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14:paraId="1E6A2215" w14:textId="77777777" w:rsidR="004852D3" w:rsidRPr="005D73B0" w:rsidRDefault="004852D3" w:rsidP="004852D3">
      <w:pPr>
        <w:spacing w:line="276" w:lineRule="auto"/>
        <w:rPr>
          <w:rFonts w:ascii="Arial" w:hAnsi="Arial" w:cs="Arial"/>
          <w:sz w:val="20"/>
          <w:szCs w:val="20"/>
        </w:rPr>
      </w:pPr>
    </w:p>
    <w:p w14:paraId="51FCC066" w14:textId="3111652E" w:rsidR="00202CAC" w:rsidRPr="005D73B0" w:rsidRDefault="00C91FCE" w:rsidP="00FF7C38">
      <w:pPr>
        <w:jc w:val="both"/>
        <w:rPr>
          <w:rFonts w:ascii="Arial" w:hAnsi="Arial" w:cs="Arial"/>
          <w:b/>
          <w:bCs/>
        </w:rPr>
      </w:pPr>
      <w:r w:rsidRPr="00FA3018">
        <w:rPr>
          <w:rFonts w:ascii="Arial" w:hAnsi="Arial" w:cs="Arial"/>
          <w:i/>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r w:rsidR="00202CAC" w:rsidRPr="005D73B0">
        <w:rPr>
          <w:rFonts w:ascii="Arial" w:hAnsi="Arial" w:cs="Arial"/>
          <w:b/>
          <w:bCs/>
        </w:rPr>
        <w:br w:type="page"/>
      </w:r>
    </w:p>
    <w:p w14:paraId="2445A06D" w14:textId="637671E8" w:rsidR="004852D3" w:rsidRPr="005D73B0" w:rsidRDefault="004852D3" w:rsidP="004852D3">
      <w:pPr>
        <w:jc w:val="right"/>
        <w:rPr>
          <w:rFonts w:ascii="Arial" w:hAnsi="Arial" w:cs="Arial"/>
          <w:b/>
          <w:bCs/>
          <w:sz w:val="20"/>
          <w:szCs w:val="20"/>
        </w:rPr>
      </w:pPr>
      <w:r w:rsidRPr="005D73B0">
        <w:rPr>
          <w:rFonts w:ascii="Arial" w:hAnsi="Arial" w:cs="Arial"/>
          <w:b/>
          <w:bCs/>
          <w:sz w:val="20"/>
          <w:szCs w:val="20"/>
        </w:rPr>
        <w:lastRenderedPageBreak/>
        <w:t>OBRAZEC št. 10</w:t>
      </w:r>
    </w:p>
    <w:p w14:paraId="1E283BE2" w14:textId="77777777" w:rsidR="004852D3" w:rsidRPr="005D73B0" w:rsidRDefault="004852D3" w:rsidP="004852D3">
      <w:pPr>
        <w:jc w:val="center"/>
        <w:rPr>
          <w:rFonts w:ascii="Arial" w:hAnsi="Arial" w:cs="Arial"/>
          <w:b/>
          <w:bCs/>
          <w:sz w:val="20"/>
          <w:szCs w:val="20"/>
        </w:rPr>
      </w:pPr>
    </w:p>
    <w:p w14:paraId="1FB89E52" w14:textId="77777777" w:rsidR="004852D3" w:rsidRPr="005D73B0" w:rsidRDefault="004852D3" w:rsidP="004852D3">
      <w:pPr>
        <w:jc w:val="center"/>
        <w:rPr>
          <w:rFonts w:ascii="Arial" w:hAnsi="Arial" w:cs="Arial"/>
          <w:b/>
          <w:bCs/>
        </w:rPr>
      </w:pPr>
      <w:r w:rsidRPr="004852D3">
        <w:rPr>
          <w:rFonts w:ascii="Arial" w:hAnsi="Arial" w:cs="Arial"/>
          <w:b/>
          <w:bCs/>
        </w:rPr>
        <w:t xml:space="preserve">POOBLASTILO </w:t>
      </w:r>
    </w:p>
    <w:p w14:paraId="088E0F1E" w14:textId="04E9FDC2" w:rsidR="004852D3" w:rsidRPr="004852D3" w:rsidRDefault="004852D3" w:rsidP="004852D3">
      <w:pPr>
        <w:jc w:val="center"/>
        <w:rPr>
          <w:rFonts w:ascii="Arial" w:hAnsi="Arial" w:cs="Arial"/>
          <w:b/>
          <w:bCs/>
        </w:rPr>
      </w:pPr>
      <w:r w:rsidRPr="004852D3">
        <w:rPr>
          <w:rFonts w:ascii="Arial" w:hAnsi="Arial" w:cs="Arial"/>
          <w:b/>
          <w:bCs/>
        </w:rPr>
        <w:t xml:space="preserve">ZA PRIDOBITEV POTRDILA IZ KAZENSKE EVIDENCE – ZA </w:t>
      </w:r>
      <w:r w:rsidRPr="005D73B0">
        <w:rPr>
          <w:rFonts w:ascii="Arial" w:hAnsi="Arial" w:cs="Arial"/>
          <w:b/>
          <w:bCs/>
        </w:rPr>
        <w:t>PRAVNE</w:t>
      </w:r>
      <w:r w:rsidRPr="004852D3">
        <w:rPr>
          <w:rFonts w:ascii="Arial" w:hAnsi="Arial" w:cs="Arial"/>
          <w:b/>
          <w:bCs/>
        </w:rPr>
        <w:t xml:space="preserve"> OSEBE</w:t>
      </w:r>
    </w:p>
    <w:p w14:paraId="4CE6A659" w14:textId="77777777" w:rsidR="004852D3" w:rsidRPr="005D73B0" w:rsidRDefault="004852D3" w:rsidP="004852D3">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852D3" w:rsidRPr="005D73B0" w14:paraId="00E1891E" w14:textId="77777777" w:rsidTr="00163EA1">
        <w:trPr>
          <w:trHeight w:val="500"/>
          <w:jc w:val="center"/>
        </w:trPr>
        <w:tc>
          <w:tcPr>
            <w:tcW w:w="1934" w:type="dxa"/>
            <w:vAlign w:val="center"/>
          </w:tcPr>
          <w:p w14:paraId="478883DE"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5B37A5D3" w14:textId="3304B804" w:rsidR="004852D3" w:rsidRPr="005D73B0" w:rsidRDefault="00BF7741"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4852D3" w:rsidRPr="005D73B0" w14:paraId="3FA4FC18" w14:textId="77777777" w:rsidTr="00163EA1">
        <w:trPr>
          <w:trHeight w:val="645"/>
          <w:jc w:val="center"/>
        </w:trPr>
        <w:tc>
          <w:tcPr>
            <w:tcW w:w="1934" w:type="dxa"/>
            <w:vAlign w:val="center"/>
          </w:tcPr>
          <w:p w14:paraId="6755E1DE" w14:textId="77777777" w:rsidR="004852D3" w:rsidRPr="005D73B0" w:rsidRDefault="004852D3"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64C6F4AA" w14:textId="77777777" w:rsidR="004852D3" w:rsidRPr="005D73B0" w:rsidRDefault="004852D3" w:rsidP="00163EA1">
            <w:pPr>
              <w:tabs>
                <w:tab w:val="center" w:pos="4320"/>
                <w:tab w:val="right" w:pos="8640"/>
              </w:tabs>
              <w:spacing w:before="60" w:after="60"/>
              <w:jc w:val="center"/>
              <w:rPr>
                <w:rFonts w:ascii="Arial" w:eastAsia="MS ??" w:hAnsi="Arial" w:cs="Arial"/>
                <w:sz w:val="20"/>
                <w:szCs w:val="20"/>
              </w:rPr>
            </w:pPr>
          </w:p>
        </w:tc>
      </w:tr>
    </w:tbl>
    <w:p w14:paraId="7A943DAB" w14:textId="77777777" w:rsidR="004852D3" w:rsidRPr="005D73B0" w:rsidRDefault="004852D3" w:rsidP="004852D3">
      <w:pPr>
        <w:rPr>
          <w:rFonts w:ascii="Arial" w:eastAsiaTheme="minorHAnsi" w:hAnsi="Arial" w:cs="Arial"/>
          <w:sz w:val="20"/>
          <w:szCs w:val="20"/>
          <w:lang w:eastAsia="en-US"/>
        </w:rPr>
      </w:pPr>
    </w:p>
    <w:p w14:paraId="240ED4DD" w14:textId="0A9C311B" w:rsidR="004852D3" w:rsidRPr="005D73B0" w:rsidRDefault="004852D3" w:rsidP="004852D3">
      <w:pPr>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 xml:space="preserve">Izjavljamo in soglašamo, da lahko naročnik </w:t>
      </w:r>
      <w:r w:rsidR="001066EB" w:rsidRPr="001066EB">
        <w:rPr>
          <w:rFonts w:ascii="Arial" w:hAnsi="Arial" w:cs="Arial"/>
          <w:sz w:val="20"/>
          <w:szCs w:val="20"/>
        </w:rPr>
        <w:t>DSO Polde Eberl-Jamski Izlake, Izlake 13, 1411 Izlake</w:t>
      </w:r>
      <w:r w:rsidRPr="005D73B0">
        <w:rPr>
          <w:rFonts w:ascii="Arial" w:eastAsiaTheme="minorHAnsi" w:hAnsi="Arial" w:cs="Arial"/>
          <w:sz w:val="20"/>
          <w:szCs w:val="20"/>
          <w:lang w:eastAsia="en-US"/>
        </w:rPr>
        <w:t xml:space="preserve">, za namene javnega naročila: </w:t>
      </w:r>
      <w:r w:rsidR="00BF7741">
        <w:rPr>
          <w:rFonts w:ascii="Arial" w:hAnsi="Arial" w:cs="Arial"/>
          <w:b/>
          <w:bCs/>
          <w:sz w:val="20"/>
          <w:szCs w:val="20"/>
        </w:rPr>
        <w:t xml:space="preserve">»Dobava in montaža opreme </w:t>
      </w:r>
      <w:r w:rsidR="00BF7741">
        <w:rPr>
          <w:rFonts w:ascii="Arial" w:hAnsi="Arial" w:cs="Arial"/>
          <w:b/>
          <w:bCs/>
          <w:sz w:val="20"/>
          <w:szCs w:val="20"/>
          <w:lang w:bidi="sl-SI"/>
        </w:rPr>
        <w:t>Doma starejših občanov Polde Eberl-Jamski«</w:t>
      </w:r>
      <w:r w:rsidR="00BF7741">
        <w:rPr>
          <w:rFonts w:ascii="Arial" w:hAnsi="Arial" w:cs="Arial"/>
          <w:bCs/>
          <w:sz w:val="20"/>
          <w:szCs w:val="20"/>
          <w:lang w:bidi="sl-SI"/>
        </w:rPr>
        <w:t xml:space="preserve"> </w:t>
      </w:r>
      <w:r w:rsidR="001066EB" w:rsidRPr="001066EB">
        <w:rPr>
          <w:rFonts w:ascii="Arial" w:hAnsi="Arial" w:cs="Arial"/>
          <w:b/>
          <w:sz w:val="20"/>
          <w:szCs w:val="20"/>
          <w:lang w:eastAsia="en-US"/>
        </w:rPr>
        <w:t xml:space="preserve"> </w:t>
      </w:r>
      <w:r w:rsidRPr="005D73B0">
        <w:rPr>
          <w:rFonts w:ascii="Arial" w:eastAsiaTheme="minorHAnsi" w:hAnsi="Arial" w:cs="Arial"/>
          <w:sz w:val="20"/>
          <w:szCs w:val="20"/>
          <w:lang w:eastAsia="en-US"/>
        </w:rPr>
        <w:t>pridobi podatke iz kazenske evidence pravnih oseb in druge podatke iz uradnih evidenc državnih organov, organov lokalne skupnosti ali nosilcev javnega pooblastila.</w:t>
      </w:r>
    </w:p>
    <w:p w14:paraId="6808F2FB" w14:textId="77777777" w:rsidR="004852D3" w:rsidRPr="005D73B0" w:rsidRDefault="004852D3" w:rsidP="004852D3">
      <w:pPr>
        <w:jc w:val="both"/>
        <w:rPr>
          <w:rFonts w:ascii="Arial" w:eastAsiaTheme="minorHAnsi" w:hAnsi="Arial" w:cs="Arial"/>
          <w:i/>
          <w:iCs/>
          <w:sz w:val="20"/>
          <w:szCs w:val="20"/>
        </w:rPr>
      </w:pPr>
    </w:p>
    <w:p w14:paraId="3A5E7913" w14:textId="77777777" w:rsidR="004852D3" w:rsidRPr="005D73B0" w:rsidRDefault="004852D3" w:rsidP="004852D3">
      <w:pPr>
        <w:jc w:val="both"/>
        <w:rPr>
          <w:rFonts w:ascii="Arial" w:eastAsiaTheme="minorHAnsi" w:hAnsi="Arial" w:cs="Arial"/>
          <w:i/>
          <w:iCs/>
          <w:sz w:val="20"/>
          <w:szCs w:val="20"/>
        </w:rPr>
      </w:pPr>
    </w:p>
    <w:p w14:paraId="5557AB56" w14:textId="77777777" w:rsidR="004852D3" w:rsidRPr="005D73B0" w:rsidRDefault="004852D3" w:rsidP="004852D3">
      <w:pPr>
        <w:jc w:val="both"/>
        <w:rPr>
          <w:rFonts w:ascii="Arial" w:eastAsiaTheme="minorHAnsi" w:hAnsi="Arial" w:cs="Arial"/>
          <w:i/>
          <w:iCs/>
          <w:sz w:val="20"/>
          <w:szCs w:val="20"/>
        </w:rPr>
      </w:pPr>
    </w:p>
    <w:p w14:paraId="1F54EF7D"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Polno ime pravne osebe: _________________________________________________________</w:t>
      </w:r>
    </w:p>
    <w:p w14:paraId="187461CF"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Sedež pravne osebe: ____________________________________________________________</w:t>
      </w:r>
    </w:p>
    <w:p w14:paraId="43D8FC0B"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Občina sedeža pravne osebe: ______________________________________________________</w:t>
      </w:r>
    </w:p>
    <w:p w14:paraId="764A1486" w14:textId="77777777" w:rsidR="004852D3" w:rsidRPr="005D73B0" w:rsidRDefault="004852D3" w:rsidP="004852D3">
      <w:pPr>
        <w:spacing w:line="600" w:lineRule="auto"/>
        <w:jc w:val="both"/>
        <w:rPr>
          <w:rFonts w:ascii="Arial" w:eastAsiaTheme="minorHAnsi" w:hAnsi="Arial" w:cs="Arial"/>
          <w:sz w:val="20"/>
          <w:szCs w:val="20"/>
          <w:lang w:eastAsia="en-US"/>
        </w:rPr>
      </w:pPr>
      <w:r w:rsidRPr="005D73B0">
        <w:rPr>
          <w:rFonts w:ascii="Arial" w:eastAsiaTheme="minorHAnsi" w:hAnsi="Arial" w:cs="Arial"/>
          <w:sz w:val="20"/>
          <w:szCs w:val="20"/>
          <w:lang w:eastAsia="en-US"/>
        </w:rPr>
        <w:t>Matična številka: _______________________________________________________________</w:t>
      </w:r>
    </w:p>
    <w:p w14:paraId="7F3ADD00" w14:textId="77777777" w:rsidR="000723CA" w:rsidRPr="005D73B0" w:rsidRDefault="000723CA" w:rsidP="000723CA">
      <w:pPr>
        <w:jc w:val="both"/>
        <w:rPr>
          <w:rFonts w:ascii="Arial" w:hAnsi="Arial" w:cs="Arial"/>
          <w:sz w:val="20"/>
          <w:szCs w:val="20"/>
        </w:rPr>
      </w:pPr>
    </w:p>
    <w:p w14:paraId="19174E42" w14:textId="77777777" w:rsidR="000723CA" w:rsidRPr="005D73B0" w:rsidRDefault="000723CA" w:rsidP="000723CA">
      <w:pPr>
        <w:jc w:val="both"/>
        <w:rPr>
          <w:rFonts w:ascii="Arial" w:hAnsi="Arial" w:cs="Arial"/>
          <w:sz w:val="20"/>
          <w:szCs w:val="20"/>
        </w:rPr>
      </w:pPr>
    </w:p>
    <w:p w14:paraId="5B46D15D" w14:textId="77777777" w:rsidR="004852D3" w:rsidRPr="005D73B0" w:rsidRDefault="004852D3" w:rsidP="004852D3">
      <w:pPr>
        <w:jc w:val="both"/>
        <w:rPr>
          <w:rFonts w:ascii="Arial" w:eastAsiaTheme="minorHAnsi" w:hAnsi="Arial" w:cs="Arial"/>
          <w:sz w:val="20"/>
          <w:szCs w:val="20"/>
          <w:lang w:eastAsia="en-US"/>
        </w:rPr>
      </w:pPr>
    </w:p>
    <w:p w14:paraId="51D7D9AB" w14:textId="77777777" w:rsidR="00AC1A40" w:rsidRPr="006B1B2F" w:rsidRDefault="00AC1A40" w:rsidP="00AC1A40">
      <w:pPr>
        <w:jc w:val="both"/>
        <w:rPr>
          <w:rFonts w:ascii="Arial" w:hAnsi="Arial" w:cs="Arial"/>
          <w:sz w:val="20"/>
          <w:szCs w:val="20"/>
        </w:rPr>
      </w:pPr>
      <w:r w:rsidRPr="006B1B2F">
        <w:rPr>
          <w:rFonts w:ascii="Arial" w:hAnsi="Arial" w:cs="Arial"/>
          <w:sz w:val="20"/>
          <w:szCs w:val="20"/>
        </w:rPr>
        <w:t>Kraj :</w:t>
      </w:r>
      <w:r w:rsidRPr="006B1B2F">
        <w:rPr>
          <w:rFonts w:ascii="Arial" w:hAnsi="Arial" w:cs="Arial"/>
          <w:sz w:val="20"/>
          <w:szCs w:val="20"/>
        </w:rPr>
        <w:tab/>
        <w:t>____________________</w:t>
      </w:r>
    </w:p>
    <w:p w14:paraId="60C64C43" w14:textId="77777777" w:rsidR="00AC1A40" w:rsidRPr="006B1B2F" w:rsidRDefault="00AC1A40" w:rsidP="00AC1A40">
      <w:pPr>
        <w:jc w:val="both"/>
        <w:rPr>
          <w:rFonts w:ascii="Arial" w:hAnsi="Arial" w:cs="Arial"/>
          <w:sz w:val="20"/>
          <w:szCs w:val="20"/>
        </w:rPr>
      </w:pPr>
    </w:p>
    <w:p w14:paraId="2AFA6F3A" w14:textId="64257723" w:rsidR="00AC1A40" w:rsidRPr="006B1B2F" w:rsidRDefault="00AC1A40" w:rsidP="00AC1A40">
      <w:pPr>
        <w:jc w:val="both"/>
        <w:rPr>
          <w:rFonts w:ascii="Arial" w:hAnsi="Arial" w:cs="Arial"/>
          <w:sz w:val="20"/>
          <w:szCs w:val="20"/>
          <w:u w:val="single"/>
        </w:rPr>
      </w:pPr>
      <w:r w:rsidRPr="006B1B2F">
        <w:rPr>
          <w:rFonts w:ascii="Arial" w:hAnsi="Arial" w:cs="Arial"/>
          <w:sz w:val="20"/>
          <w:szCs w:val="20"/>
        </w:rPr>
        <w:t>Datum: ____________________</w:t>
      </w:r>
      <w:r w:rsidRPr="006B1B2F">
        <w:rPr>
          <w:rFonts w:ascii="Arial" w:hAnsi="Arial" w:cs="Arial"/>
          <w:sz w:val="20"/>
          <w:szCs w:val="20"/>
        </w:rPr>
        <w:tab/>
        <w:t>žig</w:t>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009D40BA" w:rsidRPr="006B1B2F">
        <w:rPr>
          <w:rFonts w:ascii="Arial" w:hAnsi="Arial" w:cs="Arial"/>
          <w:sz w:val="20"/>
          <w:szCs w:val="20"/>
        </w:rPr>
        <w:tab/>
      </w:r>
      <w:r w:rsidRPr="006B1B2F">
        <w:rPr>
          <w:rFonts w:ascii="Arial" w:hAnsi="Arial" w:cs="Arial"/>
          <w:sz w:val="20"/>
          <w:szCs w:val="20"/>
        </w:rPr>
        <w:t>______________________________</w:t>
      </w:r>
      <w:r w:rsidRPr="006B1B2F">
        <w:rPr>
          <w:rFonts w:ascii="Arial" w:hAnsi="Arial" w:cs="Arial"/>
          <w:sz w:val="20"/>
          <w:szCs w:val="20"/>
          <w:u w:val="single"/>
        </w:rPr>
        <w:t xml:space="preserve"> </w:t>
      </w:r>
    </w:p>
    <w:p w14:paraId="6489CF12" w14:textId="77777777" w:rsidR="00AC1A40" w:rsidRPr="006B1B2F" w:rsidRDefault="00AC1A40" w:rsidP="00AC1A40">
      <w:pPr>
        <w:ind w:left="4254" w:firstLine="709"/>
        <w:jc w:val="both"/>
        <w:rPr>
          <w:rFonts w:ascii="Arial" w:hAnsi="Arial" w:cs="Arial"/>
          <w:sz w:val="20"/>
          <w:szCs w:val="20"/>
        </w:rPr>
      </w:pPr>
      <w:r w:rsidRPr="006B1B2F">
        <w:rPr>
          <w:rFonts w:ascii="Arial" w:hAnsi="Arial" w:cs="Arial"/>
          <w:sz w:val="20"/>
          <w:szCs w:val="20"/>
        </w:rPr>
        <w:t>ime in priimek pooblaščene osebe</w:t>
      </w:r>
    </w:p>
    <w:p w14:paraId="326889B2" w14:textId="15D9DEED" w:rsidR="00AC1A40" w:rsidRPr="006B1B2F" w:rsidRDefault="00AC1A40" w:rsidP="00AC1A40">
      <w:pPr>
        <w:jc w:val="both"/>
        <w:rPr>
          <w:rFonts w:ascii="Arial" w:hAnsi="Arial" w:cs="Arial"/>
          <w:sz w:val="20"/>
          <w:szCs w:val="20"/>
        </w:rPr>
      </w:pPr>
    </w:p>
    <w:p w14:paraId="6F7745F5" w14:textId="77777777" w:rsidR="00AC1A40" w:rsidRPr="006B1B2F" w:rsidRDefault="00AC1A40" w:rsidP="00AC1A40">
      <w:pPr>
        <w:jc w:val="both"/>
        <w:rPr>
          <w:rFonts w:ascii="Arial" w:hAnsi="Arial" w:cs="Arial"/>
          <w:sz w:val="20"/>
          <w:szCs w:val="20"/>
        </w:rPr>
      </w:pPr>
    </w:p>
    <w:p w14:paraId="4DC3AF1B" w14:textId="77777777" w:rsidR="00AC1A40" w:rsidRPr="006B1B2F" w:rsidRDefault="00AC1A40" w:rsidP="00AC1A40">
      <w:pPr>
        <w:jc w:val="both"/>
        <w:rPr>
          <w:rFonts w:ascii="Arial" w:hAnsi="Arial" w:cs="Arial"/>
          <w:sz w:val="20"/>
          <w:szCs w:val="20"/>
        </w:rPr>
      </w:pPr>
    </w:p>
    <w:p w14:paraId="3EF48BE7" w14:textId="3CC297BD" w:rsidR="00AC1A40" w:rsidRPr="006B1B2F" w:rsidRDefault="00AC1A40" w:rsidP="00AC1A40">
      <w:pPr>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t>______________________________</w:t>
      </w:r>
    </w:p>
    <w:p w14:paraId="7E4DA9B1" w14:textId="091D2A83" w:rsidR="00AC1A40" w:rsidRPr="006B1B2F" w:rsidRDefault="00AC1A40" w:rsidP="00AC1A40">
      <w:pPr>
        <w:ind w:left="4963" w:firstLine="709"/>
        <w:jc w:val="both"/>
        <w:rPr>
          <w:rFonts w:ascii="Arial" w:eastAsiaTheme="minorHAnsi" w:hAnsi="Arial" w:cs="Arial"/>
          <w:sz w:val="20"/>
          <w:szCs w:val="20"/>
          <w:lang w:eastAsia="en-US"/>
        </w:rPr>
      </w:pPr>
      <w:r w:rsidRPr="006B1B2F">
        <w:rPr>
          <w:rFonts w:ascii="Arial" w:eastAsiaTheme="minorHAnsi" w:hAnsi="Arial" w:cs="Arial"/>
          <w:sz w:val="20"/>
          <w:szCs w:val="20"/>
          <w:lang w:eastAsia="en-US"/>
        </w:rPr>
        <w:t>podpis</w:t>
      </w:r>
    </w:p>
    <w:p w14:paraId="09C24E1E" w14:textId="0473D75A" w:rsidR="00AC1A40" w:rsidRPr="005D73B0" w:rsidRDefault="00AC1A40" w:rsidP="00AC1A40">
      <w:pPr>
        <w:rPr>
          <w:rFonts w:ascii="Arial" w:hAnsi="Arial" w:cs="Arial"/>
          <w:b/>
          <w:bCs/>
        </w:rPr>
      </w:pPr>
    </w:p>
    <w:p w14:paraId="05E7D21F" w14:textId="77777777" w:rsidR="00FA3018" w:rsidRDefault="00FA3018" w:rsidP="00FA3018">
      <w:pPr>
        <w:jc w:val="both"/>
        <w:rPr>
          <w:rFonts w:ascii="Arial" w:hAnsi="Arial" w:cs="Arial"/>
          <w:i/>
          <w:sz w:val="18"/>
          <w:szCs w:val="18"/>
        </w:rPr>
      </w:pPr>
    </w:p>
    <w:p w14:paraId="2974A596" w14:textId="19B40FD5" w:rsidR="00FA3018" w:rsidRPr="005D73B0" w:rsidRDefault="00FA3018" w:rsidP="00FA3018">
      <w:pPr>
        <w:jc w:val="both"/>
        <w:rPr>
          <w:rFonts w:ascii="Arial" w:hAnsi="Arial" w:cs="Arial"/>
          <w:b/>
          <w:i/>
          <w:sz w:val="18"/>
          <w:szCs w:val="18"/>
        </w:rPr>
      </w:pPr>
      <w:r w:rsidRPr="005D73B0">
        <w:rPr>
          <w:rFonts w:ascii="Arial" w:hAnsi="Arial" w:cs="Arial"/>
          <w:i/>
          <w:sz w:val="18"/>
          <w:szCs w:val="18"/>
        </w:rPr>
        <w:t>Opomba:</w:t>
      </w:r>
      <w:r w:rsidRPr="005D73B0">
        <w:rPr>
          <w:rFonts w:ascii="Arial" w:hAnsi="Arial" w:cs="Arial"/>
          <w:b/>
          <w:i/>
          <w:sz w:val="18"/>
          <w:szCs w:val="18"/>
        </w:rPr>
        <w:t xml:space="preserve"> </w:t>
      </w:r>
      <w:r w:rsidRPr="005D73B0">
        <w:rPr>
          <w:rFonts w:ascii="Arial" w:hAnsi="Arial" w:cs="Arial"/>
          <w:i/>
          <w:sz w:val="18"/>
          <w:szCs w:val="18"/>
        </w:rPr>
        <w:t xml:space="preserve">Pooblastilo za pridobitev potrdila iz kazenske evidence - za </w:t>
      </w:r>
      <w:r>
        <w:rPr>
          <w:rFonts w:ascii="Arial" w:hAnsi="Arial" w:cs="Arial"/>
          <w:i/>
          <w:sz w:val="18"/>
          <w:szCs w:val="18"/>
        </w:rPr>
        <w:t xml:space="preserve">pravne </w:t>
      </w:r>
      <w:r w:rsidRPr="005D73B0">
        <w:rPr>
          <w:rFonts w:ascii="Arial" w:hAnsi="Arial" w:cs="Arial"/>
          <w:i/>
          <w:sz w:val="18"/>
          <w:szCs w:val="18"/>
        </w:rPr>
        <w:t xml:space="preserve">osebe je potrebno predložiti za vse </w:t>
      </w:r>
      <w:r>
        <w:rPr>
          <w:rFonts w:ascii="Arial" w:hAnsi="Arial" w:cs="Arial"/>
          <w:i/>
          <w:sz w:val="18"/>
          <w:szCs w:val="18"/>
        </w:rPr>
        <w:t xml:space="preserve">pravne </w:t>
      </w:r>
      <w:r w:rsidRPr="005D73B0">
        <w:rPr>
          <w:rFonts w:ascii="Arial" w:hAnsi="Arial" w:cs="Arial"/>
          <w:i/>
          <w:sz w:val="18"/>
          <w:szCs w:val="18"/>
        </w:rPr>
        <w:t xml:space="preserve">osebe, ki </w:t>
      </w:r>
      <w:proofErr w:type="spellStart"/>
      <w:r w:rsidRPr="005D73B0">
        <w:rPr>
          <w:rFonts w:ascii="Arial" w:hAnsi="Arial" w:cs="Arial"/>
          <w:i/>
          <w:sz w:val="18"/>
          <w:szCs w:val="18"/>
        </w:rPr>
        <w:t>so</w:t>
      </w:r>
      <w:r>
        <w:rPr>
          <w:rFonts w:ascii="Arial" w:hAnsi="Arial" w:cs="Arial"/>
          <w:i/>
          <w:sz w:val="18"/>
          <w:szCs w:val="18"/>
        </w:rPr>
        <w:t>dleujejo</w:t>
      </w:r>
      <w:proofErr w:type="spellEnd"/>
      <w:r>
        <w:rPr>
          <w:rFonts w:ascii="Arial" w:hAnsi="Arial" w:cs="Arial"/>
          <w:i/>
          <w:sz w:val="18"/>
          <w:szCs w:val="18"/>
        </w:rPr>
        <w:t xml:space="preserve"> v ponudbi – partnerje, podizvajalce</w:t>
      </w:r>
      <w:r w:rsidRPr="005D73B0">
        <w:rPr>
          <w:rFonts w:ascii="Arial" w:hAnsi="Arial" w:cs="Arial"/>
          <w:i/>
          <w:sz w:val="18"/>
          <w:szCs w:val="18"/>
        </w:rPr>
        <w:t>.</w:t>
      </w:r>
    </w:p>
    <w:p w14:paraId="7B01396A" w14:textId="77777777" w:rsidR="00FA3018" w:rsidRPr="005D73B0" w:rsidRDefault="00FA3018" w:rsidP="00FA3018">
      <w:pPr>
        <w:spacing w:line="276" w:lineRule="auto"/>
        <w:rPr>
          <w:rFonts w:ascii="Arial" w:hAnsi="Arial" w:cs="Arial"/>
          <w:sz w:val="20"/>
          <w:szCs w:val="20"/>
        </w:rPr>
      </w:pPr>
    </w:p>
    <w:p w14:paraId="7904941C" w14:textId="77777777" w:rsidR="00FA3018" w:rsidRPr="00FA3018" w:rsidRDefault="00FA3018" w:rsidP="00FA3018">
      <w:pPr>
        <w:jc w:val="both"/>
        <w:rPr>
          <w:rFonts w:ascii="Arial" w:hAnsi="Arial" w:cs="Arial"/>
          <w:i/>
          <w:sz w:val="18"/>
          <w:szCs w:val="18"/>
        </w:rPr>
      </w:pPr>
      <w:r w:rsidRPr="00FA3018">
        <w:rPr>
          <w:rFonts w:ascii="Arial" w:hAnsi="Arial" w:cs="Arial"/>
          <w:i/>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50B97CFE" w14:textId="57203680" w:rsidR="00471D5F" w:rsidRPr="005D73B0" w:rsidRDefault="00471D5F">
      <w:pPr>
        <w:rPr>
          <w:rFonts w:ascii="Arial" w:eastAsiaTheme="minorHAnsi" w:hAnsi="Arial" w:cs="Arial"/>
          <w:sz w:val="20"/>
          <w:szCs w:val="20"/>
          <w:lang w:eastAsia="en-US"/>
        </w:rPr>
      </w:pPr>
      <w:r w:rsidRPr="005D73B0">
        <w:rPr>
          <w:rFonts w:ascii="Arial" w:eastAsiaTheme="minorHAnsi" w:hAnsi="Arial" w:cs="Arial"/>
          <w:sz w:val="20"/>
          <w:szCs w:val="20"/>
          <w:lang w:eastAsia="en-US"/>
        </w:rPr>
        <w:br w:type="page"/>
      </w:r>
    </w:p>
    <w:p w14:paraId="31C48164" w14:textId="600626FE" w:rsidR="00471D5F" w:rsidRPr="005D73B0" w:rsidRDefault="00471D5F" w:rsidP="00471D5F">
      <w:pPr>
        <w:jc w:val="right"/>
        <w:rPr>
          <w:rFonts w:ascii="Arial" w:hAnsi="Arial" w:cs="Arial"/>
          <w:b/>
          <w:bCs/>
          <w:sz w:val="20"/>
          <w:szCs w:val="20"/>
        </w:rPr>
      </w:pPr>
      <w:r w:rsidRPr="005D73B0">
        <w:rPr>
          <w:rFonts w:ascii="Arial" w:hAnsi="Arial" w:cs="Arial"/>
          <w:b/>
          <w:bCs/>
          <w:sz w:val="20"/>
          <w:szCs w:val="20"/>
        </w:rPr>
        <w:lastRenderedPageBreak/>
        <w:t>OBRAZEC št. 11</w:t>
      </w:r>
    </w:p>
    <w:p w14:paraId="5AA49D83" w14:textId="77777777" w:rsidR="00471D5F" w:rsidRPr="005D73B0" w:rsidRDefault="00471D5F" w:rsidP="00471D5F">
      <w:pPr>
        <w:jc w:val="center"/>
        <w:rPr>
          <w:rFonts w:ascii="Arial" w:hAnsi="Arial" w:cs="Arial"/>
          <w:b/>
          <w:bCs/>
          <w:sz w:val="20"/>
          <w:szCs w:val="20"/>
        </w:rPr>
      </w:pPr>
    </w:p>
    <w:p w14:paraId="4C5039D3" w14:textId="77777777" w:rsidR="00AC1A40" w:rsidRPr="005D73B0" w:rsidRDefault="00AC1A40" w:rsidP="00AC1A40">
      <w:pPr>
        <w:jc w:val="center"/>
        <w:rPr>
          <w:rFonts w:ascii="Arial" w:hAnsi="Arial" w:cs="Arial"/>
          <w:b/>
          <w:bCs/>
        </w:rPr>
      </w:pPr>
    </w:p>
    <w:p w14:paraId="7D95AE42" w14:textId="44B419D8" w:rsidR="00AC1A40" w:rsidRPr="00AC1A40" w:rsidRDefault="00AC1A40" w:rsidP="00AC1A40">
      <w:pPr>
        <w:jc w:val="center"/>
        <w:rPr>
          <w:rFonts w:ascii="Arial" w:hAnsi="Arial" w:cs="Arial"/>
          <w:b/>
          <w:bCs/>
        </w:rPr>
      </w:pPr>
      <w:r w:rsidRPr="00AC1A40">
        <w:rPr>
          <w:rFonts w:ascii="Arial" w:hAnsi="Arial" w:cs="Arial"/>
          <w:b/>
          <w:bCs/>
        </w:rPr>
        <w:t>IZJAVA O UDELEŽBI FIZIČNIH IN PRAVNIH OSEB V LASTNIŠTVU SUBJEKTA</w:t>
      </w:r>
    </w:p>
    <w:p w14:paraId="20036E3C" w14:textId="10FE0F17" w:rsidR="00471D5F" w:rsidRPr="004852D3" w:rsidRDefault="00471D5F" w:rsidP="00471D5F">
      <w:pPr>
        <w:jc w:val="center"/>
        <w:rPr>
          <w:rFonts w:ascii="Arial" w:hAnsi="Arial" w:cs="Arial"/>
          <w:b/>
          <w:bCs/>
        </w:rPr>
      </w:pPr>
    </w:p>
    <w:p w14:paraId="3EA8C8D7" w14:textId="77777777" w:rsidR="00471D5F" w:rsidRPr="005D73B0" w:rsidRDefault="00471D5F" w:rsidP="00471D5F">
      <w:pPr>
        <w:jc w:val="center"/>
        <w:rPr>
          <w:rFonts w:ascii="Arial" w:hAnsi="Arial" w:cs="Arial"/>
          <w:b/>
          <w:bCs/>
          <w:sz w:val="20"/>
          <w:szCs w:val="20"/>
        </w:rPr>
      </w:pPr>
      <w:r w:rsidRPr="005D73B0">
        <w:rPr>
          <w:rFonts w:ascii="Arial" w:hAnsi="Arial" w:cs="Arial"/>
          <w:b/>
          <w:bCs/>
          <w:sz w:val="20"/>
          <w:szCs w:val="20"/>
        </w:rPr>
        <w:t xml:space="preserve"> </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7397"/>
      </w:tblGrid>
      <w:tr w:rsidR="00471D5F" w:rsidRPr="005D73B0" w14:paraId="3E658AE2" w14:textId="77777777" w:rsidTr="00163EA1">
        <w:trPr>
          <w:trHeight w:val="500"/>
          <w:jc w:val="center"/>
        </w:trPr>
        <w:tc>
          <w:tcPr>
            <w:tcW w:w="1934" w:type="dxa"/>
            <w:vAlign w:val="center"/>
          </w:tcPr>
          <w:p w14:paraId="6C2DC029"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Predmet naročila:</w:t>
            </w:r>
          </w:p>
        </w:tc>
        <w:tc>
          <w:tcPr>
            <w:tcW w:w="7397" w:type="dxa"/>
            <w:vAlign w:val="center"/>
          </w:tcPr>
          <w:p w14:paraId="3231DFDA" w14:textId="3C909A56" w:rsidR="00471D5F" w:rsidRPr="005D73B0" w:rsidRDefault="00BF7741" w:rsidP="00163EA1">
            <w:pPr>
              <w:tabs>
                <w:tab w:val="center" w:pos="4320"/>
                <w:tab w:val="right" w:pos="8640"/>
              </w:tabs>
              <w:spacing w:before="60" w:after="60"/>
              <w:jc w:val="center"/>
              <w:rPr>
                <w:rFonts w:ascii="Arial" w:eastAsia="MS ??" w:hAnsi="Arial" w:cs="Arial"/>
                <w:b/>
                <w:sz w:val="20"/>
                <w:szCs w:val="20"/>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471D5F" w:rsidRPr="005D73B0" w14:paraId="692ED37B" w14:textId="77777777" w:rsidTr="00AC1A40">
        <w:trPr>
          <w:trHeight w:val="511"/>
          <w:jc w:val="center"/>
        </w:trPr>
        <w:tc>
          <w:tcPr>
            <w:tcW w:w="1934" w:type="dxa"/>
            <w:vAlign w:val="center"/>
          </w:tcPr>
          <w:p w14:paraId="588DCE07" w14:textId="77777777" w:rsidR="00471D5F" w:rsidRPr="005D73B0" w:rsidRDefault="00471D5F" w:rsidP="00163EA1">
            <w:pPr>
              <w:spacing w:before="60" w:after="60"/>
              <w:jc w:val="center"/>
              <w:rPr>
                <w:rFonts w:ascii="Arial" w:eastAsia="MS ??" w:hAnsi="Arial" w:cs="Arial"/>
                <w:sz w:val="20"/>
                <w:szCs w:val="20"/>
              </w:rPr>
            </w:pPr>
            <w:r w:rsidRPr="005D73B0">
              <w:rPr>
                <w:rFonts w:ascii="Arial" w:eastAsia="MS ??" w:hAnsi="Arial" w:cs="Arial"/>
                <w:sz w:val="20"/>
                <w:szCs w:val="20"/>
              </w:rPr>
              <w:t>Ponudnik</w:t>
            </w:r>
          </w:p>
        </w:tc>
        <w:tc>
          <w:tcPr>
            <w:tcW w:w="7397" w:type="dxa"/>
            <w:vAlign w:val="center"/>
          </w:tcPr>
          <w:p w14:paraId="5325B8C9" w14:textId="77777777" w:rsidR="00471D5F" w:rsidRPr="005D73B0" w:rsidRDefault="00471D5F" w:rsidP="00163EA1">
            <w:pPr>
              <w:tabs>
                <w:tab w:val="center" w:pos="4320"/>
                <w:tab w:val="right" w:pos="8640"/>
              </w:tabs>
              <w:spacing w:before="60" w:after="60"/>
              <w:jc w:val="center"/>
              <w:rPr>
                <w:rFonts w:ascii="Arial" w:eastAsia="MS ??" w:hAnsi="Arial" w:cs="Arial"/>
                <w:sz w:val="20"/>
                <w:szCs w:val="20"/>
              </w:rPr>
            </w:pPr>
          </w:p>
        </w:tc>
      </w:tr>
    </w:tbl>
    <w:p w14:paraId="4473F511" w14:textId="77777777" w:rsidR="00471D5F" w:rsidRPr="005D73B0" w:rsidRDefault="00471D5F" w:rsidP="00471D5F">
      <w:pPr>
        <w:rPr>
          <w:rFonts w:ascii="Arial" w:eastAsiaTheme="minorHAnsi" w:hAnsi="Arial" w:cs="Arial"/>
          <w:sz w:val="20"/>
          <w:szCs w:val="20"/>
          <w:lang w:eastAsia="en-US"/>
        </w:rPr>
      </w:pPr>
    </w:p>
    <w:p w14:paraId="34DB758B" w14:textId="77777777" w:rsidR="00AC1A40" w:rsidRPr="005D73B0" w:rsidRDefault="00AC1A40" w:rsidP="00AC1A40">
      <w:pPr>
        <w:tabs>
          <w:tab w:val="center" w:pos="4536"/>
          <w:tab w:val="right" w:pos="9072"/>
        </w:tabs>
        <w:spacing w:line="264" w:lineRule="auto"/>
        <w:jc w:val="both"/>
        <w:rPr>
          <w:rFonts w:ascii="Arial" w:hAnsi="Arial" w:cs="Arial"/>
          <w:sz w:val="20"/>
          <w:szCs w:val="20"/>
        </w:rPr>
      </w:pPr>
    </w:p>
    <w:p w14:paraId="6239207F"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Podatki o subjektu (pravna oseba, podjetnik ali drug pravni subjekt, ki nastopa v postopku javnega naročanja):</w:t>
      </w:r>
    </w:p>
    <w:p w14:paraId="44A0A185" w14:textId="77777777" w:rsidR="00AC1A40" w:rsidRPr="005D73B0" w:rsidRDefault="00AC1A40" w:rsidP="00AC1A40">
      <w:pPr>
        <w:rPr>
          <w:rFonts w:ascii="Arial" w:hAnsi="Arial" w:cs="Arial"/>
          <w:sz w:val="20"/>
          <w:szCs w:val="2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AC1A40" w:rsidRPr="005D73B0" w14:paraId="6D225021" w14:textId="77777777" w:rsidTr="00AC1A40">
        <w:trPr>
          <w:trHeight w:val="284"/>
        </w:trPr>
        <w:tc>
          <w:tcPr>
            <w:tcW w:w="9356" w:type="dxa"/>
            <w:shd w:val="clear" w:color="auto" w:fill="auto"/>
            <w:vAlign w:val="center"/>
          </w:tcPr>
          <w:p w14:paraId="61614F0B"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w:t>
            </w:r>
          </w:p>
        </w:tc>
      </w:tr>
      <w:tr w:rsidR="00AC1A40" w:rsidRPr="005D73B0" w14:paraId="4E6C3039" w14:textId="77777777" w:rsidTr="00AC1A40">
        <w:trPr>
          <w:trHeight w:val="340"/>
        </w:trPr>
        <w:tc>
          <w:tcPr>
            <w:tcW w:w="9356" w:type="dxa"/>
            <w:vAlign w:val="center"/>
          </w:tcPr>
          <w:p w14:paraId="5868FAD9"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F634493" w14:textId="77777777" w:rsidTr="00AC1A40">
        <w:trPr>
          <w:trHeight w:val="284"/>
        </w:trPr>
        <w:tc>
          <w:tcPr>
            <w:tcW w:w="9356" w:type="dxa"/>
            <w:shd w:val="clear" w:color="auto" w:fill="auto"/>
            <w:vAlign w:val="center"/>
          </w:tcPr>
          <w:p w14:paraId="2782C8E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subjekta (država, ulica in hišna številka, naselje, občina, poštna številka in kraj):</w:t>
            </w:r>
          </w:p>
        </w:tc>
      </w:tr>
      <w:tr w:rsidR="00AC1A40" w:rsidRPr="005D73B0" w14:paraId="11F832E9" w14:textId="77777777" w:rsidTr="00AC1A40">
        <w:trPr>
          <w:trHeight w:val="340"/>
        </w:trPr>
        <w:tc>
          <w:tcPr>
            <w:tcW w:w="9356" w:type="dxa"/>
            <w:vAlign w:val="center"/>
          </w:tcPr>
          <w:p w14:paraId="7E4AADBD"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2D1E7FD" w14:textId="77777777" w:rsidTr="00AC1A40">
        <w:trPr>
          <w:trHeight w:val="284"/>
        </w:trPr>
        <w:tc>
          <w:tcPr>
            <w:tcW w:w="9356" w:type="dxa"/>
            <w:shd w:val="clear" w:color="auto" w:fill="auto"/>
            <w:vAlign w:val="center"/>
          </w:tcPr>
          <w:p w14:paraId="79C5C2D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Matična številka:</w:t>
            </w:r>
          </w:p>
        </w:tc>
      </w:tr>
      <w:tr w:rsidR="00AC1A40" w:rsidRPr="005D73B0" w14:paraId="3A116E03" w14:textId="77777777" w:rsidTr="00AC1A40">
        <w:trPr>
          <w:trHeight w:val="340"/>
        </w:trPr>
        <w:tc>
          <w:tcPr>
            <w:tcW w:w="9356" w:type="dxa"/>
            <w:vAlign w:val="center"/>
          </w:tcPr>
          <w:p w14:paraId="39BD9BDE"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88B240" w14:textId="77777777" w:rsidTr="00AC1A40">
        <w:trPr>
          <w:trHeight w:val="284"/>
        </w:trPr>
        <w:tc>
          <w:tcPr>
            <w:tcW w:w="9356" w:type="dxa"/>
            <w:shd w:val="clear" w:color="auto" w:fill="auto"/>
            <w:vAlign w:val="center"/>
          </w:tcPr>
          <w:p w14:paraId="49B645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6021E068" w14:textId="77777777" w:rsidTr="00AC1A40">
        <w:trPr>
          <w:trHeight w:val="340"/>
        </w:trPr>
        <w:tc>
          <w:tcPr>
            <w:tcW w:w="9356" w:type="dxa"/>
            <w:vAlign w:val="center"/>
          </w:tcPr>
          <w:p w14:paraId="472B387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A44F46D" w14:textId="77777777" w:rsidTr="00AC1A40">
        <w:trPr>
          <w:trHeight w:val="284"/>
        </w:trPr>
        <w:tc>
          <w:tcPr>
            <w:tcW w:w="9356" w:type="dxa"/>
            <w:shd w:val="clear" w:color="auto" w:fill="auto"/>
            <w:vAlign w:val="center"/>
          </w:tcPr>
          <w:p w14:paraId="0EAAD1F2"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Subjekt je nosilec tihe družbe (tuji subjekt*; vpisati DA - NE):</w:t>
            </w:r>
          </w:p>
        </w:tc>
      </w:tr>
      <w:tr w:rsidR="00AC1A40" w:rsidRPr="005D73B0" w14:paraId="0C0237FF" w14:textId="77777777" w:rsidTr="00AC1A40">
        <w:trPr>
          <w:trHeight w:val="340"/>
        </w:trPr>
        <w:tc>
          <w:tcPr>
            <w:tcW w:w="9356" w:type="dxa"/>
            <w:vAlign w:val="center"/>
          </w:tcPr>
          <w:p w14:paraId="5261C653" w14:textId="77777777" w:rsidR="00AC1A40" w:rsidRPr="005D73B0" w:rsidRDefault="00AC1A40" w:rsidP="00163EA1">
            <w:pPr>
              <w:widowControl w:val="0"/>
              <w:spacing w:line="264" w:lineRule="auto"/>
              <w:jc w:val="both"/>
              <w:rPr>
                <w:rFonts w:ascii="Arial" w:hAnsi="Arial" w:cs="Arial"/>
                <w:sz w:val="20"/>
                <w:szCs w:val="20"/>
              </w:rPr>
            </w:pPr>
          </w:p>
        </w:tc>
      </w:tr>
    </w:tbl>
    <w:p w14:paraId="4C2ADCF2" w14:textId="77777777" w:rsidR="00AC1A40" w:rsidRPr="005D73B0" w:rsidRDefault="00AC1A40" w:rsidP="00AC1A40">
      <w:pPr>
        <w:rPr>
          <w:rFonts w:ascii="Arial" w:hAnsi="Arial" w:cs="Arial"/>
          <w:sz w:val="20"/>
          <w:szCs w:val="20"/>
        </w:rPr>
      </w:pPr>
    </w:p>
    <w:p w14:paraId="236B094E" w14:textId="77777777" w:rsidR="00AC1A40" w:rsidRPr="005D73B0" w:rsidRDefault="00AC1A40" w:rsidP="00AC1A40">
      <w:pPr>
        <w:rPr>
          <w:rFonts w:ascii="Arial" w:hAnsi="Arial" w:cs="Arial"/>
          <w:b/>
          <w:bCs/>
          <w:sz w:val="20"/>
          <w:szCs w:val="20"/>
        </w:rPr>
      </w:pPr>
      <w:r w:rsidRPr="005D73B0">
        <w:rPr>
          <w:rFonts w:ascii="Arial" w:hAnsi="Arial" w:cs="Arial"/>
          <w:b/>
          <w:bCs/>
          <w:sz w:val="20"/>
          <w:szCs w:val="20"/>
        </w:rPr>
        <w:t>Lastniška struktura subjekta:</w:t>
      </w:r>
    </w:p>
    <w:p w14:paraId="5C50C38F" w14:textId="77777777" w:rsidR="00AC1A40" w:rsidRPr="005D73B0" w:rsidRDefault="00AC1A40" w:rsidP="00AC1A40">
      <w:pPr>
        <w:rPr>
          <w:rFonts w:ascii="Arial" w:hAnsi="Arial" w:cs="Arial"/>
          <w:sz w:val="20"/>
          <w:szCs w:val="20"/>
        </w:rPr>
      </w:pPr>
    </w:p>
    <w:p w14:paraId="216B3711"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fizičnih oseb v lastništvu subjekta, vključno s tihimi družbeniki*:</w:t>
      </w:r>
    </w:p>
    <w:p w14:paraId="292C5328"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 xml:space="preserve">Navesti: </w:t>
      </w:r>
    </w:p>
    <w:p w14:paraId="247EE00D"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66273E" w14:textId="77777777" w:rsidR="00AC1A40" w:rsidRPr="005D73B0" w:rsidRDefault="00AC1A40" w:rsidP="000F1F31">
      <w:pPr>
        <w:numPr>
          <w:ilvl w:val="0"/>
          <w:numId w:val="30"/>
        </w:numPr>
        <w:spacing w:after="200" w:line="276" w:lineRule="auto"/>
        <w:ind w:left="284" w:hanging="284"/>
        <w:jc w:val="both"/>
        <w:rPr>
          <w:rFonts w:ascii="Arial" w:hAnsi="Arial" w:cs="Arial"/>
          <w:sz w:val="20"/>
          <w:szCs w:val="20"/>
        </w:rPr>
      </w:pPr>
      <w:r w:rsidRPr="005D73B0">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FC4B2B"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1:</w:t>
      </w:r>
    </w:p>
    <w:p w14:paraId="50DC7BB3"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6510E50F" w14:textId="77777777" w:rsidTr="00AC1A40">
        <w:trPr>
          <w:trHeight w:val="284"/>
        </w:trPr>
        <w:tc>
          <w:tcPr>
            <w:tcW w:w="8818" w:type="dxa"/>
            <w:shd w:val="clear" w:color="auto" w:fill="auto"/>
            <w:vAlign w:val="center"/>
          </w:tcPr>
          <w:p w14:paraId="35825C0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0111757" w14:textId="77777777" w:rsidTr="00AC1A40">
        <w:trPr>
          <w:trHeight w:val="340"/>
        </w:trPr>
        <w:tc>
          <w:tcPr>
            <w:tcW w:w="8818" w:type="dxa"/>
            <w:vAlign w:val="center"/>
          </w:tcPr>
          <w:p w14:paraId="543067F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328F58" w14:textId="77777777" w:rsidTr="00AC1A40">
        <w:trPr>
          <w:trHeight w:val="284"/>
        </w:trPr>
        <w:tc>
          <w:tcPr>
            <w:tcW w:w="8818" w:type="dxa"/>
            <w:shd w:val="clear" w:color="auto" w:fill="auto"/>
            <w:vAlign w:val="center"/>
          </w:tcPr>
          <w:p w14:paraId="0AB94FA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0B1A9278" w14:textId="77777777" w:rsidTr="00AC1A40">
        <w:trPr>
          <w:trHeight w:val="340"/>
        </w:trPr>
        <w:tc>
          <w:tcPr>
            <w:tcW w:w="8818" w:type="dxa"/>
            <w:vAlign w:val="center"/>
          </w:tcPr>
          <w:p w14:paraId="68B1E13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7851152" w14:textId="77777777" w:rsidTr="00AC1A40">
        <w:trPr>
          <w:trHeight w:val="284"/>
        </w:trPr>
        <w:tc>
          <w:tcPr>
            <w:tcW w:w="8818" w:type="dxa"/>
            <w:shd w:val="clear" w:color="auto" w:fill="auto"/>
            <w:vAlign w:val="center"/>
          </w:tcPr>
          <w:p w14:paraId="1571BDA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45010552" w14:textId="77777777" w:rsidTr="00AC1A40">
        <w:trPr>
          <w:trHeight w:val="340"/>
        </w:trPr>
        <w:tc>
          <w:tcPr>
            <w:tcW w:w="8818" w:type="dxa"/>
            <w:vAlign w:val="center"/>
          </w:tcPr>
          <w:p w14:paraId="56F6615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82773F6" w14:textId="77777777" w:rsidTr="00AC1A40">
        <w:trPr>
          <w:trHeight w:val="284"/>
        </w:trPr>
        <w:tc>
          <w:tcPr>
            <w:tcW w:w="8818" w:type="dxa"/>
            <w:shd w:val="clear" w:color="auto" w:fill="auto"/>
            <w:vAlign w:val="center"/>
          </w:tcPr>
          <w:p w14:paraId="5335F5E7"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021D1E32" w14:textId="77777777" w:rsidTr="00AC1A40">
        <w:trPr>
          <w:trHeight w:val="340"/>
        </w:trPr>
        <w:tc>
          <w:tcPr>
            <w:tcW w:w="8818" w:type="dxa"/>
            <w:vAlign w:val="center"/>
          </w:tcPr>
          <w:p w14:paraId="7C98846C" w14:textId="77777777" w:rsidR="00AC1A40" w:rsidRPr="005D73B0" w:rsidRDefault="00AC1A40" w:rsidP="00163EA1">
            <w:pPr>
              <w:widowControl w:val="0"/>
              <w:spacing w:line="264" w:lineRule="auto"/>
              <w:jc w:val="both"/>
              <w:rPr>
                <w:rFonts w:ascii="Arial" w:hAnsi="Arial" w:cs="Arial"/>
                <w:iCs/>
                <w:sz w:val="20"/>
                <w:szCs w:val="20"/>
              </w:rPr>
            </w:pPr>
          </w:p>
        </w:tc>
      </w:tr>
    </w:tbl>
    <w:p w14:paraId="321C1A7D" w14:textId="77777777" w:rsidR="00AC1A40" w:rsidRPr="005D73B0" w:rsidRDefault="00AC1A40" w:rsidP="00AC1A40">
      <w:pPr>
        <w:rPr>
          <w:rFonts w:ascii="Arial" w:hAnsi="Arial" w:cs="Arial"/>
          <w:sz w:val="20"/>
          <w:szCs w:val="20"/>
        </w:rPr>
      </w:pPr>
    </w:p>
    <w:p w14:paraId="7B30FB56" w14:textId="77777777" w:rsidR="00AC1A40" w:rsidRPr="005D73B0" w:rsidRDefault="00AC1A40" w:rsidP="00AC1A40">
      <w:pPr>
        <w:rPr>
          <w:rFonts w:ascii="Arial" w:hAnsi="Arial" w:cs="Arial"/>
          <w:sz w:val="20"/>
          <w:szCs w:val="20"/>
        </w:rPr>
      </w:pPr>
    </w:p>
    <w:p w14:paraId="2126FF7D" w14:textId="77777777" w:rsidR="00AC1A40" w:rsidRPr="005D73B0" w:rsidRDefault="00AC1A40" w:rsidP="00AC1A40">
      <w:pPr>
        <w:jc w:val="both"/>
        <w:rPr>
          <w:rFonts w:ascii="Arial" w:hAnsi="Arial" w:cs="Arial"/>
          <w:sz w:val="20"/>
          <w:szCs w:val="20"/>
        </w:rPr>
      </w:pPr>
      <w:r w:rsidRPr="005D73B0">
        <w:rPr>
          <w:rFonts w:ascii="Arial" w:hAnsi="Arial" w:cs="Arial"/>
          <w:sz w:val="20"/>
          <w:szCs w:val="20"/>
        </w:rPr>
        <w:t>Fizična oseba 2:</w:t>
      </w:r>
    </w:p>
    <w:p w14:paraId="702431F4" w14:textId="77777777" w:rsidR="00AC1A40" w:rsidRPr="005D73B0" w:rsidRDefault="00AC1A40" w:rsidP="00AC1A40">
      <w:pPr>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28713876" w14:textId="77777777" w:rsidTr="00AC1A40">
        <w:trPr>
          <w:trHeight w:val="284"/>
        </w:trPr>
        <w:tc>
          <w:tcPr>
            <w:tcW w:w="8818" w:type="dxa"/>
            <w:shd w:val="clear" w:color="auto" w:fill="auto"/>
            <w:vAlign w:val="center"/>
          </w:tcPr>
          <w:p w14:paraId="379D4BC9"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184E23BC" w14:textId="77777777" w:rsidTr="00AC1A40">
        <w:trPr>
          <w:trHeight w:val="340"/>
        </w:trPr>
        <w:tc>
          <w:tcPr>
            <w:tcW w:w="8818" w:type="dxa"/>
            <w:vAlign w:val="center"/>
          </w:tcPr>
          <w:p w14:paraId="1A8FC39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0C32842" w14:textId="77777777" w:rsidTr="00AC1A40">
        <w:trPr>
          <w:trHeight w:val="284"/>
        </w:trPr>
        <w:tc>
          <w:tcPr>
            <w:tcW w:w="8818" w:type="dxa"/>
            <w:shd w:val="clear" w:color="auto" w:fill="auto"/>
            <w:vAlign w:val="center"/>
          </w:tcPr>
          <w:p w14:paraId="08BDB486"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4A363E1D" w14:textId="77777777" w:rsidTr="00AC1A40">
        <w:trPr>
          <w:trHeight w:val="340"/>
        </w:trPr>
        <w:tc>
          <w:tcPr>
            <w:tcW w:w="8818" w:type="dxa"/>
            <w:vAlign w:val="center"/>
          </w:tcPr>
          <w:p w14:paraId="09EC52E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135087F3" w14:textId="77777777" w:rsidTr="00AC1A40">
        <w:trPr>
          <w:trHeight w:val="284"/>
        </w:trPr>
        <w:tc>
          <w:tcPr>
            <w:tcW w:w="8818" w:type="dxa"/>
            <w:shd w:val="clear" w:color="auto" w:fill="auto"/>
            <w:vAlign w:val="center"/>
          </w:tcPr>
          <w:p w14:paraId="1DF9CD95"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20957EDC" w14:textId="77777777" w:rsidTr="00AC1A40">
        <w:trPr>
          <w:trHeight w:val="340"/>
        </w:trPr>
        <w:tc>
          <w:tcPr>
            <w:tcW w:w="8818" w:type="dxa"/>
            <w:vAlign w:val="center"/>
          </w:tcPr>
          <w:p w14:paraId="137C3F4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3B3E1C67" w14:textId="77777777" w:rsidTr="00AC1A40">
        <w:trPr>
          <w:trHeight w:val="284"/>
        </w:trPr>
        <w:tc>
          <w:tcPr>
            <w:tcW w:w="8818" w:type="dxa"/>
            <w:shd w:val="clear" w:color="auto" w:fill="auto"/>
            <w:vAlign w:val="center"/>
          </w:tcPr>
          <w:p w14:paraId="22308A8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69A61684" w14:textId="77777777" w:rsidTr="00AC1A40">
        <w:trPr>
          <w:trHeight w:val="340"/>
        </w:trPr>
        <w:tc>
          <w:tcPr>
            <w:tcW w:w="8818" w:type="dxa"/>
            <w:vAlign w:val="center"/>
          </w:tcPr>
          <w:p w14:paraId="58D47555" w14:textId="77777777" w:rsidR="00AC1A40" w:rsidRPr="005D73B0" w:rsidRDefault="00AC1A40" w:rsidP="00163EA1">
            <w:pPr>
              <w:widowControl w:val="0"/>
              <w:spacing w:line="264" w:lineRule="auto"/>
              <w:jc w:val="both"/>
              <w:rPr>
                <w:rFonts w:ascii="Arial" w:hAnsi="Arial" w:cs="Arial"/>
                <w:iCs/>
                <w:sz w:val="20"/>
                <w:szCs w:val="20"/>
              </w:rPr>
            </w:pPr>
          </w:p>
        </w:tc>
      </w:tr>
    </w:tbl>
    <w:p w14:paraId="23BAC196" w14:textId="1386E1FD" w:rsidR="00AC1A40" w:rsidRDefault="00AC1A40" w:rsidP="00AC1A40">
      <w:pPr>
        <w:jc w:val="both"/>
        <w:rPr>
          <w:rFonts w:ascii="Arial" w:hAnsi="Arial" w:cs="Arial"/>
          <w:i/>
          <w:iCs/>
          <w:sz w:val="20"/>
          <w:szCs w:val="20"/>
        </w:rPr>
      </w:pPr>
      <w:r w:rsidRPr="00F006EE">
        <w:rPr>
          <w:rFonts w:ascii="Arial" w:hAnsi="Arial" w:cs="Arial"/>
          <w:i/>
          <w:iCs/>
          <w:sz w:val="20"/>
          <w:szCs w:val="20"/>
        </w:rPr>
        <w:t>(v kolikor je več fizičnih oseb ustrezno nadaljuj seznam)</w:t>
      </w:r>
    </w:p>
    <w:p w14:paraId="38986507" w14:textId="49688746" w:rsidR="006B1B2F" w:rsidRDefault="006B1B2F" w:rsidP="00AC1A40">
      <w:pPr>
        <w:jc w:val="both"/>
        <w:rPr>
          <w:rFonts w:ascii="Arial" w:hAnsi="Arial" w:cs="Arial"/>
          <w:i/>
          <w:iCs/>
          <w:sz w:val="20"/>
          <w:szCs w:val="20"/>
        </w:rPr>
      </w:pPr>
    </w:p>
    <w:p w14:paraId="4A1A5814" w14:textId="77777777" w:rsidR="006B1B2F" w:rsidRPr="00F006EE" w:rsidRDefault="006B1B2F" w:rsidP="00AC1A40">
      <w:pPr>
        <w:jc w:val="both"/>
        <w:rPr>
          <w:rFonts w:ascii="Arial" w:hAnsi="Arial" w:cs="Arial"/>
          <w:i/>
          <w:iCs/>
          <w:sz w:val="20"/>
          <w:szCs w:val="20"/>
        </w:rPr>
      </w:pPr>
    </w:p>
    <w:p w14:paraId="4EA16617" w14:textId="77777777" w:rsidR="00AC1A40" w:rsidRPr="005D73B0" w:rsidRDefault="00AC1A40" w:rsidP="00AC1A40">
      <w:pPr>
        <w:jc w:val="both"/>
        <w:rPr>
          <w:rFonts w:ascii="Arial" w:hAnsi="Arial" w:cs="Arial"/>
          <w:sz w:val="20"/>
          <w:szCs w:val="20"/>
        </w:rPr>
      </w:pPr>
    </w:p>
    <w:p w14:paraId="20D66EF4" w14:textId="77777777" w:rsidR="00AC1A40" w:rsidRPr="005D73B0"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t>Podatki o udeležbi pravnih oseb v lastništvu subjekta,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5D73B0" w14:paraId="7636DBD8" w14:textId="77777777" w:rsidTr="00AC1A40">
        <w:trPr>
          <w:trHeight w:val="284"/>
        </w:trPr>
        <w:tc>
          <w:tcPr>
            <w:tcW w:w="8818" w:type="dxa"/>
            <w:shd w:val="clear" w:color="auto" w:fill="auto"/>
            <w:vAlign w:val="center"/>
          </w:tcPr>
          <w:p w14:paraId="5D6B3E03"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Naziv pravne osebe:</w:t>
            </w:r>
          </w:p>
        </w:tc>
      </w:tr>
      <w:tr w:rsidR="00AC1A40" w:rsidRPr="005D73B0" w14:paraId="68E718CD" w14:textId="77777777" w:rsidTr="00AC1A40">
        <w:trPr>
          <w:trHeight w:val="340"/>
        </w:trPr>
        <w:tc>
          <w:tcPr>
            <w:tcW w:w="8818" w:type="dxa"/>
            <w:vAlign w:val="center"/>
          </w:tcPr>
          <w:p w14:paraId="319CD6BF"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BECBCD" w14:textId="77777777" w:rsidTr="00AC1A40">
        <w:trPr>
          <w:trHeight w:val="284"/>
        </w:trPr>
        <w:tc>
          <w:tcPr>
            <w:tcW w:w="8818" w:type="dxa"/>
            <w:shd w:val="clear" w:color="auto" w:fill="auto"/>
            <w:vAlign w:val="center"/>
          </w:tcPr>
          <w:p w14:paraId="04AF7241"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Sedež pravne osebe:</w:t>
            </w:r>
          </w:p>
        </w:tc>
      </w:tr>
      <w:tr w:rsidR="00AC1A40" w:rsidRPr="005D73B0" w14:paraId="3D7B2B3D" w14:textId="77777777" w:rsidTr="00AC1A40">
        <w:trPr>
          <w:trHeight w:val="340"/>
        </w:trPr>
        <w:tc>
          <w:tcPr>
            <w:tcW w:w="8818" w:type="dxa"/>
            <w:vAlign w:val="center"/>
          </w:tcPr>
          <w:p w14:paraId="079D6D6A"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7D7FCE32" w14:textId="77777777" w:rsidTr="00AC1A40">
        <w:trPr>
          <w:trHeight w:val="284"/>
        </w:trPr>
        <w:tc>
          <w:tcPr>
            <w:tcW w:w="8818" w:type="dxa"/>
            <w:shd w:val="clear" w:color="auto" w:fill="auto"/>
            <w:vAlign w:val="center"/>
          </w:tcPr>
          <w:p w14:paraId="393691B0"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 subjekta:</w:t>
            </w:r>
          </w:p>
        </w:tc>
      </w:tr>
      <w:tr w:rsidR="00AC1A40" w:rsidRPr="005D73B0" w14:paraId="13E2FE23" w14:textId="77777777" w:rsidTr="00AC1A40">
        <w:trPr>
          <w:trHeight w:val="340"/>
        </w:trPr>
        <w:tc>
          <w:tcPr>
            <w:tcW w:w="8818" w:type="dxa"/>
            <w:vAlign w:val="center"/>
          </w:tcPr>
          <w:p w14:paraId="2B165C63"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E72AAEA" w14:textId="77777777" w:rsidTr="00AC1A40">
        <w:trPr>
          <w:trHeight w:val="284"/>
        </w:trPr>
        <w:tc>
          <w:tcPr>
            <w:tcW w:w="8818" w:type="dxa"/>
            <w:shd w:val="clear" w:color="auto" w:fill="auto"/>
            <w:vAlign w:val="center"/>
          </w:tcPr>
          <w:p w14:paraId="063C32B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ID za DDV ali davčna številka:</w:t>
            </w:r>
          </w:p>
        </w:tc>
      </w:tr>
      <w:tr w:rsidR="00AC1A40" w:rsidRPr="005D73B0" w14:paraId="2CE0BDC2" w14:textId="77777777" w:rsidTr="00AC1A40">
        <w:trPr>
          <w:trHeight w:val="340"/>
        </w:trPr>
        <w:tc>
          <w:tcPr>
            <w:tcW w:w="8818" w:type="dxa"/>
            <w:vAlign w:val="center"/>
          </w:tcPr>
          <w:p w14:paraId="2013A655"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5984E232" w14:textId="77777777" w:rsidTr="00AC1A40">
        <w:trPr>
          <w:trHeight w:val="284"/>
        </w:trPr>
        <w:tc>
          <w:tcPr>
            <w:tcW w:w="8818" w:type="dxa"/>
            <w:shd w:val="clear" w:color="auto" w:fill="auto"/>
            <w:vAlign w:val="center"/>
          </w:tcPr>
          <w:p w14:paraId="44DC7BC4"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Pravna oseba je nosilec tihe družbe* (vpisati DA - NE):</w:t>
            </w:r>
          </w:p>
        </w:tc>
      </w:tr>
      <w:tr w:rsidR="00AC1A40" w:rsidRPr="005D73B0" w14:paraId="7C3F9909" w14:textId="77777777" w:rsidTr="00AC1A40">
        <w:trPr>
          <w:trHeight w:val="340"/>
        </w:trPr>
        <w:tc>
          <w:tcPr>
            <w:tcW w:w="8818" w:type="dxa"/>
            <w:vAlign w:val="center"/>
          </w:tcPr>
          <w:p w14:paraId="59E689C1"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4B26383A" w14:textId="77777777" w:rsidTr="00AC1A40">
        <w:trPr>
          <w:trHeight w:val="340"/>
        </w:trPr>
        <w:tc>
          <w:tcPr>
            <w:tcW w:w="8818" w:type="dxa"/>
            <w:vAlign w:val="center"/>
          </w:tcPr>
          <w:p w14:paraId="2EDEEC00"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 xml:space="preserve">pri čemer je ta pravna oseba v lasti naslednjih fizičnih oseb </w:t>
            </w:r>
          </w:p>
          <w:p w14:paraId="39108E0C" w14:textId="77777777" w:rsidR="00AC1A40" w:rsidRPr="005D73B0" w:rsidRDefault="00AC1A40" w:rsidP="00163EA1">
            <w:pPr>
              <w:widowControl w:val="0"/>
              <w:spacing w:line="264" w:lineRule="auto"/>
              <w:rPr>
                <w:rFonts w:ascii="Arial" w:hAnsi="Arial" w:cs="Arial"/>
                <w:iCs/>
                <w:sz w:val="20"/>
                <w:szCs w:val="20"/>
              </w:rPr>
            </w:pPr>
            <w:r w:rsidRPr="005D73B0">
              <w:rPr>
                <w:rFonts w:ascii="Arial" w:hAnsi="Arial" w:cs="Arial"/>
                <w:iCs/>
                <w:sz w:val="20"/>
                <w:szCs w:val="20"/>
              </w:rPr>
              <w:t>(v kolikor je več fizičnih oseb je potrebno navesti vse)</w:t>
            </w:r>
          </w:p>
        </w:tc>
      </w:tr>
      <w:tr w:rsidR="00AC1A40" w:rsidRPr="005D73B0" w14:paraId="25C48BB7" w14:textId="77777777" w:rsidTr="00AC1A40">
        <w:trPr>
          <w:trHeight w:val="284"/>
        </w:trPr>
        <w:tc>
          <w:tcPr>
            <w:tcW w:w="8818" w:type="dxa"/>
            <w:shd w:val="clear" w:color="auto" w:fill="auto"/>
            <w:vAlign w:val="center"/>
          </w:tcPr>
          <w:p w14:paraId="1447E90E"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Ime in priimek:</w:t>
            </w:r>
          </w:p>
        </w:tc>
      </w:tr>
      <w:tr w:rsidR="00AC1A40" w:rsidRPr="005D73B0" w14:paraId="655762C7" w14:textId="77777777" w:rsidTr="00AC1A40">
        <w:trPr>
          <w:trHeight w:val="340"/>
        </w:trPr>
        <w:tc>
          <w:tcPr>
            <w:tcW w:w="8818" w:type="dxa"/>
            <w:vAlign w:val="center"/>
          </w:tcPr>
          <w:p w14:paraId="0030A5DB"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2AB9F6E" w14:textId="77777777" w:rsidTr="00AC1A40">
        <w:trPr>
          <w:trHeight w:val="284"/>
        </w:trPr>
        <w:tc>
          <w:tcPr>
            <w:tcW w:w="8818" w:type="dxa"/>
            <w:shd w:val="clear" w:color="auto" w:fill="auto"/>
            <w:vAlign w:val="center"/>
          </w:tcPr>
          <w:p w14:paraId="64754A2D"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Prebivališče – stalno, razen v primeru začasnega bivališča v RS (država, ulica in hišna številka, naselje, občina, poštna številka in kraj):</w:t>
            </w:r>
          </w:p>
        </w:tc>
      </w:tr>
      <w:tr w:rsidR="00AC1A40" w:rsidRPr="005D73B0" w14:paraId="38308039" w14:textId="77777777" w:rsidTr="00AC1A40">
        <w:trPr>
          <w:trHeight w:val="340"/>
        </w:trPr>
        <w:tc>
          <w:tcPr>
            <w:tcW w:w="8818" w:type="dxa"/>
            <w:vAlign w:val="center"/>
          </w:tcPr>
          <w:p w14:paraId="0D0FF4D6"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0C309A91" w14:textId="77777777" w:rsidTr="00AC1A40">
        <w:trPr>
          <w:trHeight w:val="284"/>
        </w:trPr>
        <w:tc>
          <w:tcPr>
            <w:tcW w:w="8818" w:type="dxa"/>
            <w:shd w:val="clear" w:color="auto" w:fill="auto"/>
            <w:vAlign w:val="center"/>
          </w:tcPr>
          <w:p w14:paraId="37B3EA4F"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Delež lastništva:</w:t>
            </w:r>
          </w:p>
        </w:tc>
      </w:tr>
      <w:tr w:rsidR="00AC1A40" w:rsidRPr="005D73B0" w14:paraId="6AD24036" w14:textId="77777777" w:rsidTr="00AC1A40">
        <w:trPr>
          <w:trHeight w:val="340"/>
        </w:trPr>
        <w:tc>
          <w:tcPr>
            <w:tcW w:w="8818" w:type="dxa"/>
            <w:vAlign w:val="center"/>
          </w:tcPr>
          <w:p w14:paraId="3FA65330" w14:textId="77777777" w:rsidR="00AC1A40" w:rsidRPr="005D73B0" w:rsidRDefault="00AC1A40" w:rsidP="00163EA1">
            <w:pPr>
              <w:widowControl w:val="0"/>
              <w:spacing w:line="264" w:lineRule="auto"/>
              <w:jc w:val="both"/>
              <w:rPr>
                <w:rFonts w:ascii="Arial" w:hAnsi="Arial" w:cs="Arial"/>
                <w:iCs/>
                <w:sz w:val="20"/>
                <w:szCs w:val="20"/>
              </w:rPr>
            </w:pPr>
          </w:p>
        </w:tc>
      </w:tr>
      <w:tr w:rsidR="00AC1A40" w:rsidRPr="005D73B0" w14:paraId="691E6148" w14:textId="77777777" w:rsidTr="00AC1A40">
        <w:trPr>
          <w:trHeight w:val="284"/>
        </w:trPr>
        <w:tc>
          <w:tcPr>
            <w:tcW w:w="8818" w:type="dxa"/>
            <w:shd w:val="clear" w:color="auto" w:fill="auto"/>
            <w:vAlign w:val="center"/>
          </w:tcPr>
          <w:p w14:paraId="1EF6476A" w14:textId="77777777" w:rsidR="00AC1A40" w:rsidRPr="005D73B0" w:rsidRDefault="00AC1A40" w:rsidP="00163EA1">
            <w:pPr>
              <w:widowControl w:val="0"/>
              <w:spacing w:line="264" w:lineRule="auto"/>
              <w:jc w:val="both"/>
              <w:rPr>
                <w:rFonts w:ascii="Arial" w:hAnsi="Arial" w:cs="Arial"/>
                <w:iCs/>
                <w:sz w:val="20"/>
                <w:szCs w:val="20"/>
              </w:rPr>
            </w:pPr>
            <w:r w:rsidRPr="005D73B0">
              <w:rPr>
                <w:rFonts w:ascii="Arial" w:hAnsi="Arial" w:cs="Arial"/>
                <w:iCs/>
                <w:sz w:val="20"/>
                <w:szCs w:val="20"/>
              </w:rPr>
              <w:t>Tihi družbenik* (vpisati DA – NE; če DA navedite nosilca tihe družbe):</w:t>
            </w:r>
          </w:p>
        </w:tc>
      </w:tr>
      <w:tr w:rsidR="00AC1A40" w:rsidRPr="005D73B0" w14:paraId="4D66664C" w14:textId="77777777" w:rsidTr="00AC1A40">
        <w:trPr>
          <w:trHeight w:val="340"/>
        </w:trPr>
        <w:tc>
          <w:tcPr>
            <w:tcW w:w="8818" w:type="dxa"/>
            <w:vAlign w:val="center"/>
          </w:tcPr>
          <w:p w14:paraId="4D86F4B3" w14:textId="77777777" w:rsidR="00AC1A40" w:rsidRPr="005D73B0" w:rsidRDefault="00AC1A40" w:rsidP="00163EA1">
            <w:pPr>
              <w:widowControl w:val="0"/>
              <w:spacing w:line="264" w:lineRule="auto"/>
              <w:jc w:val="both"/>
              <w:rPr>
                <w:rFonts w:ascii="Arial" w:hAnsi="Arial" w:cs="Arial"/>
                <w:iCs/>
                <w:sz w:val="20"/>
                <w:szCs w:val="20"/>
              </w:rPr>
            </w:pPr>
          </w:p>
        </w:tc>
      </w:tr>
    </w:tbl>
    <w:p w14:paraId="6C6F4155" w14:textId="77777777" w:rsidR="00AC1A40" w:rsidRPr="00F006EE" w:rsidRDefault="00AC1A40" w:rsidP="00AC1A40">
      <w:pPr>
        <w:jc w:val="both"/>
        <w:rPr>
          <w:rFonts w:ascii="Arial" w:hAnsi="Arial" w:cs="Arial"/>
          <w:i/>
          <w:iCs/>
          <w:sz w:val="20"/>
          <w:szCs w:val="20"/>
        </w:rPr>
      </w:pPr>
      <w:r w:rsidRPr="00F006EE">
        <w:rPr>
          <w:rFonts w:ascii="Arial" w:hAnsi="Arial" w:cs="Arial"/>
          <w:i/>
          <w:iCs/>
          <w:sz w:val="20"/>
          <w:szCs w:val="20"/>
        </w:rPr>
        <w:t>(v kolikor je več pravnih oseb ustrezno nadaljuj seznam)</w:t>
      </w:r>
    </w:p>
    <w:p w14:paraId="032A3DEA" w14:textId="77777777" w:rsidR="00AC1A40" w:rsidRPr="005D73B0" w:rsidRDefault="00AC1A40" w:rsidP="00AC1A40">
      <w:pPr>
        <w:jc w:val="both"/>
        <w:rPr>
          <w:rFonts w:ascii="Arial" w:hAnsi="Arial" w:cs="Arial"/>
          <w:sz w:val="20"/>
          <w:szCs w:val="20"/>
        </w:rPr>
      </w:pPr>
    </w:p>
    <w:p w14:paraId="0695DA02" w14:textId="5B963F67" w:rsidR="00AC1A40" w:rsidRPr="005D73B0" w:rsidRDefault="00AC1A40">
      <w:pPr>
        <w:rPr>
          <w:rFonts w:ascii="Arial" w:hAnsi="Arial" w:cs="Arial"/>
          <w:sz w:val="20"/>
          <w:szCs w:val="20"/>
        </w:rPr>
      </w:pPr>
      <w:r w:rsidRPr="005D73B0">
        <w:rPr>
          <w:rFonts w:ascii="Arial" w:hAnsi="Arial" w:cs="Arial"/>
          <w:sz w:val="20"/>
          <w:szCs w:val="20"/>
        </w:rPr>
        <w:br w:type="page"/>
      </w:r>
    </w:p>
    <w:p w14:paraId="3DD92159" w14:textId="77777777" w:rsidR="00AC1A40" w:rsidRPr="000835C2" w:rsidRDefault="00AC1A40" w:rsidP="000F1F31">
      <w:pPr>
        <w:numPr>
          <w:ilvl w:val="1"/>
          <w:numId w:val="29"/>
        </w:numPr>
        <w:spacing w:after="200" w:line="276" w:lineRule="auto"/>
        <w:ind w:left="567" w:hanging="567"/>
        <w:jc w:val="both"/>
        <w:rPr>
          <w:rFonts w:ascii="Arial" w:hAnsi="Arial" w:cs="Arial"/>
          <w:sz w:val="20"/>
          <w:szCs w:val="20"/>
        </w:rPr>
      </w:pPr>
      <w:r w:rsidRPr="005D73B0">
        <w:rPr>
          <w:rFonts w:ascii="Arial" w:hAnsi="Arial" w:cs="Arial"/>
          <w:sz w:val="20"/>
          <w:szCs w:val="20"/>
        </w:rPr>
        <w:lastRenderedPageBreak/>
        <w:t xml:space="preserve">Podatki </w:t>
      </w:r>
      <w:r w:rsidRPr="000835C2">
        <w:rPr>
          <w:rFonts w:ascii="Arial" w:hAnsi="Arial" w:cs="Arial"/>
          <w:sz w:val="20"/>
          <w:szCs w:val="20"/>
        </w:rPr>
        <w:t xml:space="preserve">o družbah, za katere se po določbah zakona, ki ureja gospodarske družbe, šteje, da so povezane družbe s subjektom (527. člen ZGD):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AC1A40" w:rsidRPr="000835C2" w14:paraId="4FC86696" w14:textId="77777777" w:rsidTr="00AC1A40">
        <w:trPr>
          <w:trHeight w:val="284"/>
        </w:trPr>
        <w:tc>
          <w:tcPr>
            <w:tcW w:w="8818" w:type="dxa"/>
            <w:shd w:val="clear" w:color="auto" w:fill="auto"/>
            <w:vAlign w:val="center"/>
          </w:tcPr>
          <w:p w14:paraId="4DE11AA7"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Naziv pravne osebe:</w:t>
            </w:r>
          </w:p>
        </w:tc>
      </w:tr>
      <w:tr w:rsidR="00AC1A40" w:rsidRPr="000835C2" w14:paraId="69BC29A4" w14:textId="77777777" w:rsidTr="00AC1A40">
        <w:trPr>
          <w:trHeight w:val="340"/>
        </w:trPr>
        <w:tc>
          <w:tcPr>
            <w:tcW w:w="8818" w:type="dxa"/>
            <w:vAlign w:val="center"/>
          </w:tcPr>
          <w:p w14:paraId="5614743D"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0DB36FBA" w14:textId="77777777" w:rsidTr="00AC1A40">
        <w:trPr>
          <w:trHeight w:val="284"/>
        </w:trPr>
        <w:tc>
          <w:tcPr>
            <w:tcW w:w="8818" w:type="dxa"/>
            <w:shd w:val="clear" w:color="auto" w:fill="auto"/>
            <w:vAlign w:val="center"/>
          </w:tcPr>
          <w:p w14:paraId="72965E7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Sedež pravne osebe:</w:t>
            </w:r>
          </w:p>
        </w:tc>
      </w:tr>
      <w:tr w:rsidR="00AC1A40" w:rsidRPr="000835C2" w14:paraId="08B2C036" w14:textId="77777777" w:rsidTr="00AC1A40">
        <w:trPr>
          <w:trHeight w:val="340"/>
        </w:trPr>
        <w:tc>
          <w:tcPr>
            <w:tcW w:w="8818" w:type="dxa"/>
            <w:vAlign w:val="center"/>
          </w:tcPr>
          <w:p w14:paraId="37D1DA5C"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12633A35" w14:textId="77777777" w:rsidTr="00AC1A40">
        <w:trPr>
          <w:trHeight w:val="284"/>
        </w:trPr>
        <w:tc>
          <w:tcPr>
            <w:tcW w:w="8818" w:type="dxa"/>
            <w:shd w:val="clear" w:color="auto" w:fill="auto"/>
            <w:vAlign w:val="center"/>
          </w:tcPr>
          <w:p w14:paraId="4C84815A"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ID za DDV ali davčna številka:</w:t>
            </w:r>
          </w:p>
        </w:tc>
      </w:tr>
      <w:tr w:rsidR="00AC1A40" w:rsidRPr="000835C2" w14:paraId="7975F8B5" w14:textId="77777777" w:rsidTr="00AC1A40">
        <w:trPr>
          <w:trHeight w:val="340"/>
        </w:trPr>
        <w:tc>
          <w:tcPr>
            <w:tcW w:w="8818" w:type="dxa"/>
            <w:vAlign w:val="center"/>
          </w:tcPr>
          <w:p w14:paraId="03BCB4EF" w14:textId="77777777" w:rsidR="00AC1A40" w:rsidRPr="000835C2" w:rsidRDefault="00AC1A40" w:rsidP="00163EA1">
            <w:pPr>
              <w:widowControl w:val="0"/>
              <w:spacing w:line="264" w:lineRule="auto"/>
              <w:jc w:val="both"/>
              <w:rPr>
                <w:rFonts w:ascii="Arial" w:hAnsi="Arial" w:cs="Arial"/>
                <w:iCs/>
                <w:sz w:val="20"/>
                <w:szCs w:val="20"/>
              </w:rPr>
            </w:pPr>
          </w:p>
        </w:tc>
      </w:tr>
      <w:tr w:rsidR="00AC1A40" w:rsidRPr="000835C2" w14:paraId="68986075" w14:textId="77777777" w:rsidTr="00AC1A40">
        <w:trPr>
          <w:trHeight w:val="284"/>
        </w:trPr>
        <w:tc>
          <w:tcPr>
            <w:tcW w:w="8818" w:type="dxa"/>
            <w:shd w:val="clear" w:color="auto" w:fill="auto"/>
            <w:vAlign w:val="center"/>
          </w:tcPr>
          <w:p w14:paraId="3DD32753" w14:textId="77777777" w:rsidR="00AC1A40" w:rsidRPr="000835C2" w:rsidRDefault="00AC1A40" w:rsidP="00163EA1">
            <w:pPr>
              <w:widowControl w:val="0"/>
              <w:spacing w:line="264" w:lineRule="auto"/>
              <w:jc w:val="both"/>
              <w:rPr>
                <w:rFonts w:ascii="Arial" w:hAnsi="Arial" w:cs="Arial"/>
                <w:iCs/>
                <w:sz w:val="20"/>
                <w:szCs w:val="20"/>
              </w:rPr>
            </w:pPr>
            <w:r w:rsidRPr="000835C2">
              <w:rPr>
                <w:rFonts w:ascii="Arial" w:hAnsi="Arial" w:cs="Arial"/>
                <w:iCs/>
                <w:sz w:val="20"/>
                <w:szCs w:val="20"/>
              </w:rPr>
              <w:t>Povezana na način:</w:t>
            </w:r>
          </w:p>
        </w:tc>
      </w:tr>
      <w:tr w:rsidR="00AC1A40" w:rsidRPr="000835C2" w14:paraId="3C0C9843" w14:textId="77777777" w:rsidTr="00AC1A40">
        <w:trPr>
          <w:trHeight w:val="340"/>
        </w:trPr>
        <w:tc>
          <w:tcPr>
            <w:tcW w:w="8818" w:type="dxa"/>
            <w:vAlign w:val="center"/>
          </w:tcPr>
          <w:p w14:paraId="38B96962" w14:textId="77777777" w:rsidR="00AC1A40" w:rsidRPr="000835C2" w:rsidRDefault="00AC1A40" w:rsidP="00163EA1">
            <w:pPr>
              <w:widowControl w:val="0"/>
              <w:spacing w:line="264" w:lineRule="auto"/>
              <w:jc w:val="both"/>
              <w:rPr>
                <w:rFonts w:ascii="Arial" w:hAnsi="Arial" w:cs="Arial"/>
                <w:iCs/>
                <w:sz w:val="20"/>
                <w:szCs w:val="20"/>
              </w:rPr>
            </w:pPr>
          </w:p>
        </w:tc>
      </w:tr>
    </w:tbl>
    <w:p w14:paraId="4A3A1D01" w14:textId="77777777" w:rsidR="00AC1A40" w:rsidRPr="000835C2" w:rsidRDefault="00AC1A40" w:rsidP="00AC1A40">
      <w:pPr>
        <w:rPr>
          <w:rFonts w:ascii="Arial" w:hAnsi="Arial" w:cs="Arial"/>
          <w:i/>
          <w:iCs/>
          <w:sz w:val="20"/>
          <w:szCs w:val="20"/>
        </w:rPr>
      </w:pPr>
      <w:r w:rsidRPr="000835C2">
        <w:rPr>
          <w:rFonts w:ascii="Arial" w:hAnsi="Arial" w:cs="Arial"/>
          <w:i/>
          <w:iCs/>
          <w:sz w:val="20"/>
          <w:szCs w:val="20"/>
        </w:rPr>
        <w:t>(v kolikor je več povezanih družb ustrezno nadaljuj seznam)</w:t>
      </w:r>
    </w:p>
    <w:p w14:paraId="327780F6" w14:textId="77777777" w:rsidR="00AC1A40" w:rsidRPr="000835C2" w:rsidRDefault="00AC1A40" w:rsidP="00AC1A40">
      <w:pPr>
        <w:rPr>
          <w:rFonts w:ascii="Arial" w:hAnsi="Arial" w:cs="Arial"/>
          <w:sz w:val="20"/>
          <w:szCs w:val="20"/>
        </w:rPr>
      </w:pPr>
    </w:p>
    <w:p w14:paraId="2D9B2FCA" w14:textId="77777777" w:rsidR="00AC1A40" w:rsidRPr="000835C2" w:rsidRDefault="00AC1A40" w:rsidP="00AC1A40">
      <w:pPr>
        <w:rPr>
          <w:rFonts w:ascii="Arial" w:hAnsi="Arial" w:cs="Arial"/>
          <w:sz w:val="20"/>
          <w:szCs w:val="20"/>
        </w:rPr>
      </w:pPr>
    </w:p>
    <w:p w14:paraId="35852ABB" w14:textId="77777777"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45368F" w14:textId="77777777" w:rsidR="00F006EE" w:rsidRPr="000835C2" w:rsidRDefault="00F006EE" w:rsidP="00AC1A40">
      <w:pPr>
        <w:spacing w:after="120"/>
        <w:jc w:val="both"/>
        <w:rPr>
          <w:rFonts w:ascii="Arial" w:hAnsi="Arial" w:cs="Arial"/>
          <w:sz w:val="20"/>
          <w:szCs w:val="20"/>
        </w:rPr>
      </w:pPr>
    </w:p>
    <w:p w14:paraId="50C51350" w14:textId="65A9483D" w:rsidR="00AC1A40" w:rsidRPr="000835C2" w:rsidRDefault="00AC1A40" w:rsidP="00AC1A40">
      <w:pPr>
        <w:spacing w:after="120"/>
        <w:jc w:val="both"/>
        <w:rPr>
          <w:rFonts w:ascii="Arial" w:hAnsi="Arial" w:cs="Arial"/>
          <w:sz w:val="20"/>
          <w:szCs w:val="20"/>
        </w:rPr>
      </w:pPr>
      <w:r w:rsidRPr="000835C2">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382B390" w14:textId="77777777" w:rsidR="00AC1A40" w:rsidRPr="000835C2" w:rsidRDefault="00AC1A40" w:rsidP="00AC1A40">
      <w:pPr>
        <w:rPr>
          <w:rFonts w:ascii="Arial" w:hAnsi="Arial" w:cs="Arial"/>
          <w:sz w:val="20"/>
          <w:szCs w:val="20"/>
        </w:rPr>
      </w:pPr>
    </w:p>
    <w:p w14:paraId="382F6A70" w14:textId="77777777" w:rsidR="00AC1A40" w:rsidRPr="000835C2" w:rsidRDefault="00AC1A40" w:rsidP="00AC1A40">
      <w:pPr>
        <w:rPr>
          <w:rFonts w:ascii="Arial" w:hAnsi="Arial" w:cs="Arial"/>
          <w:sz w:val="20"/>
          <w:szCs w:val="20"/>
        </w:rPr>
      </w:pPr>
    </w:p>
    <w:p w14:paraId="78E21EA6"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____________________</w:t>
      </w:r>
    </w:p>
    <w:p w14:paraId="15BEBAAC" w14:textId="77777777" w:rsidR="009D40BA" w:rsidRPr="000835C2" w:rsidRDefault="009D40BA" w:rsidP="009D40BA">
      <w:pPr>
        <w:jc w:val="both"/>
        <w:rPr>
          <w:rFonts w:ascii="Arial" w:hAnsi="Arial" w:cs="Arial"/>
          <w:sz w:val="20"/>
          <w:szCs w:val="20"/>
        </w:rPr>
      </w:pPr>
    </w:p>
    <w:p w14:paraId="510C0F68" w14:textId="77777777" w:rsidR="009D40BA" w:rsidRPr="000835C2" w:rsidRDefault="009D40BA" w:rsidP="009D40BA">
      <w:pPr>
        <w:jc w:val="both"/>
        <w:rPr>
          <w:rFonts w:ascii="Arial" w:hAnsi="Arial" w:cs="Arial"/>
          <w:sz w:val="20"/>
          <w:szCs w:val="20"/>
          <w:u w:val="single"/>
        </w:rPr>
      </w:pPr>
      <w:r w:rsidRPr="000835C2">
        <w:rPr>
          <w:rFonts w:ascii="Arial" w:hAnsi="Arial" w:cs="Arial"/>
          <w:sz w:val="20"/>
          <w:szCs w:val="20"/>
        </w:rPr>
        <w:t>Datum: ____________________</w:t>
      </w:r>
      <w:r w:rsidRPr="000835C2">
        <w:rPr>
          <w:rFonts w:ascii="Arial" w:hAnsi="Arial" w:cs="Arial"/>
          <w:sz w:val="20"/>
          <w:szCs w:val="20"/>
        </w:rPr>
        <w:tab/>
        <w:t>žig</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r w:rsidRPr="000835C2">
        <w:rPr>
          <w:rFonts w:ascii="Arial" w:hAnsi="Arial" w:cs="Arial"/>
          <w:sz w:val="20"/>
          <w:szCs w:val="20"/>
          <w:u w:val="single"/>
        </w:rPr>
        <w:t xml:space="preserve"> </w:t>
      </w:r>
    </w:p>
    <w:p w14:paraId="56B7E817" w14:textId="77777777" w:rsidR="009D40BA" w:rsidRPr="000835C2" w:rsidRDefault="009D40BA" w:rsidP="009D40BA">
      <w:pPr>
        <w:ind w:left="4254" w:firstLine="709"/>
        <w:jc w:val="both"/>
        <w:rPr>
          <w:rFonts w:ascii="Arial" w:hAnsi="Arial" w:cs="Arial"/>
          <w:sz w:val="18"/>
          <w:szCs w:val="18"/>
        </w:rPr>
      </w:pPr>
      <w:r w:rsidRPr="000835C2">
        <w:rPr>
          <w:rFonts w:ascii="Arial" w:hAnsi="Arial" w:cs="Arial"/>
          <w:sz w:val="18"/>
          <w:szCs w:val="18"/>
        </w:rPr>
        <w:t>ime in priimek pooblaščene osebe</w:t>
      </w:r>
    </w:p>
    <w:p w14:paraId="684F95FE" w14:textId="7FB07EDE" w:rsidR="009D40BA" w:rsidRPr="000835C2" w:rsidRDefault="009D40BA" w:rsidP="009D40BA">
      <w:pPr>
        <w:ind w:left="4254" w:firstLine="709"/>
        <w:jc w:val="both"/>
        <w:rPr>
          <w:rFonts w:ascii="Arial" w:hAnsi="Arial" w:cs="Arial"/>
          <w:sz w:val="20"/>
          <w:szCs w:val="20"/>
        </w:rPr>
      </w:pPr>
      <w:r w:rsidRPr="000835C2">
        <w:rPr>
          <w:rFonts w:ascii="Arial" w:hAnsi="Arial" w:cs="Arial"/>
          <w:i/>
          <w:sz w:val="20"/>
          <w:szCs w:val="20"/>
        </w:rPr>
        <w:t>(ponudnika/podizvajalca/</w:t>
      </w:r>
      <w:proofErr w:type="spellStart"/>
      <w:r w:rsidRPr="000835C2">
        <w:rPr>
          <w:rFonts w:ascii="Arial" w:hAnsi="Arial" w:cs="Arial"/>
          <w:i/>
          <w:sz w:val="20"/>
          <w:szCs w:val="20"/>
        </w:rPr>
        <w:t>soponudnika</w:t>
      </w:r>
      <w:proofErr w:type="spellEnd"/>
      <w:r w:rsidRPr="000835C2">
        <w:rPr>
          <w:rFonts w:ascii="Arial" w:hAnsi="Arial" w:cs="Arial"/>
          <w:i/>
          <w:sz w:val="20"/>
          <w:szCs w:val="20"/>
        </w:rPr>
        <w:t>)</w:t>
      </w:r>
    </w:p>
    <w:p w14:paraId="503A10BB" w14:textId="77777777" w:rsidR="009D40BA" w:rsidRPr="000835C2" w:rsidRDefault="009D40BA" w:rsidP="009D40BA">
      <w:pPr>
        <w:jc w:val="both"/>
        <w:rPr>
          <w:rFonts w:ascii="Arial" w:hAnsi="Arial" w:cs="Arial"/>
          <w:sz w:val="20"/>
          <w:szCs w:val="20"/>
        </w:rPr>
      </w:pPr>
    </w:p>
    <w:p w14:paraId="5EA0BF82" w14:textId="77777777" w:rsidR="009D40BA" w:rsidRPr="000835C2" w:rsidRDefault="009D40BA" w:rsidP="009D40BA">
      <w:pPr>
        <w:jc w:val="both"/>
        <w:rPr>
          <w:rFonts w:ascii="Arial" w:hAnsi="Arial" w:cs="Arial"/>
          <w:sz w:val="20"/>
          <w:szCs w:val="20"/>
        </w:rPr>
      </w:pPr>
    </w:p>
    <w:p w14:paraId="57DFB571"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______________________________</w:t>
      </w:r>
    </w:p>
    <w:p w14:paraId="3C409A60" w14:textId="77777777" w:rsidR="009D40BA" w:rsidRPr="000835C2" w:rsidRDefault="009D40BA" w:rsidP="009D40BA">
      <w:pPr>
        <w:ind w:left="4963" w:firstLine="709"/>
        <w:jc w:val="both"/>
        <w:rPr>
          <w:rFonts w:ascii="Arial" w:eastAsiaTheme="minorHAnsi" w:hAnsi="Arial" w:cs="Arial"/>
          <w:sz w:val="18"/>
          <w:szCs w:val="18"/>
          <w:lang w:eastAsia="en-US"/>
        </w:rPr>
      </w:pPr>
      <w:r w:rsidRPr="000835C2">
        <w:rPr>
          <w:rFonts w:ascii="Arial" w:eastAsiaTheme="minorHAnsi" w:hAnsi="Arial" w:cs="Arial"/>
          <w:sz w:val="18"/>
          <w:szCs w:val="18"/>
          <w:lang w:eastAsia="en-US"/>
        </w:rPr>
        <w:t>podpis</w:t>
      </w:r>
    </w:p>
    <w:p w14:paraId="43BD56C5" w14:textId="7D5D4F19" w:rsidR="00AC1A40" w:rsidRPr="000835C2" w:rsidRDefault="00AC1A40" w:rsidP="00AC1A40">
      <w:pPr>
        <w:spacing w:line="264" w:lineRule="auto"/>
        <w:jc w:val="both"/>
        <w:rPr>
          <w:rFonts w:ascii="Arial" w:hAnsi="Arial" w:cs="Arial"/>
          <w:i/>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 xml:space="preserve">     </w:t>
      </w:r>
    </w:p>
    <w:p w14:paraId="173FF98C" w14:textId="3100168A" w:rsidR="004852D3" w:rsidRPr="000835C2" w:rsidRDefault="00AC1A40" w:rsidP="009D40BA">
      <w:pPr>
        <w:spacing w:line="264" w:lineRule="auto"/>
        <w:jc w:val="both"/>
        <w:rPr>
          <w:rFonts w:ascii="Arial" w:hAnsi="Arial" w:cs="Arial"/>
          <w:b/>
          <w:bCs/>
          <w:sz w:val="20"/>
          <w:szCs w:val="20"/>
        </w:rPr>
      </w:pP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p>
    <w:p w14:paraId="5AEFBB39" w14:textId="0C2D97C4" w:rsidR="00A06CE6" w:rsidRPr="000835C2" w:rsidRDefault="009D40BA" w:rsidP="00B744A3">
      <w:pPr>
        <w:rPr>
          <w:rFonts w:ascii="Arial" w:hAnsi="Arial" w:cs="Arial"/>
        </w:rPr>
      </w:pPr>
      <w:r w:rsidRPr="000835C2">
        <w:rPr>
          <w:rFonts w:ascii="Arial" w:hAnsi="Arial" w:cs="Arial"/>
          <w:b/>
          <w:bCs/>
        </w:rPr>
        <w:br w:type="page"/>
      </w:r>
      <w:bookmarkEnd w:id="17"/>
    </w:p>
    <w:p w14:paraId="394F832D" w14:textId="26F3288F" w:rsidR="00A06CE6" w:rsidRPr="000835C2" w:rsidRDefault="00A06CE6" w:rsidP="00A06CE6">
      <w:pPr>
        <w:jc w:val="right"/>
        <w:rPr>
          <w:rFonts w:ascii="Arial" w:hAnsi="Arial" w:cs="Arial"/>
          <w:b/>
          <w:bCs/>
        </w:rPr>
      </w:pPr>
      <w:r w:rsidRPr="000835C2">
        <w:rPr>
          <w:rFonts w:ascii="Arial" w:hAnsi="Arial" w:cs="Arial"/>
          <w:b/>
          <w:bCs/>
        </w:rPr>
        <w:lastRenderedPageBreak/>
        <w:t xml:space="preserve">OBRAZEC št. </w:t>
      </w:r>
      <w:r w:rsidR="005D73B0" w:rsidRPr="000835C2">
        <w:rPr>
          <w:rFonts w:ascii="Arial" w:hAnsi="Arial" w:cs="Arial"/>
          <w:b/>
          <w:bCs/>
        </w:rPr>
        <w:t>12</w:t>
      </w:r>
    </w:p>
    <w:p w14:paraId="0A823AF0"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5E24CE52" w14:textId="3E817E45"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BA4B50">
        <w:rPr>
          <w:rFonts w:ascii="Arial" w:hAnsi="Arial" w:cs="Arial"/>
          <w:b/>
          <w:bCs/>
        </w:rPr>
        <w:t>PONUDBENI PREDRAČUN</w:t>
      </w:r>
    </w:p>
    <w:p w14:paraId="450BF9B4"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253ABC" w:rsidRPr="000835C2" w14:paraId="596E3419" w14:textId="77777777" w:rsidTr="0015705E">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7774707"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ECD32D" w14:textId="78BD3103" w:rsidR="00253ABC" w:rsidRPr="000835C2" w:rsidRDefault="00BF7741" w:rsidP="0015705E">
            <w:pPr>
              <w:jc w:val="center"/>
              <w:rPr>
                <w:rFonts w:ascii="Arial" w:hAnsi="Arial" w:cs="Arial"/>
                <w:b/>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tc>
      </w:tr>
      <w:tr w:rsidR="00253ABC" w:rsidRPr="000835C2" w14:paraId="2323999B" w14:textId="77777777" w:rsidTr="0015705E">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73D1793F" w14:textId="77777777" w:rsidR="00253ABC" w:rsidRPr="000835C2" w:rsidRDefault="00253ABC" w:rsidP="0015705E">
            <w:pPr>
              <w:spacing w:before="60" w:after="60"/>
              <w:rPr>
                <w:rFonts w:ascii="Arial" w:hAnsi="Arial" w:cs="Arial"/>
                <w:sz w:val="20"/>
                <w:szCs w:val="20"/>
              </w:rPr>
            </w:pPr>
            <w:r w:rsidRPr="000835C2">
              <w:rPr>
                <w:rFonts w:ascii="Arial" w:hAnsi="Arial" w:cs="Arial"/>
                <w:sz w:val="20"/>
                <w:szCs w:val="20"/>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62561BE" w14:textId="77777777" w:rsidR="00253ABC" w:rsidRPr="000835C2" w:rsidRDefault="00253ABC" w:rsidP="0015705E">
            <w:pPr>
              <w:jc w:val="center"/>
              <w:rPr>
                <w:rFonts w:ascii="Arial" w:hAnsi="Arial" w:cs="Arial"/>
                <w:b/>
              </w:rPr>
            </w:pPr>
          </w:p>
        </w:tc>
      </w:tr>
    </w:tbl>
    <w:p w14:paraId="27C89225" w14:textId="77777777" w:rsidR="00253ABC" w:rsidRPr="000835C2" w:rsidRDefault="00253ABC" w:rsidP="00253A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79193F7" w14:textId="688D97E7" w:rsidR="00CB2CCA" w:rsidRPr="000835C2" w:rsidRDefault="00CB2CCA" w:rsidP="00CB2CCA">
      <w:pPr>
        <w:pStyle w:val="Telobesedila"/>
        <w:spacing w:line="264" w:lineRule="auto"/>
        <w:rPr>
          <w:rFonts w:ascii="Arial" w:hAnsi="Arial" w:cs="Arial"/>
          <w:sz w:val="20"/>
          <w:szCs w:val="20"/>
        </w:rPr>
      </w:pPr>
      <w:r w:rsidRPr="000835C2">
        <w:rPr>
          <w:rFonts w:ascii="Arial" w:hAnsi="Arial" w:cs="Arial"/>
          <w:sz w:val="20"/>
          <w:szCs w:val="20"/>
        </w:rPr>
        <w:t xml:space="preserve">Na </w:t>
      </w:r>
      <w:proofErr w:type="spellStart"/>
      <w:r w:rsidRPr="000835C2">
        <w:rPr>
          <w:rFonts w:ascii="Arial" w:hAnsi="Arial" w:cs="Arial"/>
          <w:sz w:val="20"/>
          <w:szCs w:val="20"/>
        </w:rPr>
        <w:t>podlagi</w:t>
      </w:r>
      <w:proofErr w:type="spellEnd"/>
      <w:r w:rsidRPr="000835C2">
        <w:rPr>
          <w:rFonts w:ascii="Arial" w:hAnsi="Arial" w:cs="Arial"/>
          <w:sz w:val="20"/>
          <w:szCs w:val="20"/>
        </w:rPr>
        <w:t xml:space="preserve"> </w:t>
      </w:r>
      <w:proofErr w:type="spellStart"/>
      <w:r w:rsidRPr="000835C2">
        <w:rPr>
          <w:rFonts w:ascii="Arial" w:hAnsi="Arial" w:cs="Arial"/>
          <w:sz w:val="20"/>
          <w:szCs w:val="20"/>
        </w:rPr>
        <w:t>javnega</w:t>
      </w:r>
      <w:proofErr w:type="spellEnd"/>
      <w:r w:rsidRPr="000835C2">
        <w:rPr>
          <w:rFonts w:ascii="Arial" w:hAnsi="Arial" w:cs="Arial"/>
          <w:sz w:val="20"/>
          <w:szCs w:val="20"/>
        </w:rPr>
        <w:t xml:space="preserve"> </w:t>
      </w:r>
      <w:proofErr w:type="spellStart"/>
      <w:r w:rsidR="005D73B0" w:rsidRPr="000835C2">
        <w:rPr>
          <w:rFonts w:ascii="Arial" w:hAnsi="Arial" w:cs="Arial"/>
          <w:sz w:val="20"/>
          <w:szCs w:val="20"/>
        </w:rPr>
        <w:t>naročila</w:t>
      </w:r>
      <w:proofErr w:type="spellEnd"/>
      <w:r w:rsidRPr="000835C2">
        <w:rPr>
          <w:rFonts w:ascii="Arial" w:hAnsi="Arial" w:cs="Arial"/>
          <w:sz w:val="20"/>
          <w:szCs w:val="20"/>
        </w:rPr>
        <w:t xml:space="preserve"> za </w:t>
      </w:r>
      <w:proofErr w:type="spellStart"/>
      <w:r w:rsidRPr="000835C2">
        <w:rPr>
          <w:rFonts w:ascii="Arial" w:hAnsi="Arial" w:cs="Arial"/>
          <w:sz w:val="20"/>
          <w:szCs w:val="20"/>
        </w:rPr>
        <w:t>oddajo</w:t>
      </w:r>
      <w:proofErr w:type="spellEnd"/>
      <w:r w:rsidRPr="000835C2">
        <w:rPr>
          <w:rFonts w:ascii="Arial" w:hAnsi="Arial" w:cs="Arial"/>
          <w:sz w:val="20"/>
          <w:szCs w:val="20"/>
        </w:rPr>
        <w:t xml:space="preserve"> </w:t>
      </w:r>
      <w:proofErr w:type="spellStart"/>
      <w:r w:rsidRPr="000835C2">
        <w:rPr>
          <w:rFonts w:ascii="Arial" w:hAnsi="Arial" w:cs="Arial"/>
          <w:sz w:val="20"/>
          <w:szCs w:val="20"/>
        </w:rPr>
        <w:t>javnega</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naročila</w:t>
      </w:r>
      <w:proofErr w:type="spellEnd"/>
      <w:r w:rsidRPr="000835C2">
        <w:rPr>
          <w:rFonts w:ascii="Arial" w:hAnsi="Arial" w:cs="Arial"/>
          <w:sz w:val="20"/>
          <w:szCs w:val="20"/>
        </w:rPr>
        <w:t xml:space="preserve"> </w:t>
      </w:r>
      <w:proofErr w:type="spellStart"/>
      <w:r w:rsidRPr="000835C2">
        <w:rPr>
          <w:rFonts w:ascii="Arial" w:hAnsi="Arial" w:cs="Arial"/>
          <w:sz w:val="20"/>
          <w:szCs w:val="20"/>
        </w:rPr>
        <w:t>gradnje</w:t>
      </w:r>
      <w:proofErr w:type="spellEnd"/>
      <w:r w:rsidRPr="000835C2">
        <w:rPr>
          <w:rFonts w:ascii="Arial" w:hAnsi="Arial" w:cs="Arial"/>
          <w:sz w:val="20"/>
          <w:szCs w:val="20"/>
        </w:rPr>
        <w:t xml:space="preserve"> po </w:t>
      </w:r>
      <w:proofErr w:type="spellStart"/>
      <w:r w:rsidRPr="000835C2">
        <w:rPr>
          <w:rFonts w:ascii="Arial" w:hAnsi="Arial" w:cs="Arial"/>
          <w:sz w:val="20"/>
          <w:szCs w:val="20"/>
        </w:rPr>
        <w:t>odprtem</w:t>
      </w:r>
      <w:proofErr w:type="spellEnd"/>
      <w:r w:rsidRPr="000835C2">
        <w:rPr>
          <w:rFonts w:ascii="Arial" w:hAnsi="Arial" w:cs="Arial"/>
          <w:sz w:val="20"/>
          <w:szCs w:val="20"/>
        </w:rPr>
        <w:t xml:space="preserve"> </w:t>
      </w:r>
      <w:proofErr w:type="spellStart"/>
      <w:r w:rsidRPr="000835C2">
        <w:rPr>
          <w:rFonts w:ascii="Arial" w:hAnsi="Arial" w:cs="Arial"/>
          <w:sz w:val="20"/>
          <w:szCs w:val="20"/>
        </w:rPr>
        <w:t>postopku</w:t>
      </w:r>
      <w:proofErr w:type="spellEnd"/>
      <w:r w:rsidRPr="000835C2">
        <w:rPr>
          <w:rFonts w:ascii="Arial" w:hAnsi="Arial" w:cs="Arial"/>
          <w:sz w:val="20"/>
          <w:szCs w:val="20"/>
        </w:rPr>
        <w:t xml:space="preserve"> za </w:t>
      </w:r>
      <w:r w:rsidR="00BF7741">
        <w:rPr>
          <w:rFonts w:ascii="Arial" w:hAnsi="Arial" w:cs="Arial"/>
          <w:b/>
          <w:bCs/>
          <w:sz w:val="20"/>
          <w:szCs w:val="20"/>
        </w:rPr>
        <w:t>»</w:t>
      </w:r>
      <w:proofErr w:type="spellStart"/>
      <w:r w:rsidR="00BF7741">
        <w:rPr>
          <w:rFonts w:ascii="Arial" w:hAnsi="Arial" w:cs="Arial"/>
          <w:b/>
          <w:bCs/>
          <w:sz w:val="20"/>
          <w:szCs w:val="20"/>
        </w:rPr>
        <w:t>Dobava</w:t>
      </w:r>
      <w:proofErr w:type="spellEnd"/>
      <w:r w:rsidR="00BF7741">
        <w:rPr>
          <w:rFonts w:ascii="Arial" w:hAnsi="Arial" w:cs="Arial"/>
          <w:b/>
          <w:bCs/>
          <w:sz w:val="20"/>
          <w:szCs w:val="20"/>
        </w:rPr>
        <w:t xml:space="preserve"> in </w:t>
      </w:r>
      <w:proofErr w:type="spellStart"/>
      <w:r w:rsidR="00BF7741">
        <w:rPr>
          <w:rFonts w:ascii="Arial" w:hAnsi="Arial" w:cs="Arial"/>
          <w:b/>
          <w:bCs/>
          <w:sz w:val="20"/>
          <w:szCs w:val="20"/>
        </w:rPr>
        <w:t>montaža</w:t>
      </w:r>
      <w:proofErr w:type="spellEnd"/>
      <w:r w:rsidR="00BF7741">
        <w:rPr>
          <w:rFonts w:ascii="Arial" w:hAnsi="Arial" w:cs="Arial"/>
          <w:b/>
          <w:bCs/>
          <w:sz w:val="20"/>
          <w:szCs w:val="20"/>
        </w:rPr>
        <w:t xml:space="preserve"> </w:t>
      </w:r>
      <w:proofErr w:type="spellStart"/>
      <w:r w:rsidR="00BF7741">
        <w:rPr>
          <w:rFonts w:ascii="Arial" w:hAnsi="Arial" w:cs="Arial"/>
          <w:b/>
          <w:bCs/>
          <w:sz w:val="20"/>
          <w:szCs w:val="20"/>
        </w:rPr>
        <w:t>opreme</w:t>
      </w:r>
      <w:proofErr w:type="spellEnd"/>
      <w:r w:rsidR="00BF7741">
        <w:rPr>
          <w:rFonts w:ascii="Arial" w:hAnsi="Arial" w:cs="Arial"/>
          <w:b/>
          <w:bCs/>
          <w:sz w:val="20"/>
          <w:szCs w:val="20"/>
        </w:rPr>
        <w:t xml:space="preserve"> </w:t>
      </w:r>
      <w:r w:rsidR="00BF7741">
        <w:rPr>
          <w:rFonts w:ascii="Arial" w:hAnsi="Arial" w:cs="Arial"/>
          <w:b/>
          <w:bCs/>
          <w:sz w:val="20"/>
          <w:szCs w:val="20"/>
          <w:lang w:bidi="sl-SI"/>
        </w:rPr>
        <w:t xml:space="preserve">Doma </w:t>
      </w:r>
      <w:proofErr w:type="spellStart"/>
      <w:r w:rsidR="00BF7741">
        <w:rPr>
          <w:rFonts w:ascii="Arial" w:hAnsi="Arial" w:cs="Arial"/>
          <w:b/>
          <w:bCs/>
          <w:sz w:val="20"/>
          <w:szCs w:val="20"/>
          <w:lang w:bidi="sl-SI"/>
        </w:rPr>
        <w:t>starejših</w:t>
      </w:r>
      <w:proofErr w:type="spellEnd"/>
      <w:r w:rsidR="00BF7741">
        <w:rPr>
          <w:rFonts w:ascii="Arial" w:hAnsi="Arial" w:cs="Arial"/>
          <w:b/>
          <w:bCs/>
          <w:sz w:val="20"/>
          <w:szCs w:val="20"/>
          <w:lang w:bidi="sl-SI"/>
        </w:rPr>
        <w:t xml:space="preserve"> </w:t>
      </w:r>
      <w:proofErr w:type="spellStart"/>
      <w:r w:rsidR="00BF7741">
        <w:rPr>
          <w:rFonts w:ascii="Arial" w:hAnsi="Arial" w:cs="Arial"/>
          <w:b/>
          <w:bCs/>
          <w:sz w:val="20"/>
          <w:szCs w:val="20"/>
          <w:lang w:bidi="sl-SI"/>
        </w:rPr>
        <w:t>občanov</w:t>
      </w:r>
      <w:proofErr w:type="spellEnd"/>
      <w:r w:rsidR="00BF7741">
        <w:rPr>
          <w:rFonts w:ascii="Arial" w:hAnsi="Arial" w:cs="Arial"/>
          <w:b/>
          <w:bCs/>
          <w:sz w:val="20"/>
          <w:szCs w:val="20"/>
          <w:lang w:bidi="sl-SI"/>
        </w:rPr>
        <w:t xml:space="preserve"> Polde Eberl-</w:t>
      </w:r>
      <w:proofErr w:type="spellStart"/>
      <w:r w:rsidR="00BF7741">
        <w:rPr>
          <w:rFonts w:ascii="Arial" w:hAnsi="Arial" w:cs="Arial"/>
          <w:b/>
          <w:bCs/>
          <w:sz w:val="20"/>
          <w:szCs w:val="20"/>
          <w:lang w:bidi="sl-SI"/>
        </w:rPr>
        <w:t>Jamski</w:t>
      </w:r>
      <w:proofErr w:type="spellEnd"/>
      <w:r w:rsidR="00BF7741">
        <w:rPr>
          <w:rFonts w:ascii="Arial" w:hAnsi="Arial" w:cs="Arial"/>
          <w:b/>
          <w:bCs/>
          <w:sz w:val="20"/>
          <w:szCs w:val="20"/>
          <w:lang w:bidi="sl-SI"/>
        </w:rPr>
        <w:t>«</w:t>
      </w:r>
      <w:r w:rsidRPr="000835C2">
        <w:rPr>
          <w:rFonts w:ascii="Arial" w:hAnsi="Arial" w:cs="Arial"/>
          <w:sz w:val="20"/>
          <w:szCs w:val="20"/>
        </w:rPr>
        <w:t xml:space="preserve">, ki je </w:t>
      </w:r>
      <w:proofErr w:type="spellStart"/>
      <w:r w:rsidRPr="000835C2">
        <w:rPr>
          <w:rFonts w:ascii="Arial" w:hAnsi="Arial" w:cs="Arial"/>
          <w:sz w:val="20"/>
          <w:szCs w:val="20"/>
        </w:rPr>
        <w:t>bil</w:t>
      </w:r>
      <w:proofErr w:type="spellEnd"/>
      <w:r w:rsidRPr="000835C2">
        <w:rPr>
          <w:rFonts w:ascii="Arial" w:hAnsi="Arial" w:cs="Arial"/>
          <w:sz w:val="20"/>
          <w:szCs w:val="20"/>
        </w:rPr>
        <w:t xml:space="preserve"> </w:t>
      </w:r>
      <w:proofErr w:type="spellStart"/>
      <w:r w:rsidRPr="000835C2">
        <w:rPr>
          <w:rFonts w:ascii="Arial" w:hAnsi="Arial" w:cs="Arial"/>
          <w:sz w:val="20"/>
          <w:szCs w:val="20"/>
        </w:rPr>
        <w:t>objavljen</w:t>
      </w:r>
      <w:proofErr w:type="spellEnd"/>
      <w:r w:rsidRPr="000835C2">
        <w:rPr>
          <w:rFonts w:ascii="Arial" w:hAnsi="Arial" w:cs="Arial"/>
          <w:sz w:val="20"/>
          <w:szCs w:val="20"/>
        </w:rPr>
        <w:t xml:space="preserve"> na </w:t>
      </w:r>
      <w:proofErr w:type="spellStart"/>
      <w:r w:rsidRPr="000835C2">
        <w:rPr>
          <w:rFonts w:ascii="Arial" w:hAnsi="Arial" w:cs="Arial"/>
          <w:sz w:val="20"/>
          <w:szCs w:val="20"/>
        </w:rPr>
        <w:t>Portalu</w:t>
      </w:r>
      <w:proofErr w:type="spellEnd"/>
      <w:r w:rsidRPr="000835C2">
        <w:rPr>
          <w:rFonts w:ascii="Arial" w:hAnsi="Arial" w:cs="Arial"/>
          <w:sz w:val="20"/>
          <w:szCs w:val="20"/>
        </w:rPr>
        <w:t xml:space="preserve"> </w:t>
      </w:r>
      <w:proofErr w:type="spellStart"/>
      <w:r w:rsidRPr="000835C2">
        <w:rPr>
          <w:rFonts w:ascii="Arial" w:hAnsi="Arial" w:cs="Arial"/>
          <w:sz w:val="20"/>
          <w:szCs w:val="20"/>
        </w:rPr>
        <w:t>javnih</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w:t>
      </w:r>
      <w:proofErr w:type="spellEnd"/>
      <w:r w:rsidRPr="000835C2">
        <w:rPr>
          <w:rFonts w:ascii="Arial" w:hAnsi="Arial" w:cs="Arial"/>
          <w:sz w:val="20"/>
          <w:szCs w:val="20"/>
        </w:rPr>
        <w:t xml:space="preserve">, </w:t>
      </w:r>
      <w:proofErr w:type="spellStart"/>
      <w:r w:rsidRPr="000835C2">
        <w:rPr>
          <w:rFonts w:ascii="Arial" w:hAnsi="Arial" w:cs="Arial"/>
          <w:b/>
          <w:sz w:val="20"/>
          <w:szCs w:val="20"/>
        </w:rPr>
        <w:t>ponujamo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izvedbo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naročila</w:t>
      </w:r>
      <w:proofErr w:type="spellEnd"/>
      <w:r w:rsidRPr="000835C2">
        <w:rPr>
          <w:rFonts w:ascii="Arial" w:hAnsi="Arial" w:cs="Arial"/>
          <w:b/>
          <w:sz w:val="20"/>
          <w:szCs w:val="20"/>
        </w:rPr>
        <w:t xml:space="preserve"> za </w:t>
      </w:r>
      <w:proofErr w:type="spellStart"/>
      <w:r w:rsidRPr="000835C2">
        <w:rPr>
          <w:rFonts w:ascii="Arial" w:hAnsi="Arial" w:cs="Arial"/>
          <w:b/>
          <w:sz w:val="20"/>
          <w:szCs w:val="20"/>
        </w:rPr>
        <w:t>skupno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končno</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vrednost</w:t>
      </w:r>
      <w:proofErr w:type="spellEnd"/>
      <w:r w:rsidRPr="000835C2">
        <w:rPr>
          <w:rFonts w:ascii="Arial" w:hAnsi="Arial" w:cs="Arial"/>
          <w:b/>
          <w:sz w:val="20"/>
          <w:szCs w:val="20"/>
        </w:rPr>
        <w:t xml:space="preserve"> </w:t>
      </w:r>
      <w:proofErr w:type="spellStart"/>
      <w:r w:rsidRPr="000835C2">
        <w:rPr>
          <w:rFonts w:ascii="Arial" w:hAnsi="Arial" w:cs="Arial"/>
          <w:b/>
          <w:sz w:val="20"/>
          <w:szCs w:val="20"/>
        </w:rPr>
        <w:t>ponudbe</w:t>
      </w:r>
      <w:proofErr w:type="spellEnd"/>
      <w:r w:rsidRPr="000835C2">
        <w:rPr>
          <w:rFonts w:ascii="Arial" w:hAnsi="Arial" w:cs="Arial"/>
          <w:sz w:val="20"/>
          <w:szCs w:val="20"/>
        </w:rPr>
        <w:t xml:space="preserve">: </w:t>
      </w:r>
    </w:p>
    <w:p w14:paraId="4925DA8A" w14:textId="4C3DAE22" w:rsidR="00B15F1A" w:rsidRDefault="00B15F1A" w:rsidP="00CB2CCA">
      <w:pPr>
        <w:pStyle w:val="Telobesedila"/>
        <w:spacing w:line="264" w:lineRule="auto"/>
        <w:rPr>
          <w:rFonts w:ascii="Arial" w:hAnsi="Arial" w:cs="Arial"/>
          <w:sz w:val="20"/>
          <w:szCs w:val="20"/>
        </w:rPr>
      </w:pPr>
    </w:p>
    <w:p w14:paraId="754E2B8F" w14:textId="77777777" w:rsidR="00B15F1A" w:rsidRPr="000835C2" w:rsidRDefault="00B15F1A" w:rsidP="00CB2CCA">
      <w:pPr>
        <w:pStyle w:val="Telobesedila"/>
        <w:spacing w:line="264" w:lineRule="auto"/>
        <w:rPr>
          <w:rFonts w:ascii="Arial" w:hAnsi="Arial" w:cs="Arial"/>
          <w:sz w:val="20"/>
          <w:szCs w:val="20"/>
        </w:rPr>
      </w:pP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
        <w:gridCol w:w="3196"/>
        <w:gridCol w:w="851"/>
        <w:gridCol w:w="4783"/>
      </w:tblGrid>
      <w:tr w:rsidR="00154866" w:rsidRPr="001066EB" w14:paraId="66365214" w14:textId="77777777" w:rsidTr="00BA4B50">
        <w:trPr>
          <w:trHeight w:val="360"/>
        </w:trPr>
        <w:tc>
          <w:tcPr>
            <w:tcW w:w="9173" w:type="dxa"/>
            <w:gridSpan w:val="4"/>
            <w:shd w:val="clear" w:color="auto" w:fill="auto"/>
            <w:noWrap/>
            <w:vAlign w:val="center"/>
            <w:hideMark/>
          </w:tcPr>
          <w:p w14:paraId="7193D043" w14:textId="77777777" w:rsidR="00B35E55" w:rsidRDefault="00154866" w:rsidP="00154866">
            <w:pPr>
              <w:jc w:val="center"/>
              <w:rPr>
                <w:rFonts w:ascii="Arial" w:hAnsi="Arial" w:cs="Arial"/>
                <w:b/>
                <w:bCs/>
                <w:i/>
                <w:iCs/>
                <w:sz w:val="18"/>
                <w:szCs w:val="18"/>
              </w:rPr>
            </w:pPr>
            <w:r w:rsidRPr="00154866">
              <w:rPr>
                <w:rFonts w:ascii="Arial" w:hAnsi="Arial" w:cs="Arial"/>
                <w:b/>
                <w:bCs/>
                <w:i/>
                <w:iCs/>
                <w:sz w:val="18"/>
                <w:szCs w:val="18"/>
              </w:rPr>
              <w:t xml:space="preserve">SKUPNA REKAPITULACIJA: </w:t>
            </w:r>
          </w:p>
          <w:p w14:paraId="5EC3B703" w14:textId="7151FE40" w:rsidR="00154866" w:rsidRPr="00154866" w:rsidRDefault="00BF7741" w:rsidP="00154866">
            <w:pPr>
              <w:jc w:val="center"/>
              <w:rPr>
                <w:rFonts w:ascii="Arial" w:hAnsi="Arial" w:cs="Arial"/>
                <w:b/>
                <w:bCs/>
                <w:i/>
                <w:iCs/>
                <w:sz w:val="18"/>
                <w:szCs w:val="18"/>
              </w:rPr>
            </w:pPr>
            <w:r>
              <w:rPr>
                <w:rFonts w:ascii="Arial" w:hAnsi="Arial" w:cs="Arial"/>
                <w:b/>
                <w:bCs/>
                <w:sz w:val="20"/>
                <w:szCs w:val="20"/>
              </w:rPr>
              <w:t xml:space="preserve">»Dobava in montaža opreme </w:t>
            </w:r>
            <w:r>
              <w:rPr>
                <w:rFonts w:ascii="Arial" w:hAnsi="Arial" w:cs="Arial"/>
                <w:b/>
                <w:bCs/>
                <w:sz w:val="20"/>
                <w:szCs w:val="20"/>
                <w:lang w:bidi="sl-SI"/>
              </w:rPr>
              <w:t>Doma starejših občanov Polde Eberl-Jamski«</w:t>
            </w:r>
          </w:p>
          <w:p w14:paraId="65115D54" w14:textId="5CCF888D" w:rsidR="00154866" w:rsidRPr="00154866" w:rsidRDefault="00154866" w:rsidP="00154866">
            <w:pPr>
              <w:jc w:val="center"/>
              <w:rPr>
                <w:rFonts w:ascii="Arial" w:hAnsi="Arial" w:cs="Arial"/>
                <w:b/>
                <w:bCs/>
                <w:i/>
                <w:iCs/>
                <w:sz w:val="18"/>
                <w:szCs w:val="18"/>
              </w:rPr>
            </w:pPr>
          </w:p>
        </w:tc>
      </w:tr>
      <w:tr w:rsidR="00004647" w:rsidRPr="00154866" w14:paraId="5F8FC08B" w14:textId="77777777" w:rsidTr="00BA4B50">
        <w:trPr>
          <w:trHeight w:val="288"/>
        </w:trPr>
        <w:tc>
          <w:tcPr>
            <w:tcW w:w="0" w:type="auto"/>
            <w:shd w:val="clear" w:color="CCFFFF" w:fill="C0C0C0"/>
            <w:noWrap/>
            <w:hideMark/>
          </w:tcPr>
          <w:p w14:paraId="01A3B643"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xml:space="preserve"> </w:t>
            </w:r>
          </w:p>
        </w:tc>
        <w:tc>
          <w:tcPr>
            <w:tcW w:w="3196" w:type="dxa"/>
            <w:shd w:val="clear" w:color="CCFFFF" w:fill="C0C0C0"/>
            <w:hideMark/>
          </w:tcPr>
          <w:p w14:paraId="0093EC4E"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851" w:type="dxa"/>
            <w:shd w:val="clear" w:color="CCFFFF" w:fill="C0C0C0"/>
            <w:noWrap/>
            <w:hideMark/>
          </w:tcPr>
          <w:p w14:paraId="45DD1626"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4783" w:type="dxa"/>
            <w:shd w:val="clear" w:color="CCFFFF" w:fill="C0C0C0"/>
            <w:noWrap/>
            <w:hideMark/>
          </w:tcPr>
          <w:p w14:paraId="5F1C665C" w14:textId="6C423993"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Vrednost v EUR</w:t>
            </w:r>
          </w:p>
        </w:tc>
      </w:tr>
      <w:tr w:rsidR="00004647" w:rsidRPr="00154866" w14:paraId="356B3137" w14:textId="77777777" w:rsidTr="00BA4B50">
        <w:trPr>
          <w:trHeight w:val="288"/>
        </w:trPr>
        <w:tc>
          <w:tcPr>
            <w:tcW w:w="0" w:type="auto"/>
            <w:shd w:val="clear" w:color="auto" w:fill="auto"/>
            <w:noWrap/>
            <w:hideMark/>
          </w:tcPr>
          <w:p w14:paraId="28DA8EA2" w14:textId="77777777" w:rsidR="00004647" w:rsidRPr="00154866" w:rsidRDefault="00004647" w:rsidP="00BA4B50">
            <w:pPr>
              <w:rPr>
                <w:rFonts w:ascii="Arial" w:hAnsi="Arial" w:cs="Arial"/>
                <w:b/>
                <w:bCs/>
                <w:i/>
                <w:iCs/>
                <w:sz w:val="18"/>
                <w:szCs w:val="18"/>
              </w:rPr>
            </w:pPr>
          </w:p>
        </w:tc>
        <w:tc>
          <w:tcPr>
            <w:tcW w:w="3196" w:type="dxa"/>
            <w:shd w:val="clear" w:color="auto" w:fill="auto"/>
            <w:hideMark/>
          </w:tcPr>
          <w:p w14:paraId="639E932C" w14:textId="77777777" w:rsidR="00004647" w:rsidRPr="00BA4B50" w:rsidRDefault="00004647" w:rsidP="00BA4B50">
            <w:pPr>
              <w:rPr>
                <w:rFonts w:ascii="Arial" w:hAnsi="Arial" w:cs="Arial"/>
                <w:b/>
                <w:bCs/>
                <w:i/>
                <w:iCs/>
                <w:sz w:val="18"/>
                <w:szCs w:val="18"/>
              </w:rPr>
            </w:pPr>
          </w:p>
        </w:tc>
        <w:tc>
          <w:tcPr>
            <w:tcW w:w="851" w:type="dxa"/>
            <w:shd w:val="clear" w:color="auto" w:fill="auto"/>
            <w:noWrap/>
            <w:hideMark/>
          </w:tcPr>
          <w:p w14:paraId="5580F346" w14:textId="77777777" w:rsidR="00004647" w:rsidRPr="00154866" w:rsidRDefault="00004647" w:rsidP="00004647">
            <w:pPr>
              <w:rPr>
                <w:rFonts w:ascii="Arial" w:hAnsi="Arial" w:cs="Arial"/>
                <w:sz w:val="18"/>
                <w:szCs w:val="18"/>
              </w:rPr>
            </w:pPr>
          </w:p>
        </w:tc>
        <w:tc>
          <w:tcPr>
            <w:tcW w:w="4783" w:type="dxa"/>
            <w:shd w:val="clear" w:color="auto" w:fill="auto"/>
            <w:noWrap/>
            <w:hideMark/>
          </w:tcPr>
          <w:p w14:paraId="5139E74C" w14:textId="77777777" w:rsidR="00004647" w:rsidRPr="00154866" w:rsidRDefault="00004647" w:rsidP="00004647">
            <w:pPr>
              <w:jc w:val="center"/>
              <w:rPr>
                <w:rFonts w:ascii="Arial" w:hAnsi="Arial" w:cs="Arial"/>
                <w:sz w:val="18"/>
                <w:szCs w:val="18"/>
              </w:rPr>
            </w:pPr>
          </w:p>
        </w:tc>
      </w:tr>
      <w:tr w:rsidR="00BA4B50" w:rsidRPr="00154866" w14:paraId="4D249273" w14:textId="77777777" w:rsidTr="00BA4B50">
        <w:trPr>
          <w:trHeight w:val="312"/>
        </w:trPr>
        <w:tc>
          <w:tcPr>
            <w:tcW w:w="0" w:type="auto"/>
            <w:shd w:val="clear" w:color="auto" w:fill="auto"/>
            <w:noWrap/>
            <w:hideMark/>
          </w:tcPr>
          <w:p w14:paraId="6C4BE651" w14:textId="15792A0A" w:rsidR="00BA4B50" w:rsidRPr="00BA4B50" w:rsidRDefault="00BA4B50" w:rsidP="00BA4B50">
            <w:pPr>
              <w:rPr>
                <w:rFonts w:ascii="Arial" w:hAnsi="Arial" w:cs="Arial"/>
                <w:b/>
                <w:bCs/>
                <w:i/>
                <w:iCs/>
                <w:sz w:val="18"/>
                <w:szCs w:val="18"/>
              </w:rPr>
            </w:pPr>
            <w:r w:rsidRPr="00BA4B50">
              <w:rPr>
                <w:rFonts w:ascii="Arial" w:hAnsi="Arial" w:cs="Arial"/>
                <w:b/>
                <w:bCs/>
                <w:i/>
                <w:iCs/>
                <w:sz w:val="18"/>
                <w:szCs w:val="18"/>
              </w:rPr>
              <w:t>I.</w:t>
            </w:r>
          </w:p>
        </w:tc>
        <w:tc>
          <w:tcPr>
            <w:tcW w:w="3196" w:type="dxa"/>
            <w:shd w:val="clear" w:color="auto" w:fill="auto"/>
          </w:tcPr>
          <w:p w14:paraId="36CF9B60" w14:textId="644E7A34" w:rsidR="00BA4B50" w:rsidRPr="00BA4B50" w:rsidRDefault="00BA4B50" w:rsidP="00BA4B50">
            <w:pPr>
              <w:jc w:val="both"/>
              <w:rPr>
                <w:rFonts w:ascii="Arial" w:hAnsi="Arial" w:cs="Arial"/>
                <w:b/>
                <w:bCs/>
                <w:i/>
                <w:iCs/>
                <w:sz w:val="18"/>
                <w:szCs w:val="18"/>
              </w:rPr>
            </w:pPr>
            <w:r w:rsidRPr="00BA4B50">
              <w:rPr>
                <w:rFonts w:ascii="Arial" w:hAnsi="Arial" w:cs="Arial"/>
                <w:b/>
                <w:bCs/>
                <w:i/>
                <w:iCs/>
                <w:sz w:val="18"/>
                <w:szCs w:val="18"/>
              </w:rPr>
              <w:t>TRAKT A</w:t>
            </w:r>
          </w:p>
        </w:tc>
        <w:tc>
          <w:tcPr>
            <w:tcW w:w="851" w:type="dxa"/>
            <w:shd w:val="clear" w:color="auto" w:fill="auto"/>
            <w:noWrap/>
            <w:hideMark/>
          </w:tcPr>
          <w:p w14:paraId="558885B8" w14:textId="77777777" w:rsidR="00BA4B50" w:rsidRPr="00154866" w:rsidRDefault="00BA4B50" w:rsidP="00BA4B50">
            <w:pPr>
              <w:jc w:val="both"/>
              <w:rPr>
                <w:rFonts w:ascii="Arial" w:hAnsi="Arial" w:cs="Arial"/>
                <w:b/>
                <w:bCs/>
                <w:i/>
                <w:iCs/>
                <w:sz w:val="18"/>
                <w:szCs w:val="18"/>
              </w:rPr>
            </w:pPr>
          </w:p>
        </w:tc>
        <w:tc>
          <w:tcPr>
            <w:tcW w:w="4783" w:type="dxa"/>
            <w:shd w:val="clear" w:color="auto" w:fill="auto"/>
            <w:noWrap/>
          </w:tcPr>
          <w:p w14:paraId="62FADE07" w14:textId="6A64D89B" w:rsidR="00BA4B50" w:rsidRPr="00154866" w:rsidRDefault="00BA4B50" w:rsidP="00BA4B50">
            <w:pPr>
              <w:jc w:val="center"/>
              <w:rPr>
                <w:rFonts w:ascii="Arial" w:hAnsi="Arial" w:cs="Arial"/>
                <w:b/>
                <w:bCs/>
                <w:i/>
                <w:iCs/>
                <w:sz w:val="18"/>
                <w:szCs w:val="18"/>
              </w:rPr>
            </w:pPr>
          </w:p>
        </w:tc>
      </w:tr>
      <w:tr w:rsidR="00BA4B50" w:rsidRPr="00154866" w14:paraId="1B83F66C" w14:textId="77777777" w:rsidTr="00BA4B50">
        <w:trPr>
          <w:trHeight w:val="58"/>
        </w:trPr>
        <w:tc>
          <w:tcPr>
            <w:tcW w:w="0" w:type="auto"/>
            <w:shd w:val="clear" w:color="auto" w:fill="auto"/>
            <w:noWrap/>
          </w:tcPr>
          <w:p w14:paraId="0F1332CD" w14:textId="17AF41A3" w:rsidR="00BA4B50" w:rsidRPr="00BA4B50" w:rsidRDefault="00BA4B50" w:rsidP="00BA4B50">
            <w:pPr>
              <w:rPr>
                <w:rFonts w:ascii="Arial" w:hAnsi="Arial" w:cs="Arial"/>
                <w:b/>
                <w:bCs/>
                <w:i/>
                <w:iCs/>
                <w:sz w:val="18"/>
                <w:szCs w:val="18"/>
              </w:rPr>
            </w:pPr>
          </w:p>
        </w:tc>
        <w:tc>
          <w:tcPr>
            <w:tcW w:w="3196" w:type="dxa"/>
            <w:shd w:val="clear" w:color="auto" w:fill="auto"/>
          </w:tcPr>
          <w:p w14:paraId="6E90A0F6" w14:textId="0D7D36E2" w:rsidR="00BA4B50" w:rsidRPr="00BA4B50" w:rsidRDefault="00BA4B50" w:rsidP="00BA4B50">
            <w:pPr>
              <w:rPr>
                <w:rFonts w:ascii="Arial" w:hAnsi="Arial" w:cs="Arial"/>
                <w:b/>
                <w:bCs/>
                <w:i/>
                <w:iCs/>
                <w:sz w:val="18"/>
                <w:szCs w:val="18"/>
              </w:rPr>
            </w:pPr>
          </w:p>
        </w:tc>
        <w:tc>
          <w:tcPr>
            <w:tcW w:w="851" w:type="dxa"/>
            <w:shd w:val="clear" w:color="auto" w:fill="auto"/>
            <w:noWrap/>
          </w:tcPr>
          <w:p w14:paraId="3D7BE9F0" w14:textId="77777777" w:rsidR="00BA4B50" w:rsidRPr="00154866" w:rsidRDefault="00BA4B50" w:rsidP="00BA4B50">
            <w:pPr>
              <w:jc w:val="both"/>
              <w:rPr>
                <w:rFonts w:ascii="Arial" w:hAnsi="Arial" w:cs="Arial"/>
                <w:sz w:val="18"/>
                <w:szCs w:val="18"/>
              </w:rPr>
            </w:pPr>
          </w:p>
        </w:tc>
        <w:tc>
          <w:tcPr>
            <w:tcW w:w="4783" w:type="dxa"/>
            <w:shd w:val="clear" w:color="auto" w:fill="auto"/>
            <w:noWrap/>
          </w:tcPr>
          <w:p w14:paraId="4D359438" w14:textId="77777777" w:rsidR="00BA4B50" w:rsidRPr="00154866" w:rsidRDefault="00BA4B50" w:rsidP="00BA4B50">
            <w:pPr>
              <w:rPr>
                <w:rFonts w:ascii="Arial" w:hAnsi="Arial" w:cs="Arial"/>
                <w:sz w:val="18"/>
                <w:szCs w:val="18"/>
              </w:rPr>
            </w:pPr>
          </w:p>
        </w:tc>
      </w:tr>
      <w:tr w:rsidR="00BA4B50" w:rsidRPr="00154866" w14:paraId="4AE0A31D" w14:textId="77777777" w:rsidTr="00BA4B50">
        <w:trPr>
          <w:trHeight w:val="312"/>
        </w:trPr>
        <w:tc>
          <w:tcPr>
            <w:tcW w:w="0" w:type="auto"/>
            <w:shd w:val="clear" w:color="auto" w:fill="auto"/>
            <w:noWrap/>
            <w:hideMark/>
          </w:tcPr>
          <w:p w14:paraId="30914B0D" w14:textId="481F21CA" w:rsidR="00BA4B50" w:rsidRPr="00BA4B50" w:rsidRDefault="00BA4B50" w:rsidP="00BA4B50">
            <w:pPr>
              <w:rPr>
                <w:rFonts w:ascii="Arial" w:hAnsi="Arial" w:cs="Arial"/>
                <w:b/>
                <w:bCs/>
                <w:i/>
                <w:iCs/>
                <w:sz w:val="18"/>
                <w:szCs w:val="18"/>
              </w:rPr>
            </w:pPr>
            <w:r w:rsidRPr="00BA4B50">
              <w:rPr>
                <w:rFonts w:ascii="Arial" w:hAnsi="Arial" w:cs="Arial"/>
                <w:b/>
                <w:bCs/>
                <w:i/>
                <w:iCs/>
                <w:sz w:val="18"/>
                <w:szCs w:val="18"/>
              </w:rPr>
              <w:t>II.</w:t>
            </w:r>
          </w:p>
        </w:tc>
        <w:tc>
          <w:tcPr>
            <w:tcW w:w="3196" w:type="dxa"/>
            <w:shd w:val="clear" w:color="auto" w:fill="auto"/>
          </w:tcPr>
          <w:p w14:paraId="50F905F1" w14:textId="1CFC134D" w:rsidR="00BA4B50" w:rsidRPr="00BA4B50" w:rsidRDefault="00BA4B50" w:rsidP="00BA4B50">
            <w:pPr>
              <w:jc w:val="both"/>
              <w:rPr>
                <w:rFonts w:ascii="Arial" w:hAnsi="Arial" w:cs="Arial"/>
                <w:b/>
                <w:bCs/>
                <w:i/>
                <w:iCs/>
                <w:sz w:val="18"/>
                <w:szCs w:val="18"/>
              </w:rPr>
            </w:pPr>
            <w:r w:rsidRPr="00BA4B50">
              <w:rPr>
                <w:rFonts w:ascii="Arial" w:hAnsi="Arial" w:cs="Arial"/>
                <w:b/>
                <w:bCs/>
                <w:i/>
                <w:iCs/>
                <w:sz w:val="18"/>
                <w:szCs w:val="18"/>
              </w:rPr>
              <w:t>TRAKT B</w:t>
            </w:r>
          </w:p>
        </w:tc>
        <w:tc>
          <w:tcPr>
            <w:tcW w:w="851" w:type="dxa"/>
            <w:shd w:val="clear" w:color="auto" w:fill="auto"/>
            <w:noWrap/>
            <w:hideMark/>
          </w:tcPr>
          <w:p w14:paraId="7C65CEAE" w14:textId="77777777" w:rsidR="00BA4B50" w:rsidRPr="00154866" w:rsidRDefault="00BA4B50" w:rsidP="00BA4B50">
            <w:pPr>
              <w:jc w:val="both"/>
              <w:rPr>
                <w:rFonts w:ascii="Arial" w:hAnsi="Arial" w:cs="Arial"/>
                <w:b/>
                <w:bCs/>
                <w:i/>
                <w:iCs/>
                <w:sz w:val="18"/>
                <w:szCs w:val="18"/>
              </w:rPr>
            </w:pPr>
          </w:p>
        </w:tc>
        <w:tc>
          <w:tcPr>
            <w:tcW w:w="4783" w:type="dxa"/>
            <w:shd w:val="clear" w:color="auto" w:fill="auto"/>
            <w:noWrap/>
          </w:tcPr>
          <w:p w14:paraId="38345654" w14:textId="39D6937E" w:rsidR="00BA4B50" w:rsidRPr="00154866" w:rsidRDefault="00BA4B50" w:rsidP="00BA4B50">
            <w:pPr>
              <w:jc w:val="center"/>
              <w:rPr>
                <w:rFonts w:ascii="Arial" w:hAnsi="Arial" w:cs="Arial"/>
                <w:b/>
                <w:bCs/>
                <w:i/>
                <w:iCs/>
                <w:sz w:val="18"/>
                <w:szCs w:val="18"/>
              </w:rPr>
            </w:pPr>
          </w:p>
        </w:tc>
      </w:tr>
      <w:tr w:rsidR="00004647" w:rsidRPr="00154866" w14:paraId="197D3D68" w14:textId="77777777" w:rsidTr="00BA4B50">
        <w:trPr>
          <w:trHeight w:val="58"/>
        </w:trPr>
        <w:tc>
          <w:tcPr>
            <w:tcW w:w="0" w:type="auto"/>
            <w:shd w:val="clear" w:color="auto" w:fill="auto"/>
            <w:noWrap/>
            <w:hideMark/>
          </w:tcPr>
          <w:p w14:paraId="26DE7E22" w14:textId="77777777" w:rsidR="00004647" w:rsidRPr="00154866" w:rsidRDefault="00004647" w:rsidP="00BA4B50">
            <w:pPr>
              <w:rPr>
                <w:rFonts w:ascii="Arial" w:hAnsi="Arial" w:cs="Arial"/>
                <w:b/>
                <w:bCs/>
                <w:i/>
                <w:iCs/>
                <w:sz w:val="18"/>
                <w:szCs w:val="18"/>
              </w:rPr>
            </w:pPr>
          </w:p>
        </w:tc>
        <w:tc>
          <w:tcPr>
            <w:tcW w:w="3196" w:type="dxa"/>
            <w:shd w:val="clear" w:color="auto" w:fill="auto"/>
            <w:noWrap/>
            <w:vAlign w:val="bottom"/>
          </w:tcPr>
          <w:p w14:paraId="409995B9" w14:textId="77777777" w:rsidR="00004647" w:rsidRPr="00BA4B50" w:rsidRDefault="00004647" w:rsidP="00BA4B50">
            <w:pPr>
              <w:rPr>
                <w:rFonts w:ascii="Arial" w:hAnsi="Arial" w:cs="Arial"/>
                <w:b/>
                <w:bCs/>
                <w:i/>
                <w:iCs/>
                <w:sz w:val="18"/>
                <w:szCs w:val="18"/>
              </w:rPr>
            </w:pPr>
          </w:p>
        </w:tc>
        <w:tc>
          <w:tcPr>
            <w:tcW w:w="851" w:type="dxa"/>
            <w:shd w:val="clear" w:color="auto" w:fill="auto"/>
            <w:noWrap/>
            <w:hideMark/>
          </w:tcPr>
          <w:p w14:paraId="5F11BCF6" w14:textId="77777777" w:rsidR="00004647" w:rsidRPr="00154866" w:rsidRDefault="00004647" w:rsidP="00004647">
            <w:pPr>
              <w:rPr>
                <w:rFonts w:ascii="Arial" w:hAnsi="Arial" w:cs="Arial"/>
                <w:sz w:val="18"/>
                <w:szCs w:val="18"/>
              </w:rPr>
            </w:pPr>
          </w:p>
        </w:tc>
        <w:tc>
          <w:tcPr>
            <w:tcW w:w="4783" w:type="dxa"/>
            <w:shd w:val="clear" w:color="auto" w:fill="auto"/>
            <w:noWrap/>
          </w:tcPr>
          <w:p w14:paraId="048C67F8" w14:textId="77777777" w:rsidR="00004647" w:rsidRPr="00154866" w:rsidRDefault="00004647" w:rsidP="00004647">
            <w:pPr>
              <w:rPr>
                <w:rFonts w:ascii="Arial" w:hAnsi="Arial" w:cs="Arial"/>
                <w:sz w:val="18"/>
                <w:szCs w:val="18"/>
              </w:rPr>
            </w:pPr>
          </w:p>
        </w:tc>
      </w:tr>
      <w:tr w:rsidR="00BA4B50" w:rsidRPr="00154866" w14:paraId="72095D9E" w14:textId="77777777" w:rsidTr="00BA4B50">
        <w:trPr>
          <w:trHeight w:val="312"/>
        </w:trPr>
        <w:tc>
          <w:tcPr>
            <w:tcW w:w="0" w:type="auto"/>
            <w:shd w:val="clear" w:color="auto" w:fill="auto"/>
            <w:noWrap/>
            <w:hideMark/>
          </w:tcPr>
          <w:p w14:paraId="74A98DFA" w14:textId="3D122D21" w:rsidR="00BA4B50" w:rsidRPr="00154866" w:rsidRDefault="00BA4B50" w:rsidP="00BA4B50">
            <w:pPr>
              <w:rPr>
                <w:rFonts w:ascii="Arial" w:hAnsi="Arial" w:cs="Arial"/>
                <w:b/>
                <w:bCs/>
                <w:i/>
                <w:iCs/>
                <w:sz w:val="18"/>
                <w:szCs w:val="18"/>
              </w:rPr>
            </w:pPr>
            <w:r w:rsidRPr="00BA4B50">
              <w:rPr>
                <w:rFonts w:ascii="Arial" w:hAnsi="Arial" w:cs="Arial"/>
                <w:b/>
                <w:bCs/>
                <w:i/>
                <w:iCs/>
                <w:sz w:val="18"/>
                <w:szCs w:val="18"/>
              </w:rPr>
              <w:t>III.</w:t>
            </w:r>
          </w:p>
        </w:tc>
        <w:tc>
          <w:tcPr>
            <w:tcW w:w="3196" w:type="dxa"/>
            <w:shd w:val="clear" w:color="auto" w:fill="auto"/>
          </w:tcPr>
          <w:p w14:paraId="27B8AFCD" w14:textId="7D5A3023" w:rsidR="00BA4B50" w:rsidRPr="00154866" w:rsidRDefault="00BA4B50" w:rsidP="00BA4B50">
            <w:pPr>
              <w:jc w:val="both"/>
              <w:rPr>
                <w:rFonts w:ascii="Arial" w:hAnsi="Arial" w:cs="Arial"/>
                <w:b/>
                <w:bCs/>
                <w:i/>
                <w:iCs/>
                <w:sz w:val="18"/>
                <w:szCs w:val="18"/>
              </w:rPr>
            </w:pPr>
            <w:r w:rsidRPr="00BA4B50">
              <w:rPr>
                <w:rFonts w:ascii="Arial" w:hAnsi="Arial" w:cs="Arial"/>
                <w:b/>
                <w:bCs/>
                <w:i/>
                <w:iCs/>
                <w:sz w:val="18"/>
                <w:szCs w:val="18"/>
              </w:rPr>
              <w:t>TRAKT C</w:t>
            </w:r>
          </w:p>
        </w:tc>
        <w:tc>
          <w:tcPr>
            <w:tcW w:w="851" w:type="dxa"/>
            <w:shd w:val="clear" w:color="auto" w:fill="auto"/>
            <w:noWrap/>
            <w:vAlign w:val="bottom"/>
            <w:hideMark/>
          </w:tcPr>
          <w:p w14:paraId="733D083D" w14:textId="77777777" w:rsidR="00BA4B50" w:rsidRPr="00154866" w:rsidRDefault="00BA4B50" w:rsidP="00BA4B50">
            <w:pPr>
              <w:jc w:val="both"/>
              <w:rPr>
                <w:rFonts w:ascii="Arial" w:hAnsi="Arial" w:cs="Arial"/>
                <w:b/>
                <w:bCs/>
                <w:i/>
                <w:iCs/>
                <w:sz w:val="18"/>
                <w:szCs w:val="18"/>
              </w:rPr>
            </w:pPr>
          </w:p>
        </w:tc>
        <w:tc>
          <w:tcPr>
            <w:tcW w:w="4783" w:type="dxa"/>
            <w:shd w:val="clear" w:color="auto" w:fill="auto"/>
            <w:noWrap/>
          </w:tcPr>
          <w:p w14:paraId="5CD1A73B" w14:textId="77E512CD" w:rsidR="00BA4B50" w:rsidRPr="00154866" w:rsidRDefault="00BA4B50" w:rsidP="00BA4B50">
            <w:pPr>
              <w:jc w:val="center"/>
              <w:rPr>
                <w:rFonts w:ascii="Arial" w:hAnsi="Arial" w:cs="Arial"/>
                <w:b/>
                <w:bCs/>
                <w:i/>
                <w:iCs/>
                <w:color w:val="FF0000"/>
                <w:sz w:val="18"/>
                <w:szCs w:val="18"/>
              </w:rPr>
            </w:pPr>
          </w:p>
        </w:tc>
      </w:tr>
      <w:tr w:rsidR="00004647" w:rsidRPr="00154866" w14:paraId="1B762CEB" w14:textId="77777777" w:rsidTr="00BA4B50">
        <w:trPr>
          <w:trHeight w:val="73"/>
        </w:trPr>
        <w:tc>
          <w:tcPr>
            <w:tcW w:w="0" w:type="auto"/>
            <w:shd w:val="clear" w:color="auto" w:fill="auto"/>
            <w:noWrap/>
            <w:hideMark/>
          </w:tcPr>
          <w:p w14:paraId="6C5978C5" w14:textId="77777777" w:rsidR="00004647" w:rsidRPr="00154866" w:rsidRDefault="00004647" w:rsidP="00004647">
            <w:pPr>
              <w:jc w:val="center"/>
              <w:rPr>
                <w:rFonts w:ascii="Arial" w:hAnsi="Arial" w:cs="Arial"/>
                <w:b/>
                <w:bCs/>
                <w:i/>
                <w:iCs/>
                <w:color w:val="FF0000"/>
                <w:sz w:val="18"/>
                <w:szCs w:val="18"/>
              </w:rPr>
            </w:pPr>
          </w:p>
        </w:tc>
        <w:tc>
          <w:tcPr>
            <w:tcW w:w="3196" w:type="dxa"/>
            <w:shd w:val="clear" w:color="auto" w:fill="auto"/>
          </w:tcPr>
          <w:p w14:paraId="3F7B1FDE" w14:textId="77777777" w:rsidR="00004647" w:rsidRPr="00154866" w:rsidRDefault="00004647" w:rsidP="00004647">
            <w:pPr>
              <w:rPr>
                <w:rFonts w:ascii="Arial" w:hAnsi="Arial" w:cs="Arial"/>
                <w:sz w:val="18"/>
                <w:szCs w:val="18"/>
              </w:rPr>
            </w:pPr>
          </w:p>
        </w:tc>
        <w:tc>
          <w:tcPr>
            <w:tcW w:w="851" w:type="dxa"/>
            <w:shd w:val="clear" w:color="auto" w:fill="auto"/>
            <w:noWrap/>
            <w:vAlign w:val="bottom"/>
            <w:hideMark/>
          </w:tcPr>
          <w:p w14:paraId="71825CB0" w14:textId="77777777" w:rsidR="00004647" w:rsidRPr="00154866" w:rsidRDefault="00004647" w:rsidP="00004647">
            <w:pPr>
              <w:jc w:val="both"/>
              <w:rPr>
                <w:rFonts w:ascii="Arial" w:hAnsi="Arial" w:cs="Arial"/>
                <w:sz w:val="18"/>
                <w:szCs w:val="18"/>
              </w:rPr>
            </w:pPr>
          </w:p>
        </w:tc>
        <w:tc>
          <w:tcPr>
            <w:tcW w:w="4783" w:type="dxa"/>
            <w:shd w:val="clear" w:color="auto" w:fill="auto"/>
            <w:noWrap/>
          </w:tcPr>
          <w:p w14:paraId="4CDB7DCE" w14:textId="77777777" w:rsidR="00004647" w:rsidRPr="00154866" w:rsidRDefault="00004647" w:rsidP="00004647">
            <w:pPr>
              <w:rPr>
                <w:rFonts w:ascii="Arial" w:hAnsi="Arial" w:cs="Arial"/>
                <w:sz w:val="18"/>
                <w:szCs w:val="18"/>
              </w:rPr>
            </w:pPr>
          </w:p>
        </w:tc>
      </w:tr>
      <w:tr w:rsidR="00004647" w:rsidRPr="00154866" w14:paraId="0A32271F" w14:textId="77777777" w:rsidTr="00BA4B50">
        <w:trPr>
          <w:trHeight w:val="267"/>
        </w:trPr>
        <w:tc>
          <w:tcPr>
            <w:tcW w:w="0" w:type="auto"/>
            <w:shd w:val="clear" w:color="auto" w:fill="auto"/>
            <w:noWrap/>
            <w:hideMark/>
          </w:tcPr>
          <w:p w14:paraId="5DEA1BB6"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3196" w:type="dxa"/>
            <w:shd w:val="clear" w:color="auto" w:fill="auto"/>
            <w:hideMark/>
          </w:tcPr>
          <w:p w14:paraId="7935EEE1" w14:textId="7446EE54"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SKUPAJ BREZ DDV</w:t>
            </w:r>
          </w:p>
        </w:tc>
        <w:tc>
          <w:tcPr>
            <w:tcW w:w="851" w:type="dxa"/>
            <w:shd w:val="clear" w:color="auto" w:fill="auto"/>
            <w:noWrap/>
            <w:hideMark/>
          </w:tcPr>
          <w:p w14:paraId="251A1ECF" w14:textId="1651CE69" w:rsidR="00004647" w:rsidRPr="00154866" w:rsidRDefault="00004647" w:rsidP="008A4E96">
            <w:pPr>
              <w:jc w:val="center"/>
              <w:rPr>
                <w:rFonts w:ascii="Arial" w:hAnsi="Arial" w:cs="Arial"/>
                <w:b/>
                <w:bCs/>
                <w:i/>
                <w:iCs/>
                <w:sz w:val="18"/>
                <w:szCs w:val="18"/>
              </w:rPr>
            </w:pPr>
          </w:p>
        </w:tc>
        <w:tc>
          <w:tcPr>
            <w:tcW w:w="4783" w:type="dxa"/>
            <w:shd w:val="clear" w:color="auto" w:fill="auto"/>
            <w:noWrap/>
            <w:hideMark/>
          </w:tcPr>
          <w:p w14:paraId="01468A3E" w14:textId="77777777"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 </w:t>
            </w:r>
          </w:p>
        </w:tc>
      </w:tr>
      <w:tr w:rsidR="00004647" w:rsidRPr="00BA4B50" w14:paraId="63BD4EAE" w14:textId="77777777" w:rsidTr="00BA4B50">
        <w:trPr>
          <w:trHeight w:val="152"/>
        </w:trPr>
        <w:tc>
          <w:tcPr>
            <w:tcW w:w="0" w:type="auto"/>
            <w:shd w:val="clear" w:color="auto" w:fill="auto"/>
            <w:noWrap/>
            <w:hideMark/>
          </w:tcPr>
          <w:p w14:paraId="68BEAB8D" w14:textId="77777777" w:rsidR="00004647" w:rsidRPr="00154866" w:rsidRDefault="00004647" w:rsidP="00BA4B50">
            <w:pPr>
              <w:rPr>
                <w:rFonts w:ascii="Arial" w:hAnsi="Arial" w:cs="Arial"/>
                <w:b/>
                <w:bCs/>
                <w:i/>
                <w:iCs/>
                <w:sz w:val="18"/>
                <w:szCs w:val="18"/>
              </w:rPr>
            </w:pPr>
          </w:p>
        </w:tc>
        <w:tc>
          <w:tcPr>
            <w:tcW w:w="3196" w:type="dxa"/>
            <w:shd w:val="clear" w:color="auto" w:fill="auto"/>
            <w:hideMark/>
          </w:tcPr>
          <w:p w14:paraId="75C84179" w14:textId="08ADE81D" w:rsidR="00004647" w:rsidRPr="00BA4B50" w:rsidRDefault="00004647" w:rsidP="00004647">
            <w:pPr>
              <w:rPr>
                <w:rFonts w:ascii="Arial" w:hAnsi="Arial" w:cs="Arial"/>
                <w:b/>
                <w:bCs/>
                <w:i/>
                <w:iCs/>
                <w:sz w:val="18"/>
                <w:szCs w:val="18"/>
              </w:rPr>
            </w:pPr>
          </w:p>
        </w:tc>
        <w:tc>
          <w:tcPr>
            <w:tcW w:w="851" w:type="dxa"/>
            <w:shd w:val="clear" w:color="auto" w:fill="auto"/>
            <w:noWrap/>
            <w:hideMark/>
          </w:tcPr>
          <w:p w14:paraId="1E84A576" w14:textId="77777777" w:rsidR="00004647" w:rsidRPr="00BA4B50" w:rsidRDefault="00004647" w:rsidP="00BA4B50">
            <w:pPr>
              <w:rPr>
                <w:rFonts w:ascii="Arial" w:hAnsi="Arial" w:cs="Arial"/>
                <w:b/>
                <w:bCs/>
                <w:i/>
                <w:iCs/>
                <w:sz w:val="18"/>
                <w:szCs w:val="18"/>
              </w:rPr>
            </w:pPr>
          </w:p>
        </w:tc>
        <w:tc>
          <w:tcPr>
            <w:tcW w:w="4783" w:type="dxa"/>
            <w:shd w:val="clear" w:color="auto" w:fill="auto"/>
            <w:noWrap/>
            <w:hideMark/>
          </w:tcPr>
          <w:p w14:paraId="33A889DA" w14:textId="77777777" w:rsidR="00004647" w:rsidRPr="00BA4B50" w:rsidRDefault="00004647" w:rsidP="00004647">
            <w:pPr>
              <w:rPr>
                <w:rFonts w:ascii="Arial" w:hAnsi="Arial" w:cs="Arial"/>
                <w:b/>
                <w:bCs/>
                <w:i/>
                <w:iCs/>
                <w:sz w:val="18"/>
                <w:szCs w:val="18"/>
              </w:rPr>
            </w:pPr>
          </w:p>
        </w:tc>
      </w:tr>
      <w:tr w:rsidR="00004647" w:rsidRPr="00154866" w14:paraId="1C3F9F9E" w14:textId="77777777" w:rsidTr="00BA4B50">
        <w:trPr>
          <w:trHeight w:val="312"/>
        </w:trPr>
        <w:tc>
          <w:tcPr>
            <w:tcW w:w="0" w:type="auto"/>
            <w:shd w:val="clear" w:color="auto" w:fill="auto"/>
            <w:noWrap/>
            <w:hideMark/>
          </w:tcPr>
          <w:p w14:paraId="708044EC" w14:textId="77777777" w:rsidR="00004647" w:rsidRPr="00154866" w:rsidRDefault="00004647" w:rsidP="00004647">
            <w:pPr>
              <w:rPr>
                <w:rFonts w:ascii="Arial" w:hAnsi="Arial" w:cs="Arial"/>
                <w:sz w:val="18"/>
                <w:szCs w:val="18"/>
              </w:rPr>
            </w:pPr>
          </w:p>
        </w:tc>
        <w:tc>
          <w:tcPr>
            <w:tcW w:w="3196" w:type="dxa"/>
            <w:shd w:val="clear" w:color="auto" w:fill="auto"/>
            <w:hideMark/>
          </w:tcPr>
          <w:p w14:paraId="03E0F82A" w14:textId="60320141" w:rsidR="00004647" w:rsidRPr="00154866" w:rsidRDefault="00004647" w:rsidP="00004647">
            <w:pPr>
              <w:rPr>
                <w:rFonts w:ascii="Arial" w:hAnsi="Arial" w:cs="Arial"/>
                <w:sz w:val="18"/>
                <w:szCs w:val="18"/>
              </w:rPr>
            </w:pPr>
            <w:r w:rsidRPr="00154866">
              <w:rPr>
                <w:rFonts w:ascii="Arial" w:hAnsi="Arial" w:cs="Arial"/>
                <w:b/>
                <w:bCs/>
                <w:i/>
                <w:iCs/>
                <w:sz w:val="18"/>
                <w:szCs w:val="18"/>
              </w:rPr>
              <w:t>DDV</w:t>
            </w:r>
          </w:p>
        </w:tc>
        <w:tc>
          <w:tcPr>
            <w:tcW w:w="851" w:type="dxa"/>
            <w:shd w:val="clear" w:color="auto" w:fill="auto"/>
            <w:noWrap/>
            <w:hideMark/>
          </w:tcPr>
          <w:p w14:paraId="689D226C" w14:textId="338154F1" w:rsidR="00004647" w:rsidRPr="00154866" w:rsidRDefault="00B35E55" w:rsidP="008A4E96">
            <w:pPr>
              <w:jc w:val="center"/>
              <w:rPr>
                <w:rFonts w:ascii="Arial" w:hAnsi="Arial" w:cs="Arial"/>
                <w:b/>
                <w:bCs/>
                <w:i/>
                <w:iCs/>
                <w:sz w:val="18"/>
                <w:szCs w:val="18"/>
              </w:rPr>
            </w:pPr>
            <w:r>
              <w:rPr>
                <w:rFonts w:ascii="Arial" w:hAnsi="Arial" w:cs="Arial"/>
                <w:b/>
                <w:bCs/>
                <w:i/>
                <w:iCs/>
                <w:sz w:val="18"/>
                <w:szCs w:val="18"/>
              </w:rPr>
              <w:t>22</w:t>
            </w:r>
            <w:r w:rsidR="00B15F1A">
              <w:rPr>
                <w:rFonts w:ascii="Arial" w:hAnsi="Arial" w:cs="Arial"/>
                <w:b/>
                <w:bCs/>
                <w:i/>
                <w:iCs/>
                <w:sz w:val="18"/>
                <w:szCs w:val="18"/>
              </w:rPr>
              <w:t xml:space="preserve"> </w:t>
            </w:r>
            <w:r w:rsidR="00004647" w:rsidRPr="00154866">
              <w:rPr>
                <w:rFonts w:ascii="Arial" w:hAnsi="Arial" w:cs="Arial"/>
                <w:b/>
                <w:bCs/>
                <w:i/>
                <w:iCs/>
                <w:sz w:val="18"/>
                <w:szCs w:val="18"/>
              </w:rPr>
              <w:t>%</w:t>
            </w:r>
          </w:p>
        </w:tc>
        <w:tc>
          <w:tcPr>
            <w:tcW w:w="4783" w:type="dxa"/>
            <w:shd w:val="clear" w:color="auto" w:fill="auto"/>
            <w:noWrap/>
            <w:hideMark/>
          </w:tcPr>
          <w:p w14:paraId="2A766CFB" w14:textId="0FCC61AF" w:rsidR="00004647" w:rsidRPr="00154866" w:rsidRDefault="00004647" w:rsidP="00004647">
            <w:pPr>
              <w:jc w:val="center"/>
              <w:rPr>
                <w:rFonts w:ascii="Arial" w:hAnsi="Arial" w:cs="Arial"/>
                <w:b/>
                <w:bCs/>
                <w:i/>
                <w:iCs/>
                <w:sz w:val="18"/>
                <w:szCs w:val="18"/>
              </w:rPr>
            </w:pPr>
          </w:p>
        </w:tc>
      </w:tr>
      <w:tr w:rsidR="00004647" w:rsidRPr="00154866" w14:paraId="5B8CC3D0" w14:textId="77777777" w:rsidTr="00BA4B50">
        <w:trPr>
          <w:trHeight w:val="88"/>
        </w:trPr>
        <w:tc>
          <w:tcPr>
            <w:tcW w:w="0" w:type="auto"/>
            <w:shd w:val="clear" w:color="auto" w:fill="auto"/>
            <w:noWrap/>
            <w:hideMark/>
          </w:tcPr>
          <w:p w14:paraId="4FDB4059"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3196" w:type="dxa"/>
            <w:shd w:val="clear" w:color="auto" w:fill="auto"/>
            <w:hideMark/>
          </w:tcPr>
          <w:p w14:paraId="294068E8"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851" w:type="dxa"/>
            <w:shd w:val="clear" w:color="auto" w:fill="auto"/>
            <w:noWrap/>
            <w:hideMark/>
          </w:tcPr>
          <w:p w14:paraId="27054634" w14:textId="77777777" w:rsidR="00004647" w:rsidRPr="00154866" w:rsidRDefault="00004647" w:rsidP="00004647">
            <w:pPr>
              <w:rPr>
                <w:rFonts w:ascii="Arial" w:hAnsi="Arial" w:cs="Arial"/>
                <w:b/>
                <w:bCs/>
                <w:i/>
                <w:iCs/>
                <w:sz w:val="18"/>
                <w:szCs w:val="18"/>
              </w:rPr>
            </w:pPr>
            <w:r w:rsidRPr="00154866">
              <w:rPr>
                <w:rFonts w:ascii="Arial" w:hAnsi="Arial" w:cs="Arial"/>
                <w:b/>
                <w:bCs/>
                <w:i/>
                <w:iCs/>
                <w:sz w:val="18"/>
                <w:szCs w:val="18"/>
              </w:rPr>
              <w:t> </w:t>
            </w:r>
          </w:p>
        </w:tc>
        <w:tc>
          <w:tcPr>
            <w:tcW w:w="4783" w:type="dxa"/>
            <w:shd w:val="clear" w:color="auto" w:fill="auto"/>
            <w:noWrap/>
            <w:hideMark/>
          </w:tcPr>
          <w:p w14:paraId="739FFBD3" w14:textId="77777777" w:rsidR="00004647" w:rsidRPr="00154866" w:rsidRDefault="00004647" w:rsidP="00004647">
            <w:pPr>
              <w:jc w:val="center"/>
              <w:rPr>
                <w:rFonts w:ascii="Arial" w:hAnsi="Arial" w:cs="Arial"/>
                <w:b/>
                <w:bCs/>
                <w:i/>
                <w:iCs/>
                <w:sz w:val="18"/>
                <w:szCs w:val="18"/>
              </w:rPr>
            </w:pPr>
            <w:r w:rsidRPr="00154866">
              <w:rPr>
                <w:rFonts w:ascii="Arial" w:hAnsi="Arial" w:cs="Arial"/>
                <w:b/>
                <w:bCs/>
                <w:i/>
                <w:iCs/>
                <w:sz w:val="18"/>
                <w:szCs w:val="18"/>
              </w:rPr>
              <w:t> </w:t>
            </w:r>
          </w:p>
        </w:tc>
      </w:tr>
      <w:tr w:rsidR="00004647" w:rsidRPr="000835C2" w14:paraId="08D481EF" w14:textId="77777777" w:rsidTr="00BA4B50">
        <w:trPr>
          <w:trHeight w:val="312"/>
        </w:trPr>
        <w:tc>
          <w:tcPr>
            <w:tcW w:w="0" w:type="auto"/>
            <w:shd w:val="clear" w:color="auto" w:fill="auto"/>
            <w:noWrap/>
            <w:hideMark/>
          </w:tcPr>
          <w:p w14:paraId="6FDB672B" w14:textId="77777777" w:rsidR="00004647" w:rsidRPr="00154866" w:rsidRDefault="00004647" w:rsidP="00004647">
            <w:pPr>
              <w:jc w:val="right"/>
              <w:rPr>
                <w:rFonts w:ascii="Arial" w:hAnsi="Arial" w:cs="Arial"/>
                <w:sz w:val="18"/>
                <w:szCs w:val="18"/>
              </w:rPr>
            </w:pPr>
          </w:p>
        </w:tc>
        <w:tc>
          <w:tcPr>
            <w:tcW w:w="3196" w:type="dxa"/>
            <w:shd w:val="clear" w:color="auto" w:fill="auto"/>
            <w:hideMark/>
          </w:tcPr>
          <w:p w14:paraId="4F11BEB4" w14:textId="7966F473" w:rsidR="00004647" w:rsidRPr="000835C2" w:rsidRDefault="00004647" w:rsidP="00004647">
            <w:pPr>
              <w:rPr>
                <w:rFonts w:ascii="Arial" w:hAnsi="Arial" w:cs="Arial"/>
                <w:sz w:val="18"/>
                <w:szCs w:val="18"/>
              </w:rPr>
            </w:pPr>
            <w:r w:rsidRPr="00154866">
              <w:rPr>
                <w:rFonts w:ascii="Arial" w:hAnsi="Arial" w:cs="Arial"/>
                <w:b/>
                <w:bCs/>
                <w:i/>
                <w:iCs/>
                <w:sz w:val="18"/>
                <w:szCs w:val="18"/>
              </w:rPr>
              <w:t>SKUPAJ Z DDV</w:t>
            </w:r>
          </w:p>
        </w:tc>
        <w:tc>
          <w:tcPr>
            <w:tcW w:w="851" w:type="dxa"/>
            <w:shd w:val="clear" w:color="auto" w:fill="auto"/>
            <w:noWrap/>
            <w:hideMark/>
          </w:tcPr>
          <w:p w14:paraId="76CDDBED" w14:textId="77777777" w:rsidR="00004647" w:rsidRPr="000835C2" w:rsidRDefault="00004647" w:rsidP="00004647">
            <w:pPr>
              <w:rPr>
                <w:rFonts w:ascii="Arial" w:hAnsi="Arial" w:cs="Arial"/>
                <w:sz w:val="18"/>
                <w:szCs w:val="18"/>
              </w:rPr>
            </w:pPr>
          </w:p>
        </w:tc>
        <w:tc>
          <w:tcPr>
            <w:tcW w:w="4783" w:type="dxa"/>
            <w:shd w:val="clear" w:color="auto" w:fill="auto"/>
            <w:noWrap/>
            <w:hideMark/>
          </w:tcPr>
          <w:p w14:paraId="404A98CB" w14:textId="2ECC410E" w:rsidR="00004647" w:rsidRPr="000835C2" w:rsidRDefault="00004647" w:rsidP="00004647">
            <w:pPr>
              <w:jc w:val="center"/>
              <w:rPr>
                <w:rFonts w:ascii="Arial" w:hAnsi="Arial" w:cs="Arial"/>
                <w:b/>
                <w:bCs/>
                <w:i/>
                <w:iCs/>
                <w:sz w:val="18"/>
                <w:szCs w:val="18"/>
              </w:rPr>
            </w:pPr>
          </w:p>
        </w:tc>
      </w:tr>
    </w:tbl>
    <w:p w14:paraId="77A72DF9" w14:textId="2BDE6BE7" w:rsidR="00CB2CCA" w:rsidRDefault="00CB2CCA" w:rsidP="00CB2CCA">
      <w:pPr>
        <w:spacing w:line="264" w:lineRule="auto"/>
        <w:jc w:val="both"/>
        <w:rPr>
          <w:rFonts w:ascii="Arial" w:hAnsi="Arial" w:cs="Arial"/>
          <w:sz w:val="20"/>
          <w:szCs w:val="20"/>
        </w:rPr>
      </w:pPr>
    </w:p>
    <w:p w14:paraId="5ED73C0D" w14:textId="02279C9D" w:rsidR="00413DEF" w:rsidRDefault="00413DEF" w:rsidP="00CB2CCA">
      <w:pPr>
        <w:spacing w:line="264" w:lineRule="auto"/>
        <w:jc w:val="both"/>
        <w:rPr>
          <w:rFonts w:ascii="Arial" w:hAnsi="Arial" w:cs="Arial"/>
          <w:sz w:val="20"/>
          <w:szCs w:val="20"/>
        </w:rPr>
      </w:pPr>
    </w:p>
    <w:p w14:paraId="44AFD700" w14:textId="28D7FC09" w:rsidR="00413DEF" w:rsidRDefault="00413DEF" w:rsidP="00CB2CCA">
      <w:pPr>
        <w:spacing w:line="264" w:lineRule="auto"/>
        <w:jc w:val="both"/>
        <w:rPr>
          <w:rFonts w:ascii="Arial" w:hAnsi="Arial" w:cs="Arial"/>
          <w:sz w:val="20"/>
          <w:szCs w:val="20"/>
        </w:rPr>
      </w:pPr>
    </w:p>
    <w:p w14:paraId="00ECB85F" w14:textId="77777777" w:rsidR="00413DEF" w:rsidRPr="000835C2" w:rsidRDefault="00413DEF" w:rsidP="00CB2CCA">
      <w:pPr>
        <w:spacing w:line="264" w:lineRule="auto"/>
        <w:jc w:val="both"/>
        <w:rPr>
          <w:rFonts w:ascii="Arial" w:hAnsi="Arial" w:cs="Arial"/>
          <w:sz w:val="20"/>
          <w:szCs w:val="20"/>
        </w:rPr>
      </w:pPr>
    </w:p>
    <w:p w14:paraId="639B9B45" w14:textId="77777777" w:rsidR="00CB2CCA" w:rsidRPr="000835C2" w:rsidRDefault="00CB2CCA" w:rsidP="00CB2CCA">
      <w:pPr>
        <w:spacing w:line="264" w:lineRule="auto"/>
        <w:jc w:val="both"/>
        <w:rPr>
          <w:rFonts w:ascii="Arial" w:hAnsi="Arial" w:cs="Arial"/>
          <w:sz w:val="20"/>
          <w:szCs w:val="20"/>
        </w:rPr>
      </w:pPr>
      <w:r w:rsidRPr="000835C2">
        <w:rPr>
          <w:rFonts w:ascii="Arial" w:hAnsi="Arial" w:cs="Arial"/>
          <w:sz w:val="20"/>
          <w:szCs w:val="20"/>
        </w:rPr>
        <w:t>kraj:</w:t>
      </w:r>
      <w:r w:rsidRPr="000835C2">
        <w:rPr>
          <w:rFonts w:ascii="Arial" w:hAnsi="Arial" w:cs="Arial"/>
          <w:sz w:val="20"/>
          <w:szCs w:val="20"/>
        </w:rPr>
        <w:tab/>
      </w:r>
      <w:r w:rsidRPr="000835C2">
        <w:rPr>
          <w:rFonts w:ascii="Arial" w:hAnsi="Arial" w:cs="Arial"/>
          <w:sz w:val="20"/>
          <w:szCs w:val="20"/>
        </w:rPr>
        <w:softHyphen/>
        <w:t>____________________</w:t>
      </w:r>
    </w:p>
    <w:p w14:paraId="63A0A2F8" w14:textId="77777777" w:rsidR="00CB2CCA" w:rsidRPr="000835C2" w:rsidRDefault="00CB2CCA" w:rsidP="00CB2CCA">
      <w:pPr>
        <w:spacing w:line="264" w:lineRule="auto"/>
        <w:jc w:val="both"/>
        <w:rPr>
          <w:rFonts w:ascii="Arial" w:hAnsi="Arial" w:cs="Arial"/>
          <w:b/>
          <w:sz w:val="20"/>
          <w:szCs w:val="20"/>
        </w:rPr>
      </w:pPr>
    </w:p>
    <w:p w14:paraId="2498FC6E" w14:textId="77777777" w:rsidR="00CB2CCA" w:rsidRPr="006B1B2F" w:rsidRDefault="00CB2CCA" w:rsidP="00CB2CCA">
      <w:pPr>
        <w:spacing w:line="264" w:lineRule="auto"/>
        <w:jc w:val="both"/>
        <w:rPr>
          <w:rFonts w:ascii="Arial" w:hAnsi="Arial" w:cs="Arial"/>
          <w:sz w:val="20"/>
          <w:szCs w:val="20"/>
        </w:rPr>
      </w:pPr>
      <w:r w:rsidRPr="000835C2">
        <w:rPr>
          <w:rFonts w:ascii="Arial" w:hAnsi="Arial" w:cs="Arial"/>
          <w:sz w:val="20"/>
          <w:szCs w:val="20"/>
        </w:rPr>
        <w:t>datum:</w:t>
      </w:r>
      <w:r w:rsidRPr="000835C2">
        <w:rPr>
          <w:rFonts w:ascii="Arial" w:hAnsi="Arial" w:cs="Arial"/>
          <w:sz w:val="20"/>
          <w:szCs w:val="20"/>
        </w:rPr>
        <w:tab/>
        <w:t>____________________</w:t>
      </w:r>
      <w:r w:rsidRPr="006B1B2F">
        <w:rPr>
          <w:rFonts w:ascii="Arial" w:hAnsi="Arial" w:cs="Arial"/>
          <w:sz w:val="20"/>
          <w:szCs w:val="20"/>
        </w:rPr>
        <w:tab/>
      </w:r>
      <w:r w:rsidRPr="006B1B2F">
        <w:rPr>
          <w:rFonts w:ascii="Arial" w:hAnsi="Arial" w:cs="Arial"/>
          <w:sz w:val="20"/>
          <w:szCs w:val="20"/>
        </w:rPr>
        <w:tab/>
        <w:t xml:space="preserve">             žig</w:t>
      </w:r>
      <w:r w:rsidRPr="006B1B2F">
        <w:rPr>
          <w:rFonts w:ascii="Arial" w:hAnsi="Arial" w:cs="Arial"/>
          <w:sz w:val="20"/>
          <w:szCs w:val="20"/>
        </w:rPr>
        <w:tab/>
      </w:r>
      <w:r w:rsidRPr="006B1B2F">
        <w:rPr>
          <w:rFonts w:ascii="Arial" w:hAnsi="Arial" w:cs="Arial"/>
          <w:sz w:val="20"/>
          <w:szCs w:val="20"/>
        </w:rPr>
        <w:tab/>
        <w:t>podpis pooblaščene osebe</w:t>
      </w:r>
    </w:p>
    <w:p w14:paraId="1C18D6DD" w14:textId="77777777" w:rsidR="00CB2CCA" w:rsidRPr="006B1B2F" w:rsidRDefault="00CB2CCA" w:rsidP="00CB2CCA">
      <w:pPr>
        <w:spacing w:line="264" w:lineRule="auto"/>
        <w:jc w:val="both"/>
        <w:rPr>
          <w:rFonts w:ascii="Arial" w:hAnsi="Arial" w:cs="Arial"/>
          <w:sz w:val="20"/>
          <w:szCs w:val="20"/>
        </w:rPr>
      </w:pP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r w:rsidRPr="006B1B2F">
        <w:rPr>
          <w:rFonts w:ascii="Arial" w:hAnsi="Arial" w:cs="Arial"/>
          <w:sz w:val="20"/>
          <w:szCs w:val="20"/>
        </w:rPr>
        <w:tab/>
      </w:r>
    </w:p>
    <w:p w14:paraId="7FF79A06" w14:textId="73805185" w:rsidR="00CB2CCA" w:rsidRPr="006B1B2F" w:rsidRDefault="00CB2CCA" w:rsidP="00CB2CCA">
      <w:pPr>
        <w:spacing w:line="264" w:lineRule="auto"/>
        <w:ind w:left="5664" w:firstLine="708"/>
        <w:jc w:val="both"/>
        <w:rPr>
          <w:rFonts w:ascii="Arial" w:hAnsi="Arial" w:cs="Arial"/>
          <w:sz w:val="20"/>
          <w:szCs w:val="20"/>
        </w:rPr>
      </w:pPr>
      <w:r w:rsidRPr="006B1B2F">
        <w:rPr>
          <w:rFonts w:ascii="Arial" w:hAnsi="Arial" w:cs="Arial"/>
          <w:sz w:val="20"/>
          <w:szCs w:val="20"/>
        </w:rPr>
        <w:t>_____________________</w:t>
      </w:r>
    </w:p>
    <w:p w14:paraId="1CC44711" w14:textId="531CB390" w:rsidR="00004647" w:rsidRDefault="00004647" w:rsidP="00CB2CCA">
      <w:pPr>
        <w:spacing w:line="264" w:lineRule="auto"/>
        <w:ind w:left="5664" w:firstLine="708"/>
        <w:jc w:val="both"/>
        <w:rPr>
          <w:rFonts w:ascii="Arial" w:hAnsi="Arial" w:cs="Arial"/>
        </w:rPr>
      </w:pPr>
    </w:p>
    <w:p w14:paraId="088B5457" w14:textId="77777777" w:rsidR="000806EB" w:rsidRPr="005D73B0" w:rsidRDefault="000806EB" w:rsidP="00CB2CCA">
      <w:pPr>
        <w:spacing w:line="264" w:lineRule="auto"/>
        <w:ind w:left="5664" w:firstLine="708"/>
        <w:jc w:val="both"/>
        <w:rPr>
          <w:rFonts w:ascii="Arial" w:hAnsi="Arial" w:cs="Arial"/>
        </w:rPr>
      </w:pPr>
    </w:p>
    <w:p w14:paraId="5081CD57" w14:textId="1FA3E257" w:rsidR="00CB2CCA" w:rsidRPr="000806EB" w:rsidRDefault="00CB2CCA" w:rsidP="00CB2CCA">
      <w:pPr>
        <w:pStyle w:val="Noga"/>
        <w:pBdr>
          <w:top w:val="single" w:sz="4" w:space="1" w:color="auto"/>
        </w:pBdr>
        <w:spacing w:line="264" w:lineRule="auto"/>
        <w:jc w:val="both"/>
        <w:rPr>
          <w:rFonts w:ascii="Arial" w:hAnsi="Arial" w:cs="Arial"/>
          <w:b/>
          <w:bCs/>
          <w:i/>
          <w:sz w:val="18"/>
          <w:szCs w:val="18"/>
          <w:highlight w:val="yellow"/>
        </w:rPr>
      </w:pPr>
      <w:r w:rsidRPr="000806EB">
        <w:rPr>
          <w:rFonts w:ascii="Arial" w:hAnsi="Arial" w:cs="Arial"/>
          <w:i/>
          <w:sz w:val="18"/>
          <w:szCs w:val="18"/>
        </w:rPr>
        <w:t xml:space="preserve">Obrazec mora biti datiran, žigosan in podpisan s strani pooblaščene osebe, ki je podpisnik ponudbe. </w:t>
      </w:r>
      <w:r w:rsidRPr="000806EB">
        <w:rPr>
          <w:rFonts w:ascii="Arial" w:hAnsi="Arial" w:cs="Arial"/>
          <w:b/>
          <w:bCs/>
          <w:i/>
          <w:sz w:val="18"/>
          <w:szCs w:val="18"/>
        </w:rPr>
        <w:t>Ponudnik v sistemu e-JN v razdelek »Predračun« naloži izpolnjen obrazec v .</w:t>
      </w:r>
      <w:proofErr w:type="spellStart"/>
      <w:r w:rsidRPr="000806EB">
        <w:rPr>
          <w:rFonts w:ascii="Arial" w:hAnsi="Arial" w:cs="Arial"/>
          <w:b/>
          <w:bCs/>
          <w:i/>
          <w:sz w:val="18"/>
          <w:szCs w:val="18"/>
        </w:rPr>
        <w:t>pdf</w:t>
      </w:r>
      <w:proofErr w:type="spellEnd"/>
      <w:r w:rsidRPr="000806EB">
        <w:rPr>
          <w:rFonts w:ascii="Arial" w:hAnsi="Arial" w:cs="Arial"/>
          <w:b/>
          <w:bCs/>
          <w:i/>
          <w:sz w:val="18"/>
          <w:szCs w:val="18"/>
        </w:rPr>
        <w:t xml:space="preserve"> datoteki, ki bo dostopen na javnem odpiranju ponudb.</w:t>
      </w:r>
    </w:p>
    <w:p w14:paraId="1390CF2C" w14:textId="77777777" w:rsidR="00004647" w:rsidRPr="000806EB" w:rsidRDefault="00004647">
      <w:pPr>
        <w:rPr>
          <w:rFonts w:ascii="Arial" w:hAnsi="Arial" w:cs="Arial"/>
          <w:b/>
          <w:bCs/>
          <w:sz w:val="18"/>
          <w:szCs w:val="18"/>
        </w:rPr>
      </w:pPr>
      <w:r w:rsidRPr="000806EB">
        <w:rPr>
          <w:rFonts w:ascii="Arial" w:hAnsi="Arial" w:cs="Arial"/>
          <w:b/>
          <w:bCs/>
          <w:sz w:val="18"/>
          <w:szCs w:val="18"/>
        </w:rPr>
        <w:br w:type="page"/>
      </w:r>
    </w:p>
    <w:p w14:paraId="4C9C8E91" w14:textId="0F3F89A9" w:rsidR="000E0DCD" w:rsidRPr="000835C2" w:rsidRDefault="000E0DCD" w:rsidP="000E0DCD">
      <w:pPr>
        <w:jc w:val="right"/>
        <w:rPr>
          <w:rFonts w:ascii="Arial" w:hAnsi="Arial" w:cs="Arial"/>
          <w:b/>
          <w:bCs/>
        </w:rPr>
      </w:pPr>
      <w:r w:rsidRPr="000835C2">
        <w:rPr>
          <w:rFonts w:ascii="Arial" w:hAnsi="Arial" w:cs="Arial"/>
          <w:b/>
          <w:bCs/>
        </w:rPr>
        <w:lastRenderedPageBreak/>
        <w:t>OBRAZEC št. 13</w:t>
      </w:r>
    </w:p>
    <w:p w14:paraId="1A842AC0" w14:textId="2B7E32FF" w:rsidR="00253ABC" w:rsidRPr="000835C2" w:rsidRDefault="00253ABC">
      <w:pPr>
        <w:rPr>
          <w:rFonts w:ascii="Arial" w:hAnsi="Arial" w:cs="Arial"/>
          <w:b/>
          <w:bCs/>
        </w:rPr>
      </w:pPr>
    </w:p>
    <w:p w14:paraId="120485B9" w14:textId="77777777" w:rsidR="000E0DCD" w:rsidRPr="000835C2" w:rsidRDefault="000E0DCD" w:rsidP="000E0D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rPr>
      </w:pPr>
    </w:p>
    <w:p w14:paraId="481A0283" w14:textId="77587870" w:rsidR="00BF7741" w:rsidRPr="00BF7741" w:rsidRDefault="00BF7741" w:rsidP="00BF7741">
      <w:pPr>
        <w:rPr>
          <w:rFonts w:ascii="Arial" w:hAnsi="Arial" w:cs="Arial"/>
          <w:b/>
          <w:bCs/>
        </w:rPr>
      </w:pPr>
      <w:r w:rsidRPr="00BF7741">
        <w:rPr>
          <w:rFonts w:ascii="Arial" w:hAnsi="Arial" w:cs="Arial"/>
          <w:b/>
          <w:bCs/>
        </w:rPr>
        <w:t xml:space="preserve">VZOREC ZAVAROVANJA ZA </w:t>
      </w:r>
      <w:r>
        <w:rPr>
          <w:rFonts w:ascii="Arial" w:hAnsi="Arial" w:cs="Arial"/>
          <w:b/>
          <w:bCs/>
        </w:rPr>
        <w:t>RESNOST PONUDBE</w:t>
      </w:r>
      <w:r w:rsidRPr="00BF7741">
        <w:rPr>
          <w:rFonts w:ascii="Arial" w:hAnsi="Arial" w:cs="Arial"/>
          <w:b/>
          <w:bCs/>
        </w:rPr>
        <w:t xml:space="preserve"> PO EPGP-758</w:t>
      </w:r>
    </w:p>
    <w:p w14:paraId="28DF3E1F" w14:textId="77777777" w:rsidR="00BF7741" w:rsidRPr="00BF7741" w:rsidRDefault="00BF7741" w:rsidP="00BF7741">
      <w:pPr>
        <w:rPr>
          <w:rFonts w:ascii="Arial" w:hAnsi="Arial" w:cs="Arial"/>
        </w:rPr>
      </w:pPr>
    </w:p>
    <w:p w14:paraId="175EFFA2" w14:textId="77777777" w:rsidR="00BF7741" w:rsidRPr="00BF7741" w:rsidRDefault="00BF7741" w:rsidP="00BF7741">
      <w:pPr>
        <w:rPr>
          <w:rFonts w:ascii="Arial" w:hAnsi="Arial" w:cs="Arial"/>
          <w:i/>
        </w:rPr>
      </w:pPr>
      <w:r w:rsidRPr="00BF7741">
        <w:rPr>
          <w:rFonts w:ascii="Arial" w:hAnsi="Arial" w:cs="Arial"/>
          <w:i/>
        </w:rPr>
        <w:t>Podatki o garantu (zavarovalnici/banki) ali SWIFT ključ</w:t>
      </w:r>
    </w:p>
    <w:p w14:paraId="3281B18F" w14:textId="77777777" w:rsidR="00BF7741" w:rsidRPr="00BF7741" w:rsidRDefault="00BF7741" w:rsidP="00BF7741">
      <w:pPr>
        <w:rPr>
          <w:rFonts w:ascii="Arial" w:hAnsi="Arial" w:cs="Arial"/>
        </w:rPr>
      </w:pPr>
    </w:p>
    <w:p w14:paraId="34858E45" w14:textId="1DECBA54" w:rsidR="00BF7741" w:rsidRPr="00BF7741" w:rsidRDefault="00BF7741" w:rsidP="00BF7741">
      <w:pPr>
        <w:rPr>
          <w:rFonts w:ascii="Arial" w:hAnsi="Arial" w:cs="Arial"/>
        </w:rPr>
      </w:pPr>
      <w:r w:rsidRPr="00BF7741">
        <w:rPr>
          <w:rFonts w:ascii="Arial" w:hAnsi="Arial" w:cs="Arial"/>
        </w:rPr>
        <w:t>………………………………………………………………………………………………………….</w:t>
      </w:r>
    </w:p>
    <w:p w14:paraId="02AFC64F" w14:textId="77777777" w:rsidR="00BF7741" w:rsidRPr="00BF7741" w:rsidRDefault="00BF7741" w:rsidP="00BF7741">
      <w:pPr>
        <w:rPr>
          <w:rFonts w:ascii="Arial" w:hAnsi="Arial" w:cs="Arial"/>
        </w:rPr>
      </w:pPr>
    </w:p>
    <w:p w14:paraId="2C5784FD" w14:textId="77777777" w:rsidR="00BF7741" w:rsidRPr="00BF7741" w:rsidRDefault="00BF7741" w:rsidP="00BF7741">
      <w:pPr>
        <w:rPr>
          <w:rFonts w:ascii="Arial" w:hAnsi="Arial" w:cs="Arial"/>
          <w:i/>
        </w:rPr>
      </w:pPr>
      <w:r w:rsidRPr="00BF7741">
        <w:rPr>
          <w:rFonts w:ascii="Arial" w:hAnsi="Arial" w:cs="Arial"/>
        </w:rPr>
        <w:t xml:space="preserve">Za:       ……………………………………………………………………………………………………………  </w:t>
      </w:r>
    </w:p>
    <w:p w14:paraId="3495B1E8" w14:textId="77777777" w:rsidR="00BF7741" w:rsidRPr="00BF7741" w:rsidRDefault="00BF7741" w:rsidP="00BF7741">
      <w:pPr>
        <w:rPr>
          <w:rFonts w:ascii="Arial" w:hAnsi="Arial" w:cs="Arial"/>
        </w:rPr>
      </w:pPr>
      <w:r w:rsidRPr="00BF7741">
        <w:rPr>
          <w:rFonts w:ascii="Arial" w:hAnsi="Arial" w:cs="Arial"/>
          <w:i/>
        </w:rPr>
        <w:t>(vpiše se upravičenca tj. izvajalca postopka javnega naročila)</w:t>
      </w:r>
    </w:p>
    <w:p w14:paraId="6DD6F383" w14:textId="77777777" w:rsidR="00BF7741" w:rsidRPr="00BF7741" w:rsidRDefault="00BF7741" w:rsidP="00BF7741">
      <w:pPr>
        <w:rPr>
          <w:rFonts w:ascii="Arial" w:hAnsi="Arial" w:cs="Arial"/>
        </w:rPr>
      </w:pPr>
    </w:p>
    <w:p w14:paraId="6A48C772" w14:textId="77777777" w:rsidR="00BF7741" w:rsidRPr="00BF7741" w:rsidRDefault="00BF7741" w:rsidP="00BF7741">
      <w:pPr>
        <w:rPr>
          <w:rFonts w:ascii="Arial" w:hAnsi="Arial" w:cs="Arial"/>
          <w:i/>
        </w:rPr>
      </w:pPr>
      <w:r w:rsidRPr="00BF7741">
        <w:rPr>
          <w:rFonts w:ascii="Arial" w:hAnsi="Arial" w:cs="Arial"/>
        </w:rPr>
        <w:t xml:space="preserve">Datum: ……………………………………………… </w:t>
      </w:r>
      <w:r w:rsidRPr="00BF7741">
        <w:rPr>
          <w:rFonts w:ascii="Arial" w:hAnsi="Arial" w:cs="Arial"/>
          <w:i/>
        </w:rPr>
        <w:t>(vpiše se datum izdaje)</w:t>
      </w:r>
    </w:p>
    <w:p w14:paraId="05185F1F" w14:textId="77777777" w:rsidR="00BF7741" w:rsidRPr="00BF7741" w:rsidRDefault="00BF7741" w:rsidP="00BF7741">
      <w:pPr>
        <w:rPr>
          <w:rFonts w:ascii="Arial" w:hAnsi="Arial" w:cs="Arial"/>
        </w:rPr>
      </w:pPr>
    </w:p>
    <w:p w14:paraId="1305E1A9" w14:textId="77777777" w:rsidR="00BF7741" w:rsidRPr="00BF7741" w:rsidRDefault="00BF7741" w:rsidP="00BF7741">
      <w:pPr>
        <w:rPr>
          <w:rFonts w:ascii="Arial" w:hAnsi="Arial" w:cs="Arial"/>
        </w:rPr>
      </w:pPr>
      <w:r w:rsidRPr="00BF7741">
        <w:rPr>
          <w:rFonts w:ascii="Arial" w:hAnsi="Arial" w:cs="Arial"/>
          <w:b/>
        </w:rPr>
        <w:t>VRSTA ZAVAROVANJA:</w:t>
      </w:r>
      <w:r w:rsidRPr="00BF7741">
        <w:rPr>
          <w:rFonts w:ascii="Arial" w:hAnsi="Arial" w:cs="Arial"/>
        </w:rPr>
        <w:t xml:space="preserve"> ………………………………………………………………………………………. </w:t>
      </w:r>
    </w:p>
    <w:p w14:paraId="63AEC91D" w14:textId="77777777" w:rsidR="00BF7741" w:rsidRPr="00BF7741" w:rsidRDefault="00BF7741" w:rsidP="00BF7741">
      <w:pPr>
        <w:rPr>
          <w:rFonts w:ascii="Arial" w:hAnsi="Arial" w:cs="Arial"/>
          <w:i/>
        </w:rPr>
      </w:pPr>
      <w:r w:rsidRPr="00BF7741">
        <w:rPr>
          <w:rFonts w:ascii="Arial" w:hAnsi="Arial" w:cs="Arial"/>
          <w:i/>
        </w:rPr>
        <w:t>(vpiše se vrsta zavarovanja: kavcijsko zavarovanje/bančna garancija)</w:t>
      </w:r>
    </w:p>
    <w:p w14:paraId="43664AA2" w14:textId="77777777" w:rsidR="00BF7741" w:rsidRPr="00BF7741" w:rsidRDefault="00BF7741" w:rsidP="00BF7741">
      <w:pPr>
        <w:rPr>
          <w:rFonts w:ascii="Arial" w:hAnsi="Arial" w:cs="Arial"/>
        </w:rPr>
      </w:pPr>
    </w:p>
    <w:p w14:paraId="4649EE4F" w14:textId="77777777" w:rsidR="00BF7741" w:rsidRPr="00BF7741" w:rsidRDefault="00BF7741" w:rsidP="00BF7741">
      <w:pPr>
        <w:rPr>
          <w:rFonts w:ascii="Arial" w:hAnsi="Arial" w:cs="Arial"/>
        </w:rPr>
      </w:pPr>
      <w:r w:rsidRPr="00BF7741">
        <w:rPr>
          <w:rFonts w:ascii="Arial" w:hAnsi="Arial" w:cs="Arial"/>
          <w:b/>
        </w:rPr>
        <w:t xml:space="preserve">ŠTEVILKA: </w:t>
      </w:r>
      <w:r w:rsidRPr="00BF7741">
        <w:rPr>
          <w:rFonts w:ascii="Arial" w:hAnsi="Arial" w:cs="Arial"/>
        </w:rPr>
        <w:t xml:space="preserve">…………………………………………. </w:t>
      </w:r>
      <w:r w:rsidRPr="00BF7741">
        <w:rPr>
          <w:rFonts w:ascii="Arial" w:hAnsi="Arial" w:cs="Arial"/>
          <w:i/>
        </w:rPr>
        <w:t>(vpiše se številka zavarovanja)</w:t>
      </w:r>
    </w:p>
    <w:p w14:paraId="1D483527" w14:textId="77777777" w:rsidR="00BF7741" w:rsidRPr="00BF7741" w:rsidRDefault="00BF7741" w:rsidP="00BF7741">
      <w:pPr>
        <w:rPr>
          <w:rFonts w:ascii="Arial" w:hAnsi="Arial" w:cs="Arial"/>
        </w:rPr>
      </w:pPr>
    </w:p>
    <w:p w14:paraId="762BD495" w14:textId="77777777" w:rsidR="00BF7741" w:rsidRPr="00BF7741" w:rsidRDefault="00BF7741" w:rsidP="00BF7741">
      <w:pPr>
        <w:rPr>
          <w:rFonts w:ascii="Arial" w:hAnsi="Arial" w:cs="Arial"/>
        </w:rPr>
      </w:pPr>
      <w:r w:rsidRPr="00BF7741">
        <w:rPr>
          <w:rFonts w:ascii="Arial" w:hAnsi="Arial" w:cs="Arial"/>
          <w:b/>
        </w:rPr>
        <w:t>GARANT:</w:t>
      </w:r>
      <w:r w:rsidRPr="00BF7741">
        <w:rPr>
          <w:rFonts w:ascii="Arial" w:hAnsi="Arial" w:cs="Arial"/>
        </w:rPr>
        <w:t xml:space="preserve"> …………………………………………………………………………………….…………………… </w:t>
      </w:r>
    </w:p>
    <w:p w14:paraId="0A8759E9" w14:textId="77777777" w:rsidR="00BF7741" w:rsidRPr="00BF7741" w:rsidRDefault="00BF7741" w:rsidP="00BF7741">
      <w:pPr>
        <w:rPr>
          <w:rFonts w:ascii="Arial" w:hAnsi="Arial" w:cs="Arial"/>
        </w:rPr>
      </w:pPr>
      <w:r w:rsidRPr="00BF7741">
        <w:rPr>
          <w:rFonts w:ascii="Arial" w:hAnsi="Arial" w:cs="Arial"/>
          <w:i/>
        </w:rPr>
        <w:t>(vpiše se ime in naslov zavarovalnice/banke v kraju izdaje)</w:t>
      </w:r>
    </w:p>
    <w:p w14:paraId="0590E3D7" w14:textId="77777777" w:rsidR="00BF7741" w:rsidRPr="00BF7741" w:rsidRDefault="00BF7741" w:rsidP="00BF7741">
      <w:pPr>
        <w:rPr>
          <w:rFonts w:ascii="Arial" w:hAnsi="Arial" w:cs="Arial"/>
        </w:rPr>
      </w:pPr>
    </w:p>
    <w:p w14:paraId="22815851" w14:textId="77777777" w:rsidR="00BF7741" w:rsidRPr="00BF7741" w:rsidRDefault="00BF7741" w:rsidP="00BF7741">
      <w:pPr>
        <w:rPr>
          <w:rFonts w:ascii="Arial" w:hAnsi="Arial" w:cs="Arial"/>
          <w:i/>
        </w:rPr>
      </w:pPr>
      <w:r w:rsidRPr="00BF7741">
        <w:rPr>
          <w:rFonts w:ascii="Arial" w:hAnsi="Arial" w:cs="Arial"/>
          <w:b/>
        </w:rPr>
        <w:t xml:space="preserve">NAROČNIK: </w:t>
      </w:r>
      <w:r w:rsidRPr="00BF7741">
        <w:rPr>
          <w:rFonts w:ascii="Arial" w:hAnsi="Arial" w:cs="Arial"/>
        </w:rPr>
        <w:t>……………………………………………………………………………………………..………</w:t>
      </w:r>
      <w:r w:rsidRPr="00BF7741">
        <w:rPr>
          <w:rFonts w:ascii="Arial" w:hAnsi="Arial" w:cs="Arial"/>
          <w:i/>
        </w:rPr>
        <w:t xml:space="preserve"> </w:t>
      </w:r>
    </w:p>
    <w:p w14:paraId="5725F184" w14:textId="77777777" w:rsidR="00BF7741" w:rsidRPr="00BF7741" w:rsidRDefault="00BF7741" w:rsidP="00BF7741">
      <w:pPr>
        <w:rPr>
          <w:rFonts w:ascii="Arial" w:hAnsi="Arial" w:cs="Arial"/>
        </w:rPr>
      </w:pPr>
      <w:r w:rsidRPr="00BF7741">
        <w:rPr>
          <w:rFonts w:ascii="Arial" w:hAnsi="Arial" w:cs="Arial"/>
          <w:i/>
        </w:rPr>
        <w:t>(vpiše se ime in naslov naročnika zavarovanja, tj. v postopku javnega naročanja izbranega ponudnika)</w:t>
      </w:r>
    </w:p>
    <w:p w14:paraId="65AF49D7" w14:textId="77777777" w:rsidR="00BF7741" w:rsidRPr="00BF7741" w:rsidRDefault="00BF7741" w:rsidP="00BF7741">
      <w:pPr>
        <w:rPr>
          <w:rFonts w:ascii="Arial" w:hAnsi="Arial" w:cs="Arial"/>
        </w:rPr>
      </w:pPr>
    </w:p>
    <w:p w14:paraId="10B0A4BC" w14:textId="77777777" w:rsidR="00BF7741" w:rsidRPr="00BF7741" w:rsidRDefault="00BF7741" w:rsidP="00BF7741">
      <w:pPr>
        <w:rPr>
          <w:rFonts w:ascii="Arial" w:hAnsi="Arial" w:cs="Arial"/>
        </w:rPr>
      </w:pPr>
      <w:r w:rsidRPr="00BF7741">
        <w:rPr>
          <w:rFonts w:ascii="Arial" w:hAnsi="Arial" w:cs="Arial"/>
          <w:b/>
        </w:rPr>
        <w:t>UPRAVIČENEC:</w:t>
      </w:r>
      <w:r w:rsidRPr="00BF7741">
        <w:rPr>
          <w:rFonts w:ascii="Arial" w:hAnsi="Arial" w:cs="Arial"/>
        </w:rPr>
        <w:t xml:space="preserve"> ………………………………………………………………………………………. </w:t>
      </w:r>
    </w:p>
    <w:p w14:paraId="63AC7BCA" w14:textId="77777777" w:rsidR="00BF7741" w:rsidRPr="00BF7741" w:rsidRDefault="00BF7741" w:rsidP="00BF7741">
      <w:pPr>
        <w:rPr>
          <w:rFonts w:ascii="Arial" w:hAnsi="Arial" w:cs="Arial"/>
        </w:rPr>
      </w:pPr>
      <w:r w:rsidRPr="00BF7741">
        <w:rPr>
          <w:rFonts w:ascii="Arial" w:hAnsi="Arial" w:cs="Arial"/>
        </w:rPr>
        <w:t xml:space="preserve"> </w:t>
      </w:r>
      <w:r w:rsidRPr="00BF7741">
        <w:rPr>
          <w:rFonts w:ascii="Arial" w:hAnsi="Arial" w:cs="Arial"/>
          <w:i/>
        </w:rPr>
        <w:t>(vpiše se naročnika javnega naročila)</w:t>
      </w:r>
    </w:p>
    <w:p w14:paraId="6B15D6C3" w14:textId="77777777" w:rsidR="00BF7741" w:rsidRPr="00BF7741" w:rsidRDefault="00BF7741" w:rsidP="00BF7741">
      <w:pPr>
        <w:rPr>
          <w:rFonts w:ascii="Arial" w:hAnsi="Arial" w:cs="Arial"/>
        </w:rPr>
      </w:pPr>
    </w:p>
    <w:p w14:paraId="3FDCE3A3" w14:textId="77777777" w:rsidR="00BF7741" w:rsidRPr="00BF7741" w:rsidRDefault="00BF7741" w:rsidP="00BF7741">
      <w:pPr>
        <w:rPr>
          <w:rFonts w:ascii="Arial" w:hAnsi="Arial" w:cs="Arial"/>
          <w:i/>
        </w:rPr>
      </w:pPr>
      <w:r w:rsidRPr="00FF7C38">
        <w:rPr>
          <w:rFonts w:ascii="Arial" w:hAnsi="Arial" w:cs="Arial"/>
          <w:b/>
        </w:rPr>
        <w:t xml:space="preserve">OSNOVNI POSEL: </w:t>
      </w:r>
      <w:r w:rsidRPr="00FF7C38">
        <w:rPr>
          <w:rFonts w:ascii="Arial" w:hAnsi="Arial" w:cs="Arial"/>
        </w:rPr>
        <w:t xml:space="preserve">obveznost naročnika zavarovanja iz pogodbe št……... z dne …………… </w:t>
      </w:r>
      <w:r w:rsidRPr="00FF7C38">
        <w:rPr>
          <w:rFonts w:ascii="Arial" w:hAnsi="Arial" w:cs="Arial"/>
          <w:i/>
        </w:rPr>
        <w:t>(vpiše se številko in datum pogodbe o izvedbi javnega naročila, sklenjene na podlagi postopka z oznako …………………)</w:t>
      </w:r>
      <w:r w:rsidRPr="00FF7C38">
        <w:rPr>
          <w:rFonts w:ascii="Arial" w:hAnsi="Arial" w:cs="Arial"/>
        </w:rPr>
        <w:t xml:space="preserve"> za</w:t>
      </w:r>
      <w:r w:rsidRPr="00FF7C38">
        <w:rPr>
          <w:rFonts w:ascii="Arial" w:hAnsi="Arial" w:cs="Arial"/>
          <w:i/>
        </w:rPr>
        <w:t xml:space="preserve"> </w:t>
      </w:r>
      <w:r w:rsidRPr="00FF7C38">
        <w:rPr>
          <w:rFonts w:ascii="Arial" w:hAnsi="Arial" w:cs="Arial"/>
        </w:rPr>
        <w:t xml:space="preserve">………………………………………………………………………………..  </w:t>
      </w:r>
      <w:r w:rsidRPr="00FF7C38">
        <w:rPr>
          <w:rFonts w:ascii="Arial" w:hAnsi="Arial" w:cs="Arial"/>
          <w:i/>
        </w:rPr>
        <w:t>(vpiše se predmet</w:t>
      </w:r>
      <w:r w:rsidRPr="00BF7741">
        <w:rPr>
          <w:rFonts w:ascii="Arial" w:hAnsi="Arial" w:cs="Arial"/>
          <w:i/>
        </w:rPr>
        <w:t xml:space="preserve"> javnega naročila).</w:t>
      </w:r>
    </w:p>
    <w:p w14:paraId="1815B42B" w14:textId="77777777" w:rsidR="00BF7741" w:rsidRPr="00BF7741" w:rsidRDefault="00BF7741" w:rsidP="00BF7741">
      <w:pPr>
        <w:rPr>
          <w:rFonts w:ascii="Arial" w:hAnsi="Arial" w:cs="Arial"/>
        </w:rPr>
      </w:pPr>
    </w:p>
    <w:p w14:paraId="13AD81D5" w14:textId="77777777" w:rsidR="00BF7741" w:rsidRPr="00BF7741" w:rsidRDefault="00BF7741" w:rsidP="00BF7741">
      <w:pPr>
        <w:rPr>
          <w:rFonts w:ascii="Arial" w:hAnsi="Arial" w:cs="Arial"/>
        </w:rPr>
      </w:pPr>
      <w:r w:rsidRPr="00BF7741">
        <w:rPr>
          <w:rFonts w:ascii="Arial" w:hAnsi="Arial" w:cs="Arial"/>
          <w:b/>
        </w:rPr>
        <w:t xml:space="preserve">ZNESEK IN VALUTA: </w:t>
      </w:r>
      <w:r w:rsidRPr="00BF7741">
        <w:rPr>
          <w:rFonts w:ascii="Arial" w:hAnsi="Arial" w:cs="Arial"/>
        </w:rPr>
        <w:t xml:space="preserve">………………………………………………………………………………………… </w:t>
      </w:r>
    </w:p>
    <w:p w14:paraId="025A824D" w14:textId="77777777" w:rsidR="00BF7741" w:rsidRPr="00BF7741" w:rsidRDefault="00BF7741" w:rsidP="00BF7741">
      <w:pPr>
        <w:rPr>
          <w:rFonts w:ascii="Arial" w:hAnsi="Arial" w:cs="Arial"/>
        </w:rPr>
      </w:pPr>
      <w:r w:rsidRPr="00BF7741">
        <w:rPr>
          <w:rFonts w:ascii="Arial" w:hAnsi="Arial" w:cs="Arial"/>
          <w:i/>
        </w:rPr>
        <w:t>(vpiše se najvišji znesek s številko in besedo ter valuta),</w:t>
      </w:r>
      <w:r w:rsidRPr="00BF7741">
        <w:rPr>
          <w:rFonts w:ascii="Arial" w:hAnsi="Arial" w:cs="Arial"/>
        </w:rPr>
        <w:t xml:space="preserve"> plačljiv v petih poslovalnih dneh od prejete zahteve v skladu z 20.členom EPGP iz leta 2010.</w:t>
      </w:r>
    </w:p>
    <w:p w14:paraId="6545871B" w14:textId="77777777" w:rsidR="00BF7741" w:rsidRPr="00BF7741" w:rsidRDefault="00BF7741" w:rsidP="00BF7741">
      <w:pPr>
        <w:rPr>
          <w:rFonts w:ascii="Arial" w:hAnsi="Arial" w:cs="Arial"/>
        </w:rPr>
      </w:pPr>
    </w:p>
    <w:p w14:paraId="375D0D6C" w14:textId="77777777" w:rsidR="00BF7741" w:rsidRPr="00BF7741" w:rsidRDefault="00BF7741" w:rsidP="00BF7741">
      <w:pPr>
        <w:rPr>
          <w:rFonts w:ascii="Arial" w:hAnsi="Arial" w:cs="Arial"/>
        </w:rPr>
      </w:pPr>
      <w:r w:rsidRPr="00BF7741">
        <w:rPr>
          <w:rFonts w:ascii="Arial" w:hAnsi="Arial" w:cs="Arial"/>
          <w:b/>
        </w:rPr>
        <w:t>LISTINE, KI JIH JE POLEG IZJAVE TREBA PRILOŽITI ZAHTEVI ZA PLAČILO IN SE IZRECNO ZAHTEVAJO V SPODNJEM BESEDILU</w:t>
      </w:r>
      <w:r w:rsidRPr="00BF7741">
        <w:rPr>
          <w:rFonts w:ascii="Arial" w:hAnsi="Arial" w:cs="Arial"/>
        </w:rPr>
        <w:t>: ……………………...</w:t>
      </w:r>
    </w:p>
    <w:p w14:paraId="07D8C752" w14:textId="77777777" w:rsidR="00BF7741" w:rsidRPr="00BF7741" w:rsidRDefault="00BF7741" w:rsidP="00BF7741">
      <w:pPr>
        <w:rPr>
          <w:rFonts w:ascii="Arial" w:hAnsi="Arial" w:cs="Arial"/>
        </w:rPr>
      </w:pPr>
      <w:r w:rsidRPr="00BF7741">
        <w:rPr>
          <w:rFonts w:ascii="Arial" w:hAnsi="Arial" w:cs="Arial"/>
          <w:i/>
        </w:rPr>
        <w:t>(nobena/navede se listina)</w:t>
      </w:r>
    </w:p>
    <w:p w14:paraId="22635B86" w14:textId="77777777" w:rsidR="00BF7741" w:rsidRPr="00BF7741" w:rsidRDefault="00BF7741" w:rsidP="00BF7741">
      <w:pPr>
        <w:rPr>
          <w:rFonts w:ascii="Arial" w:hAnsi="Arial" w:cs="Arial"/>
        </w:rPr>
      </w:pPr>
    </w:p>
    <w:p w14:paraId="58BAE923" w14:textId="77777777" w:rsidR="00BF7741" w:rsidRPr="00BF7741" w:rsidRDefault="00BF7741" w:rsidP="00BF7741">
      <w:pPr>
        <w:rPr>
          <w:rFonts w:ascii="Arial" w:hAnsi="Arial" w:cs="Arial"/>
        </w:rPr>
      </w:pPr>
      <w:r w:rsidRPr="00BF7741">
        <w:rPr>
          <w:rFonts w:ascii="Arial" w:hAnsi="Arial" w:cs="Arial"/>
          <w:b/>
        </w:rPr>
        <w:t>JEZIK V ZAHTEVANIH LISTINAH:</w:t>
      </w:r>
      <w:r w:rsidRPr="00BF7741">
        <w:rPr>
          <w:rFonts w:ascii="Arial" w:hAnsi="Arial" w:cs="Arial"/>
        </w:rPr>
        <w:t xml:space="preserve"> slovenski</w:t>
      </w:r>
    </w:p>
    <w:p w14:paraId="158ECC2B" w14:textId="77777777" w:rsidR="00BF7741" w:rsidRPr="00BF7741" w:rsidRDefault="00BF7741" w:rsidP="00BF7741">
      <w:pPr>
        <w:rPr>
          <w:rFonts w:ascii="Arial" w:hAnsi="Arial" w:cs="Arial"/>
        </w:rPr>
      </w:pPr>
    </w:p>
    <w:p w14:paraId="223B490B" w14:textId="77777777" w:rsidR="00BF7741" w:rsidRPr="00BF7741" w:rsidRDefault="00BF7741" w:rsidP="00BF7741">
      <w:pPr>
        <w:rPr>
          <w:rFonts w:ascii="Arial" w:hAnsi="Arial" w:cs="Arial"/>
        </w:rPr>
      </w:pPr>
      <w:r w:rsidRPr="00BF7741">
        <w:rPr>
          <w:rFonts w:ascii="Arial" w:hAnsi="Arial" w:cs="Arial"/>
          <w:b/>
        </w:rPr>
        <w:t>OBLIKA PREDLOŽITVE:</w:t>
      </w:r>
      <w:r w:rsidRPr="00BF7741">
        <w:rPr>
          <w:rFonts w:ascii="Arial" w:hAnsi="Arial" w:cs="Arial"/>
        </w:rPr>
        <w:t xml:space="preserve"> v papirni obliki s priporočeno pošto ali katerokoli obliko hitre pošte ali v elektronski obliki po SWIFT sistemu na naslov …………………………………………………………….…. </w:t>
      </w:r>
    </w:p>
    <w:p w14:paraId="576DE00B" w14:textId="77777777" w:rsidR="00BF7741" w:rsidRPr="00BF7741" w:rsidRDefault="00BF7741" w:rsidP="00BF7741">
      <w:pPr>
        <w:rPr>
          <w:rFonts w:ascii="Arial" w:hAnsi="Arial" w:cs="Arial"/>
        </w:rPr>
      </w:pPr>
      <w:r w:rsidRPr="00BF7741">
        <w:rPr>
          <w:rFonts w:ascii="Arial" w:hAnsi="Arial" w:cs="Arial"/>
          <w:i/>
        </w:rPr>
        <w:lastRenderedPageBreak/>
        <w:t>(navede se SWIFT naslova garanta)</w:t>
      </w:r>
    </w:p>
    <w:p w14:paraId="2D38F6EA" w14:textId="77777777" w:rsidR="00BF7741" w:rsidRPr="00BF7741" w:rsidRDefault="00BF7741" w:rsidP="00BF7741">
      <w:pPr>
        <w:rPr>
          <w:rFonts w:ascii="Arial" w:hAnsi="Arial" w:cs="Arial"/>
        </w:rPr>
      </w:pPr>
    </w:p>
    <w:p w14:paraId="7D653E94" w14:textId="77777777" w:rsidR="00BF7741" w:rsidRPr="00BF7741" w:rsidRDefault="00BF7741" w:rsidP="00BF7741">
      <w:pPr>
        <w:rPr>
          <w:rFonts w:ascii="Arial" w:hAnsi="Arial" w:cs="Arial"/>
        </w:rPr>
      </w:pPr>
      <w:r w:rsidRPr="00BF7741">
        <w:rPr>
          <w:rFonts w:ascii="Arial" w:hAnsi="Arial" w:cs="Arial"/>
          <w:b/>
        </w:rPr>
        <w:t>KRAJ PREDLOŽITVE:</w:t>
      </w:r>
      <w:r w:rsidRPr="00BF7741">
        <w:rPr>
          <w:rFonts w:ascii="Arial" w:hAnsi="Arial" w:cs="Arial"/>
        </w:rPr>
        <w:t xml:space="preserve"> ………………………………………………………………………………………… </w:t>
      </w:r>
      <w:r w:rsidRPr="00BF7741">
        <w:rPr>
          <w:rFonts w:ascii="Arial" w:hAnsi="Arial" w:cs="Arial"/>
          <w:i/>
        </w:rPr>
        <w:t>(garant vpiše naslov podružnice, kjer se opravi predložitev papirnih listin, ali elektronski naslov za predložitev v elektronski obliki, kot na primer garantov SWIFT naslov)</w:t>
      </w:r>
      <w:r w:rsidRPr="00BF7741">
        <w:rPr>
          <w:rFonts w:ascii="Arial" w:hAnsi="Arial" w:cs="Arial"/>
        </w:rPr>
        <w:t xml:space="preserve"> </w:t>
      </w:r>
    </w:p>
    <w:p w14:paraId="301EB039" w14:textId="77777777" w:rsidR="00BF7741" w:rsidRPr="00BF7741" w:rsidRDefault="00BF7741" w:rsidP="00BF7741">
      <w:pPr>
        <w:rPr>
          <w:rFonts w:ascii="Arial" w:hAnsi="Arial" w:cs="Arial"/>
        </w:rPr>
      </w:pPr>
    </w:p>
    <w:p w14:paraId="245B494F" w14:textId="77777777" w:rsidR="00BF7741" w:rsidRPr="00BF7741" w:rsidRDefault="00BF7741" w:rsidP="00BF7741">
      <w:pPr>
        <w:rPr>
          <w:rFonts w:ascii="Arial" w:hAnsi="Arial" w:cs="Arial"/>
        </w:rPr>
      </w:pPr>
      <w:r w:rsidRPr="00BF7741">
        <w:rPr>
          <w:rFonts w:ascii="Arial" w:hAnsi="Arial" w:cs="Arial"/>
        </w:rPr>
        <w:t>Ne glede na navedeno, se predložitev papirnih listin lahko opravi v katerikoli podružnici garanta na območju Republike Slovenije.</w:t>
      </w:r>
      <w:r w:rsidRPr="00BF7741" w:rsidDel="00D4087F">
        <w:rPr>
          <w:rFonts w:ascii="Arial" w:hAnsi="Arial" w:cs="Arial"/>
        </w:rPr>
        <w:t xml:space="preserve"> </w:t>
      </w:r>
    </w:p>
    <w:p w14:paraId="5D1823EE" w14:textId="77777777" w:rsidR="00BF7741" w:rsidRPr="00BF7741" w:rsidRDefault="00BF7741" w:rsidP="00BF7741">
      <w:pPr>
        <w:rPr>
          <w:rFonts w:ascii="Arial" w:hAnsi="Arial" w:cs="Arial"/>
        </w:rPr>
      </w:pPr>
    </w:p>
    <w:p w14:paraId="02273F33" w14:textId="77777777" w:rsidR="00BF7741" w:rsidRPr="00BF7741" w:rsidRDefault="00BF7741" w:rsidP="00BF7741">
      <w:pPr>
        <w:rPr>
          <w:rFonts w:ascii="Arial" w:hAnsi="Arial" w:cs="Arial"/>
        </w:rPr>
      </w:pPr>
      <w:r w:rsidRPr="00BF7741">
        <w:rPr>
          <w:rFonts w:ascii="Arial" w:hAnsi="Arial" w:cs="Arial"/>
          <w:b/>
        </w:rPr>
        <w:t xml:space="preserve">DATUM VELJAVNOSTI: </w:t>
      </w:r>
      <w:r w:rsidRPr="00BF7741">
        <w:rPr>
          <w:rFonts w:ascii="Arial" w:hAnsi="Arial" w:cs="Arial"/>
        </w:rPr>
        <w:t xml:space="preserve">………………………………………. </w:t>
      </w:r>
    </w:p>
    <w:p w14:paraId="36B043EC" w14:textId="77777777" w:rsidR="00BF7741" w:rsidRPr="00BF7741" w:rsidRDefault="00BF7741" w:rsidP="00BF7741">
      <w:pPr>
        <w:rPr>
          <w:rFonts w:ascii="Arial" w:hAnsi="Arial" w:cs="Arial"/>
          <w:i/>
        </w:rPr>
      </w:pPr>
      <w:r w:rsidRPr="00BF7741">
        <w:rPr>
          <w:rFonts w:ascii="Arial" w:hAnsi="Arial" w:cs="Arial"/>
          <w:i/>
        </w:rPr>
        <w:t>(vpiše se datum, ki je naveden v razpisni dokumentaciji za oddajo predmetnega javnega naročila)</w:t>
      </w:r>
    </w:p>
    <w:p w14:paraId="232A77A6" w14:textId="77777777" w:rsidR="00BF7741" w:rsidRPr="00BF7741" w:rsidRDefault="00BF7741" w:rsidP="00BF7741">
      <w:pPr>
        <w:rPr>
          <w:rFonts w:ascii="Arial" w:hAnsi="Arial" w:cs="Arial"/>
        </w:rPr>
      </w:pPr>
    </w:p>
    <w:p w14:paraId="2F3CEDA7" w14:textId="77777777" w:rsidR="00BF7741" w:rsidRPr="00BF7741" w:rsidRDefault="00BF7741" w:rsidP="00BF7741">
      <w:pPr>
        <w:rPr>
          <w:rFonts w:ascii="Arial" w:hAnsi="Arial" w:cs="Arial"/>
        </w:rPr>
      </w:pPr>
      <w:r w:rsidRPr="00BF7741">
        <w:rPr>
          <w:rFonts w:ascii="Arial" w:hAnsi="Arial" w:cs="Arial"/>
          <w:b/>
        </w:rPr>
        <w:t>STRANKA, KI JE DOLŽNA PLAČATI STROŠKE:</w:t>
      </w:r>
      <w:r w:rsidRPr="00BF7741">
        <w:rPr>
          <w:rFonts w:ascii="Arial" w:hAnsi="Arial" w:cs="Arial"/>
        </w:rPr>
        <w:t xml:space="preserve"> ……………………………………………………… </w:t>
      </w:r>
      <w:r w:rsidRPr="00BF7741">
        <w:rPr>
          <w:rFonts w:ascii="Arial" w:hAnsi="Arial" w:cs="Arial"/>
          <w:i/>
        </w:rPr>
        <w:t>(vpiše se ime naročnika zavarovanja, tj. kandidata oziroma ponudnika v postopku javnega naročanja)</w:t>
      </w:r>
    </w:p>
    <w:p w14:paraId="4F75EB0C" w14:textId="77777777" w:rsidR="00BF7741" w:rsidRPr="00BF7741" w:rsidRDefault="00BF7741" w:rsidP="00BF7741">
      <w:pPr>
        <w:rPr>
          <w:rFonts w:ascii="Arial" w:hAnsi="Arial" w:cs="Arial"/>
          <w:b/>
        </w:rPr>
      </w:pPr>
    </w:p>
    <w:p w14:paraId="79C6FADB" w14:textId="77777777" w:rsidR="00BF7741" w:rsidRPr="00BF7741" w:rsidRDefault="00BF7741" w:rsidP="00872AB5">
      <w:pPr>
        <w:jc w:val="both"/>
        <w:rPr>
          <w:rFonts w:ascii="Arial" w:hAnsi="Arial" w:cs="Arial"/>
        </w:rPr>
      </w:pPr>
      <w:r w:rsidRPr="00BF7741">
        <w:rPr>
          <w:rFonts w:ascii="Arial" w:hAnsi="Arial" w:cs="Arial"/>
        </w:rPr>
        <w:t>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92990B" w14:textId="77777777" w:rsidR="00BF7741" w:rsidRPr="00BF7741" w:rsidRDefault="00BF7741" w:rsidP="00BF7741">
      <w:pPr>
        <w:rPr>
          <w:rFonts w:ascii="Arial" w:hAnsi="Arial" w:cs="Arial"/>
        </w:rPr>
      </w:pPr>
    </w:p>
    <w:p w14:paraId="50063401" w14:textId="77777777" w:rsidR="00BF7741" w:rsidRPr="00BF7741" w:rsidRDefault="00BF7741" w:rsidP="00BF7741">
      <w:pPr>
        <w:rPr>
          <w:rFonts w:ascii="Arial" w:hAnsi="Arial" w:cs="Arial"/>
        </w:rPr>
      </w:pPr>
      <w:r w:rsidRPr="00BF7741">
        <w:rPr>
          <w:rFonts w:ascii="Arial" w:hAnsi="Arial" w:cs="Arial"/>
        </w:rPr>
        <w:t>Izjava iz odstavka (a) in (b) 15. člena EPGP ni potrebna.</w:t>
      </w:r>
    </w:p>
    <w:p w14:paraId="1905F19E" w14:textId="77777777" w:rsidR="00BF7741" w:rsidRPr="00BF7741" w:rsidRDefault="00BF7741" w:rsidP="00872AB5">
      <w:pPr>
        <w:jc w:val="both"/>
        <w:rPr>
          <w:rFonts w:ascii="Arial" w:hAnsi="Arial" w:cs="Arial"/>
        </w:rPr>
      </w:pPr>
    </w:p>
    <w:p w14:paraId="1412F96B" w14:textId="77777777" w:rsidR="00BF7741" w:rsidRPr="00BF7741" w:rsidRDefault="00BF7741" w:rsidP="00872AB5">
      <w:pPr>
        <w:jc w:val="both"/>
        <w:rPr>
          <w:rFonts w:ascii="Arial" w:hAnsi="Arial" w:cs="Arial"/>
        </w:rPr>
      </w:pPr>
      <w:r w:rsidRPr="00BF7741">
        <w:rPr>
          <w:rFonts w:ascii="Arial" w:hAnsi="Arial" w:cs="Arial"/>
        </w:rPr>
        <w:t>Katerokoli zahtevo za plačilo po tem zavarovanju moramo prejeti na datum veljavnosti zavarovanja ali pred njim v zgoraj navedenem kraju predložitve.</w:t>
      </w:r>
    </w:p>
    <w:p w14:paraId="36F72822" w14:textId="77777777" w:rsidR="00BF7741" w:rsidRPr="00BF7741" w:rsidRDefault="00BF7741" w:rsidP="00872AB5">
      <w:pPr>
        <w:jc w:val="both"/>
        <w:rPr>
          <w:rFonts w:ascii="Arial" w:hAnsi="Arial" w:cs="Arial"/>
        </w:rPr>
      </w:pPr>
    </w:p>
    <w:p w14:paraId="42CB64E9" w14:textId="13B9B89D" w:rsidR="00BF7741" w:rsidRPr="00BF7741" w:rsidRDefault="00BF7741" w:rsidP="00872AB5">
      <w:pPr>
        <w:jc w:val="both"/>
        <w:rPr>
          <w:rFonts w:ascii="Arial" w:hAnsi="Arial" w:cs="Arial"/>
        </w:rPr>
      </w:pPr>
      <w:r w:rsidRPr="00BF7741">
        <w:rPr>
          <w:rFonts w:ascii="Arial" w:hAnsi="Arial" w:cs="Arial"/>
        </w:rPr>
        <w:t xml:space="preserve">Morebitne spore v zvezi s tem zavarovanjem rešuje stvarno pristojno sodišče v </w:t>
      </w:r>
      <w:proofErr w:type="spellStart"/>
      <w:r w:rsidR="00872AB5" w:rsidRPr="005D73B0">
        <w:rPr>
          <w:rFonts w:ascii="Arial" w:hAnsi="Arial" w:cs="Arial"/>
          <w:sz w:val="20"/>
          <w:szCs w:val="20"/>
        </w:rPr>
        <w:t>v</w:t>
      </w:r>
      <w:proofErr w:type="spellEnd"/>
      <w:r w:rsidR="00872AB5" w:rsidRPr="005D73B0">
        <w:rPr>
          <w:rFonts w:ascii="Arial" w:hAnsi="Arial" w:cs="Arial"/>
          <w:sz w:val="20"/>
          <w:szCs w:val="20"/>
        </w:rPr>
        <w:t xml:space="preserve"> </w:t>
      </w:r>
      <w:r w:rsidR="00872AB5">
        <w:rPr>
          <w:rFonts w:ascii="Arial" w:hAnsi="Arial" w:cs="Arial"/>
          <w:sz w:val="20"/>
          <w:szCs w:val="20"/>
        </w:rPr>
        <w:t>Ljubljani</w:t>
      </w:r>
      <w:r w:rsidRPr="00BF7741">
        <w:rPr>
          <w:rFonts w:ascii="Arial" w:hAnsi="Arial" w:cs="Arial"/>
        </w:rPr>
        <w:t xml:space="preserve"> po slovenskem pravu.</w:t>
      </w:r>
    </w:p>
    <w:p w14:paraId="0FEB2034" w14:textId="77777777" w:rsidR="00BF7741" w:rsidRPr="00BF7741" w:rsidRDefault="00BF7741" w:rsidP="00872AB5">
      <w:pPr>
        <w:jc w:val="both"/>
        <w:rPr>
          <w:rFonts w:ascii="Arial" w:hAnsi="Arial" w:cs="Arial"/>
        </w:rPr>
      </w:pPr>
    </w:p>
    <w:p w14:paraId="4A3F3166" w14:textId="77777777" w:rsidR="00BF7741" w:rsidRPr="00BF7741" w:rsidRDefault="00BF7741" w:rsidP="00872AB5">
      <w:pPr>
        <w:jc w:val="both"/>
        <w:rPr>
          <w:rFonts w:ascii="Arial" w:hAnsi="Arial" w:cs="Arial"/>
        </w:rPr>
      </w:pPr>
      <w:r w:rsidRPr="00BF7741">
        <w:rPr>
          <w:rFonts w:ascii="Arial" w:hAnsi="Arial" w:cs="Arial"/>
        </w:rPr>
        <w:t>Za to zavarovanje veljajo Enotna pravila za garancije na poziv (EPGP) revizija iz leta 2010, izdana pri MTZ pod št. 758.</w:t>
      </w:r>
    </w:p>
    <w:p w14:paraId="7556ECF8" w14:textId="77777777" w:rsidR="00BF7741" w:rsidRPr="00BF7741" w:rsidRDefault="00BF7741" w:rsidP="00BF7741">
      <w:pPr>
        <w:rPr>
          <w:rFonts w:ascii="Arial" w:hAnsi="Arial" w:cs="Arial"/>
        </w:rPr>
      </w:pPr>
    </w:p>
    <w:p w14:paraId="22CDDAE9" w14:textId="77777777" w:rsidR="00BF7741" w:rsidRPr="00BF7741" w:rsidRDefault="00BF7741" w:rsidP="00BF7741">
      <w:pPr>
        <w:rPr>
          <w:rFonts w:ascii="Arial" w:hAnsi="Arial" w:cs="Arial"/>
        </w:rPr>
      </w:pP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t xml:space="preserve">     garant</w:t>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r>
      <w:r w:rsidRPr="00BF7741">
        <w:rPr>
          <w:rFonts w:ascii="Arial" w:hAnsi="Arial" w:cs="Arial"/>
        </w:rPr>
        <w:tab/>
        <w:t>(žig in podpis)</w:t>
      </w:r>
    </w:p>
    <w:p w14:paraId="40B5AFB2" w14:textId="0DC0F7F2" w:rsidR="000E0DCD" w:rsidRPr="000835C2" w:rsidRDefault="00BF7741">
      <w:pPr>
        <w:rPr>
          <w:rFonts w:ascii="Arial" w:hAnsi="Arial" w:cs="Arial"/>
          <w:b/>
          <w:bCs/>
        </w:rPr>
      </w:pPr>
      <w:r w:rsidRPr="00BF7741">
        <w:rPr>
          <w:rFonts w:ascii="Arial" w:hAnsi="Arial" w:cs="Arial"/>
        </w:rPr>
        <w:br w:type="page"/>
      </w:r>
    </w:p>
    <w:p w14:paraId="6AAC8E59" w14:textId="2E0C241B" w:rsidR="00253ABC" w:rsidRPr="000835C2" w:rsidRDefault="00253ABC" w:rsidP="00253ABC">
      <w:pPr>
        <w:jc w:val="right"/>
        <w:rPr>
          <w:rFonts w:ascii="Arial" w:hAnsi="Arial" w:cs="Arial"/>
          <w:b/>
          <w:bCs/>
        </w:rPr>
      </w:pPr>
      <w:r w:rsidRPr="000835C2">
        <w:rPr>
          <w:rFonts w:ascii="Arial" w:hAnsi="Arial" w:cs="Arial"/>
          <w:b/>
          <w:bCs/>
        </w:rPr>
        <w:lastRenderedPageBreak/>
        <w:t>OBRAZEC št. 1</w:t>
      </w:r>
      <w:r w:rsidR="000E0DCD" w:rsidRPr="000835C2">
        <w:rPr>
          <w:rFonts w:ascii="Arial" w:hAnsi="Arial" w:cs="Arial"/>
          <w:b/>
          <w:bCs/>
        </w:rPr>
        <w:t>4</w:t>
      </w:r>
    </w:p>
    <w:p w14:paraId="3A68322F"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4A5A10F0"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7C48952F" w14:textId="0F433AB9"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0835C2">
        <w:rPr>
          <w:rFonts w:ascii="Arial" w:hAnsi="Arial" w:cs="Arial"/>
          <w:b/>
          <w:bCs/>
        </w:rPr>
        <w:t xml:space="preserve">IZJAVA O PREDLOŽITVI </w:t>
      </w:r>
      <w:r w:rsidR="00476760" w:rsidRPr="000835C2">
        <w:rPr>
          <w:rFonts w:ascii="Arial" w:hAnsi="Arial" w:cs="Arial"/>
          <w:b/>
          <w:bCs/>
        </w:rPr>
        <w:t>ZAVAROVANJA</w:t>
      </w:r>
      <w:r w:rsidRPr="000835C2">
        <w:rPr>
          <w:rFonts w:ascii="Arial" w:hAnsi="Arial" w:cs="Arial"/>
          <w:b/>
          <w:bCs/>
        </w:rPr>
        <w:t xml:space="preserve"> ZA</w:t>
      </w:r>
    </w:p>
    <w:p w14:paraId="07902FA7"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0835C2">
        <w:rPr>
          <w:rFonts w:ascii="Arial" w:hAnsi="Arial" w:cs="Arial"/>
          <w:b/>
          <w:bCs/>
        </w:rPr>
        <w:t>DOBRO IZVEDBO POGODBENIH OBVEZNOSTI</w:t>
      </w:r>
    </w:p>
    <w:p w14:paraId="4180CBA5"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A06CE6" w:rsidRPr="000835C2" w14:paraId="4D7EE144" w14:textId="77777777" w:rsidTr="000F76AC">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51158B4" w14:textId="77777777" w:rsidR="00A06CE6" w:rsidRPr="000835C2" w:rsidRDefault="00A06CE6" w:rsidP="000F76AC">
            <w:pPr>
              <w:spacing w:before="60" w:after="60"/>
              <w:rPr>
                <w:rFonts w:ascii="Arial" w:hAnsi="Arial" w:cs="Arial"/>
              </w:rPr>
            </w:pPr>
            <w:r w:rsidRPr="000835C2">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0584AA1E" w14:textId="2861A7EA" w:rsidR="00A06CE6" w:rsidRPr="000835C2" w:rsidRDefault="001066EB" w:rsidP="000F76AC">
            <w:pPr>
              <w:jc w:val="center"/>
              <w:rPr>
                <w:rFonts w:ascii="Arial" w:hAnsi="Arial" w:cs="Arial"/>
                <w:b/>
              </w:rPr>
            </w:pPr>
            <w:r w:rsidRPr="001066EB">
              <w:rPr>
                <w:rFonts w:ascii="Arial" w:eastAsiaTheme="minorEastAsia" w:hAnsi="Arial" w:cs="Arial"/>
                <w:b/>
                <w:sz w:val="20"/>
                <w:szCs w:val="20"/>
              </w:rPr>
              <w:t>»</w:t>
            </w:r>
            <w:bookmarkStart w:id="19" w:name="_Hlk107728367"/>
            <w:r w:rsidR="00FF7C38">
              <w:rPr>
                <w:rFonts w:ascii="Arial" w:eastAsiaTheme="minorEastAsia" w:hAnsi="Arial" w:cs="Arial"/>
                <w:b/>
                <w:sz w:val="20"/>
                <w:szCs w:val="20"/>
              </w:rPr>
              <w:t>Dobava in montaža opreme</w:t>
            </w:r>
            <w:r w:rsidRPr="001066EB">
              <w:rPr>
                <w:rFonts w:ascii="Arial" w:eastAsiaTheme="minorEastAsia" w:hAnsi="Arial" w:cs="Arial"/>
                <w:b/>
                <w:sz w:val="20"/>
                <w:szCs w:val="20"/>
              </w:rPr>
              <w:t xml:space="preserve"> </w:t>
            </w:r>
            <w:bookmarkEnd w:id="19"/>
            <w:r w:rsidRPr="001066EB">
              <w:rPr>
                <w:rFonts w:ascii="Arial" w:eastAsiaTheme="minorEastAsia" w:hAnsi="Arial" w:cs="Arial"/>
                <w:b/>
                <w:sz w:val="20"/>
                <w:szCs w:val="20"/>
              </w:rPr>
              <w:t>Doma starejših občanov Polde Eberl-Jamski«</w:t>
            </w:r>
          </w:p>
        </w:tc>
      </w:tr>
      <w:tr w:rsidR="00A06CE6" w:rsidRPr="000835C2" w14:paraId="2AAF1DC5" w14:textId="77777777" w:rsidTr="000F76AC">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794D987" w14:textId="77777777" w:rsidR="00A06CE6" w:rsidRPr="000835C2" w:rsidRDefault="00A06CE6" w:rsidP="000F76AC">
            <w:pPr>
              <w:spacing w:before="60" w:after="60"/>
              <w:rPr>
                <w:rFonts w:ascii="Arial" w:hAnsi="Arial" w:cs="Arial"/>
              </w:rPr>
            </w:pPr>
            <w:r w:rsidRPr="000835C2">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4469D221" w14:textId="77777777" w:rsidR="00A06CE6" w:rsidRPr="000835C2" w:rsidRDefault="00A06CE6" w:rsidP="000F76AC">
            <w:pPr>
              <w:jc w:val="center"/>
              <w:rPr>
                <w:rFonts w:ascii="Arial" w:hAnsi="Arial" w:cs="Arial"/>
                <w:b/>
              </w:rPr>
            </w:pPr>
          </w:p>
        </w:tc>
      </w:tr>
    </w:tbl>
    <w:p w14:paraId="1B15E9FB" w14:textId="77777777" w:rsidR="00A06CE6" w:rsidRPr="000835C2"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32BE0CBD" w14:textId="77777777" w:rsidR="00A06CE6" w:rsidRPr="00FF7C38" w:rsidRDefault="00A06CE6" w:rsidP="00A06C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5663FA52" w14:textId="1570B816" w:rsidR="00A06CE6" w:rsidRPr="000835C2" w:rsidRDefault="00A06CE6" w:rsidP="00A06CE6">
      <w:pPr>
        <w:jc w:val="both"/>
        <w:rPr>
          <w:rFonts w:ascii="Arial" w:hAnsi="Arial" w:cs="Arial"/>
          <w:bCs/>
          <w:sz w:val="20"/>
          <w:szCs w:val="20"/>
        </w:rPr>
      </w:pPr>
      <w:r w:rsidRPr="00FF7C38">
        <w:rPr>
          <w:rFonts w:ascii="Arial" w:hAnsi="Arial" w:cs="Arial"/>
          <w:sz w:val="20"/>
          <w:szCs w:val="20"/>
        </w:rPr>
        <w:t xml:space="preserve">Izjavljamo, da bomo v primeru, če bomo izbrani kot najugodnejši ponudnik </w:t>
      </w:r>
      <w:r w:rsidR="00476760" w:rsidRPr="00FF7C38">
        <w:rPr>
          <w:rFonts w:ascii="Arial" w:hAnsi="Arial" w:cs="Arial"/>
          <w:sz w:val="20"/>
          <w:szCs w:val="20"/>
        </w:rPr>
        <w:t>za</w:t>
      </w:r>
      <w:r w:rsidRPr="00FF7C38">
        <w:rPr>
          <w:rFonts w:ascii="Arial" w:hAnsi="Arial" w:cs="Arial"/>
          <w:sz w:val="20"/>
          <w:szCs w:val="20"/>
        </w:rPr>
        <w:t xml:space="preserve"> javn</w:t>
      </w:r>
      <w:r w:rsidR="00476760" w:rsidRPr="00FF7C38">
        <w:rPr>
          <w:rFonts w:ascii="Arial" w:hAnsi="Arial" w:cs="Arial"/>
          <w:sz w:val="20"/>
          <w:szCs w:val="20"/>
        </w:rPr>
        <w:t>o</w:t>
      </w:r>
      <w:r w:rsidRPr="00FF7C38">
        <w:rPr>
          <w:rFonts w:ascii="Arial" w:hAnsi="Arial" w:cs="Arial"/>
          <w:sz w:val="20"/>
          <w:szCs w:val="20"/>
        </w:rPr>
        <w:t xml:space="preserve"> naročil</w:t>
      </w:r>
      <w:r w:rsidR="00476760" w:rsidRPr="00FF7C38">
        <w:rPr>
          <w:rFonts w:ascii="Arial" w:hAnsi="Arial" w:cs="Arial"/>
          <w:sz w:val="20"/>
          <w:szCs w:val="20"/>
        </w:rPr>
        <w:t>o</w:t>
      </w:r>
      <w:r w:rsidRPr="00FF7C38">
        <w:rPr>
          <w:rFonts w:ascii="Arial" w:hAnsi="Arial" w:cs="Arial"/>
          <w:sz w:val="20"/>
          <w:szCs w:val="20"/>
        </w:rPr>
        <w:t xml:space="preserve"> </w:t>
      </w:r>
      <w:r w:rsidR="001066EB" w:rsidRPr="00FF7C38">
        <w:rPr>
          <w:rFonts w:ascii="Arial" w:eastAsiaTheme="minorEastAsia" w:hAnsi="Arial" w:cs="Arial"/>
          <w:sz w:val="20"/>
          <w:szCs w:val="20"/>
        </w:rPr>
        <w:t>»</w:t>
      </w:r>
      <w:r w:rsidR="00FF7C38" w:rsidRPr="00FF7C38">
        <w:rPr>
          <w:rFonts w:ascii="Arial" w:eastAsiaTheme="minorEastAsia" w:hAnsi="Arial" w:cs="Arial"/>
          <w:sz w:val="20"/>
          <w:szCs w:val="20"/>
        </w:rPr>
        <w:t>Dobava in montaža opreme</w:t>
      </w:r>
      <w:r w:rsidR="001066EB" w:rsidRPr="00FF7C38">
        <w:rPr>
          <w:rFonts w:ascii="Arial" w:eastAsiaTheme="minorEastAsia" w:hAnsi="Arial" w:cs="Arial"/>
          <w:sz w:val="20"/>
          <w:szCs w:val="20"/>
        </w:rPr>
        <w:t xml:space="preserve"> Doma starejših občanov Polde Eberl-Jamski« </w:t>
      </w:r>
      <w:r w:rsidRPr="00FF7C38">
        <w:rPr>
          <w:rFonts w:ascii="Arial" w:hAnsi="Arial" w:cs="Arial"/>
          <w:sz w:val="20"/>
          <w:szCs w:val="20"/>
        </w:rPr>
        <w:t>in pozvani k podpisu pogodbe</w:t>
      </w:r>
      <w:r w:rsidRPr="000835C2">
        <w:rPr>
          <w:rFonts w:ascii="Arial" w:hAnsi="Arial" w:cs="Arial"/>
          <w:sz w:val="20"/>
          <w:szCs w:val="20"/>
        </w:rPr>
        <w:t xml:space="preserve">, v roku 15 dni od </w:t>
      </w:r>
      <w:r w:rsidR="00944092" w:rsidRPr="000835C2">
        <w:rPr>
          <w:rFonts w:ascii="Arial" w:hAnsi="Arial" w:cs="Arial"/>
          <w:sz w:val="20"/>
          <w:szCs w:val="20"/>
        </w:rPr>
        <w:t>podpisa pogodbe</w:t>
      </w:r>
      <w:r w:rsidRPr="000835C2">
        <w:rPr>
          <w:rFonts w:ascii="Arial" w:hAnsi="Arial" w:cs="Arial"/>
          <w:sz w:val="20"/>
          <w:szCs w:val="20"/>
        </w:rPr>
        <w:t xml:space="preserve"> naročniku predložili </w:t>
      </w:r>
      <w:r w:rsidR="00476760" w:rsidRPr="000835C2">
        <w:rPr>
          <w:rFonts w:ascii="Arial" w:hAnsi="Arial" w:cs="Arial"/>
          <w:sz w:val="20"/>
          <w:szCs w:val="20"/>
        </w:rPr>
        <w:t>bančno garancijo ali ustrezno kavcijsko zavarovanje za dobro in pravočasno izvedbo vseh pogodbenih del in sicer v višini 10% pogodbene vrednosti za celotno pogodbeno obdobje vključno z davkom na dodano vrednost (DDV) in veljavnostjo še najmanj šestdeset (60) dni po zaključku trajanja pogodbe</w:t>
      </w:r>
    </w:p>
    <w:p w14:paraId="5486FDA5" w14:textId="77777777" w:rsidR="00A06CE6" w:rsidRPr="000835C2" w:rsidRDefault="00A06CE6" w:rsidP="00A06CE6">
      <w:pPr>
        <w:jc w:val="both"/>
        <w:rPr>
          <w:rFonts w:ascii="Arial" w:hAnsi="Arial" w:cs="Arial"/>
          <w:bCs/>
          <w:sz w:val="20"/>
          <w:szCs w:val="20"/>
        </w:rPr>
      </w:pPr>
    </w:p>
    <w:p w14:paraId="51DB8E0B" w14:textId="77777777" w:rsidR="00A06CE6" w:rsidRPr="000835C2" w:rsidRDefault="00A06CE6" w:rsidP="00A06CE6">
      <w:pPr>
        <w:jc w:val="right"/>
        <w:rPr>
          <w:rFonts w:ascii="Arial" w:hAnsi="Arial" w:cs="Arial"/>
          <w:sz w:val="20"/>
          <w:szCs w:val="20"/>
        </w:rPr>
      </w:pPr>
    </w:p>
    <w:p w14:paraId="6EE5257E" w14:textId="77777777" w:rsidR="00A06CE6" w:rsidRPr="000835C2" w:rsidRDefault="00A06CE6" w:rsidP="00A06CE6">
      <w:pPr>
        <w:jc w:val="right"/>
        <w:rPr>
          <w:rFonts w:ascii="Arial" w:hAnsi="Arial" w:cs="Arial"/>
          <w:sz w:val="20"/>
          <w:szCs w:val="20"/>
        </w:rPr>
      </w:pPr>
    </w:p>
    <w:p w14:paraId="67DC4962" w14:textId="77777777" w:rsidR="00A06CE6" w:rsidRPr="000835C2" w:rsidRDefault="00A06CE6" w:rsidP="00A06CE6">
      <w:pPr>
        <w:jc w:val="right"/>
        <w:rPr>
          <w:rFonts w:ascii="Arial" w:hAnsi="Arial" w:cs="Arial"/>
          <w:sz w:val="20"/>
          <w:szCs w:val="20"/>
        </w:rPr>
      </w:pPr>
    </w:p>
    <w:p w14:paraId="08F82320"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Kraj :</w:t>
      </w:r>
      <w:r w:rsidRPr="000835C2">
        <w:rPr>
          <w:rFonts w:ascii="Arial" w:hAnsi="Arial" w:cs="Arial"/>
          <w:sz w:val="20"/>
          <w:szCs w:val="20"/>
        </w:rPr>
        <w:tab/>
        <w:t xml:space="preserve">____________________ </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podpis zakonitega zastopnika</w:t>
      </w:r>
    </w:p>
    <w:p w14:paraId="32683308" w14:textId="77777777" w:rsidR="00A06CE6" w:rsidRPr="000835C2" w:rsidRDefault="00A06CE6" w:rsidP="00A06CE6">
      <w:pPr>
        <w:jc w:val="both"/>
        <w:rPr>
          <w:rFonts w:ascii="Arial" w:hAnsi="Arial" w:cs="Arial"/>
          <w:sz w:val="20"/>
          <w:szCs w:val="20"/>
        </w:rPr>
      </w:pPr>
    </w:p>
    <w:p w14:paraId="627A7A6B" w14:textId="77777777" w:rsidR="00A06CE6" w:rsidRPr="000835C2" w:rsidRDefault="00A06CE6" w:rsidP="00A06CE6">
      <w:pPr>
        <w:jc w:val="both"/>
        <w:rPr>
          <w:rFonts w:ascii="Arial" w:hAnsi="Arial" w:cs="Arial"/>
          <w:sz w:val="20"/>
          <w:szCs w:val="20"/>
        </w:rPr>
      </w:pPr>
    </w:p>
    <w:p w14:paraId="0FB743C6" w14:textId="77777777" w:rsidR="00A06CE6" w:rsidRPr="000835C2" w:rsidRDefault="00A06CE6" w:rsidP="00A06CE6">
      <w:pPr>
        <w:jc w:val="both"/>
        <w:rPr>
          <w:rFonts w:ascii="Arial" w:hAnsi="Arial" w:cs="Arial"/>
          <w:sz w:val="20"/>
          <w:szCs w:val="20"/>
        </w:rPr>
      </w:pPr>
      <w:r w:rsidRPr="000835C2">
        <w:rPr>
          <w:rFonts w:ascii="Arial" w:hAnsi="Arial" w:cs="Arial"/>
          <w:sz w:val="20"/>
          <w:szCs w:val="20"/>
        </w:rPr>
        <w:t>Datum: ______________</w:t>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r>
      <w:r w:rsidRPr="000835C2">
        <w:rPr>
          <w:rFonts w:ascii="Arial" w:hAnsi="Arial" w:cs="Arial"/>
          <w:sz w:val="20"/>
          <w:szCs w:val="20"/>
        </w:rPr>
        <w:tab/>
        <w:t>______________________</w:t>
      </w:r>
    </w:p>
    <w:p w14:paraId="04AFC1CC" w14:textId="77777777" w:rsidR="00A06CE6" w:rsidRPr="005D73B0" w:rsidRDefault="00A06CE6" w:rsidP="00A06CE6">
      <w:pPr>
        <w:jc w:val="both"/>
        <w:rPr>
          <w:rFonts w:ascii="Arial" w:hAnsi="Arial" w:cs="Arial"/>
          <w:b/>
          <w:sz w:val="20"/>
          <w:szCs w:val="20"/>
        </w:rPr>
      </w:pPr>
    </w:p>
    <w:p w14:paraId="677C2296" w14:textId="52D42775" w:rsidR="00585474" w:rsidRPr="005D73B0" w:rsidRDefault="00585474" w:rsidP="00585474">
      <w:pPr>
        <w:jc w:val="right"/>
        <w:rPr>
          <w:rFonts w:ascii="Arial" w:hAnsi="Arial" w:cs="Arial"/>
        </w:rPr>
      </w:pPr>
      <w:r w:rsidRPr="005D73B0">
        <w:rPr>
          <w:rFonts w:ascii="Arial" w:hAnsi="Arial" w:cs="Arial"/>
        </w:rPr>
        <w:br w:type="page"/>
      </w:r>
    </w:p>
    <w:p w14:paraId="2047C1D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322EC" w14:textId="77777777" w:rsidR="00585474" w:rsidRPr="005D73B0" w:rsidRDefault="00585474" w:rsidP="00585474">
      <w:pPr>
        <w:ind w:right="-1"/>
        <w:jc w:val="center"/>
        <w:rPr>
          <w:rFonts w:ascii="Arial" w:hAnsi="Arial" w:cs="Arial"/>
          <w:b/>
          <w:bCs/>
        </w:rPr>
      </w:pPr>
      <w:bookmarkStart w:id="20" w:name="_Hlk107577311"/>
      <w:r w:rsidRPr="005D73B0">
        <w:rPr>
          <w:rFonts w:ascii="Arial" w:hAnsi="Arial" w:cs="Arial"/>
          <w:b/>
          <w:bCs/>
        </w:rPr>
        <w:t xml:space="preserve">VZOREC ZAVAROVANJA ZA DOBRO IZVEDBO </w:t>
      </w:r>
    </w:p>
    <w:p w14:paraId="53BFBA2F" w14:textId="77777777" w:rsidR="00585474" w:rsidRPr="005D73B0" w:rsidRDefault="00585474" w:rsidP="00585474">
      <w:pPr>
        <w:ind w:right="-1"/>
        <w:jc w:val="center"/>
        <w:rPr>
          <w:rFonts w:ascii="Arial" w:hAnsi="Arial" w:cs="Arial"/>
          <w:b/>
          <w:bCs/>
        </w:rPr>
      </w:pPr>
      <w:r w:rsidRPr="005D73B0">
        <w:rPr>
          <w:rFonts w:ascii="Arial" w:hAnsi="Arial" w:cs="Arial"/>
          <w:b/>
          <w:bCs/>
        </w:rPr>
        <w:t>POGODBENIH OBVEZNOSTI PO EPGP-758</w:t>
      </w:r>
    </w:p>
    <w:p w14:paraId="7D5680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A7B70E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CA723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0096F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28AD0CB4"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CD0FF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02EB120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0F1FB4CB"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679B3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77B9E0F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30F97EF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E87910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61D3C38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02354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3C25642"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73F2A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1831A26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432F1A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1135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0C4F5850"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5AFBAEE8"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471E85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20EA281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5211E5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A53B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 xml:space="preserve">obveznost naročnika zavarovanja iz pogodbe št……... z dne …………… </w:t>
      </w:r>
      <w:r w:rsidRPr="005D73B0">
        <w:rPr>
          <w:rFonts w:ascii="Arial" w:hAnsi="Arial" w:cs="Arial"/>
          <w:i/>
          <w:sz w:val="20"/>
          <w:szCs w:val="20"/>
        </w:rPr>
        <w:t>(vpiše se številko in datum pogodbe o izvedbi javnega naročila, sklenjene na podlagi postopka z oznako …………………)</w:t>
      </w:r>
      <w:r w:rsidRPr="005D73B0">
        <w:rPr>
          <w:rFonts w:ascii="Arial" w:hAnsi="Arial" w:cs="Arial"/>
          <w:sz w:val="20"/>
          <w:szCs w:val="20"/>
        </w:rPr>
        <w:t xml:space="preserve"> za</w:t>
      </w:r>
      <w:r w:rsidRPr="005D73B0">
        <w:rPr>
          <w:rFonts w:ascii="Arial" w:hAnsi="Arial" w:cs="Arial"/>
          <w:i/>
          <w:sz w:val="20"/>
          <w:szCs w:val="20"/>
        </w:rPr>
        <w:t xml:space="preserve"> </w:t>
      </w:r>
      <w:r w:rsidRPr="005D73B0">
        <w:rPr>
          <w:rFonts w:ascii="Arial" w:hAnsi="Arial" w:cs="Arial"/>
          <w:sz w:val="20"/>
          <w:szCs w:val="20"/>
        </w:rPr>
        <w:t xml:space="preserve">………………………………………………………………………………..  </w:t>
      </w:r>
      <w:r w:rsidRPr="005D73B0">
        <w:rPr>
          <w:rFonts w:ascii="Arial" w:hAnsi="Arial" w:cs="Arial"/>
          <w:i/>
          <w:sz w:val="20"/>
          <w:szCs w:val="20"/>
        </w:rPr>
        <w:t>(vpiše se predmet javnega naročila).</w:t>
      </w:r>
    </w:p>
    <w:p w14:paraId="44F3D70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98DF4A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35F05A5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najvišji znesek s številko in besedo ter valuta),</w:t>
      </w:r>
      <w:r w:rsidRPr="005D73B0">
        <w:rPr>
          <w:rFonts w:ascii="Arial" w:hAnsi="Arial" w:cs="Arial"/>
          <w:sz w:val="20"/>
          <w:szCs w:val="20"/>
        </w:rPr>
        <w:t xml:space="preserve"> plačljiv v petih poslovalnih dneh od prejete zahteve v skladu z 20.členom EPGP iz leta 2010.</w:t>
      </w:r>
    </w:p>
    <w:p w14:paraId="60C70FCD"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FB614E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174C84D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6D90D1F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D3005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24C0D1C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3BFC9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5C56AD2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43ECCFA"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84A51A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2C8F9F"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8EBA1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Ne glede na navedeno, se predložitev papirnih listin lahko opravi v katerikoli podružnici garanta na območju Republike Slovenije.</w:t>
      </w:r>
      <w:r w:rsidRPr="005D73B0" w:rsidDel="00D4087F">
        <w:rPr>
          <w:rFonts w:ascii="Arial" w:hAnsi="Arial" w:cs="Arial"/>
          <w:sz w:val="20"/>
          <w:szCs w:val="20"/>
        </w:rPr>
        <w:t xml:space="preserve"> </w:t>
      </w:r>
    </w:p>
    <w:p w14:paraId="2C8559A6"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12CCFA9E"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5CB7338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7B416BE1"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7D497C5"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51CF0BF3"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0F0A49A3"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8B7BC52" w14:textId="77777777" w:rsidR="00585474" w:rsidRPr="005D73B0" w:rsidRDefault="00585474" w:rsidP="00585474">
      <w:pPr>
        <w:jc w:val="both"/>
        <w:rPr>
          <w:rFonts w:ascii="Arial" w:hAnsi="Arial" w:cs="Arial"/>
          <w:sz w:val="20"/>
          <w:szCs w:val="20"/>
        </w:rPr>
      </w:pPr>
    </w:p>
    <w:p w14:paraId="5BC061EA"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Izjava iz odstavka (a) in (b) 15. člena EPGP ni potrebna.</w:t>
      </w:r>
    </w:p>
    <w:p w14:paraId="7E793CD3" w14:textId="77777777" w:rsidR="00585474" w:rsidRPr="005D73B0" w:rsidRDefault="00585474" w:rsidP="00585474">
      <w:pPr>
        <w:jc w:val="both"/>
        <w:rPr>
          <w:rFonts w:ascii="Arial" w:hAnsi="Arial" w:cs="Arial"/>
          <w:sz w:val="20"/>
          <w:szCs w:val="20"/>
        </w:rPr>
      </w:pPr>
    </w:p>
    <w:p w14:paraId="0C1F5D4C"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2A4ADCCA" w14:textId="77777777" w:rsidR="00585474" w:rsidRPr="005D73B0" w:rsidRDefault="00585474" w:rsidP="00585474">
      <w:pPr>
        <w:jc w:val="both"/>
        <w:rPr>
          <w:rFonts w:ascii="Arial" w:hAnsi="Arial" w:cs="Arial"/>
          <w:sz w:val="20"/>
          <w:szCs w:val="20"/>
        </w:rPr>
      </w:pPr>
    </w:p>
    <w:p w14:paraId="1505035B" w14:textId="62AA0705" w:rsidR="00585474" w:rsidRPr="005D73B0" w:rsidRDefault="00585474" w:rsidP="00585474">
      <w:pPr>
        <w:jc w:val="both"/>
        <w:rPr>
          <w:rFonts w:ascii="Arial" w:hAnsi="Arial" w:cs="Arial"/>
          <w:sz w:val="20"/>
          <w:szCs w:val="20"/>
        </w:rPr>
      </w:pPr>
      <w:r w:rsidRPr="005D73B0">
        <w:rPr>
          <w:rFonts w:ascii="Arial" w:hAnsi="Arial" w:cs="Arial"/>
          <w:sz w:val="20"/>
          <w:szCs w:val="20"/>
        </w:rPr>
        <w:t xml:space="preserve">Morebitne spore v zvezi s tem zavarovanjem rešuje stvarno pristojno sodišče v </w:t>
      </w:r>
      <w:r w:rsidR="00872AB5">
        <w:rPr>
          <w:rFonts w:ascii="Arial" w:hAnsi="Arial" w:cs="Arial"/>
          <w:sz w:val="20"/>
          <w:szCs w:val="20"/>
        </w:rPr>
        <w:t>Ljubljani</w:t>
      </w:r>
      <w:r w:rsidRPr="005D73B0">
        <w:rPr>
          <w:rFonts w:ascii="Arial" w:hAnsi="Arial" w:cs="Arial"/>
          <w:sz w:val="20"/>
          <w:szCs w:val="20"/>
        </w:rPr>
        <w:t xml:space="preserve"> po slovenskem pravu.</w:t>
      </w:r>
    </w:p>
    <w:p w14:paraId="7C5E88F4" w14:textId="77777777" w:rsidR="00585474" w:rsidRPr="005D73B0" w:rsidRDefault="00585474" w:rsidP="00585474">
      <w:pPr>
        <w:jc w:val="both"/>
        <w:rPr>
          <w:rFonts w:ascii="Arial" w:hAnsi="Arial" w:cs="Arial"/>
          <w:sz w:val="20"/>
          <w:szCs w:val="20"/>
        </w:rPr>
      </w:pPr>
    </w:p>
    <w:p w14:paraId="51B9031B" w14:textId="77777777" w:rsidR="00585474" w:rsidRPr="005D73B0" w:rsidRDefault="00585474" w:rsidP="00585474">
      <w:pPr>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1B9166C" w14:textId="77777777" w:rsidR="00585474" w:rsidRPr="005D73B0" w:rsidRDefault="00585474" w:rsidP="00585474">
      <w:pPr>
        <w:jc w:val="both"/>
        <w:rPr>
          <w:rFonts w:ascii="Arial" w:hAnsi="Arial" w:cs="Arial"/>
          <w:sz w:val="20"/>
          <w:szCs w:val="20"/>
        </w:rPr>
      </w:pPr>
    </w:p>
    <w:p w14:paraId="749E117C" w14:textId="77777777" w:rsidR="00585474" w:rsidRPr="005D73B0" w:rsidRDefault="00585474" w:rsidP="00585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bookmarkEnd w:id="18"/>
    <w:p w14:paraId="4AB32E68" w14:textId="0CEF621C" w:rsidR="00E7015A" w:rsidRPr="005D73B0" w:rsidRDefault="00E7015A">
      <w:pPr>
        <w:rPr>
          <w:rFonts w:ascii="Arial" w:hAnsi="Arial" w:cs="Arial"/>
          <w:sz w:val="20"/>
          <w:szCs w:val="20"/>
        </w:rPr>
      </w:pPr>
      <w:r w:rsidRPr="005D73B0">
        <w:rPr>
          <w:rFonts w:ascii="Arial" w:hAnsi="Arial" w:cs="Arial"/>
          <w:sz w:val="20"/>
          <w:szCs w:val="20"/>
        </w:rPr>
        <w:br w:type="page"/>
      </w:r>
    </w:p>
    <w:bookmarkEnd w:id="20"/>
    <w:p w14:paraId="64D4F0DA" w14:textId="77777777" w:rsidR="00E7015A" w:rsidRPr="005D73B0" w:rsidRDefault="00E7015A" w:rsidP="00E7015A">
      <w:pPr>
        <w:jc w:val="center"/>
        <w:rPr>
          <w:rFonts w:ascii="Arial" w:hAnsi="Arial" w:cs="Arial"/>
          <w:b/>
          <w:bCs/>
        </w:rPr>
      </w:pPr>
    </w:p>
    <w:p w14:paraId="3706CAA7" w14:textId="67F979CD" w:rsidR="00E7015A" w:rsidRPr="005D73B0" w:rsidRDefault="00E7015A" w:rsidP="00E7015A">
      <w:pPr>
        <w:jc w:val="right"/>
        <w:rPr>
          <w:rFonts w:ascii="Arial" w:hAnsi="Arial" w:cs="Arial"/>
          <w:b/>
          <w:bCs/>
        </w:rPr>
      </w:pPr>
      <w:r w:rsidRPr="005D73B0">
        <w:rPr>
          <w:rFonts w:ascii="Arial" w:hAnsi="Arial" w:cs="Arial"/>
          <w:b/>
          <w:bCs/>
        </w:rPr>
        <w:t>OBRAZEC št. 1</w:t>
      </w:r>
      <w:r w:rsidR="000E0DCD">
        <w:rPr>
          <w:rFonts w:ascii="Arial" w:hAnsi="Arial" w:cs="Arial"/>
          <w:b/>
          <w:bCs/>
        </w:rPr>
        <w:t>5</w:t>
      </w:r>
    </w:p>
    <w:p w14:paraId="1A993D9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u w:val="single"/>
        </w:rPr>
      </w:pPr>
    </w:p>
    <w:p w14:paraId="03DB8F7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p>
    <w:p w14:paraId="191A722A" w14:textId="59A8298C"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rFonts w:ascii="Arial" w:hAnsi="Arial" w:cs="Arial"/>
          <w:b/>
          <w:bCs/>
        </w:rPr>
      </w:pPr>
      <w:r w:rsidRPr="005D73B0">
        <w:rPr>
          <w:rFonts w:ascii="Arial" w:hAnsi="Arial" w:cs="Arial"/>
          <w:b/>
          <w:bCs/>
        </w:rPr>
        <w:t xml:space="preserve">IZJAVA O PREDLOŽITVI </w:t>
      </w:r>
      <w:r w:rsidR="00476760">
        <w:rPr>
          <w:rFonts w:ascii="Arial" w:hAnsi="Arial" w:cs="Arial"/>
          <w:b/>
          <w:bCs/>
        </w:rPr>
        <w:t>ZAVAROVANJA</w:t>
      </w:r>
      <w:r w:rsidR="00476760" w:rsidRPr="005D73B0">
        <w:rPr>
          <w:rFonts w:ascii="Arial" w:hAnsi="Arial" w:cs="Arial"/>
          <w:b/>
          <w:bCs/>
        </w:rPr>
        <w:t xml:space="preserve"> </w:t>
      </w:r>
      <w:r w:rsidRPr="005D73B0">
        <w:rPr>
          <w:rFonts w:ascii="Arial" w:hAnsi="Arial" w:cs="Arial"/>
          <w:b/>
          <w:bCs/>
        </w:rPr>
        <w:t>ZA</w:t>
      </w:r>
    </w:p>
    <w:p w14:paraId="269A6AC2" w14:textId="1609617B" w:rsidR="00E7015A" w:rsidRPr="005D73B0" w:rsidRDefault="00476760"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Pr>
          <w:rFonts w:ascii="Arial" w:hAnsi="Arial" w:cs="Arial"/>
          <w:b/>
          <w:bCs/>
        </w:rPr>
        <w:t>ODPRAVO NAPAK V GARANCIJSKI DOBI</w:t>
      </w:r>
    </w:p>
    <w:p w14:paraId="0CFE627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7385"/>
      </w:tblGrid>
      <w:tr w:rsidR="00E7015A" w:rsidRPr="005D73B0" w14:paraId="0CFE2B26" w14:textId="77777777" w:rsidTr="008844A9">
        <w:trPr>
          <w:trHeight w:val="498"/>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1614BF89" w14:textId="77777777" w:rsidR="00E7015A" w:rsidRPr="005D73B0" w:rsidRDefault="00E7015A" w:rsidP="008844A9">
            <w:pPr>
              <w:spacing w:before="60" w:after="60"/>
              <w:rPr>
                <w:rFonts w:ascii="Arial" w:hAnsi="Arial" w:cs="Arial"/>
              </w:rPr>
            </w:pPr>
            <w:r w:rsidRPr="005D73B0">
              <w:rPr>
                <w:rFonts w:ascii="Arial" w:hAnsi="Arial" w:cs="Arial"/>
              </w:rPr>
              <w:t>Predmet naročila:</w:t>
            </w:r>
          </w:p>
        </w:tc>
        <w:tc>
          <w:tcPr>
            <w:tcW w:w="7385" w:type="dxa"/>
            <w:tcBorders>
              <w:top w:val="single" w:sz="4" w:space="0" w:color="auto"/>
              <w:left w:val="single" w:sz="4" w:space="0" w:color="auto"/>
              <w:bottom w:val="single" w:sz="4" w:space="0" w:color="auto"/>
              <w:right w:val="single" w:sz="4" w:space="0" w:color="auto"/>
            </w:tcBorders>
            <w:vAlign w:val="center"/>
            <w:hideMark/>
          </w:tcPr>
          <w:p w14:paraId="35049CBF" w14:textId="69CBF081" w:rsidR="00E7015A" w:rsidRPr="005D73B0" w:rsidRDefault="001066EB" w:rsidP="008844A9">
            <w:pPr>
              <w:jc w:val="center"/>
              <w:rPr>
                <w:rFonts w:ascii="Arial" w:hAnsi="Arial" w:cs="Arial"/>
                <w:b/>
              </w:rPr>
            </w:pPr>
            <w:r w:rsidRPr="001066EB">
              <w:rPr>
                <w:rFonts w:ascii="Arial" w:eastAsiaTheme="minorEastAsia" w:hAnsi="Arial" w:cs="Arial"/>
                <w:b/>
                <w:sz w:val="20"/>
                <w:szCs w:val="20"/>
              </w:rPr>
              <w:t>»</w:t>
            </w:r>
            <w:r w:rsidR="00FF7C38">
              <w:rPr>
                <w:rFonts w:ascii="Arial" w:eastAsiaTheme="minorEastAsia" w:hAnsi="Arial" w:cs="Arial"/>
                <w:b/>
                <w:sz w:val="20"/>
                <w:szCs w:val="20"/>
              </w:rPr>
              <w:t>Dobava in montaža opreme</w:t>
            </w:r>
            <w:r w:rsidRPr="001066EB">
              <w:rPr>
                <w:rFonts w:ascii="Arial" w:eastAsiaTheme="minorEastAsia" w:hAnsi="Arial" w:cs="Arial"/>
                <w:b/>
                <w:sz w:val="20"/>
                <w:szCs w:val="20"/>
              </w:rPr>
              <w:t xml:space="preserve"> Doma starejših občanov Polde Eberl-Jamski«</w:t>
            </w:r>
          </w:p>
        </w:tc>
      </w:tr>
      <w:tr w:rsidR="00E7015A" w:rsidRPr="005D73B0" w14:paraId="0F9405C1" w14:textId="77777777" w:rsidTr="008844A9">
        <w:trPr>
          <w:trHeight w:val="731"/>
          <w:jc w:val="center"/>
        </w:trPr>
        <w:tc>
          <w:tcPr>
            <w:tcW w:w="1816" w:type="dxa"/>
            <w:tcBorders>
              <w:top w:val="single" w:sz="4" w:space="0" w:color="auto"/>
              <w:left w:val="single" w:sz="4" w:space="0" w:color="auto"/>
              <w:bottom w:val="single" w:sz="4" w:space="0" w:color="auto"/>
              <w:right w:val="single" w:sz="4" w:space="0" w:color="auto"/>
            </w:tcBorders>
            <w:vAlign w:val="center"/>
            <w:hideMark/>
          </w:tcPr>
          <w:p w14:paraId="0DCA0987" w14:textId="77777777" w:rsidR="00E7015A" w:rsidRPr="005D73B0" w:rsidRDefault="00E7015A" w:rsidP="008844A9">
            <w:pPr>
              <w:spacing w:before="60" w:after="60"/>
              <w:rPr>
                <w:rFonts w:ascii="Arial" w:hAnsi="Arial" w:cs="Arial"/>
              </w:rPr>
            </w:pPr>
            <w:r w:rsidRPr="005D73B0">
              <w:rPr>
                <w:rFonts w:ascii="Arial" w:hAnsi="Arial" w:cs="Arial"/>
              </w:rPr>
              <w:t>Ponudnik:</w:t>
            </w:r>
          </w:p>
        </w:tc>
        <w:tc>
          <w:tcPr>
            <w:tcW w:w="7385" w:type="dxa"/>
            <w:tcBorders>
              <w:top w:val="single" w:sz="4" w:space="0" w:color="auto"/>
              <w:left w:val="single" w:sz="4" w:space="0" w:color="auto"/>
              <w:bottom w:val="single" w:sz="4" w:space="0" w:color="auto"/>
              <w:right w:val="single" w:sz="4" w:space="0" w:color="auto"/>
            </w:tcBorders>
            <w:vAlign w:val="center"/>
          </w:tcPr>
          <w:p w14:paraId="1ADC46C7" w14:textId="77777777" w:rsidR="00E7015A" w:rsidRPr="005D73B0" w:rsidRDefault="00E7015A" w:rsidP="008844A9">
            <w:pPr>
              <w:jc w:val="center"/>
              <w:rPr>
                <w:rFonts w:ascii="Arial" w:hAnsi="Arial" w:cs="Arial"/>
                <w:b/>
              </w:rPr>
            </w:pPr>
          </w:p>
        </w:tc>
      </w:tr>
    </w:tbl>
    <w:p w14:paraId="3CAD7F3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66F5A94F" w14:textId="77777777" w:rsidR="00E7015A" w:rsidRPr="00FF7C38"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45434508" w14:textId="5614CFDE" w:rsidR="00476760" w:rsidRPr="00476760" w:rsidRDefault="00E7015A" w:rsidP="00476760">
      <w:pPr>
        <w:jc w:val="both"/>
        <w:rPr>
          <w:rFonts w:ascii="Arial" w:hAnsi="Arial" w:cs="Arial"/>
          <w:bCs/>
          <w:sz w:val="20"/>
          <w:szCs w:val="20"/>
        </w:rPr>
      </w:pPr>
      <w:r w:rsidRPr="00FF7C38">
        <w:rPr>
          <w:rFonts w:ascii="Arial" w:hAnsi="Arial" w:cs="Arial"/>
          <w:sz w:val="20"/>
          <w:szCs w:val="20"/>
        </w:rPr>
        <w:t xml:space="preserve">Izjavljamo, da bomo v primeru, če bomo izbrani kot najugodnejši ponudnik </w:t>
      </w:r>
      <w:r w:rsidR="00476760" w:rsidRPr="00FF7C38">
        <w:rPr>
          <w:rFonts w:ascii="Arial" w:hAnsi="Arial" w:cs="Arial"/>
          <w:sz w:val="20"/>
          <w:szCs w:val="20"/>
        </w:rPr>
        <w:t>z</w:t>
      </w:r>
      <w:r w:rsidRPr="00FF7C38">
        <w:rPr>
          <w:rFonts w:ascii="Arial" w:hAnsi="Arial" w:cs="Arial"/>
          <w:sz w:val="20"/>
          <w:szCs w:val="20"/>
        </w:rPr>
        <w:t>a javn</w:t>
      </w:r>
      <w:r w:rsidR="00476760" w:rsidRPr="00FF7C38">
        <w:rPr>
          <w:rFonts w:ascii="Arial" w:hAnsi="Arial" w:cs="Arial"/>
          <w:sz w:val="20"/>
          <w:szCs w:val="20"/>
        </w:rPr>
        <w:t>o</w:t>
      </w:r>
      <w:r w:rsidRPr="00FF7C38">
        <w:rPr>
          <w:rFonts w:ascii="Arial" w:hAnsi="Arial" w:cs="Arial"/>
          <w:sz w:val="20"/>
          <w:szCs w:val="20"/>
        </w:rPr>
        <w:t xml:space="preserve"> naročil</w:t>
      </w:r>
      <w:r w:rsidR="00476760" w:rsidRPr="00FF7C38">
        <w:rPr>
          <w:rFonts w:ascii="Arial" w:hAnsi="Arial" w:cs="Arial"/>
          <w:sz w:val="20"/>
          <w:szCs w:val="20"/>
        </w:rPr>
        <w:t>o</w:t>
      </w:r>
      <w:r w:rsidRPr="00FF7C38">
        <w:rPr>
          <w:rFonts w:ascii="Arial" w:hAnsi="Arial" w:cs="Arial"/>
          <w:sz w:val="20"/>
          <w:szCs w:val="20"/>
        </w:rPr>
        <w:t xml:space="preserve"> </w:t>
      </w:r>
      <w:r w:rsidR="001066EB" w:rsidRPr="00FF7C38">
        <w:rPr>
          <w:rFonts w:ascii="Arial" w:eastAsiaTheme="minorEastAsia" w:hAnsi="Arial" w:cs="Arial"/>
          <w:sz w:val="20"/>
          <w:szCs w:val="20"/>
        </w:rPr>
        <w:t>»</w:t>
      </w:r>
      <w:r w:rsidR="00FF7C38" w:rsidRPr="00FF7C38">
        <w:rPr>
          <w:rFonts w:ascii="Arial" w:eastAsiaTheme="minorEastAsia" w:hAnsi="Arial" w:cs="Arial"/>
          <w:sz w:val="20"/>
          <w:szCs w:val="20"/>
        </w:rPr>
        <w:t>Dobava in montaža opreme</w:t>
      </w:r>
      <w:r w:rsidR="001066EB" w:rsidRPr="00FF7C38">
        <w:rPr>
          <w:rFonts w:ascii="Arial" w:eastAsiaTheme="minorEastAsia" w:hAnsi="Arial" w:cs="Arial"/>
          <w:sz w:val="20"/>
          <w:szCs w:val="20"/>
        </w:rPr>
        <w:t xml:space="preserve"> Doma starejših občanov Polde Eberl-Jamski« </w:t>
      </w:r>
      <w:r w:rsidRPr="00FF7C38">
        <w:rPr>
          <w:rFonts w:ascii="Arial" w:hAnsi="Arial" w:cs="Arial"/>
          <w:sz w:val="20"/>
          <w:szCs w:val="20"/>
        </w:rPr>
        <w:t>in pozvani k podpisu pogodbe, v roku 15 dni od podpisa pogodbe naročniku predložili bančno garancijo ali ustrezno kavcijsko zavarovanje</w:t>
      </w:r>
      <w:r w:rsidRPr="00476760">
        <w:rPr>
          <w:rFonts w:ascii="Arial" w:hAnsi="Arial" w:cs="Arial"/>
          <w:sz w:val="20"/>
          <w:szCs w:val="20"/>
        </w:rPr>
        <w:t xml:space="preserve"> za </w:t>
      </w:r>
      <w:r w:rsidR="00476760" w:rsidRPr="00476760">
        <w:rPr>
          <w:rFonts w:ascii="Arial" w:hAnsi="Arial" w:cs="Arial"/>
          <w:sz w:val="20"/>
          <w:szCs w:val="20"/>
        </w:rPr>
        <w:t>odpravo napak v garancijski dobi</w:t>
      </w:r>
      <w:r w:rsidRPr="00476760">
        <w:rPr>
          <w:rFonts w:ascii="Arial" w:hAnsi="Arial" w:cs="Arial"/>
          <w:sz w:val="20"/>
          <w:szCs w:val="20"/>
        </w:rPr>
        <w:t xml:space="preserve"> v višini 5% pogodbene vrednosti </w:t>
      </w:r>
      <w:r w:rsidR="00476760" w:rsidRPr="00476760">
        <w:rPr>
          <w:rFonts w:ascii="Arial" w:hAnsi="Arial" w:cs="Arial"/>
          <w:sz w:val="20"/>
          <w:szCs w:val="20"/>
        </w:rPr>
        <w:t xml:space="preserve">vključno </w:t>
      </w:r>
      <w:r w:rsidR="00FB2E60" w:rsidRPr="00476760">
        <w:rPr>
          <w:rFonts w:ascii="Arial" w:hAnsi="Arial" w:cs="Arial"/>
          <w:sz w:val="20"/>
          <w:szCs w:val="20"/>
        </w:rPr>
        <w:t xml:space="preserve">z </w:t>
      </w:r>
      <w:r w:rsidRPr="00476760">
        <w:rPr>
          <w:rFonts w:ascii="Arial" w:hAnsi="Arial" w:cs="Arial"/>
          <w:sz w:val="20"/>
          <w:szCs w:val="20"/>
        </w:rPr>
        <w:t>DDV</w:t>
      </w:r>
      <w:r w:rsidR="00476760" w:rsidRPr="00476760">
        <w:rPr>
          <w:rFonts w:ascii="Arial" w:hAnsi="Arial" w:cs="Arial"/>
          <w:sz w:val="20"/>
          <w:szCs w:val="20"/>
        </w:rPr>
        <w:t xml:space="preserve">. </w:t>
      </w:r>
      <w:r w:rsidRPr="00476760">
        <w:rPr>
          <w:rFonts w:ascii="Arial" w:hAnsi="Arial" w:cs="Arial"/>
          <w:sz w:val="20"/>
          <w:szCs w:val="20"/>
        </w:rPr>
        <w:t xml:space="preserve"> in veljavnostjo še najmanj </w:t>
      </w:r>
      <w:proofErr w:type="spellStart"/>
      <w:r w:rsidRPr="00476760">
        <w:rPr>
          <w:rFonts w:ascii="Arial" w:hAnsi="Arial" w:cs="Arial"/>
          <w:sz w:val="20"/>
          <w:szCs w:val="20"/>
        </w:rPr>
        <w:t>šestdest</w:t>
      </w:r>
      <w:proofErr w:type="spellEnd"/>
      <w:r w:rsidRPr="00476760">
        <w:rPr>
          <w:rFonts w:ascii="Arial" w:hAnsi="Arial" w:cs="Arial"/>
          <w:sz w:val="20"/>
          <w:szCs w:val="20"/>
        </w:rPr>
        <w:t xml:space="preserve"> (60) dni </w:t>
      </w:r>
      <w:r w:rsidRPr="00476760">
        <w:rPr>
          <w:rFonts w:ascii="Arial" w:hAnsi="Arial" w:cs="Arial"/>
          <w:bCs/>
          <w:sz w:val="20"/>
          <w:szCs w:val="20"/>
        </w:rPr>
        <w:t>po zaključku trajanja pogodbe.</w:t>
      </w:r>
      <w:r w:rsidR="00476760" w:rsidRPr="00476760">
        <w:rPr>
          <w:rFonts w:ascii="Arial" w:hAnsi="Arial" w:cs="Arial"/>
          <w:bCs/>
          <w:sz w:val="20"/>
          <w:szCs w:val="20"/>
        </w:rPr>
        <w:t xml:space="preserve"> </w:t>
      </w:r>
    </w:p>
    <w:p w14:paraId="09A8F2C3" w14:textId="77777777" w:rsidR="00476760" w:rsidRPr="00476760" w:rsidRDefault="00476760" w:rsidP="00476760">
      <w:pPr>
        <w:jc w:val="both"/>
        <w:rPr>
          <w:rFonts w:ascii="Arial" w:hAnsi="Arial" w:cs="Arial"/>
          <w:bCs/>
          <w:sz w:val="20"/>
          <w:szCs w:val="20"/>
        </w:rPr>
      </w:pPr>
    </w:p>
    <w:p w14:paraId="44642552" w14:textId="1DD5D8AD" w:rsidR="00476760" w:rsidRPr="00476760" w:rsidRDefault="00476760" w:rsidP="00476760">
      <w:pPr>
        <w:jc w:val="both"/>
        <w:rPr>
          <w:rFonts w:ascii="Arial" w:hAnsi="Arial" w:cs="Arial"/>
          <w:sz w:val="20"/>
          <w:szCs w:val="20"/>
        </w:rPr>
      </w:pPr>
      <w:r w:rsidRPr="00476760">
        <w:rPr>
          <w:rFonts w:ascii="Arial" w:hAnsi="Arial" w:cs="Arial"/>
          <w:sz w:val="20"/>
          <w:szCs w:val="20"/>
        </w:rPr>
        <w:t xml:space="preserve">Garancijska doba, za katero se predloži zavarovanje za odpravo napak, je </w:t>
      </w:r>
      <w:r w:rsidR="00FF7C38">
        <w:rPr>
          <w:rFonts w:ascii="Arial" w:hAnsi="Arial" w:cs="Arial"/>
          <w:sz w:val="20"/>
          <w:szCs w:val="20"/>
        </w:rPr>
        <w:t>4</w:t>
      </w:r>
      <w:r w:rsidRPr="00476760">
        <w:rPr>
          <w:rFonts w:ascii="Arial" w:hAnsi="Arial" w:cs="Arial"/>
          <w:sz w:val="20"/>
          <w:szCs w:val="20"/>
        </w:rPr>
        <w:t xml:space="preserve"> let</w:t>
      </w:r>
      <w:r w:rsidR="00FF7C38">
        <w:rPr>
          <w:rFonts w:ascii="Arial" w:hAnsi="Arial" w:cs="Arial"/>
          <w:sz w:val="20"/>
          <w:szCs w:val="20"/>
        </w:rPr>
        <w:t>a</w:t>
      </w:r>
      <w:r w:rsidRPr="00476760">
        <w:rPr>
          <w:rFonts w:ascii="Arial" w:hAnsi="Arial" w:cs="Arial"/>
          <w:sz w:val="20"/>
          <w:szCs w:val="20"/>
        </w:rPr>
        <w:t xml:space="preserve"> od dneva zapisniške predaje in prevzema </w:t>
      </w:r>
      <w:r w:rsidR="00FF7C38">
        <w:rPr>
          <w:rFonts w:ascii="Arial" w:hAnsi="Arial" w:cs="Arial"/>
          <w:sz w:val="20"/>
          <w:szCs w:val="20"/>
        </w:rPr>
        <w:t>del</w:t>
      </w:r>
      <w:r w:rsidRPr="00476760">
        <w:rPr>
          <w:rFonts w:ascii="Arial" w:hAnsi="Arial" w:cs="Arial"/>
          <w:sz w:val="20"/>
          <w:szCs w:val="20"/>
        </w:rPr>
        <w:t>.</w:t>
      </w:r>
    </w:p>
    <w:p w14:paraId="796D171C" w14:textId="3175E9B9" w:rsidR="00E7015A" w:rsidRPr="00476760" w:rsidRDefault="00E7015A" w:rsidP="00E7015A">
      <w:pPr>
        <w:jc w:val="both"/>
        <w:rPr>
          <w:rFonts w:ascii="Arial" w:hAnsi="Arial" w:cs="Arial"/>
          <w:bCs/>
          <w:sz w:val="20"/>
          <w:szCs w:val="20"/>
        </w:rPr>
      </w:pPr>
    </w:p>
    <w:p w14:paraId="051E080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476760">
        <w:rPr>
          <w:rFonts w:ascii="Arial" w:hAnsi="Arial" w:cs="Arial"/>
          <w:sz w:val="20"/>
          <w:szCs w:val="20"/>
        </w:rPr>
        <w:t>Zavarovanje bo brezpogojno in plačljivo na prvi poziv ter bo izdano po vzorcu iz razpisne dokumentacije, od katerega ne bo bistveno odstopalo in ne bo vsebovalo dodatnih pogojev za izplačilo, krajšega roka, kot ga je določil naročnik, nižjega zneska, kot ga je določil naročnik ali spremembe krajevne pristojnosti za reševanje sporov med upravičencem in garantom.</w:t>
      </w:r>
    </w:p>
    <w:p w14:paraId="6C25EB6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5C57F01" w14:textId="28583154" w:rsidR="00E7015A" w:rsidRDefault="00E7015A" w:rsidP="00E7015A">
      <w:pPr>
        <w:jc w:val="right"/>
        <w:rPr>
          <w:rFonts w:ascii="Arial" w:hAnsi="Arial" w:cs="Arial"/>
          <w:sz w:val="20"/>
          <w:szCs w:val="20"/>
        </w:rPr>
      </w:pPr>
    </w:p>
    <w:p w14:paraId="5A69364F" w14:textId="77777777" w:rsidR="00476760" w:rsidRPr="005D73B0" w:rsidRDefault="00476760" w:rsidP="00E7015A">
      <w:pPr>
        <w:jc w:val="right"/>
        <w:rPr>
          <w:rFonts w:ascii="Arial" w:hAnsi="Arial" w:cs="Arial"/>
          <w:sz w:val="20"/>
          <w:szCs w:val="20"/>
        </w:rPr>
      </w:pPr>
    </w:p>
    <w:p w14:paraId="04A60B14" w14:textId="77777777" w:rsidR="00E7015A" w:rsidRPr="005D73B0" w:rsidRDefault="00E7015A" w:rsidP="00E7015A">
      <w:pPr>
        <w:jc w:val="right"/>
        <w:rPr>
          <w:rFonts w:ascii="Arial" w:hAnsi="Arial" w:cs="Arial"/>
          <w:sz w:val="20"/>
          <w:szCs w:val="20"/>
        </w:rPr>
      </w:pPr>
    </w:p>
    <w:p w14:paraId="7103BD34" w14:textId="77777777" w:rsidR="00E7015A" w:rsidRPr="005D73B0" w:rsidRDefault="00E7015A" w:rsidP="00E7015A">
      <w:pPr>
        <w:jc w:val="right"/>
        <w:rPr>
          <w:rFonts w:ascii="Arial" w:hAnsi="Arial" w:cs="Arial"/>
          <w:sz w:val="20"/>
          <w:szCs w:val="20"/>
        </w:rPr>
      </w:pPr>
    </w:p>
    <w:p w14:paraId="377E63E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Kraj :</w:t>
      </w:r>
      <w:r w:rsidRPr="005D73B0">
        <w:rPr>
          <w:rFonts w:ascii="Arial" w:hAnsi="Arial" w:cs="Arial"/>
          <w:sz w:val="20"/>
          <w:szCs w:val="20"/>
        </w:rPr>
        <w:tab/>
        <w:t xml:space="preserve">____________________ </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podpis zakonitega zastopnika</w:t>
      </w:r>
    </w:p>
    <w:p w14:paraId="06CBAA67" w14:textId="77777777" w:rsidR="00E7015A" w:rsidRPr="005D73B0" w:rsidRDefault="00E7015A" w:rsidP="00E7015A">
      <w:pPr>
        <w:jc w:val="both"/>
        <w:rPr>
          <w:rFonts w:ascii="Arial" w:hAnsi="Arial" w:cs="Arial"/>
          <w:sz w:val="20"/>
          <w:szCs w:val="20"/>
        </w:rPr>
      </w:pPr>
    </w:p>
    <w:p w14:paraId="4E54F334" w14:textId="77777777" w:rsidR="00E7015A" w:rsidRPr="005D73B0" w:rsidRDefault="00E7015A" w:rsidP="00E7015A">
      <w:pPr>
        <w:jc w:val="both"/>
        <w:rPr>
          <w:rFonts w:ascii="Arial" w:hAnsi="Arial" w:cs="Arial"/>
          <w:sz w:val="20"/>
          <w:szCs w:val="20"/>
        </w:rPr>
      </w:pPr>
    </w:p>
    <w:p w14:paraId="2C02FE2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Datum: ______________</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______________________</w:t>
      </w:r>
    </w:p>
    <w:p w14:paraId="09DD56CB" w14:textId="77777777" w:rsidR="00E7015A" w:rsidRPr="005D73B0" w:rsidRDefault="00E7015A" w:rsidP="00E7015A">
      <w:pPr>
        <w:jc w:val="both"/>
        <w:rPr>
          <w:rFonts w:ascii="Arial" w:hAnsi="Arial" w:cs="Arial"/>
          <w:b/>
          <w:sz w:val="20"/>
          <w:szCs w:val="20"/>
        </w:rPr>
      </w:pPr>
    </w:p>
    <w:p w14:paraId="34DC0022" w14:textId="77777777" w:rsidR="00E7015A" w:rsidRPr="005D73B0" w:rsidRDefault="00E7015A">
      <w:pPr>
        <w:rPr>
          <w:rFonts w:ascii="Arial" w:hAnsi="Arial" w:cs="Arial"/>
          <w:b/>
          <w:bCs/>
        </w:rPr>
      </w:pPr>
      <w:r w:rsidRPr="005D73B0">
        <w:rPr>
          <w:rFonts w:ascii="Arial" w:hAnsi="Arial" w:cs="Arial"/>
          <w:b/>
          <w:bCs/>
        </w:rPr>
        <w:br w:type="page"/>
      </w:r>
    </w:p>
    <w:p w14:paraId="5828C358" w14:textId="0B5772CE" w:rsidR="00E7015A" w:rsidRPr="005D73B0" w:rsidRDefault="00E7015A" w:rsidP="00E7015A">
      <w:pPr>
        <w:ind w:right="-1"/>
        <w:jc w:val="center"/>
        <w:rPr>
          <w:rFonts w:ascii="Arial" w:hAnsi="Arial" w:cs="Arial"/>
          <w:b/>
          <w:bCs/>
        </w:rPr>
      </w:pPr>
      <w:r w:rsidRPr="005D73B0">
        <w:rPr>
          <w:rFonts w:ascii="Arial" w:hAnsi="Arial" w:cs="Arial"/>
          <w:b/>
          <w:bCs/>
        </w:rPr>
        <w:lastRenderedPageBreak/>
        <w:t xml:space="preserve">VZOREC ZAVAROVANJA ZA ODPRAVO NAPAK V GARANCIJSKEM ROKU </w:t>
      </w:r>
    </w:p>
    <w:p w14:paraId="2EDAF33E" w14:textId="77777777" w:rsidR="00E7015A" w:rsidRPr="005D73B0" w:rsidRDefault="00E7015A" w:rsidP="00E7015A">
      <w:pPr>
        <w:ind w:right="-1"/>
        <w:jc w:val="center"/>
        <w:rPr>
          <w:rFonts w:ascii="Arial" w:hAnsi="Arial" w:cs="Arial"/>
          <w:b/>
          <w:bCs/>
        </w:rPr>
      </w:pPr>
      <w:r w:rsidRPr="005D73B0">
        <w:rPr>
          <w:rFonts w:ascii="Arial" w:hAnsi="Arial" w:cs="Arial"/>
          <w:b/>
          <w:bCs/>
        </w:rPr>
        <w:t>PO EPGP-758</w:t>
      </w:r>
    </w:p>
    <w:p w14:paraId="20B2570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center"/>
        <w:rPr>
          <w:rFonts w:ascii="Arial" w:hAnsi="Arial" w:cs="Arial"/>
          <w:sz w:val="20"/>
          <w:szCs w:val="20"/>
        </w:rPr>
      </w:pPr>
    </w:p>
    <w:p w14:paraId="74C2A38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Podatki o garantu (zavarovalnici/banki) ali SWIFT ključ</w:t>
      </w:r>
    </w:p>
    <w:p w14:paraId="6A07698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968159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w:t>
      </w:r>
    </w:p>
    <w:p w14:paraId="6912235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E3A63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Za:       ……………………………………………………………………………………………………………  </w:t>
      </w:r>
    </w:p>
    <w:p w14:paraId="736D4AD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upravičenca tj. izvajalca postopka javnega naročila)</w:t>
      </w:r>
    </w:p>
    <w:p w14:paraId="42DE4F9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A1049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sz w:val="20"/>
          <w:szCs w:val="20"/>
        </w:rPr>
        <w:t xml:space="preserve">Datum: ……………………………………………… </w:t>
      </w:r>
      <w:r w:rsidRPr="005D73B0">
        <w:rPr>
          <w:rFonts w:ascii="Arial" w:hAnsi="Arial" w:cs="Arial"/>
          <w:i/>
          <w:sz w:val="20"/>
          <w:szCs w:val="20"/>
        </w:rPr>
        <w:t>(vpiše se datum izdaje)</w:t>
      </w:r>
    </w:p>
    <w:p w14:paraId="6D39E46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60FD260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VRSTA ZAVAROVANJA:</w:t>
      </w:r>
      <w:r w:rsidRPr="005D73B0">
        <w:rPr>
          <w:rFonts w:ascii="Arial" w:hAnsi="Arial" w:cs="Arial"/>
          <w:sz w:val="20"/>
          <w:szCs w:val="20"/>
        </w:rPr>
        <w:t xml:space="preserve"> ………………………………………………………………………………………. </w:t>
      </w:r>
    </w:p>
    <w:p w14:paraId="6AA9B5A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vrsta zavarovanja: kavcijsko zavarovanje/bančna garancija)</w:t>
      </w:r>
    </w:p>
    <w:p w14:paraId="0BABE92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1CF45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ŠTEVILKA: </w:t>
      </w:r>
      <w:r w:rsidRPr="005D73B0">
        <w:rPr>
          <w:rFonts w:ascii="Arial" w:hAnsi="Arial" w:cs="Arial"/>
          <w:sz w:val="20"/>
          <w:szCs w:val="20"/>
        </w:rPr>
        <w:t xml:space="preserve">…………………………………………. </w:t>
      </w:r>
      <w:r w:rsidRPr="005D73B0">
        <w:rPr>
          <w:rFonts w:ascii="Arial" w:hAnsi="Arial" w:cs="Arial"/>
          <w:i/>
          <w:sz w:val="20"/>
          <w:szCs w:val="20"/>
        </w:rPr>
        <w:t>(vpiše se številka zavarovanja)</w:t>
      </w:r>
    </w:p>
    <w:p w14:paraId="3AD729D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6BF9D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GARANT:</w:t>
      </w:r>
      <w:r w:rsidRPr="005D73B0">
        <w:rPr>
          <w:rFonts w:ascii="Arial" w:hAnsi="Arial" w:cs="Arial"/>
          <w:sz w:val="20"/>
          <w:szCs w:val="20"/>
        </w:rPr>
        <w:t xml:space="preserve"> …………………………………………………………………………………….…………………… </w:t>
      </w:r>
    </w:p>
    <w:p w14:paraId="285C687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zavarovalnice/banke v kraju izdaje)</w:t>
      </w:r>
    </w:p>
    <w:p w14:paraId="7C1FD838"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6D16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b/>
          <w:sz w:val="20"/>
          <w:szCs w:val="20"/>
        </w:rPr>
        <w:t xml:space="preserve">NAROČNIK: </w:t>
      </w:r>
      <w:r w:rsidRPr="005D73B0">
        <w:rPr>
          <w:rFonts w:ascii="Arial" w:hAnsi="Arial" w:cs="Arial"/>
          <w:sz w:val="20"/>
          <w:szCs w:val="20"/>
        </w:rPr>
        <w:t>……………………………………………………………………………………………..………</w:t>
      </w:r>
      <w:r w:rsidRPr="005D73B0">
        <w:rPr>
          <w:rFonts w:ascii="Arial" w:hAnsi="Arial" w:cs="Arial"/>
          <w:i/>
          <w:sz w:val="20"/>
          <w:szCs w:val="20"/>
        </w:rPr>
        <w:t xml:space="preserve"> </w:t>
      </w:r>
    </w:p>
    <w:p w14:paraId="3C8B6BF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(vpiše se ime in naslov naročnika zavarovanja, tj. v postopku javnega naročanja izbranega ponudnika)</w:t>
      </w:r>
    </w:p>
    <w:p w14:paraId="4BB930E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5EFC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UPRAVIČENEC:</w:t>
      </w:r>
      <w:r w:rsidRPr="005D73B0">
        <w:rPr>
          <w:rFonts w:ascii="Arial" w:hAnsi="Arial" w:cs="Arial"/>
          <w:sz w:val="20"/>
          <w:szCs w:val="20"/>
        </w:rPr>
        <w:t xml:space="preserve"> ………………………………………………………………………………………. </w:t>
      </w:r>
    </w:p>
    <w:p w14:paraId="051C6151"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 </w:t>
      </w:r>
      <w:r w:rsidRPr="005D73B0">
        <w:rPr>
          <w:rFonts w:ascii="Arial" w:hAnsi="Arial" w:cs="Arial"/>
          <w:i/>
          <w:sz w:val="20"/>
          <w:szCs w:val="20"/>
        </w:rPr>
        <w:t>(vpiše se naročnika javnega naročila)</w:t>
      </w:r>
    </w:p>
    <w:p w14:paraId="2CCE007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5F5D815" w14:textId="77777777" w:rsidR="00E7015A" w:rsidRPr="005D73B0" w:rsidRDefault="00E7015A" w:rsidP="00E7015A">
      <w:pPr>
        <w:keepNext/>
        <w:jc w:val="both"/>
        <w:rPr>
          <w:rFonts w:ascii="Arial" w:hAnsi="Arial" w:cs="Arial"/>
          <w:i/>
          <w:sz w:val="20"/>
          <w:szCs w:val="20"/>
        </w:rPr>
      </w:pPr>
      <w:r w:rsidRPr="005D73B0">
        <w:rPr>
          <w:rFonts w:ascii="Arial" w:hAnsi="Arial" w:cs="Arial"/>
          <w:b/>
          <w:sz w:val="20"/>
          <w:szCs w:val="20"/>
        </w:rPr>
        <w:t xml:space="preserve">OSNOVNI POSEL: </w:t>
      </w:r>
      <w:r w:rsidRPr="005D73B0">
        <w:rPr>
          <w:rFonts w:ascii="Arial" w:hAnsi="Arial" w:cs="Arial"/>
          <w:sz w:val="20"/>
          <w:szCs w:val="20"/>
        </w:rPr>
        <w:t>obveznost naročnika zavarovanja za odpravo napak v garancijskem roku, ki izhaja iz</w:t>
      </w:r>
      <w:r w:rsidRPr="005D73B0">
        <w:rPr>
          <w:rFonts w:ascii="Arial" w:hAnsi="Arial" w:cs="Arial"/>
          <w:b/>
          <w:sz w:val="20"/>
          <w:szCs w:val="20"/>
        </w:rPr>
        <w:t xml:space="preserve"> </w:t>
      </w:r>
      <w:r w:rsidRPr="005D73B0">
        <w:rPr>
          <w:rFonts w:ascii="Arial" w:hAnsi="Arial" w:cs="Arial"/>
          <w:sz w:val="20"/>
          <w:szCs w:val="20"/>
        </w:rPr>
        <w:t>pogodbe št. ………… z dne …………..</w:t>
      </w:r>
      <w:r w:rsidRPr="005D73B0">
        <w:rPr>
          <w:rFonts w:ascii="Arial" w:hAnsi="Arial" w:cs="Arial"/>
          <w:i/>
          <w:sz w:val="20"/>
          <w:szCs w:val="20"/>
        </w:rPr>
        <w:t xml:space="preserve"> (vpiše se številko in datum pogodbe o izvedbi javnega naročila, sklenjene na podlagi postopka z oznako ……………………..…..) </w:t>
      </w:r>
      <w:r w:rsidRPr="005D73B0">
        <w:rPr>
          <w:rFonts w:ascii="Arial" w:hAnsi="Arial" w:cs="Arial"/>
          <w:sz w:val="20"/>
          <w:szCs w:val="20"/>
        </w:rPr>
        <w:t>za</w:t>
      </w:r>
      <w:r w:rsidRPr="005D73B0">
        <w:rPr>
          <w:rFonts w:ascii="Arial" w:hAnsi="Arial" w:cs="Arial"/>
          <w:i/>
          <w:sz w:val="20"/>
          <w:szCs w:val="20"/>
        </w:rPr>
        <w:t xml:space="preserve"> </w:t>
      </w:r>
      <w:r w:rsidRPr="005D73B0">
        <w:rPr>
          <w:rFonts w:ascii="Arial" w:hAnsi="Arial" w:cs="Arial"/>
          <w:sz w:val="20"/>
          <w:szCs w:val="20"/>
        </w:rPr>
        <w:t>……………………………………………………………….</w:t>
      </w:r>
      <w:r w:rsidRPr="005D73B0">
        <w:rPr>
          <w:rFonts w:ascii="Arial" w:hAnsi="Arial" w:cs="Arial"/>
          <w:i/>
          <w:sz w:val="20"/>
          <w:szCs w:val="20"/>
        </w:rPr>
        <w:t xml:space="preserve"> (vpiše se predmet javnega naročila)</w:t>
      </w:r>
    </w:p>
    <w:p w14:paraId="736F968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EFF2B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ZNESEK IN VALUTA: </w:t>
      </w:r>
      <w:r w:rsidRPr="005D73B0">
        <w:rPr>
          <w:rFonts w:ascii="Arial" w:hAnsi="Arial" w:cs="Arial"/>
          <w:sz w:val="20"/>
          <w:szCs w:val="20"/>
        </w:rPr>
        <w:t xml:space="preserve">………………………………………………………………………………………… </w:t>
      </w:r>
    </w:p>
    <w:p w14:paraId="02405A8A"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 xml:space="preserve">(vpiše se najvišji znesek s številko in besedo ter valuta), </w:t>
      </w:r>
      <w:r w:rsidRPr="005D73B0">
        <w:rPr>
          <w:rFonts w:ascii="Arial" w:hAnsi="Arial" w:cs="Arial"/>
          <w:sz w:val="20"/>
          <w:szCs w:val="20"/>
        </w:rPr>
        <w:t xml:space="preserve"> plačljiv v petih poslovalnih dneh od prejete zahteve v skladu z 20.členom EPGP iz leta 2010.</w:t>
      </w:r>
    </w:p>
    <w:p w14:paraId="79DE08B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024C19"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12E3B3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LISTINE, KI JIH JE POLEG IZJAVE TREBA PRILOŽITI ZAHTEVI ZA PLAČILO IN SE IZRECNO ZAHTEVAJO V SPODNJEM BESEDILU</w:t>
      </w:r>
      <w:r w:rsidRPr="005D73B0">
        <w:rPr>
          <w:rFonts w:ascii="Arial" w:hAnsi="Arial" w:cs="Arial"/>
          <w:sz w:val="20"/>
          <w:szCs w:val="20"/>
        </w:rPr>
        <w:t>: ……………………...</w:t>
      </w:r>
    </w:p>
    <w:p w14:paraId="55A2888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(nobena/navede se listina)</w:t>
      </w:r>
    </w:p>
    <w:p w14:paraId="575D14FC"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FAF5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JEZIK V ZAHTEVANIH LISTINAH:</w:t>
      </w:r>
      <w:r w:rsidRPr="005D73B0">
        <w:rPr>
          <w:rFonts w:ascii="Arial" w:hAnsi="Arial" w:cs="Arial"/>
          <w:sz w:val="20"/>
          <w:szCs w:val="20"/>
        </w:rPr>
        <w:t xml:space="preserve"> slovenski</w:t>
      </w:r>
    </w:p>
    <w:p w14:paraId="3E9F225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9F637A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OBLIKA PREDLOŽITVE:</w:t>
      </w:r>
      <w:r w:rsidRPr="005D73B0">
        <w:rPr>
          <w:rFonts w:ascii="Arial" w:hAnsi="Arial" w:cs="Arial"/>
          <w:sz w:val="20"/>
          <w:szCs w:val="20"/>
        </w:rPr>
        <w:t xml:space="preserve"> v papirni obliki s priporočeno pošto ali katerokoli obliko hitre pošte ali v elektronski obliki po SWIFT sistemu na naslov …………………………………………………………….…. </w:t>
      </w:r>
    </w:p>
    <w:p w14:paraId="75C1004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i/>
          <w:sz w:val="20"/>
          <w:szCs w:val="20"/>
        </w:rPr>
        <w:t>(navede se SWIFT naslova garanta)</w:t>
      </w:r>
    </w:p>
    <w:p w14:paraId="0834166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4B73CF"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KRAJ PREDLOŽITVE:</w:t>
      </w:r>
      <w:r w:rsidRPr="005D73B0">
        <w:rPr>
          <w:rFonts w:ascii="Arial" w:hAnsi="Arial" w:cs="Arial"/>
          <w:sz w:val="20"/>
          <w:szCs w:val="20"/>
        </w:rPr>
        <w:t xml:space="preserve"> ………………………………………………………………………………………… </w:t>
      </w:r>
      <w:r w:rsidRPr="005D73B0">
        <w:rPr>
          <w:rFonts w:ascii="Arial" w:hAnsi="Arial" w:cs="Arial"/>
          <w:i/>
          <w:sz w:val="20"/>
          <w:szCs w:val="20"/>
        </w:rPr>
        <w:t>(garant vpiše naslov podružnice, kjer se opravi predložitev papirnih listin, ali elektronski naslov za predložitev v elektronski obliki, kot na primer garantov SWIFT naslov)</w:t>
      </w:r>
      <w:r w:rsidRPr="005D73B0">
        <w:rPr>
          <w:rFonts w:ascii="Arial" w:hAnsi="Arial" w:cs="Arial"/>
          <w:sz w:val="20"/>
          <w:szCs w:val="20"/>
        </w:rPr>
        <w:t xml:space="preserve"> </w:t>
      </w:r>
    </w:p>
    <w:p w14:paraId="56A6AD9B"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5EF23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Ne glede na navedeno, se predložitev papirnih listin lahko opravi v katerikoli podružnici garanta na območju Republike Slovenije. </w:t>
      </w:r>
    </w:p>
    <w:p w14:paraId="7C8013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jc w:val="both"/>
        <w:rPr>
          <w:rFonts w:ascii="Arial" w:hAnsi="Arial" w:cs="Arial"/>
          <w:sz w:val="20"/>
          <w:szCs w:val="20"/>
        </w:rPr>
      </w:pPr>
    </w:p>
    <w:p w14:paraId="587FEE46"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 xml:space="preserve">DATUM VELJAVNOSTI: </w:t>
      </w:r>
      <w:r w:rsidRPr="005D73B0">
        <w:rPr>
          <w:rFonts w:ascii="Arial" w:hAnsi="Arial" w:cs="Arial"/>
          <w:sz w:val="20"/>
          <w:szCs w:val="20"/>
        </w:rPr>
        <w:t xml:space="preserve">………………………………………. </w:t>
      </w:r>
    </w:p>
    <w:p w14:paraId="3EE4DB35"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5D73B0">
        <w:rPr>
          <w:rFonts w:ascii="Arial" w:hAnsi="Arial" w:cs="Arial"/>
          <w:i/>
          <w:sz w:val="20"/>
          <w:szCs w:val="20"/>
        </w:rPr>
        <w:t>(vpiše se datum, ki je naveden v razpisni dokumentaciji za oddajo predmetnega javnega naročila)</w:t>
      </w:r>
    </w:p>
    <w:p w14:paraId="6CBA49AE"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1A998B7"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b/>
          <w:sz w:val="20"/>
          <w:szCs w:val="20"/>
        </w:rPr>
        <w:t>STRANKA, KI JE DOLŽNA PLAČATI STROŠKE:</w:t>
      </w:r>
      <w:r w:rsidRPr="005D73B0">
        <w:rPr>
          <w:rFonts w:ascii="Arial" w:hAnsi="Arial" w:cs="Arial"/>
          <w:sz w:val="20"/>
          <w:szCs w:val="20"/>
        </w:rPr>
        <w:t xml:space="preserve"> ……………………………………………………… </w:t>
      </w:r>
      <w:r w:rsidRPr="005D73B0">
        <w:rPr>
          <w:rFonts w:ascii="Arial" w:hAnsi="Arial" w:cs="Arial"/>
          <w:i/>
          <w:sz w:val="20"/>
          <w:szCs w:val="20"/>
        </w:rPr>
        <w:t>(vpiše se ime naročnika zavarovanja, tj. kandidata oziroma ponudnika v postopku javnega naročanja)</w:t>
      </w:r>
    </w:p>
    <w:p w14:paraId="22546BBD"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BB60189"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Kot garant se s tem zavarovanjem nepreklicno zavezujemo, da bomo upravičencu na prvi pisni poziv ne glede na kakršenkoli ugovor naročnika zavarovanja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65B060" w14:textId="77777777" w:rsidR="00E7015A" w:rsidRPr="005D73B0" w:rsidRDefault="00E7015A" w:rsidP="00E7015A">
      <w:pPr>
        <w:jc w:val="both"/>
        <w:rPr>
          <w:rFonts w:ascii="Arial" w:hAnsi="Arial" w:cs="Arial"/>
          <w:sz w:val="20"/>
          <w:szCs w:val="20"/>
        </w:rPr>
      </w:pPr>
    </w:p>
    <w:p w14:paraId="482C10EA"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Izjava iz odstavka (a) in (b) 15. člena EPGP ni potrebna.</w:t>
      </w:r>
    </w:p>
    <w:p w14:paraId="5D91CA21" w14:textId="77777777" w:rsidR="00E7015A" w:rsidRPr="005D73B0" w:rsidRDefault="00E7015A" w:rsidP="00E7015A">
      <w:pPr>
        <w:jc w:val="both"/>
        <w:rPr>
          <w:rFonts w:ascii="Arial" w:hAnsi="Arial" w:cs="Arial"/>
          <w:sz w:val="20"/>
          <w:szCs w:val="20"/>
        </w:rPr>
      </w:pPr>
    </w:p>
    <w:p w14:paraId="3D044E1F" w14:textId="77777777" w:rsidR="00E7015A" w:rsidRPr="005D73B0" w:rsidRDefault="00E7015A" w:rsidP="00E7015A">
      <w:pPr>
        <w:jc w:val="both"/>
        <w:rPr>
          <w:rFonts w:ascii="Arial" w:hAnsi="Arial" w:cs="Arial"/>
          <w:sz w:val="20"/>
          <w:szCs w:val="20"/>
        </w:rPr>
      </w:pPr>
      <w:r w:rsidRPr="005D73B0">
        <w:rPr>
          <w:rFonts w:ascii="Arial" w:hAnsi="Arial" w:cs="Arial"/>
          <w:sz w:val="20"/>
          <w:szCs w:val="20"/>
        </w:rPr>
        <w:t>Katerokoli zahtevo za plačilo po tem zavarovanju moramo prejeti na datum veljavnosti zavarovanja ali pred njim v zgoraj navedenem kraju predložitve.</w:t>
      </w:r>
    </w:p>
    <w:p w14:paraId="6935D7F2"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AA5334" w14:textId="3100123B"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 xml:space="preserve">Morebitne spore v zvezi s tem zavarovanjem rešuje stvarno pristojno sodišče v </w:t>
      </w:r>
      <w:proofErr w:type="spellStart"/>
      <w:r w:rsidR="00872AB5" w:rsidRPr="005D73B0">
        <w:rPr>
          <w:rFonts w:ascii="Arial" w:hAnsi="Arial" w:cs="Arial"/>
          <w:sz w:val="20"/>
          <w:szCs w:val="20"/>
        </w:rPr>
        <w:t>v</w:t>
      </w:r>
      <w:proofErr w:type="spellEnd"/>
      <w:r w:rsidR="00872AB5" w:rsidRPr="005D73B0">
        <w:rPr>
          <w:rFonts w:ascii="Arial" w:hAnsi="Arial" w:cs="Arial"/>
          <w:sz w:val="20"/>
          <w:szCs w:val="20"/>
        </w:rPr>
        <w:t xml:space="preserve"> </w:t>
      </w:r>
      <w:r w:rsidR="00872AB5">
        <w:rPr>
          <w:rFonts w:ascii="Arial" w:hAnsi="Arial" w:cs="Arial"/>
          <w:sz w:val="20"/>
          <w:szCs w:val="20"/>
        </w:rPr>
        <w:t>Ljubljani</w:t>
      </w:r>
      <w:r w:rsidRPr="005D73B0">
        <w:rPr>
          <w:rFonts w:ascii="Arial" w:hAnsi="Arial" w:cs="Arial"/>
          <w:sz w:val="20"/>
          <w:szCs w:val="20"/>
        </w:rPr>
        <w:t xml:space="preserve"> po slovenskem pravu.</w:t>
      </w:r>
    </w:p>
    <w:p w14:paraId="0E46C823"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789CD0"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5D73B0">
        <w:rPr>
          <w:rFonts w:ascii="Arial" w:hAnsi="Arial" w:cs="Arial"/>
          <w:sz w:val="20"/>
          <w:szCs w:val="20"/>
        </w:rPr>
        <w:t>Za to zavarovanje veljajo Enotna pravila za garancije na poziv (EPGP) revizija iz leta 2010, izdana pri MTZ pod št. 758.</w:t>
      </w:r>
    </w:p>
    <w:p w14:paraId="4A24B6F2" w14:textId="77777777" w:rsidR="00E7015A" w:rsidRPr="005D73B0" w:rsidRDefault="00E7015A" w:rsidP="00E7015A">
      <w:pPr>
        <w:jc w:val="both"/>
        <w:rPr>
          <w:rFonts w:ascii="Arial" w:hAnsi="Arial" w:cs="Arial"/>
          <w:sz w:val="20"/>
          <w:szCs w:val="20"/>
        </w:rPr>
      </w:pPr>
    </w:p>
    <w:p w14:paraId="7D8B4484" w14:textId="77777777" w:rsidR="00E7015A" w:rsidRPr="005D73B0" w:rsidRDefault="00E7015A" w:rsidP="00E701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 xml:space="preserve">     garant</w:t>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r>
      <w:r w:rsidRPr="005D73B0">
        <w:rPr>
          <w:rFonts w:ascii="Arial" w:hAnsi="Arial" w:cs="Arial"/>
          <w:sz w:val="20"/>
          <w:szCs w:val="20"/>
        </w:rPr>
        <w:tab/>
        <w:t>(žig in podpis)</w:t>
      </w:r>
    </w:p>
    <w:p w14:paraId="569396A7" w14:textId="2DE7FC24" w:rsidR="00F63054" w:rsidRPr="005D73B0" w:rsidRDefault="00F63054">
      <w:pPr>
        <w:rPr>
          <w:rFonts w:ascii="Arial" w:hAnsi="Arial" w:cs="Arial"/>
          <w:sz w:val="20"/>
          <w:szCs w:val="20"/>
        </w:rPr>
      </w:pPr>
      <w:r w:rsidRPr="005D73B0">
        <w:rPr>
          <w:rFonts w:ascii="Arial" w:hAnsi="Arial" w:cs="Arial"/>
          <w:sz w:val="20"/>
          <w:szCs w:val="20"/>
        </w:rPr>
        <w:br w:type="page"/>
      </w:r>
    </w:p>
    <w:p w14:paraId="1E422B03" w14:textId="0AFBAC29" w:rsidR="009D40BA" w:rsidRPr="005D73B0" w:rsidRDefault="009D40BA" w:rsidP="009D40BA">
      <w:pPr>
        <w:ind w:right="-1"/>
        <w:jc w:val="right"/>
        <w:rPr>
          <w:rFonts w:ascii="Arial" w:hAnsi="Arial" w:cs="Arial"/>
          <w:b/>
          <w:bCs/>
        </w:rPr>
      </w:pPr>
      <w:r w:rsidRPr="005D73B0">
        <w:rPr>
          <w:rFonts w:ascii="Arial" w:hAnsi="Arial" w:cs="Arial"/>
          <w:b/>
          <w:bCs/>
        </w:rPr>
        <w:lastRenderedPageBreak/>
        <w:t xml:space="preserve">OBRAZEC št. </w:t>
      </w:r>
      <w:r w:rsidR="00AD1845">
        <w:rPr>
          <w:rFonts w:ascii="Arial" w:hAnsi="Arial" w:cs="Arial"/>
          <w:b/>
          <w:bCs/>
        </w:rPr>
        <w:t>1</w:t>
      </w:r>
      <w:r w:rsidR="000E0DCD">
        <w:rPr>
          <w:rFonts w:ascii="Arial" w:hAnsi="Arial" w:cs="Arial"/>
          <w:b/>
          <w:bCs/>
        </w:rPr>
        <w:t>6</w:t>
      </w:r>
    </w:p>
    <w:p w14:paraId="6B78DDFD" w14:textId="77777777" w:rsidR="009D40BA" w:rsidRPr="005D73B0" w:rsidRDefault="009D40BA" w:rsidP="009D40BA">
      <w:pPr>
        <w:ind w:right="-1"/>
        <w:jc w:val="right"/>
        <w:rPr>
          <w:rFonts w:ascii="Arial" w:hAnsi="Arial" w:cs="Arial"/>
          <w:b/>
          <w:bCs/>
        </w:rPr>
      </w:pPr>
    </w:p>
    <w:p w14:paraId="16E93331" w14:textId="11C17980" w:rsidR="009D40BA" w:rsidRPr="005D73B0" w:rsidRDefault="009D40BA" w:rsidP="009D40BA">
      <w:pPr>
        <w:pStyle w:val="Naslov2"/>
        <w:numPr>
          <w:ilvl w:val="1"/>
          <w:numId w:val="0"/>
        </w:numPr>
        <w:tabs>
          <w:tab w:val="left" w:pos="0"/>
        </w:tabs>
        <w:suppressAutoHyphens/>
        <w:spacing w:before="0" w:after="0"/>
        <w:ind w:right="-1"/>
        <w:jc w:val="center"/>
        <w:rPr>
          <w:i w:val="0"/>
        </w:rPr>
      </w:pPr>
      <w:r w:rsidRPr="005D73B0">
        <w:rPr>
          <w:i w:val="0"/>
        </w:rPr>
        <w:t xml:space="preserve">VZOREC  POGODBE </w:t>
      </w:r>
    </w:p>
    <w:p w14:paraId="0B5D9115" w14:textId="77777777" w:rsidR="009D40BA" w:rsidRPr="005D73B0" w:rsidRDefault="009D40BA" w:rsidP="009D40BA">
      <w:pPr>
        <w:ind w:right="-1"/>
        <w:jc w:val="center"/>
        <w:rPr>
          <w:rFonts w:ascii="Arial" w:hAnsi="Arial" w:cs="Arial"/>
          <w:b/>
          <w:bCs/>
          <w:i/>
          <w:iCs/>
          <w:sz w:val="20"/>
          <w:szCs w:val="20"/>
        </w:rPr>
      </w:pPr>
    </w:p>
    <w:p w14:paraId="1F938189" w14:textId="77777777" w:rsidR="009D40BA" w:rsidRPr="005D73B0" w:rsidRDefault="009D40BA" w:rsidP="009D40BA">
      <w:pPr>
        <w:ind w:right="-1"/>
        <w:jc w:val="both"/>
        <w:rPr>
          <w:rFonts w:ascii="Arial" w:hAnsi="Arial" w:cs="Arial"/>
          <w:sz w:val="20"/>
          <w:szCs w:val="20"/>
        </w:rPr>
      </w:pPr>
      <w:r w:rsidRPr="005D73B0">
        <w:rPr>
          <w:rFonts w:ascii="Arial" w:hAnsi="Arial" w:cs="Arial"/>
          <w:sz w:val="20"/>
          <w:szCs w:val="20"/>
        </w:rPr>
        <w:t>Pogodbene stranke:</w:t>
      </w:r>
    </w:p>
    <w:p w14:paraId="78DD335E" w14:textId="77777777" w:rsidR="009D40BA" w:rsidRPr="005D73B0" w:rsidRDefault="009D40BA" w:rsidP="009D40BA">
      <w:pPr>
        <w:ind w:right="-1"/>
        <w:jc w:val="both"/>
        <w:rPr>
          <w:rFonts w:ascii="Arial" w:hAnsi="Arial" w:cs="Arial"/>
          <w:bCs/>
          <w:sz w:val="20"/>
          <w:szCs w:val="20"/>
        </w:rPr>
      </w:pPr>
    </w:p>
    <w:p w14:paraId="4FD8B0A1" w14:textId="77777777" w:rsidR="001066EB" w:rsidRDefault="001066EB" w:rsidP="0026099A">
      <w:pPr>
        <w:pStyle w:val="Odstavekseznama"/>
        <w:numPr>
          <w:ilvl w:val="0"/>
          <w:numId w:val="38"/>
        </w:numPr>
        <w:tabs>
          <w:tab w:val="left" w:pos="3794"/>
        </w:tabs>
        <w:ind w:left="284" w:hanging="284"/>
        <w:rPr>
          <w:rFonts w:ascii="Arial" w:hAnsi="Arial" w:cs="Arial"/>
          <w:b/>
          <w:bCs/>
          <w:sz w:val="20"/>
          <w:szCs w:val="20"/>
        </w:rPr>
      </w:pPr>
      <w:r w:rsidRPr="001066EB">
        <w:rPr>
          <w:rFonts w:ascii="Arial" w:hAnsi="Arial" w:cs="Arial"/>
          <w:b/>
          <w:bCs/>
          <w:sz w:val="20"/>
          <w:szCs w:val="20"/>
        </w:rPr>
        <w:t xml:space="preserve">DSO Polde Eberl-Jamski Izlake, </w:t>
      </w:r>
    </w:p>
    <w:p w14:paraId="6EDBF404" w14:textId="77777777" w:rsidR="001066EB" w:rsidRDefault="001066EB" w:rsidP="001066EB">
      <w:pPr>
        <w:pStyle w:val="Odstavekseznama"/>
        <w:tabs>
          <w:tab w:val="left" w:pos="3794"/>
        </w:tabs>
        <w:ind w:left="284"/>
        <w:rPr>
          <w:rFonts w:ascii="Arial" w:hAnsi="Arial" w:cs="Arial"/>
          <w:b/>
          <w:bCs/>
          <w:sz w:val="20"/>
          <w:szCs w:val="20"/>
        </w:rPr>
      </w:pPr>
      <w:r w:rsidRPr="001066EB">
        <w:rPr>
          <w:rFonts w:ascii="Arial" w:hAnsi="Arial" w:cs="Arial"/>
          <w:b/>
          <w:bCs/>
          <w:sz w:val="20"/>
          <w:szCs w:val="20"/>
        </w:rPr>
        <w:t xml:space="preserve">Izlake 13, </w:t>
      </w:r>
    </w:p>
    <w:p w14:paraId="027FFC24" w14:textId="072D1D24" w:rsidR="001066EB" w:rsidRPr="001066EB" w:rsidRDefault="001066EB" w:rsidP="001066EB">
      <w:pPr>
        <w:pStyle w:val="Odstavekseznama"/>
        <w:tabs>
          <w:tab w:val="left" w:pos="3794"/>
        </w:tabs>
        <w:ind w:left="284"/>
        <w:rPr>
          <w:rFonts w:ascii="Arial" w:hAnsi="Arial" w:cs="Arial"/>
          <w:b/>
          <w:bCs/>
          <w:sz w:val="20"/>
          <w:szCs w:val="20"/>
        </w:rPr>
      </w:pPr>
      <w:r w:rsidRPr="001066EB">
        <w:rPr>
          <w:rFonts w:ascii="Arial" w:hAnsi="Arial" w:cs="Arial"/>
          <w:b/>
          <w:bCs/>
          <w:sz w:val="20"/>
          <w:szCs w:val="20"/>
        </w:rPr>
        <w:t xml:space="preserve">1411 Izlake </w:t>
      </w:r>
    </w:p>
    <w:p w14:paraId="3066FEB6" w14:textId="1E207CE3" w:rsidR="009D40BA" w:rsidRPr="001066EB" w:rsidRDefault="009D40BA" w:rsidP="001066EB">
      <w:pPr>
        <w:tabs>
          <w:tab w:val="left" w:pos="3794"/>
        </w:tabs>
        <w:rPr>
          <w:rFonts w:ascii="Arial" w:hAnsi="Arial" w:cs="Arial"/>
          <w:sz w:val="20"/>
          <w:szCs w:val="20"/>
        </w:rPr>
      </w:pPr>
      <w:r w:rsidRPr="001066EB">
        <w:rPr>
          <w:rFonts w:ascii="Arial" w:hAnsi="Arial" w:cs="Arial"/>
          <w:sz w:val="20"/>
          <w:szCs w:val="20"/>
        </w:rPr>
        <w:t xml:space="preserve">ki ga zastopa: direktorica </w:t>
      </w:r>
      <w:r w:rsidR="001066EB">
        <w:rPr>
          <w:rFonts w:ascii="Arial" w:hAnsi="Arial" w:cs="Arial"/>
          <w:sz w:val="20"/>
          <w:szCs w:val="20"/>
        </w:rPr>
        <w:t>Mateja Černi</w:t>
      </w:r>
      <w:r w:rsidRPr="001066EB">
        <w:rPr>
          <w:rFonts w:ascii="Arial" w:hAnsi="Arial" w:cs="Arial"/>
          <w:sz w:val="20"/>
          <w:szCs w:val="20"/>
        </w:rPr>
        <w:tab/>
      </w:r>
    </w:p>
    <w:p w14:paraId="7A464775" w14:textId="7AFCB7BA"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matična številka: </w:t>
      </w:r>
      <w:r w:rsidR="001066EB" w:rsidRPr="001066EB">
        <w:rPr>
          <w:rFonts w:ascii="Arial" w:hAnsi="Arial" w:cs="Arial"/>
          <w:sz w:val="20"/>
          <w:szCs w:val="20"/>
        </w:rPr>
        <w:t>5206758000</w:t>
      </w:r>
    </w:p>
    <w:p w14:paraId="75304E4F" w14:textId="09739904"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 xml:space="preserve">davčna številka:  </w:t>
      </w:r>
      <w:r w:rsidR="001066EB" w:rsidRPr="001066EB">
        <w:rPr>
          <w:rFonts w:ascii="Arial" w:hAnsi="Arial" w:cs="Arial"/>
          <w:sz w:val="20"/>
          <w:szCs w:val="20"/>
        </w:rPr>
        <w:t>SI</w:t>
      </w:r>
      <w:r w:rsidR="001066EB">
        <w:rPr>
          <w:rFonts w:ascii="Arial" w:hAnsi="Arial" w:cs="Arial"/>
          <w:sz w:val="20"/>
          <w:szCs w:val="20"/>
        </w:rPr>
        <w:t xml:space="preserve"> </w:t>
      </w:r>
      <w:r w:rsidR="001066EB" w:rsidRPr="001066EB">
        <w:rPr>
          <w:rFonts w:ascii="Arial" w:hAnsi="Arial" w:cs="Arial"/>
          <w:sz w:val="20"/>
          <w:szCs w:val="20"/>
        </w:rPr>
        <w:t>20806434</w:t>
      </w:r>
    </w:p>
    <w:p w14:paraId="593921D0"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(v nadaljevanju – naročnik)</w:t>
      </w:r>
    </w:p>
    <w:p w14:paraId="7FD2FECD" w14:textId="77777777" w:rsidR="009D40BA" w:rsidRPr="005D73B0" w:rsidRDefault="009D40BA" w:rsidP="009D40BA">
      <w:pPr>
        <w:tabs>
          <w:tab w:val="left" w:pos="3794"/>
        </w:tabs>
        <w:rPr>
          <w:rFonts w:ascii="Arial" w:hAnsi="Arial" w:cs="Arial"/>
          <w:sz w:val="20"/>
          <w:szCs w:val="20"/>
        </w:rPr>
      </w:pPr>
    </w:p>
    <w:p w14:paraId="5C86014C" w14:textId="77777777" w:rsidR="009D40BA" w:rsidRPr="005D73B0" w:rsidRDefault="009D40BA" w:rsidP="009D40BA">
      <w:pPr>
        <w:tabs>
          <w:tab w:val="left" w:pos="3794"/>
        </w:tabs>
        <w:rPr>
          <w:rFonts w:ascii="Arial" w:hAnsi="Arial" w:cs="Arial"/>
          <w:sz w:val="20"/>
          <w:szCs w:val="20"/>
        </w:rPr>
      </w:pPr>
      <w:r w:rsidRPr="005D73B0">
        <w:rPr>
          <w:rFonts w:ascii="Arial" w:hAnsi="Arial" w:cs="Arial"/>
          <w:sz w:val="20"/>
          <w:szCs w:val="20"/>
        </w:rPr>
        <w:t>In</w:t>
      </w:r>
    </w:p>
    <w:p w14:paraId="1BECA025" w14:textId="77777777" w:rsidR="009D40BA" w:rsidRPr="005D73B0" w:rsidRDefault="009D40BA" w:rsidP="009D40BA">
      <w:pPr>
        <w:tabs>
          <w:tab w:val="left" w:pos="3794"/>
        </w:tabs>
        <w:rPr>
          <w:rFonts w:ascii="Arial" w:hAnsi="Arial" w:cs="Arial"/>
          <w:sz w:val="20"/>
          <w:szCs w:val="20"/>
        </w:rPr>
      </w:pPr>
    </w:p>
    <w:p w14:paraId="5FC8759E" w14:textId="77777777" w:rsidR="009D40BA" w:rsidRPr="005D73B0" w:rsidRDefault="009D40BA" w:rsidP="009D40BA">
      <w:pPr>
        <w:tabs>
          <w:tab w:val="left" w:pos="3794"/>
        </w:tabs>
        <w:rPr>
          <w:rFonts w:ascii="Arial" w:hAnsi="Arial" w:cs="Arial"/>
          <w:b/>
          <w:sz w:val="20"/>
          <w:szCs w:val="20"/>
        </w:rPr>
      </w:pPr>
      <w:r w:rsidRPr="005D73B0">
        <w:rPr>
          <w:rFonts w:ascii="Arial" w:hAnsi="Arial" w:cs="Arial"/>
          <w:b/>
          <w:sz w:val="20"/>
          <w:szCs w:val="20"/>
        </w:rPr>
        <w:t xml:space="preserve">2. </w:t>
      </w:r>
      <w:r w:rsidRPr="005D73B0">
        <w:rPr>
          <w:rFonts w:ascii="Arial" w:hAnsi="Arial" w:cs="Arial"/>
          <w:sz w:val="20"/>
          <w:szCs w:val="20"/>
        </w:rPr>
        <w:t xml:space="preserve">………………………………     (izvajalec) </w:t>
      </w:r>
    </w:p>
    <w:p w14:paraId="285527DC"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ki ga zastopa: </w:t>
      </w:r>
    </w:p>
    <w:p w14:paraId="65E6E741"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matična številka podjetja: </w:t>
      </w:r>
    </w:p>
    <w:p w14:paraId="66429BA0"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davčna številka podjetja: </w:t>
      </w:r>
    </w:p>
    <w:p w14:paraId="2459425C" w14:textId="77777777" w:rsidR="009D40BA" w:rsidRPr="005D73B0" w:rsidRDefault="009D40BA" w:rsidP="009D40BA">
      <w:pPr>
        <w:numPr>
          <w:ilvl w:val="12"/>
          <w:numId w:val="0"/>
        </w:numPr>
        <w:jc w:val="both"/>
        <w:rPr>
          <w:rFonts w:ascii="Arial" w:hAnsi="Arial" w:cs="Arial"/>
          <w:sz w:val="20"/>
        </w:rPr>
      </w:pPr>
      <w:r w:rsidRPr="005D73B0">
        <w:rPr>
          <w:rFonts w:ascii="Arial" w:hAnsi="Arial" w:cs="Arial"/>
          <w:sz w:val="20"/>
          <w:szCs w:val="20"/>
        </w:rPr>
        <w:t xml:space="preserve">TRR: </w:t>
      </w:r>
    </w:p>
    <w:p w14:paraId="0F539938" w14:textId="77777777" w:rsidR="009D40BA" w:rsidRPr="005D73B0" w:rsidRDefault="009D40BA" w:rsidP="009D40BA">
      <w:pPr>
        <w:rPr>
          <w:rFonts w:ascii="Arial" w:hAnsi="Arial" w:cs="Arial"/>
          <w:sz w:val="20"/>
          <w:szCs w:val="20"/>
        </w:rPr>
      </w:pPr>
      <w:r w:rsidRPr="005D73B0">
        <w:rPr>
          <w:rFonts w:ascii="Arial" w:hAnsi="Arial" w:cs="Arial"/>
          <w:sz w:val="20"/>
          <w:szCs w:val="20"/>
        </w:rPr>
        <w:t xml:space="preserve"> (v nadaljevanju izvajalec)</w:t>
      </w:r>
    </w:p>
    <w:p w14:paraId="1529AC00" w14:textId="77777777" w:rsidR="009D40BA" w:rsidRPr="005D73B0" w:rsidRDefault="009D40BA" w:rsidP="009D40BA">
      <w:pPr>
        <w:numPr>
          <w:ilvl w:val="12"/>
          <w:numId w:val="0"/>
        </w:numPr>
        <w:ind w:right="-1"/>
        <w:jc w:val="both"/>
        <w:rPr>
          <w:rFonts w:ascii="Arial" w:hAnsi="Arial" w:cs="Arial"/>
          <w:sz w:val="16"/>
          <w:szCs w:val="20"/>
        </w:rPr>
      </w:pPr>
    </w:p>
    <w:p w14:paraId="7AB82761" w14:textId="77777777" w:rsidR="009D40BA" w:rsidRPr="005D73B0" w:rsidRDefault="009D40BA" w:rsidP="009D40BA">
      <w:pPr>
        <w:numPr>
          <w:ilvl w:val="12"/>
          <w:numId w:val="0"/>
        </w:numPr>
        <w:ind w:right="-1"/>
        <w:jc w:val="both"/>
        <w:rPr>
          <w:rFonts w:ascii="Arial" w:hAnsi="Arial" w:cs="Arial"/>
          <w:sz w:val="20"/>
          <w:szCs w:val="20"/>
        </w:rPr>
      </w:pPr>
      <w:r w:rsidRPr="005D73B0">
        <w:rPr>
          <w:rFonts w:ascii="Arial" w:hAnsi="Arial" w:cs="Arial"/>
          <w:sz w:val="20"/>
          <w:szCs w:val="20"/>
        </w:rPr>
        <w:t>sklenejo naslednjo</w:t>
      </w:r>
    </w:p>
    <w:p w14:paraId="73D0399E" w14:textId="77777777" w:rsidR="009D40BA" w:rsidRPr="005D73B0" w:rsidRDefault="009D40BA" w:rsidP="009D40BA">
      <w:pPr>
        <w:pStyle w:val="Napis"/>
        <w:spacing w:after="0"/>
        <w:ind w:right="-1"/>
        <w:jc w:val="center"/>
        <w:rPr>
          <w:sz w:val="24"/>
          <w:szCs w:val="24"/>
        </w:rPr>
      </w:pPr>
      <w:r w:rsidRPr="005D73B0">
        <w:rPr>
          <w:sz w:val="24"/>
          <w:szCs w:val="24"/>
        </w:rPr>
        <w:t>POGODBO</w:t>
      </w:r>
    </w:p>
    <w:p w14:paraId="246C725C" w14:textId="2DDBC18C" w:rsidR="00790B87" w:rsidRDefault="001066EB" w:rsidP="001066EB">
      <w:pPr>
        <w:pStyle w:val="Napis"/>
        <w:spacing w:after="0"/>
        <w:ind w:right="-1"/>
        <w:jc w:val="center"/>
        <w:rPr>
          <w:sz w:val="24"/>
          <w:szCs w:val="24"/>
        </w:rPr>
      </w:pPr>
      <w:r>
        <w:rPr>
          <w:sz w:val="24"/>
          <w:szCs w:val="24"/>
        </w:rPr>
        <w:t>Z</w:t>
      </w:r>
      <w:r w:rsidRPr="001066EB">
        <w:rPr>
          <w:sz w:val="24"/>
          <w:szCs w:val="24"/>
        </w:rPr>
        <w:t xml:space="preserve">A </w:t>
      </w:r>
      <w:r w:rsidR="00872AB5">
        <w:rPr>
          <w:sz w:val="24"/>
          <w:szCs w:val="24"/>
        </w:rPr>
        <w:t>DOBAVO IN MONTAŽO OPREME V</w:t>
      </w:r>
      <w:r>
        <w:rPr>
          <w:sz w:val="24"/>
          <w:szCs w:val="24"/>
        </w:rPr>
        <w:t xml:space="preserve"> </w:t>
      </w:r>
      <w:r w:rsidRPr="001066EB">
        <w:rPr>
          <w:sz w:val="24"/>
          <w:szCs w:val="24"/>
        </w:rPr>
        <w:t>DOM</w:t>
      </w:r>
      <w:r w:rsidR="00872AB5">
        <w:rPr>
          <w:sz w:val="24"/>
          <w:szCs w:val="24"/>
        </w:rPr>
        <w:t>U</w:t>
      </w:r>
      <w:r w:rsidRPr="001066EB">
        <w:rPr>
          <w:sz w:val="24"/>
          <w:szCs w:val="24"/>
        </w:rPr>
        <w:t xml:space="preserve"> STAREJŠIH OBČANOV </w:t>
      </w:r>
    </w:p>
    <w:p w14:paraId="18BF1F62" w14:textId="240B22A4" w:rsidR="009D40BA" w:rsidRDefault="001066EB" w:rsidP="001066EB">
      <w:pPr>
        <w:pStyle w:val="Napis"/>
        <w:spacing w:after="0"/>
        <w:ind w:right="-1"/>
        <w:jc w:val="center"/>
        <w:rPr>
          <w:sz w:val="24"/>
          <w:szCs w:val="24"/>
        </w:rPr>
      </w:pPr>
      <w:r w:rsidRPr="001066EB">
        <w:rPr>
          <w:sz w:val="24"/>
          <w:szCs w:val="24"/>
        </w:rPr>
        <w:t>POLDE EBERL-JAMSKI</w:t>
      </w:r>
      <w:r w:rsidR="00FF7C38">
        <w:rPr>
          <w:sz w:val="24"/>
          <w:szCs w:val="24"/>
        </w:rPr>
        <w:t xml:space="preserve"> IZLAKE</w:t>
      </w:r>
    </w:p>
    <w:p w14:paraId="0008910B" w14:textId="77777777" w:rsidR="00EC35A1" w:rsidRPr="00EC35A1" w:rsidRDefault="00EC35A1" w:rsidP="00EC35A1"/>
    <w:p w14:paraId="7723A733" w14:textId="77777777" w:rsidR="009D40BA" w:rsidRPr="005D73B0" w:rsidRDefault="009D40BA" w:rsidP="009D40BA">
      <w:pPr>
        <w:rPr>
          <w:rFonts w:ascii="Arial" w:hAnsi="Arial" w:cs="Arial"/>
        </w:rPr>
      </w:pPr>
    </w:p>
    <w:p w14:paraId="2DD23D00" w14:textId="77777777" w:rsidR="009D40BA" w:rsidRPr="000835C2" w:rsidRDefault="009D40BA" w:rsidP="009D40BA">
      <w:pPr>
        <w:pStyle w:val="Naslov1"/>
        <w:numPr>
          <w:ilvl w:val="0"/>
          <w:numId w:val="9"/>
        </w:numPr>
        <w:spacing w:before="0" w:after="0"/>
        <w:ind w:left="641" w:right="57" w:hanging="357"/>
        <w:jc w:val="center"/>
        <w:rPr>
          <w:sz w:val="20"/>
          <w:szCs w:val="20"/>
        </w:rPr>
      </w:pPr>
      <w:bookmarkStart w:id="21" w:name="_Toc220470480"/>
      <w:bookmarkStart w:id="22" w:name="_Toc220479854"/>
      <w:bookmarkStart w:id="23" w:name="_Toc227213606"/>
      <w:bookmarkStart w:id="24" w:name="_Toc227213693"/>
      <w:bookmarkStart w:id="25" w:name="_Toc227213726"/>
      <w:r w:rsidRPr="000835C2">
        <w:rPr>
          <w:sz w:val="20"/>
          <w:szCs w:val="20"/>
        </w:rPr>
        <w:t>člen: UGOTOVITVENE DOLOČBE</w:t>
      </w:r>
      <w:bookmarkEnd w:id="21"/>
      <w:bookmarkEnd w:id="22"/>
      <w:bookmarkEnd w:id="23"/>
      <w:bookmarkEnd w:id="24"/>
      <w:bookmarkEnd w:id="25"/>
    </w:p>
    <w:p w14:paraId="757AEB0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0796ACE8" w14:textId="59A7712A" w:rsidR="009D40BA" w:rsidRPr="000835C2" w:rsidRDefault="009D40BA" w:rsidP="009D40BA">
      <w:pPr>
        <w:pStyle w:val="Glava"/>
        <w:jc w:val="both"/>
        <w:rPr>
          <w:rFonts w:ascii="Arial" w:hAnsi="Arial" w:cs="Arial"/>
          <w:sz w:val="20"/>
          <w:szCs w:val="20"/>
        </w:rPr>
      </w:pPr>
      <w:proofErr w:type="spellStart"/>
      <w:r w:rsidRPr="000835C2">
        <w:rPr>
          <w:rFonts w:ascii="Arial" w:hAnsi="Arial" w:cs="Arial"/>
          <w:sz w:val="20"/>
          <w:szCs w:val="20"/>
        </w:rPr>
        <w:t>Pogodbeni</w:t>
      </w:r>
      <w:proofErr w:type="spellEnd"/>
      <w:r w:rsidRPr="000835C2">
        <w:rPr>
          <w:rFonts w:ascii="Arial" w:hAnsi="Arial" w:cs="Arial"/>
          <w:sz w:val="20"/>
          <w:szCs w:val="20"/>
        </w:rPr>
        <w:t xml:space="preserve"> </w:t>
      </w:r>
      <w:proofErr w:type="spellStart"/>
      <w:r w:rsidRPr="000835C2">
        <w:rPr>
          <w:rFonts w:ascii="Arial" w:hAnsi="Arial" w:cs="Arial"/>
          <w:sz w:val="20"/>
          <w:szCs w:val="20"/>
        </w:rPr>
        <w:t>stranki</w:t>
      </w:r>
      <w:proofErr w:type="spellEnd"/>
      <w:r w:rsidRPr="000835C2">
        <w:rPr>
          <w:rFonts w:ascii="Arial" w:hAnsi="Arial" w:cs="Arial"/>
          <w:sz w:val="20"/>
          <w:szCs w:val="20"/>
        </w:rPr>
        <w:t xml:space="preserve"> </w:t>
      </w:r>
      <w:proofErr w:type="spellStart"/>
      <w:r w:rsidRPr="000835C2">
        <w:rPr>
          <w:rFonts w:ascii="Arial" w:hAnsi="Arial" w:cs="Arial"/>
          <w:sz w:val="20"/>
          <w:szCs w:val="20"/>
        </w:rPr>
        <w:t>uvodoma</w:t>
      </w:r>
      <w:proofErr w:type="spellEnd"/>
      <w:r w:rsidRPr="000835C2">
        <w:rPr>
          <w:rFonts w:ascii="Arial" w:hAnsi="Arial" w:cs="Arial"/>
          <w:sz w:val="20"/>
          <w:szCs w:val="20"/>
        </w:rPr>
        <w:t xml:space="preserve"> </w:t>
      </w:r>
      <w:proofErr w:type="spellStart"/>
      <w:r w:rsidRPr="000835C2">
        <w:rPr>
          <w:rFonts w:ascii="Arial" w:hAnsi="Arial" w:cs="Arial"/>
          <w:sz w:val="20"/>
          <w:szCs w:val="20"/>
        </w:rPr>
        <w:t>ugotavljata</w:t>
      </w:r>
      <w:proofErr w:type="spellEnd"/>
      <w:r w:rsidRPr="000835C2">
        <w:rPr>
          <w:rFonts w:ascii="Arial" w:hAnsi="Arial" w:cs="Arial"/>
          <w:sz w:val="20"/>
          <w:szCs w:val="20"/>
        </w:rPr>
        <w:t xml:space="preserve">, da je </w:t>
      </w:r>
      <w:proofErr w:type="spellStart"/>
      <w:r w:rsidRPr="000835C2">
        <w:rPr>
          <w:rFonts w:ascii="Arial" w:hAnsi="Arial" w:cs="Arial"/>
          <w:sz w:val="20"/>
          <w:szCs w:val="20"/>
        </w:rPr>
        <w:t>bil</w:t>
      </w:r>
      <w:proofErr w:type="spellEnd"/>
      <w:r w:rsidRPr="000835C2">
        <w:rPr>
          <w:rFonts w:ascii="Arial" w:hAnsi="Arial" w:cs="Arial"/>
          <w:sz w:val="20"/>
          <w:szCs w:val="20"/>
        </w:rPr>
        <w:t xml:space="preserve"> </w:t>
      </w:r>
      <w:proofErr w:type="spellStart"/>
      <w:r w:rsidRPr="000835C2">
        <w:rPr>
          <w:rFonts w:ascii="Arial" w:hAnsi="Arial" w:cs="Arial"/>
          <w:sz w:val="20"/>
          <w:szCs w:val="20"/>
        </w:rPr>
        <w:t>izvajalec</w:t>
      </w:r>
      <w:proofErr w:type="spellEnd"/>
      <w:r w:rsidRPr="000835C2">
        <w:rPr>
          <w:rFonts w:ascii="Arial" w:hAnsi="Arial" w:cs="Arial"/>
          <w:sz w:val="20"/>
          <w:szCs w:val="20"/>
        </w:rPr>
        <w:t xml:space="preserve"> ______________________ </w:t>
      </w:r>
      <w:proofErr w:type="spellStart"/>
      <w:r w:rsidRPr="000835C2">
        <w:rPr>
          <w:rFonts w:ascii="Arial" w:hAnsi="Arial" w:cs="Arial"/>
          <w:sz w:val="20"/>
          <w:szCs w:val="20"/>
        </w:rPr>
        <w:t>izbran</w:t>
      </w:r>
      <w:proofErr w:type="spellEnd"/>
      <w:r w:rsidRPr="000835C2">
        <w:rPr>
          <w:rFonts w:ascii="Arial" w:hAnsi="Arial" w:cs="Arial"/>
          <w:sz w:val="20"/>
          <w:szCs w:val="20"/>
        </w:rPr>
        <w:t xml:space="preserve"> za </w:t>
      </w:r>
      <w:proofErr w:type="spellStart"/>
      <w:r w:rsidRPr="000835C2">
        <w:rPr>
          <w:rFonts w:ascii="Arial" w:hAnsi="Arial" w:cs="Arial"/>
          <w:sz w:val="20"/>
          <w:szCs w:val="20"/>
        </w:rPr>
        <w:t>najugodnejšega</w:t>
      </w:r>
      <w:proofErr w:type="spellEnd"/>
      <w:r w:rsidRPr="000835C2">
        <w:rPr>
          <w:rFonts w:ascii="Arial" w:hAnsi="Arial" w:cs="Arial"/>
          <w:sz w:val="20"/>
          <w:szCs w:val="20"/>
        </w:rPr>
        <w:t xml:space="preserve"> </w:t>
      </w:r>
      <w:proofErr w:type="spellStart"/>
      <w:r w:rsidRPr="000835C2">
        <w:rPr>
          <w:rFonts w:ascii="Arial" w:hAnsi="Arial" w:cs="Arial"/>
          <w:sz w:val="20"/>
          <w:szCs w:val="20"/>
        </w:rPr>
        <w:t>ponudnika</w:t>
      </w:r>
      <w:proofErr w:type="spellEnd"/>
      <w:r w:rsidRPr="000835C2">
        <w:rPr>
          <w:rFonts w:ascii="Arial" w:hAnsi="Arial" w:cs="Arial"/>
          <w:sz w:val="20"/>
          <w:szCs w:val="20"/>
        </w:rPr>
        <w:t xml:space="preserve"> po </w:t>
      </w:r>
      <w:proofErr w:type="spellStart"/>
      <w:r w:rsidRPr="000835C2">
        <w:rPr>
          <w:rFonts w:ascii="Arial" w:hAnsi="Arial" w:cs="Arial"/>
          <w:sz w:val="20"/>
          <w:szCs w:val="20"/>
        </w:rPr>
        <w:t>ponudbi</w:t>
      </w:r>
      <w:proofErr w:type="spellEnd"/>
      <w:r w:rsidRPr="000835C2">
        <w:rPr>
          <w:rFonts w:ascii="Arial" w:hAnsi="Arial" w:cs="Arial"/>
          <w:sz w:val="20"/>
          <w:szCs w:val="20"/>
        </w:rPr>
        <w:t xml:space="preserve"> </w:t>
      </w:r>
      <w:proofErr w:type="spellStart"/>
      <w:r w:rsidRPr="000835C2">
        <w:rPr>
          <w:rFonts w:ascii="Arial" w:hAnsi="Arial" w:cs="Arial"/>
          <w:sz w:val="20"/>
          <w:szCs w:val="20"/>
        </w:rPr>
        <w:t>št</w:t>
      </w:r>
      <w:proofErr w:type="spellEnd"/>
      <w:r w:rsidRPr="000835C2">
        <w:rPr>
          <w:rFonts w:ascii="Arial" w:hAnsi="Arial" w:cs="Arial"/>
          <w:sz w:val="20"/>
          <w:szCs w:val="20"/>
        </w:rPr>
        <w:t xml:space="preserve">. ________________, z </w:t>
      </w:r>
      <w:proofErr w:type="spellStart"/>
      <w:r w:rsidRPr="000835C2">
        <w:rPr>
          <w:rFonts w:ascii="Arial" w:hAnsi="Arial" w:cs="Arial"/>
          <w:sz w:val="20"/>
          <w:szCs w:val="20"/>
        </w:rPr>
        <w:t>dne</w:t>
      </w:r>
      <w:proofErr w:type="spellEnd"/>
      <w:r w:rsidRPr="000835C2">
        <w:rPr>
          <w:rFonts w:ascii="Arial" w:hAnsi="Arial" w:cs="Arial"/>
          <w:sz w:val="20"/>
          <w:szCs w:val="20"/>
        </w:rPr>
        <w:t xml:space="preserve"> ____________________, ki je </w:t>
      </w:r>
      <w:proofErr w:type="spellStart"/>
      <w:r w:rsidRPr="000835C2">
        <w:rPr>
          <w:rFonts w:ascii="Arial" w:hAnsi="Arial" w:cs="Arial"/>
          <w:sz w:val="20"/>
          <w:szCs w:val="20"/>
        </w:rPr>
        <w:t>priloga</w:t>
      </w:r>
      <w:proofErr w:type="spellEnd"/>
      <w:r w:rsidRPr="000835C2">
        <w:rPr>
          <w:rFonts w:ascii="Arial" w:hAnsi="Arial" w:cs="Arial"/>
          <w:sz w:val="20"/>
          <w:szCs w:val="20"/>
        </w:rPr>
        <w:t xml:space="preserve"> in </w:t>
      </w:r>
      <w:proofErr w:type="spellStart"/>
      <w:r w:rsidRPr="000835C2">
        <w:rPr>
          <w:rFonts w:ascii="Arial" w:hAnsi="Arial" w:cs="Arial"/>
          <w:sz w:val="20"/>
          <w:szCs w:val="20"/>
        </w:rPr>
        <w:t>sestavni</w:t>
      </w:r>
      <w:proofErr w:type="spellEnd"/>
      <w:r w:rsidRPr="000835C2">
        <w:rPr>
          <w:rFonts w:ascii="Arial" w:hAnsi="Arial" w:cs="Arial"/>
          <w:sz w:val="20"/>
          <w:szCs w:val="20"/>
        </w:rPr>
        <w:t xml:space="preserve"> del </w:t>
      </w:r>
      <w:proofErr w:type="spellStart"/>
      <w:r w:rsidRPr="000835C2">
        <w:rPr>
          <w:rFonts w:ascii="Arial" w:hAnsi="Arial" w:cs="Arial"/>
          <w:sz w:val="20"/>
          <w:szCs w:val="20"/>
        </w:rPr>
        <w:t>te</w:t>
      </w:r>
      <w:proofErr w:type="spellEnd"/>
      <w:r w:rsidRPr="000835C2">
        <w:rPr>
          <w:rFonts w:ascii="Arial" w:hAnsi="Arial" w:cs="Arial"/>
          <w:sz w:val="20"/>
          <w:szCs w:val="20"/>
        </w:rPr>
        <w:t xml:space="preserve"> </w:t>
      </w:r>
      <w:proofErr w:type="spellStart"/>
      <w:r w:rsidRPr="000835C2">
        <w:rPr>
          <w:rFonts w:ascii="Arial" w:hAnsi="Arial" w:cs="Arial"/>
          <w:sz w:val="20"/>
          <w:szCs w:val="20"/>
        </w:rPr>
        <w:t>pogodbe</w:t>
      </w:r>
      <w:proofErr w:type="spellEnd"/>
      <w:r w:rsidRPr="000835C2">
        <w:rPr>
          <w:rFonts w:ascii="Arial" w:hAnsi="Arial" w:cs="Arial"/>
          <w:sz w:val="20"/>
          <w:szCs w:val="20"/>
        </w:rPr>
        <w:t xml:space="preserve">, in je </w:t>
      </w:r>
      <w:proofErr w:type="spellStart"/>
      <w:r w:rsidRPr="000835C2">
        <w:rPr>
          <w:rFonts w:ascii="Arial" w:hAnsi="Arial" w:cs="Arial"/>
          <w:sz w:val="20"/>
          <w:szCs w:val="20"/>
        </w:rPr>
        <w:t>bila</w:t>
      </w:r>
      <w:proofErr w:type="spellEnd"/>
      <w:r w:rsidRPr="000835C2">
        <w:rPr>
          <w:rFonts w:ascii="Arial" w:hAnsi="Arial" w:cs="Arial"/>
          <w:sz w:val="20"/>
          <w:szCs w:val="20"/>
        </w:rPr>
        <w:t xml:space="preserve"> </w:t>
      </w:r>
      <w:proofErr w:type="spellStart"/>
      <w:r w:rsidRPr="000835C2">
        <w:rPr>
          <w:rFonts w:ascii="Arial" w:hAnsi="Arial" w:cs="Arial"/>
          <w:sz w:val="20"/>
          <w:szCs w:val="20"/>
        </w:rPr>
        <w:t>predložena</w:t>
      </w:r>
      <w:proofErr w:type="spellEnd"/>
      <w:r w:rsidRPr="000835C2">
        <w:rPr>
          <w:rFonts w:ascii="Arial" w:hAnsi="Arial" w:cs="Arial"/>
          <w:sz w:val="20"/>
          <w:szCs w:val="20"/>
        </w:rPr>
        <w:t xml:space="preserve"> v </w:t>
      </w:r>
      <w:proofErr w:type="spellStart"/>
      <w:r w:rsidRPr="000835C2">
        <w:rPr>
          <w:rFonts w:ascii="Arial" w:hAnsi="Arial" w:cs="Arial"/>
          <w:sz w:val="20"/>
          <w:szCs w:val="20"/>
        </w:rPr>
        <w:t>postopku</w:t>
      </w:r>
      <w:proofErr w:type="spellEnd"/>
      <w:r w:rsidRPr="000835C2">
        <w:rPr>
          <w:rFonts w:ascii="Arial" w:hAnsi="Arial" w:cs="Arial"/>
          <w:sz w:val="20"/>
          <w:szCs w:val="20"/>
        </w:rPr>
        <w:t xml:space="preserve"> </w:t>
      </w:r>
      <w:proofErr w:type="spellStart"/>
      <w:r w:rsidRPr="000835C2">
        <w:rPr>
          <w:rFonts w:ascii="Arial" w:hAnsi="Arial" w:cs="Arial"/>
          <w:sz w:val="20"/>
          <w:szCs w:val="20"/>
        </w:rPr>
        <w:t>javnega</w:t>
      </w:r>
      <w:proofErr w:type="spellEnd"/>
      <w:r w:rsidR="009356CE">
        <w:rPr>
          <w:rFonts w:ascii="Arial" w:hAnsi="Arial" w:cs="Arial"/>
          <w:sz w:val="20"/>
          <w:szCs w:val="20"/>
        </w:rPr>
        <w:t xml:space="preserve"> </w:t>
      </w:r>
      <w:proofErr w:type="spellStart"/>
      <w:r w:rsidR="009356CE">
        <w:rPr>
          <w:rFonts w:ascii="Arial" w:hAnsi="Arial" w:cs="Arial"/>
          <w:sz w:val="20"/>
          <w:szCs w:val="20"/>
        </w:rPr>
        <w:t>naroči</w:t>
      </w:r>
      <w:r w:rsidR="009356CE" w:rsidRPr="000835C2">
        <w:rPr>
          <w:rFonts w:ascii="Arial" w:hAnsi="Arial" w:cs="Arial"/>
          <w:sz w:val="20"/>
          <w:szCs w:val="20"/>
        </w:rPr>
        <w:t>l</w:t>
      </w:r>
      <w:r w:rsidR="009356CE">
        <w:rPr>
          <w:rFonts w:ascii="Arial" w:hAnsi="Arial" w:cs="Arial"/>
          <w:sz w:val="20"/>
          <w:szCs w:val="20"/>
        </w:rPr>
        <w:t>a</w:t>
      </w:r>
      <w:proofErr w:type="spellEnd"/>
      <w:r w:rsidRPr="000835C2">
        <w:rPr>
          <w:rFonts w:ascii="Arial" w:hAnsi="Arial" w:cs="Arial"/>
          <w:sz w:val="20"/>
          <w:szCs w:val="20"/>
        </w:rPr>
        <w:t xml:space="preserve"> </w:t>
      </w:r>
      <w:r w:rsidR="00872AB5">
        <w:rPr>
          <w:rFonts w:ascii="Arial" w:hAnsi="Arial" w:cs="Arial"/>
          <w:b/>
          <w:bCs/>
          <w:sz w:val="20"/>
          <w:szCs w:val="20"/>
        </w:rPr>
        <w:t>»</w:t>
      </w:r>
      <w:proofErr w:type="spellStart"/>
      <w:r w:rsidR="00872AB5">
        <w:rPr>
          <w:rFonts w:ascii="Arial" w:hAnsi="Arial" w:cs="Arial"/>
          <w:b/>
          <w:bCs/>
          <w:sz w:val="20"/>
          <w:szCs w:val="20"/>
        </w:rPr>
        <w:t>Dobava</w:t>
      </w:r>
      <w:proofErr w:type="spellEnd"/>
      <w:r w:rsidR="00872AB5">
        <w:rPr>
          <w:rFonts w:ascii="Arial" w:hAnsi="Arial" w:cs="Arial"/>
          <w:b/>
          <w:bCs/>
          <w:sz w:val="20"/>
          <w:szCs w:val="20"/>
        </w:rPr>
        <w:t xml:space="preserve"> in </w:t>
      </w:r>
      <w:proofErr w:type="spellStart"/>
      <w:r w:rsidR="00872AB5">
        <w:rPr>
          <w:rFonts w:ascii="Arial" w:hAnsi="Arial" w:cs="Arial"/>
          <w:b/>
          <w:bCs/>
          <w:sz w:val="20"/>
          <w:szCs w:val="20"/>
        </w:rPr>
        <w:t>montaža</w:t>
      </w:r>
      <w:proofErr w:type="spellEnd"/>
      <w:r w:rsidR="00872AB5">
        <w:rPr>
          <w:rFonts w:ascii="Arial" w:hAnsi="Arial" w:cs="Arial"/>
          <w:b/>
          <w:bCs/>
          <w:sz w:val="20"/>
          <w:szCs w:val="20"/>
        </w:rPr>
        <w:t xml:space="preserve"> </w:t>
      </w:r>
      <w:proofErr w:type="spellStart"/>
      <w:r w:rsidR="00872AB5">
        <w:rPr>
          <w:rFonts w:ascii="Arial" w:hAnsi="Arial" w:cs="Arial"/>
          <w:b/>
          <w:bCs/>
          <w:sz w:val="20"/>
          <w:szCs w:val="20"/>
        </w:rPr>
        <w:t>opreme</w:t>
      </w:r>
      <w:proofErr w:type="spellEnd"/>
      <w:r w:rsidR="00872AB5">
        <w:rPr>
          <w:rFonts w:ascii="Arial" w:hAnsi="Arial" w:cs="Arial"/>
          <w:b/>
          <w:bCs/>
          <w:sz w:val="20"/>
          <w:szCs w:val="20"/>
        </w:rPr>
        <w:t xml:space="preserve"> </w:t>
      </w:r>
      <w:r w:rsidR="00872AB5">
        <w:rPr>
          <w:rFonts w:ascii="Arial" w:hAnsi="Arial" w:cs="Arial"/>
          <w:b/>
          <w:bCs/>
          <w:sz w:val="20"/>
          <w:szCs w:val="20"/>
          <w:lang w:bidi="sl-SI"/>
        </w:rPr>
        <w:t xml:space="preserve">Doma </w:t>
      </w:r>
      <w:proofErr w:type="spellStart"/>
      <w:r w:rsidR="00872AB5">
        <w:rPr>
          <w:rFonts w:ascii="Arial" w:hAnsi="Arial" w:cs="Arial"/>
          <w:b/>
          <w:bCs/>
          <w:sz w:val="20"/>
          <w:szCs w:val="20"/>
          <w:lang w:bidi="sl-SI"/>
        </w:rPr>
        <w:t>starejših</w:t>
      </w:r>
      <w:proofErr w:type="spellEnd"/>
      <w:r w:rsidR="00872AB5">
        <w:rPr>
          <w:rFonts w:ascii="Arial" w:hAnsi="Arial" w:cs="Arial"/>
          <w:b/>
          <w:bCs/>
          <w:sz w:val="20"/>
          <w:szCs w:val="20"/>
          <w:lang w:bidi="sl-SI"/>
        </w:rPr>
        <w:t xml:space="preserve"> </w:t>
      </w:r>
      <w:proofErr w:type="spellStart"/>
      <w:r w:rsidR="00872AB5">
        <w:rPr>
          <w:rFonts w:ascii="Arial" w:hAnsi="Arial" w:cs="Arial"/>
          <w:b/>
          <w:bCs/>
          <w:sz w:val="20"/>
          <w:szCs w:val="20"/>
          <w:lang w:bidi="sl-SI"/>
        </w:rPr>
        <w:t>občanov</w:t>
      </w:r>
      <w:proofErr w:type="spellEnd"/>
      <w:r w:rsidR="00872AB5">
        <w:rPr>
          <w:rFonts w:ascii="Arial" w:hAnsi="Arial" w:cs="Arial"/>
          <w:b/>
          <w:bCs/>
          <w:sz w:val="20"/>
          <w:szCs w:val="20"/>
          <w:lang w:bidi="sl-SI"/>
        </w:rPr>
        <w:t xml:space="preserve"> Polde Eberl-</w:t>
      </w:r>
      <w:proofErr w:type="spellStart"/>
      <w:r w:rsidR="00872AB5">
        <w:rPr>
          <w:rFonts w:ascii="Arial" w:hAnsi="Arial" w:cs="Arial"/>
          <w:b/>
          <w:bCs/>
          <w:sz w:val="20"/>
          <w:szCs w:val="20"/>
          <w:lang w:bidi="sl-SI"/>
        </w:rPr>
        <w:t>Jamski</w:t>
      </w:r>
      <w:proofErr w:type="spellEnd"/>
      <w:r w:rsidR="00872AB5">
        <w:rPr>
          <w:rFonts w:ascii="Arial" w:hAnsi="Arial" w:cs="Arial"/>
          <w:b/>
          <w:bCs/>
          <w:sz w:val="20"/>
          <w:szCs w:val="20"/>
          <w:lang w:bidi="sl-SI"/>
        </w:rPr>
        <w:t>«</w:t>
      </w:r>
      <w:r w:rsidRPr="000835C2">
        <w:rPr>
          <w:rFonts w:ascii="Arial" w:hAnsi="Arial" w:cs="Arial"/>
          <w:bCs/>
          <w:sz w:val="20"/>
          <w:szCs w:val="20"/>
        </w:rPr>
        <w:t>,</w:t>
      </w:r>
      <w:r w:rsidRPr="000835C2">
        <w:rPr>
          <w:rFonts w:ascii="Arial" w:hAnsi="Arial" w:cs="Arial"/>
          <w:sz w:val="20"/>
          <w:szCs w:val="20"/>
        </w:rPr>
        <w:t xml:space="preserve"> ki je </w:t>
      </w:r>
      <w:proofErr w:type="spellStart"/>
      <w:r w:rsidRPr="000835C2">
        <w:rPr>
          <w:rFonts w:ascii="Arial" w:hAnsi="Arial" w:cs="Arial"/>
          <w:sz w:val="20"/>
          <w:szCs w:val="20"/>
        </w:rPr>
        <w:t>bilo</w:t>
      </w:r>
      <w:proofErr w:type="spellEnd"/>
      <w:r w:rsidRPr="000835C2">
        <w:rPr>
          <w:rFonts w:ascii="Arial" w:hAnsi="Arial" w:cs="Arial"/>
          <w:sz w:val="20"/>
          <w:szCs w:val="20"/>
        </w:rPr>
        <w:t xml:space="preserve"> </w:t>
      </w:r>
      <w:proofErr w:type="spellStart"/>
      <w:r w:rsidRPr="000835C2">
        <w:rPr>
          <w:rFonts w:ascii="Arial" w:hAnsi="Arial" w:cs="Arial"/>
          <w:sz w:val="20"/>
          <w:szCs w:val="20"/>
        </w:rPr>
        <w:t>objavljeno</w:t>
      </w:r>
      <w:proofErr w:type="spellEnd"/>
      <w:r w:rsidRPr="000835C2">
        <w:rPr>
          <w:rFonts w:ascii="Arial" w:hAnsi="Arial" w:cs="Arial"/>
          <w:sz w:val="20"/>
          <w:szCs w:val="20"/>
        </w:rPr>
        <w:t xml:space="preserve"> na </w:t>
      </w:r>
      <w:proofErr w:type="spellStart"/>
      <w:r w:rsidRPr="000835C2">
        <w:rPr>
          <w:rFonts w:ascii="Arial" w:hAnsi="Arial" w:cs="Arial"/>
          <w:sz w:val="20"/>
          <w:szCs w:val="20"/>
        </w:rPr>
        <w:t>Portalu</w:t>
      </w:r>
      <w:proofErr w:type="spellEnd"/>
      <w:r w:rsidRPr="000835C2">
        <w:rPr>
          <w:rFonts w:ascii="Arial" w:hAnsi="Arial" w:cs="Arial"/>
          <w:sz w:val="20"/>
          <w:szCs w:val="20"/>
        </w:rPr>
        <w:t xml:space="preserve"> </w:t>
      </w:r>
      <w:proofErr w:type="spellStart"/>
      <w:r w:rsidRPr="000835C2">
        <w:rPr>
          <w:rFonts w:ascii="Arial" w:hAnsi="Arial" w:cs="Arial"/>
          <w:sz w:val="20"/>
          <w:szCs w:val="20"/>
        </w:rPr>
        <w:t>javnih</w:t>
      </w:r>
      <w:proofErr w:type="spellEnd"/>
      <w:r w:rsidRPr="000835C2">
        <w:rPr>
          <w:rFonts w:ascii="Arial" w:hAnsi="Arial" w:cs="Arial"/>
          <w:sz w:val="20"/>
          <w:szCs w:val="20"/>
        </w:rPr>
        <w:t xml:space="preserve"> </w:t>
      </w:r>
      <w:proofErr w:type="spellStart"/>
      <w:r w:rsidRPr="000835C2">
        <w:rPr>
          <w:rFonts w:ascii="Arial" w:hAnsi="Arial" w:cs="Arial"/>
          <w:sz w:val="20"/>
          <w:szCs w:val="20"/>
        </w:rPr>
        <w:t>naročil</w:t>
      </w:r>
      <w:proofErr w:type="spellEnd"/>
      <w:r w:rsidRPr="000835C2">
        <w:rPr>
          <w:rFonts w:ascii="Arial" w:hAnsi="Arial" w:cs="Arial"/>
          <w:sz w:val="20"/>
          <w:szCs w:val="20"/>
        </w:rPr>
        <w:t xml:space="preserve"> </w:t>
      </w:r>
      <w:proofErr w:type="spellStart"/>
      <w:r w:rsidRPr="000835C2">
        <w:rPr>
          <w:rFonts w:ascii="Arial" w:hAnsi="Arial" w:cs="Arial"/>
          <w:sz w:val="20"/>
          <w:szCs w:val="20"/>
        </w:rPr>
        <w:t>dne</w:t>
      </w:r>
      <w:proofErr w:type="spellEnd"/>
      <w:r w:rsidRPr="000835C2">
        <w:rPr>
          <w:rFonts w:ascii="Arial" w:hAnsi="Arial" w:cs="Arial"/>
          <w:sz w:val="20"/>
          <w:szCs w:val="20"/>
        </w:rPr>
        <w:t xml:space="preserve"> _________, pod </w:t>
      </w:r>
      <w:proofErr w:type="spellStart"/>
      <w:r w:rsidRPr="000835C2">
        <w:rPr>
          <w:rFonts w:ascii="Arial" w:hAnsi="Arial" w:cs="Arial"/>
          <w:sz w:val="20"/>
          <w:szCs w:val="20"/>
        </w:rPr>
        <w:t>objavo</w:t>
      </w:r>
      <w:proofErr w:type="spellEnd"/>
      <w:r w:rsidRPr="000835C2">
        <w:rPr>
          <w:rFonts w:ascii="Arial" w:hAnsi="Arial" w:cs="Arial"/>
          <w:sz w:val="20"/>
          <w:szCs w:val="20"/>
        </w:rPr>
        <w:t xml:space="preserve"> </w:t>
      </w:r>
      <w:proofErr w:type="spellStart"/>
      <w:proofErr w:type="gramStart"/>
      <w:r w:rsidRPr="000835C2">
        <w:rPr>
          <w:rFonts w:ascii="Arial" w:hAnsi="Arial" w:cs="Arial"/>
          <w:sz w:val="20"/>
          <w:szCs w:val="20"/>
        </w:rPr>
        <w:t>št</w:t>
      </w:r>
      <w:proofErr w:type="spellEnd"/>
      <w:r w:rsidRPr="000835C2">
        <w:rPr>
          <w:rFonts w:ascii="Arial" w:hAnsi="Arial" w:cs="Arial"/>
          <w:sz w:val="20"/>
          <w:szCs w:val="20"/>
        </w:rPr>
        <w:t>._</w:t>
      </w:r>
      <w:proofErr w:type="gramEnd"/>
      <w:r w:rsidRPr="000835C2">
        <w:rPr>
          <w:rFonts w:ascii="Arial" w:hAnsi="Arial" w:cs="Arial"/>
          <w:sz w:val="20"/>
          <w:szCs w:val="20"/>
        </w:rPr>
        <w:t>_________ .</w:t>
      </w:r>
    </w:p>
    <w:p w14:paraId="3A73F974" w14:textId="77777777" w:rsidR="009D40BA" w:rsidRPr="000835C2" w:rsidRDefault="009D40BA" w:rsidP="009D40BA">
      <w:pPr>
        <w:jc w:val="both"/>
        <w:rPr>
          <w:rFonts w:ascii="Arial" w:hAnsi="Arial" w:cs="Arial"/>
          <w:b/>
          <w:bCs/>
          <w:kern w:val="28"/>
          <w:sz w:val="20"/>
          <w:szCs w:val="20"/>
        </w:rPr>
      </w:pPr>
      <w:bookmarkStart w:id="26" w:name="_Toc220470481"/>
      <w:bookmarkStart w:id="27" w:name="_Toc220479855"/>
      <w:bookmarkStart w:id="28" w:name="_Toc227213607"/>
      <w:bookmarkStart w:id="29" w:name="_Toc227213694"/>
      <w:bookmarkStart w:id="30" w:name="_Toc227213727"/>
    </w:p>
    <w:p w14:paraId="0E35A153"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člen: PREDMET POGODBE</w:t>
      </w:r>
      <w:bookmarkEnd w:id="26"/>
      <w:bookmarkEnd w:id="27"/>
      <w:bookmarkEnd w:id="28"/>
      <w:bookmarkEnd w:id="29"/>
      <w:bookmarkEnd w:id="30"/>
    </w:p>
    <w:p w14:paraId="3A7A99E3" w14:textId="77777777" w:rsidR="009D40BA" w:rsidRPr="000835C2" w:rsidRDefault="009D40BA" w:rsidP="009D40BA">
      <w:pPr>
        <w:ind w:right="-1"/>
        <w:rPr>
          <w:rFonts w:ascii="Arial" w:hAnsi="Arial" w:cs="Arial"/>
          <w:sz w:val="20"/>
          <w:szCs w:val="20"/>
        </w:rPr>
      </w:pPr>
    </w:p>
    <w:p w14:paraId="76ADE675" w14:textId="4CAB95D6" w:rsidR="000A3445" w:rsidRPr="000835C2" w:rsidRDefault="009D40BA" w:rsidP="009325C1">
      <w:pPr>
        <w:autoSpaceDE w:val="0"/>
        <w:autoSpaceDN w:val="0"/>
        <w:adjustRightInd w:val="0"/>
        <w:contextualSpacing/>
        <w:jc w:val="both"/>
        <w:rPr>
          <w:rFonts w:ascii="Arial" w:hAnsi="Arial" w:cs="Arial"/>
          <w:sz w:val="20"/>
          <w:szCs w:val="20"/>
        </w:rPr>
      </w:pPr>
      <w:r w:rsidRPr="000835C2">
        <w:rPr>
          <w:rFonts w:ascii="Arial" w:hAnsi="Arial" w:cs="Arial"/>
          <w:sz w:val="20"/>
          <w:szCs w:val="20"/>
        </w:rPr>
        <w:t xml:space="preserve">S to pogodbo naročnik odda, izvajalec pa prevzame v izvajanje </w:t>
      </w:r>
      <w:r w:rsidR="00872AB5">
        <w:rPr>
          <w:rFonts w:ascii="Arial" w:hAnsi="Arial" w:cs="Arial"/>
          <w:sz w:val="20"/>
          <w:szCs w:val="20"/>
        </w:rPr>
        <w:t xml:space="preserve">dobavo in montažo opreme v </w:t>
      </w:r>
      <w:r w:rsidR="009356CE">
        <w:rPr>
          <w:rFonts w:ascii="Arial" w:hAnsi="Arial" w:cs="Arial"/>
          <w:sz w:val="20"/>
          <w:szCs w:val="20"/>
        </w:rPr>
        <w:t xml:space="preserve"> </w:t>
      </w:r>
      <w:r w:rsidR="009356CE">
        <w:rPr>
          <w:rFonts w:ascii="Arial" w:hAnsi="Arial" w:cs="Arial"/>
          <w:bCs/>
          <w:sz w:val="20"/>
          <w:szCs w:val="20"/>
          <w:lang w:bidi="sl-SI"/>
        </w:rPr>
        <w:t>Dom</w:t>
      </w:r>
      <w:r w:rsidR="00872AB5">
        <w:rPr>
          <w:rFonts w:ascii="Arial" w:hAnsi="Arial" w:cs="Arial"/>
          <w:bCs/>
          <w:sz w:val="20"/>
          <w:szCs w:val="20"/>
          <w:lang w:bidi="sl-SI"/>
        </w:rPr>
        <w:t>u</w:t>
      </w:r>
      <w:r w:rsidR="009356CE">
        <w:rPr>
          <w:rFonts w:ascii="Arial" w:hAnsi="Arial" w:cs="Arial"/>
          <w:bCs/>
          <w:sz w:val="20"/>
          <w:szCs w:val="20"/>
          <w:lang w:bidi="sl-SI"/>
        </w:rPr>
        <w:t xml:space="preserve"> starejših občanov Polde Eberl-Jamski</w:t>
      </w:r>
      <w:r w:rsidR="00EC35A1">
        <w:rPr>
          <w:rFonts w:ascii="Arial" w:hAnsi="Arial" w:cs="Arial"/>
          <w:bCs/>
          <w:sz w:val="20"/>
          <w:szCs w:val="20"/>
          <w:lang w:bidi="sl-SI"/>
        </w:rPr>
        <w:t xml:space="preserve">. </w:t>
      </w:r>
      <w:r w:rsidR="000A3445" w:rsidRPr="000835C2">
        <w:rPr>
          <w:rFonts w:ascii="Arial" w:hAnsi="Arial" w:cs="Arial"/>
          <w:sz w:val="20"/>
          <w:szCs w:val="20"/>
        </w:rPr>
        <w:t xml:space="preserve">Vrsta in obseg pogodbenih del sta podrobno določena v popisu del in PZI projektni dokumentaciji. Ponudbeni predračun izvajalca, razpisna dokumentacija za javno naročilo ter druga dokumentacija, ki jo je naročnik predal izvajalcu, so sestavni deli te pogodbe. </w:t>
      </w:r>
    </w:p>
    <w:p w14:paraId="036956A7" w14:textId="7B2E0900" w:rsidR="009325C1" w:rsidRPr="000835C2" w:rsidRDefault="009325C1" w:rsidP="009325C1">
      <w:pPr>
        <w:autoSpaceDE w:val="0"/>
        <w:autoSpaceDN w:val="0"/>
        <w:adjustRightInd w:val="0"/>
        <w:contextualSpacing/>
        <w:jc w:val="both"/>
        <w:rPr>
          <w:rFonts w:ascii="Arial" w:hAnsi="Arial" w:cs="Arial"/>
          <w:sz w:val="20"/>
          <w:szCs w:val="20"/>
        </w:rPr>
      </w:pPr>
    </w:p>
    <w:p w14:paraId="0FCDECAF" w14:textId="03DADC79" w:rsidR="009325C1" w:rsidRDefault="009325C1" w:rsidP="000A3445">
      <w:pPr>
        <w:autoSpaceDE w:val="0"/>
        <w:autoSpaceDN w:val="0"/>
        <w:adjustRightInd w:val="0"/>
        <w:contextualSpacing/>
        <w:jc w:val="both"/>
        <w:rPr>
          <w:rFonts w:ascii="Arial" w:hAnsi="Arial" w:cs="Arial"/>
          <w:sz w:val="20"/>
          <w:szCs w:val="20"/>
        </w:rPr>
      </w:pPr>
      <w:r w:rsidRPr="00EC35A1">
        <w:rPr>
          <w:rFonts w:ascii="Arial" w:hAnsi="Arial" w:cs="Arial"/>
          <w:sz w:val="20"/>
          <w:szCs w:val="20"/>
        </w:rPr>
        <w:t xml:space="preserve">Prav tako so sestavni del pogodbe tudi drugi dokumenti skladno z zahtevami vloge naročnika na Javni razpis </w:t>
      </w:r>
      <w:r w:rsidR="00790B87" w:rsidRPr="00EC35A1">
        <w:rPr>
          <w:rFonts w:ascii="Arial" w:hAnsi="Arial" w:cs="Arial"/>
          <w:sz w:val="20"/>
          <w:szCs w:val="20"/>
        </w:rPr>
        <w:t>v okviru v okviru 15. prednostne osi REACT EU – ESRR »Spodbujanje odprave posledic krize v okviru pandemije COVID – 19 in priprava zelenega, digitalnega in odpornega okrevanja gospodarstva« Operativnega programa za izvajanje evropske kohezijske politike v obdobju 2014 – 2020.</w:t>
      </w:r>
    </w:p>
    <w:p w14:paraId="7E48CF97" w14:textId="77777777" w:rsidR="00790B87" w:rsidRPr="000835C2" w:rsidRDefault="00790B87" w:rsidP="000A3445">
      <w:pPr>
        <w:autoSpaceDE w:val="0"/>
        <w:autoSpaceDN w:val="0"/>
        <w:adjustRightInd w:val="0"/>
        <w:contextualSpacing/>
        <w:jc w:val="both"/>
        <w:rPr>
          <w:rFonts w:ascii="Arial" w:hAnsi="Arial" w:cs="Arial"/>
          <w:sz w:val="20"/>
          <w:szCs w:val="20"/>
        </w:rPr>
      </w:pPr>
    </w:p>
    <w:p w14:paraId="52C54CD0" w14:textId="6DA01F03" w:rsidR="009D40BA" w:rsidRPr="000835C2" w:rsidRDefault="009D40BA" w:rsidP="009D40BA">
      <w:pPr>
        <w:autoSpaceDE w:val="0"/>
        <w:autoSpaceDN w:val="0"/>
        <w:adjustRightInd w:val="0"/>
        <w:contextualSpacing/>
        <w:jc w:val="both"/>
        <w:rPr>
          <w:rFonts w:ascii="Arial" w:hAnsi="Arial" w:cs="Arial"/>
          <w:sz w:val="20"/>
          <w:szCs w:val="20"/>
        </w:rPr>
      </w:pPr>
      <w:bookmarkStart w:id="31" w:name="_Toc220470482"/>
      <w:bookmarkStart w:id="32" w:name="_Toc220479856"/>
      <w:bookmarkStart w:id="33" w:name="_Toc227213608"/>
      <w:bookmarkStart w:id="34" w:name="_Toc227213695"/>
      <w:bookmarkStart w:id="35" w:name="_Toc227213728"/>
      <w:r w:rsidRPr="000835C2">
        <w:rPr>
          <w:rFonts w:ascii="Arial" w:hAnsi="Arial" w:cs="Arial"/>
          <w:sz w:val="20"/>
          <w:szCs w:val="20"/>
        </w:rPr>
        <w:t xml:space="preserve">Izvajalec se zavezuje, da bo pogodbena dela izvedel v skladu s pogodbenimi določili, prejeto tehnično dokumentacijo, veljavnimi standardi, gradbenimi normami, pravili stroke in običaji dobrega gospodarja, ter v skladu z </w:t>
      </w:r>
      <w:r w:rsidR="005D73B0" w:rsidRPr="000835C2">
        <w:rPr>
          <w:rFonts w:ascii="Arial" w:hAnsi="Arial" w:cs="Arial"/>
          <w:sz w:val="20"/>
          <w:szCs w:val="20"/>
        </w:rPr>
        <w:t xml:space="preserve">vsemi </w:t>
      </w:r>
      <w:r w:rsidRPr="000835C2">
        <w:rPr>
          <w:rFonts w:ascii="Arial" w:hAnsi="Arial" w:cs="Arial"/>
          <w:sz w:val="20"/>
          <w:szCs w:val="20"/>
        </w:rPr>
        <w:t>ostalimi predpisi, ki urejajo področje predmetnega javnega naročila.</w:t>
      </w:r>
    </w:p>
    <w:p w14:paraId="7620BA0D"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608E81ED"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Spremembe in odstopanja od načina izvedbe ter kvalitete materiala in opreme so dopustne le s pristankom vodje projekta naročnika, kar mora biti predhodno pisno potrjeno tudi s strani projektanta in naročnika.</w:t>
      </w:r>
    </w:p>
    <w:p w14:paraId="561B4F04" w14:textId="77777777" w:rsidR="009D40BA" w:rsidRPr="000835C2" w:rsidRDefault="009D40BA" w:rsidP="009D40BA">
      <w:pPr>
        <w:autoSpaceDE w:val="0"/>
        <w:autoSpaceDN w:val="0"/>
        <w:adjustRightInd w:val="0"/>
        <w:contextualSpacing/>
        <w:jc w:val="both"/>
        <w:rPr>
          <w:rFonts w:ascii="Arial" w:hAnsi="Arial" w:cs="Arial"/>
          <w:sz w:val="20"/>
          <w:szCs w:val="20"/>
        </w:rPr>
      </w:pPr>
    </w:p>
    <w:p w14:paraId="70B33833"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člen: SESTAVNI DELI POGODBE</w:t>
      </w:r>
    </w:p>
    <w:p w14:paraId="267FDE03" w14:textId="77777777" w:rsidR="009D40BA" w:rsidRPr="000835C2" w:rsidRDefault="009D40BA" w:rsidP="009D40BA">
      <w:pPr>
        <w:jc w:val="both"/>
        <w:rPr>
          <w:rFonts w:ascii="Arial" w:hAnsi="Arial" w:cs="Arial"/>
          <w:b/>
          <w:bCs/>
          <w:i/>
          <w:iCs/>
          <w:sz w:val="20"/>
          <w:szCs w:val="20"/>
        </w:rPr>
      </w:pPr>
    </w:p>
    <w:p w14:paraId="1274D8B5" w14:textId="77777777" w:rsidR="009D40BA" w:rsidRPr="000835C2" w:rsidRDefault="009D40BA" w:rsidP="009D40BA">
      <w:pPr>
        <w:autoSpaceDE w:val="0"/>
        <w:autoSpaceDN w:val="0"/>
        <w:adjustRightInd w:val="0"/>
        <w:contextualSpacing/>
        <w:jc w:val="both"/>
        <w:rPr>
          <w:rFonts w:ascii="Arial" w:hAnsi="Arial" w:cs="Arial"/>
          <w:sz w:val="20"/>
          <w:szCs w:val="20"/>
        </w:rPr>
      </w:pPr>
      <w:r w:rsidRPr="000835C2">
        <w:rPr>
          <w:rFonts w:ascii="Arial" w:hAnsi="Arial" w:cs="Arial"/>
          <w:sz w:val="20"/>
          <w:szCs w:val="20"/>
        </w:rPr>
        <w:t>Pogodbeni stranki sta soglasni, da so sestavni deli pogodbe naslednji dokumenti:</w:t>
      </w:r>
    </w:p>
    <w:p w14:paraId="27AA5366" w14:textId="77777777" w:rsidR="009D40BA" w:rsidRPr="000835C2" w:rsidRDefault="009D40BA" w:rsidP="000F1F31">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ponudba št. ____________;</w:t>
      </w:r>
    </w:p>
    <w:p w14:paraId="70144347" w14:textId="678A80BF" w:rsidR="009D40BA" w:rsidRPr="001631C9" w:rsidRDefault="009D40BA" w:rsidP="00B52924">
      <w:pPr>
        <w:pStyle w:val="Odstavekseznama"/>
        <w:numPr>
          <w:ilvl w:val="0"/>
          <w:numId w:val="32"/>
        </w:numPr>
        <w:autoSpaceDE w:val="0"/>
        <w:autoSpaceDN w:val="0"/>
        <w:adjustRightInd w:val="0"/>
        <w:jc w:val="both"/>
        <w:rPr>
          <w:rFonts w:ascii="Arial" w:hAnsi="Arial" w:cs="Arial"/>
          <w:sz w:val="20"/>
          <w:szCs w:val="20"/>
        </w:rPr>
      </w:pPr>
      <w:r w:rsidRPr="001631C9">
        <w:rPr>
          <w:rFonts w:ascii="Arial" w:hAnsi="Arial" w:cs="Arial"/>
          <w:sz w:val="20"/>
          <w:szCs w:val="20"/>
        </w:rPr>
        <w:t xml:space="preserve">projektna dokumentacija PZI št. </w:t>
      </w:r>
      <w:r w:rsidR="00EC35A1" w:rsidRPr="001631C9">
        <w:rPr>
          <w:rFonts w:ascii="Arial" w:hAnsi="Arial" w:cs="Arial"/>
          <w:sz w:val="20"/>
          <w:szCs w:val="20"/>
        </w:rPr>
        <w:t xml:space="preserve">229/19, izdelal RAVEN d.o.o., Železna cesta 14, 1000 Ljubljana, </w:t>
      </w:r>
      <w:r w:rsidR="001631C9" w:rsidRPr="001631C9">
        <w:rPr>
          <w:rFonts w:ascii="Arial" w:hAnsi="Arial" w:cs="Arial"/>
          <w:sz w:val="20"/>
          <w:szCs w:val="20"/>
        </w:rPr>
        <w:t>maj 2022</w:t>
      </w:r>
    </w:p>
    <w:p w14:paraId="5465F1DA" w14:textId="77777777" w:rsidR="009D40BA" w:rsidRPr="00EC35A1" w:rsidRDefault="009D40BA" w:rsidP="000F1F31">
      <w:pPr>
        <w:pStyle w:val="Odstavekseznama"/>
        <w:numPr>
          <w:ilvl w:val="0"/>
          <w:numId w:val="32"/>
        </w:numPr>
        <w:autoSpaceDE w:val="0"/>
        <w:autoSpaceDN w:val="0"/>
        <w:adjustRightInd w:val="0"/>
        <w:jc w:val="both"/>
        <w:rPr>
          <w:rFonts w:ascii="Arial" w:hAnsi="Arial" w:cs="Arial"/>
          <w:sz w:val="20"/>
          <w:szCs w:val="20"/>
        </w:rPr>
      </w:pPr>
      <w:r w:rsidRPr="00EC35A1">
        <w:rPr>
          <w:rFonts w:ascii="Arial" w:hAnsi="Arial" w:cs="Arial"/>
          <w:sz w:val="20"/>
          <w:szCs w:val="20"/>
        </w:rPr>
        <w:t>dokumentacija naročnika v zvezi z oddajo javnega naročila z vsemi priloženimi dokumenti.</w:t>
      </w:r>
    </w:p>
    <w:p w14:paraId="65FC2A29" w14:textId="523DEE09" w:rsidR="009D40BA" w:rsidRPr="000835C2" w:rsidRDefault="009D40BA" w:rsidP="009D40BA">
      <w:pPr>
        <w:autoSpaceDE w:val="0"/>
        <w:autoSpaceDN w:val="0"/>
        <w:adjustRightInd w:val="0"/>
        <w:contextualSpacing/>
        <w:jc w:val="both"/>
        <w:rPr>
          <w:rFonts w:ascii="Arial" w:hAnsi="Arial" w:cs="Arial"/>
          <w:sz w:val="20"/>
          <w:szCs w:val="20"/>
        </w:rPr>
      </w:pPr>
    </w:p>
    <w:p w14:paraId="6766913F" w14:textId="724E010D" w:rsidR="009325C1" w:rsidRPr="00F97403" w:rsidRDefault="009325C1" w:rsidP="009325C1">
      <w:pPr>
        <w:pStyle w:val="Naslov1"/>
        <w:numPr>
          <w:ilvl w:val="0"/>
          <w:numId w:val="9"/>
        </w:numPr>
        <w:spacing w:before="0" w:after="0"/>
        <w:ind w:right="-1"/>
        <w:jc w:val="center"/>
        <w:rPr>
          <w:sz w:val="20"/>
          <w:szCs w:val="20"/>
        </w:rPr>
      </w:pPr>
      <w:r w:rsidRPr="00F97403">
        <w:rPr>
          <w:sz w:val="20"/>
          <w:szCs w:val="20"/>
        </w:rPr>
        <w:t>člen: POGODBENI ROKI</w:t>
      </w:r>
    </w:p>
    <w:p w14:paraId="2CE1A43D" w14:textId="77777777" w:rsidR="009325C1" w:rsidRPr="00F97403" w:rsidRDefault="009325C1" w:rsidP="009D40BA">
      <w:pPr>
        <w:autoSpaceDE w:val="0"/>
        <w:autoSpaceDN w:val="0"/>
        <w:adjustRightInd w:val="0"/>
        <w:contextualSpacing/>
        <w:jc w:val="both"/>
        <w:rPr>
          <w:rFonts w:ascii="Arial" w:hAnsi="Arial" w:cs="Arial"/>
          <w:sz w:val="20"/>
          <w:szCs w:val="20"/>
        </w:rPr>
      </w:pPr>
    </w:p>
    <w:p w14:paraId="1C170829" w14:textId="77777777" w:rsidR="007D16F9" w:rsidRPr="00F97403" w:rsidRDefault="007D16F9" w:rsidP="007D16F9">
      <w:pPr>
        <w:jc w:val="both"/>
        <w:rPr>
          <w:rFonts w:ascii="Arial" w:hAnsi="Arial" w:cs="Arial"/>
          <w:sz w:val="20"/>
          <w:szCs w:val="20"/>
        </w:rPr>
      </w:pPr>
      <w:r w:rsidRPr="00F97403">
        <w:rPr>
          <w:rFonts w:ascii="Arial" w:hAnsi="Arial" w:cs="Arial"/>
          <w:sz w:val="20"/>
          <w:szCs w:val="20"/>
        </w:rPr>
        <w:t xml:space="preserve">Izvajalec bo moral dela izvajati po posameznih traktih, naročnik bo stanovalce za čas izvajanja del izselil. </w:t>
      </w:r>
    </w:p>
    <w:p w14:paraId="3AA0D3C7" w14:textId="77777777" w:rsidR="007D16F9" w:rsidRPr="00F97403" w:rsidRDefault="007D16F9" w:rsidP="007D16F9">
      <w:pPr>
        <w:jc w:val="both"/>
        <w:rPr>
          <w:rFonts w:ascii="Arial" w:hAnsi="Arial" w:cs="Arial"/>
          <w:sz w:val="20"/>
          <w:szCs w:val="20"/>
        </w:rPr>
      </w:pPr>
    </w:p>
    <w:p w14:paraId="46E94CB0" w14:textId="77777777" w:rsidR="007D16F9" w:rsidRPr="00F97403" w:rsidRDefault="007D16F9" w:rsidP="007D16F9">
      <w:pPr>
        <w:jc w:val="both"/>
        <w:rPr>
          <w:rFonts w:ascii="Arial" w:hAnsi="Arial" w:cs="Arial"/>
          <w:b/>
          <w:bCs/>
          <w:sz w:val="20"/>
          <w:szCs w:val="20"/>
        </w:rPr>
      </w:pPr>
      <w:r w:rsidRPr="00F97403">
        <w:rPr>
          <w:rFonts w:ascii="Arial" w:hAnsi="Arial" w:cs="Arial"/>
          <w:sz w:val="20"/>
          <w:szCs w:val="20"/>
        </w:rPr>
        <w:t xml:space="preserve">V nadaljevanju so definirani okvirni roki izvedbe, končne roke izvedbe bosta naročnik in izbrani izvajalec definirala ob podpisu pogodbe. Fiksen je samo končni rok izvedbe, to je avgust 2023. </w:t>
      </w:r>
    </w:p>
    <w:p w14:paraId="7F2FDC24" w14:textId="77777777" w:rsidR="007D16F9" w:rsidRPr="00F97403" w:rsidRDefault="007D16F9" w:rsidP="007D16F9">
      <w:pPr>
        <w:jc w:val="both"/>
        <w:rPr>
          <w:rFonts w:ascii="Arial" w:hAnsi="Arial" w:cs="Arial"/>
          <w:b/>
          <w:bCs/>
          <w:sz w:val="20"/>
          <w:szCs w:val="20"/>
        </w:rPr>
      </w:pPr>
    </w:p>
    <w:p w14:paraId="6A1D59F8"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TRAKT A</w:t>
      </w:r>
    </w:p>
    <w:p w14:paraId="031179E8"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30. november 2022 – 10. december 2022</w:t>
      </w:r>
    </w:p>
    <w:p w14:paraId="507E6198" w14:textId="77777777" w:rsidR="007D16F9" w:rsidRPr="00F97403" w:rsidRDefault="007D16F9" w:rsidP="007D16F9">
      <w:pPr>
        <w:autoSpaceDE w:val="0"/>
        <w:autoSpaceDN w:val="0"/>
        <w:jc w:val="both"/>
        <w:rPr>
          <w:rFonts w:ascii="Arial" w:hAnsi="Arial" w:cs="Arial"/>
          <w:sz w:val="20"/>
          <w:szCs w:val="20"/>
        </w:rPr>
      </w:pPr>
    </w:p>
    <w:p w14:paraId="1B72D36C"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TRAKT C</w:t>
      </w:r>
    </w:p>
    <w:p w14:paraId="1F25A07E"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8. marec 2023 – 15. marec 2023</w:t>
      </w:r>
    </w:p>
    <w:p w14:paraId="018AB57A" w14:textId="77777777" w:rsidR="007D16F9" w:rsidRPr="00F97403" w:rsidRDefault="007D16F9" w:rsidP="007D16F9">
      <w:pPr>
        <w:autoSpaceDE w:val="0"/>
        <w:autoSpaceDN w:val="0"/>
        <w:jc w:val="both"/>
        <w:rPr>
          <w:rFonts w:ascii="Arial" w:hAnsi="Arial" w:cs="Arial"/>
          <w:sz w:val="20"/>
          <w:szCs w:val="20"/>
        </w:rPr>
      </w:pPr>
    </w:p>
    <w:p w14:paraId="4160C989"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TRAKT B</w:t>
      </w:r>
    </w:p>
    <w:p w14:paraId="392059CC" w14:textId="77777777" w:rsidR="007D16F9" w:rsidRPr="00F97403" w:rsidRDefault="007D16F9" w:rsidP="007D16F9">
      <w:pPr>
        <w:autoSpaceDE w:val="0"/>
        <w:autoSpaceDN w:val="0"/>
        <w:jc w:val="both"/>
        <w:rPr>
          <w:rFonts w:ascii="Arial" w:hAnsi="Arial" w:cs="Arial"/>
          <w:sz w:val="20"/>
          <w:szCs w:val="20"/>
        </w:rPr>
      </w:pPr>
      <w:r w:rsidRPr="00F97403">
        <w:rPr>
          <w:rFonts w:ascii="Arial" w:hAnsi="Arial" w:cs="Arial"/>
          <w:sz w:val="20"/>
          <w:szCs w:val="20"/>
        </w:rPr>
        <w:t>4. avgust 2023 – 19. avgust 2023</w:t>
      </w:r>
    </w:p>
    <w:p w14:paraId="5409762B" w14:textId="77777777" w:rsidR="00E23F0F" w:rsidRPr="00145706" w:rsidRDefault="00E23F0F" w:rsidP="00E23F0F">
      <w:pPr>
        <w:jc w:val="both"/>
        <w:rPr>
          <w:rFonts w:ascii="Arial" w:hAnsi="Arial" w:cs="Arial"/>
          <w:sz w:val="20"/>
          <w:szCs w:val="20"/>
          <w:highlight w:val="yellow"/>
        </w:rPr>
      </w:pPr>
    </w:p>
    <w:p w14:paraId="36A5E7D6" w14:textId="3C8AA3E2" w:rsidR="00FB6128" w:rsidRPr="000835C2" w:rsidRDefault="00856EEA" w:rsidP="00FB6128">
      <w:pPr>
        <w:jc w:val="both"/>
        <w:rPr>
          <w:rFonts w:ascii="Arial" w:hAnsi="Arial" w:cs="Arial"/>
          <w:sz w:val="20"/>
          <w:szCs w:val="20"/>
        </w:rPr>
      </w:pPr>
      <w:r>
        <w:rPr>
          <w:rFonts w:ascii="Arial" w:hAnsi="Arial" w:cs="Arial"/>
          <w:sz w:val="20"/>
          <w:szCs w:val="20"/>
        </w:rPr>
        <w:t>V roku 1</w:t>
      </w:r>
      <w:r w:rsidR="003E3020">
        <w:rPr>
          <w:rFonts w:ascii="Arial" w:hAnsi="Arial" w:cs="Arial"/>
          <w:sz w:val="20"/>
          <w:szCs w:val="20"/>
        </w:rPr>
        <w:t>4</w:t>
      </w:r>
      <w:r>
        <w:rPr>
          <w:rFonts w:ascii="Arial" w:hAnsi="Arial" w:cs="Arial"/>
          <w:sz w:val="20"/>
          <w:szCs w:val="20"/>
        </w:rPr>
        <w:t xml:space="preserve"> dni od podpisa pogodbe</w:t>
      </w:r>
      <w:r w:rsidRPr="000835C2">
        <w:rPr>
          <w:rFonts w:ascii="Arial" w:hAnsi="Arial" w:cs="Arial"/>
          <w:sz w:val="20"/>
          <w:szCs w:val="20"/>
        </w:rPr>
        <w:t xml:space="preserve"> bo</w:t>
      </w:r>
      <w:r w:rsidR="00FB6128">
        <w:rPr>
          <w:rFonts w:ascii="Arial" w:hAnsi="Arial" w:cs="Arial"/>
          <w:sz w:val="20"/>
          <w:szCs w:val="20"/>
        </w:rPr>
        <w:t xml:space="preserve"> izvedena uvedba v delo.</w:t>
      </w:r>
      <w:r w:rsidRPr="000835C2">
        <w:rPr>
          <w:rFonts w:ascii="Arial" w:hAnsi="Arial" w:cs="Arial"/>
          <w:sz w:val="20"/>
          <w:szCs w:val="20"/>
        </w:rPr>
        <w:t xml:space="preserve"> </w:t>
      </w:r>
      <w:r w:rsidR="00FB6128">
        <w:rPr>
          <w:rFonts w:ascii="Arial" w:hAnsi="Arial" w:cs="Arial"/>
          <w:sz w:val="20"/>
          <w:szCs w:val="20"/>
        </w:rPr>
        <w:t xml:space="preserve"> Ob uvedbi v delo mora izvajalec naročniku predložiti </w:t>
      </w:r>
      <w:r w:rsidR="009325C1" w:rsidRPr="000835C2">
        <w:rPr>
          <w:rFonts w:ascii="Arial" w:hAnsi="Arial" w:cs="Arial"/>
          <w:sz w:val="20"/>
          <w:szCs w:val="20"/>
        </w:rPr>
        <w:t>podrob</w:t>
      </w:r>
      <w:r w:rsidR="00FB6128">
        <w:rPr>
          <w:rFonts w:ascii="Arial" w:hAnsi="Arial" w:cs="Arial"/>
          <w:sz w:val="20"/>
          <w:szCs w:val="20"/>
        </w:rPr>
        <w:t>e</w:t>
      </w:r>
      <w:r w:rsidR="009325C1" w:rsidRPr="000835C2">
        <w:rPr>
          <w:rFonts w:ascii="Arial" w:hAnsi="Arial" w:cs="Arial"/>
          <w:sz w:val="20"/>
          <w:szCs w:val="20"/>
        </w:rPr>
        <w:t>n termins</w:t>
      </w:r>
      <w:r w:rsidR="00FB6128">
        <w:rPr>
          <w:rFonts w:ascii="Arial" w:hAnsi="Arial" w:cs="Arial"/>
          <w:sz w:val="20"/>
          <w:szCs w:val="20"/>
        </w:rPr>
        <w:t>ki</w:t>
      </w:r>
      <w:r w:rsidR="009325C1" w:rsidRPr="000835C2">
        <w:rPr>
          <w:rFonts w:ascii="Arial" w:hAnsi="Arial" w:cs="Arial"/>
          <w:sz w:val="20"/>
          <w:szCs w:val="20"/>
        </w:rPr>
        <w:t xml:space="preserve"> načrt</w:t>
      </w:r>
      <w:r w:rsidR="00FB6128">
        <w:rPr>
          <w:rFonts w:ascii="Arial" w:hAnsi="Arial" w:cs="Arial"/>
          <w:sz w:val="20"/>
          <w:szCs w:val="20"/>
        </w:rPr>
        <w:t>,</w:t>
      </w:r>
      <w:r w:rsidR="00FB6128" w:rsidRPr="00FB6128">
        <w:rPr>
          <w:rFonts w:ascii="Arial" w:hAnsi="Arial" w:cs="Arial"/>
          <w:sz w:val="20"/>
          <w:szCs w:val="20"/>
        </w:rPr>
        <w:t xml:space="preserve"> </w:t>
      </w:r>
      <w:r w:rsidR="00FB6128" w:rsidRPr="000835C2">
        <w:rPr>
          <w:rFonts w:ascii="Arial" w:hAnsi="Arial" w:cs="Arial"/>
          <w:sz w:val="20"/>
          <w:szCs w:val="20"/>
        </w:rPr>
        <w:t>ki ga potrdi naročnik</w:t>
      </w:r>
      <w:r w:rsidR="00FB6128">
        <w:rPr>
          <w:rFonts w:ascii="Arial" w:hAnsi="Arial" w:cs="Arial"/>
          <w:sz w:val="20"/>
          <w:szCs w:val="20"/>
        </w:rPr>
        <w:t xml:space="preserve"> in </w:t>
      </w:r>
      <w:r w:rsidR="00FB6128" w:rsidRPr="000835C2">
        <w:rPr>
          <w:rFonts w:ascii="Arial" w:hAnsi="Arial" w:cs="Arial"/>
          <w:sz w:val="20"/>
          <w:szCs w:val="20"/>
        </w:rPr>
        <w:t xml:space="preserve">v katerem bo posebej opozoril na kritične roke, sicer bo naročnik odstopil od pogodbe in unovčil finančno zavarovanje za resnost ponudbe. </w:t>
      </w:r>
    </w:p>
    <w:p w14:paraId="1A6D7A18" w14:textId="77777777" w:rsidR="009325C1" w:rsidRPr="000835C2" w:rsidRDefault="009325C1" w:rsidP="009325C1">
      <w:pPr>
        <w:ind w:right="-1"/>
        <w:rPr>
          <w:rFonts w:ascii="Arial" w:hAnsi="Arial" w:cs="Arial"/>
          <w:sz w:val="20"/>
          <w:szCs w:val="20"/>
        </w:rPr>
      </w:pPr>
    </w:p>
    <w:p w14:paraId="41C3CA73" w14:textId="751D59C9" w:rsidR="009D40BA" w:rsidRPr="000835C2" w:rsidRDefault="009325C1" w:rsidP="009325C1">
      <w:pPr>
        <w:ind w:right="-1"/>
        <w:jc w:val="both"/>
        <w:rPr>
          <w:rFonts w:ascii="Arial" w:hAnsi="Arial" w:cs="Arial"/>
          <w:sz w:val="20"/>
          <w:szCs w:val="20"/>
          <w:highlight w:val="yellow"/>
        </w:rPr>
      </w:pPr>
      <w:r w:rsidRPr="000835C2">
        <w:rPr>
          <w:rFonts w:ascii="Arial" w:hAnsi="Arial" w:cs="Arial"/>
          <w:sz w:val="20"/>
          <w:szCs w:val="20"/>
        </w:rPr>
        <w:t>Izvajalec mora ves čas izvajanja projekta skrbeti za to, da se dela izvajajo na način, da bo celotn</w:t>
      </w:r>
      <w:r w:rsidR="001631C9">
        <w:rPr>
          <w:rFonts w:ascii="Arial" w:hAnsi="Arial" w:cs="Arial"/>
          <w:sz w:val="20"/>
          <w:szCs w:val="20"/>
        </w:rPr>
        <w:t>a</w:t>
      </w:r>
      <w:r w:rsidRPr="000835C2">
        <w:rPr>
          <w:rFonts w:ascii="Arial" w:hAnsi="Arial" w:cs="Arial"/>
          <w:sz w:val="20"/>
          <w:szCs w:val="20"/>
        </w:rPr>
        <w:t xml:space="preserve"> </w:t>
      </w:r>
      <w:r w:rsidR="001631C9">
        <w:rPr>
          <w:rFonts w:ascii="Arial" w:hAnsi="Arial" w:cs="Arial"/>
          <w:sz w:val="20"/>
          <w:szCs w:val="20"/>
        </w:rPr>
        <w:t xml:space="preserve">oprema montirana </w:t>
      </w:r>
      <w:r w:rsidRPr="000835C2">
        <w:rPr>
          <w:rFonts w:ascii="Arial" w:hAnsi="Arial" w:cs="Arial"/>
          <w:sz w:val="20"/>
          <w:szCs w:val="20"/>
        </w:rPr>
        <w:t>najkasneje do zgoraj navedenih rokov. V koliko</w:t>
      </w:r>
      <w:r w:rsidR="00FB6128">
        <w:rPr>
          <w:rFonts w:ascii="Arial" w:hAnsi="Arial" w:cs="Arial"/>
          <w:sz w:val="20"/>
          <w:szCs w:val="20"/>
        </w:rPr>
        <w:t>r</w:t>
      </w:r>
      <w:r w:rsidRPr="000835C2">
        <w:rPr>
          <w:rFonts w:ascii="Arial" w:hAnsi="Arial" w:cs="Arial"/>
          <w:sz w:val="20"/>
          <w:szCs w:val="20"/>
        </w:rPr>
        <w:t xml:space="preserve"> izvajalec ne bi izvajal del na način, kot bo tekom izvajanja projekta dogovorjeno in potrjeno v terminskem planu, bo naročnik urgiral in izvajalcu unovčil zavarovanje za dobro izvedbo</w:t>
      </w:r>
      <w:r w:rsidR="00FB6128">
        <w:rPr>
          <w:rFonts w:ascii="Arial" w:hAnsi="Arial" w:cs="Arial"/>
          <w:sz w:val="20"/>
          <w:szCs w:val="20"/>
        </w:rPr>
        <w:t xml:space="preserve"> del</w:t>
      </w:r>
      <w:r w:rsidRPr="000835C2">
        <w:rPr>
          <w:rFonts w:ascii="Arial" w:hAnsi="Arial" w:cs="Arial"/>
          <w:sz w:val="20"/>
          <w:szCs w:val="20"/>
        </w:rPr>
        <w:t xml:space="preserve"> oziroma pogodbeno kazen.</w:t>
      </w:r>
    </w:p>
    <w:p w14:paraId="512878C7" w14:textId="2C16E3D5" w:rsidR="009D40BA" w:rsidRPr="000835C2" w:rsidRDefault="009D40BA" w:rsidP="009D40BA">
      <w:pPr>
        <w:rPr>
          <w:rFonts w:ascii="Arial" w:hAnsi="Arial" w:cs="Arial"/>
          <w:sz w:val="20"/>
          <w:szCs w:val="20"/>
        </w:rPr>
      </w:pPr>
    </w:p>
    <w:p w14:paraId="052F2EF6" w14:textId="38BD7C1E" w:rsidR="009325C1" w:rsidRDefault="009325C1" w:rsidP="009325C1">
      <w:pPr>
        <w:jc w:val="both"/>
        <w:rPr>
          <w:rFonts w:ascii="Arial" w:hAnsi="Arial" w:cs="Arial"/>
          <w:sz w:val="20"/>
          <w:szCs w:val="20"/>
        </w:rPr>
      </w:pPr>
      <w:r w:rsidRPr="000835C2">
        <w:rPr>
          <w:rFonts w:ascii="Arial" w:hAnsi="Arial" w:cs="Arial"/>
          <w:sz w:val="20"/>
          <w:szCs w:val="20"/>
        </w:rPr>
        <w:t>Naročnik si pridržuje pravico, da rok za izvedbo</w:t>
      </w:r>
      <w:r w:rsidR="00D2307C">
        <w:rPr>
          <w:rFonts w:ascii="Arial" w:hAnsi="Arial" w:cs="Arial"/>
          <w:sz w:val="20"/>
          <w:szCs w:val="20"/>
        </w:rPr>
        <w:t xml:space="preserve"> </w:t>
      </w:r>
      <w:r w:rsidRPr="000835C2">
        <w:rPr>
          <w:rFonts w:ascii="Arial" w:hAnsi="Arial" w:cs="Arial"/>
          <w:sz w:val="20"/>
          <w:szCs w:val="20"/>
        </w:rPr>
        <w:t>podaljša</w:t>
      </w:r>
      <w:r w:rsidR="00D2307C">
        <w:rPr>
          <w:rFonts w:ascii="Arial" w:hAnsi="Arial" w:cs="Arial"/>
          <w:sz w:val="20"/>
          <w:szCs w:val="20"/>
        </w:rPr>
        <w:t>,</w:t>
      </w:r>
      <w:r w:rsidRPr="000835C2">
        <w:rPr>
          <w:rFonts w:ascii="Arial" w:hAnsi="Arial" w:cs="Arial"/>
          <w:sz w:val="20"/>
          <w:szCs w:val="20"/>
        </w:rPr>
        <w:t xml:space="preserve"> v kolikor bi bilo to potrebno. Podaljšanje roka izvedbe samo po sebi ne daje izvajalcu pravice do dodatnega plačila. V primeru podaljšanja roka izvedbe bosta naročnik in izvajalec sklenila pisni aneks k predmetni pogodbi.</w:t>
      </w:r>
    </w:p>
    <w:p w14:paraId="62D6D65E" w14:textId="74D78172" w:rsidR="00856EEA" w:rsidRDefault="00856EEA" w:rsidP="009325C1">
      <w:pPr>
        <w:jc w:val="both"/>
        <w:rPr>
          <w:rFonts w:ascii="Arial" w:hAnsi="Arial" w:cs="Arial"/>
          <w:sz w:val="20"/>
          <w:szCs w:val="20"/>
        </w:rPr>
      </w:pPr>
    </w:p>
    <w:p w14:paraId="47C3AE9E" w14:textId="65224B93" w:rsidR="00856EEA" w:rsidRPr="000835C2" w:rsidRDefault="00856EEA" w:rsidP="00856EEA">
      <w:pPr>
        <w:jc w:val="both"/>
        <w:rPr>
          <w:rFonts w:ascii="Arial" w:hAnsi="Arial" w:cs="Arial"/>
          <w:sz w:val="20"/>
          <w:szCs w:val="20"/>
        </w:rPr>
      </w:pPr>
      <w:r w:rsidRPr="000835C2">
        <w:rPr>
          <w:rFonts w:ascii="Arial" w:hAnsi="Arial" w:cs="Arial"/>
          <w:sz w:val="20"/>
          <w:szCs w:val="20"/>
        </w:rPr>
        <w:t xml:space="preserve">Izvajalec jamči, da bo v pogodbenem roku v celoti </w:t>
      </w:r>
      <w:r w:rsidR="00D2307C">
        <w:rPr>
          <w:rFonts w:ascii="Arial" w:hAnsi="Arial" w:cs="Arial"/>
          <w:sz w:val="20"/>
          <w:szCs w:val="20"/>
        </w:rPr>
        <w:t>dobavi</w:t>
      </w:r>
      <w:r w:rsidR="001631C9">
        <w:rPr>
          <w:rFonts w:ascii="Arial" w:hAnsi="Arial" w:cs="Arial"/>
          <w:sz w:val="20"/>
          <w:szCs w:val="20"/>
        </w:rPr>
        <w:t>l</w:t>
      </w:r>
      <w:r w:rsidR="00D2307C">
        <w:rPr>
          <w:rFonts w:ascii="Arial" w:hAnsi="Arial" w:cs="Arial"/>
          <w:sz w:val="20"/>
          <w:szCs w:val="20"/>
        </w:rPr>
        <w:t xml:space="preserve"> in montira</w:t>
      </w:r>
      <w:r w:rsidR="001631C9">
        <w:rPr>
          <w:rFonts w:ascii="Arial" w:hAnsi="Arial" w:cs="Arial"/>
          <w:sz w:val="20"/>
          <w:szCs w:val="20"/>
        </w:rPr>
        <w:t>l</w:t>
      </w:r>
      <w:r w:rsidR="00D2307C">
        <w:rPr>
          <w:rFonts w:ascii="Arial" w:hAnsi="Arial" w:cs="Arial"/>
          <w:sz w:val="20"/>
          <w:szCs w:val="20"/>
        </w:rPr>
        <w:t xml:space="preserve"> opremo</w:t>
      </w:r>
      <w:r w:rsidRPr="000835C2">
        <w:rPr>
          <w:rFonts w:ascii="Arial" w:hAnsi="Arial" w:cs="Arial"/>
          <w:sz w:val="20"/>
          <w:szCs w:val="20"/>
        </w:rPr>
        <w:t>, ki je predmet te pogodbe in je seznanjen s tem, da se pogodbeni rok za izvedbo ne bo podaljšal, razen v primeru, da o podaljšanju roka za izvedbo odloči naročnik sam, s sklenitvijo aneksa k tej pogodbi, sicer se šteje, da naročnik ni podaljšal pogodbenega roka za dela po tej pogodbi.</w:t>
      </w:r>
    </w:p>
    <w:p w14:paraId="390EBF56" w14:textId="77777777" w:rsidR="00856EEA" w:rsidRPr="000835C2" w:rsidRDefault="00856EEA" w:rsidP="00856EEA">
      <w:pPr>
        <w:jc w:val="both"/>
        <w:rPr>
          <w:rFonts w:ascii="Arial" w:hAnsi="Arial" w:cs="Arial"/>
          <w:sz w:val="20"/>
          <w:szCs w:val="20"/>
        </w:rPr>
      </w:pPr>
    </w:p>
    <w:p w14:paraId="28EE5B79" w14:textId="77777777" w:rsidR="00856EEA" w:rsidRPr="000835C2" w:rsidRDefault="00856EEA" w:rsidP="00856EEA">
      <w:pPr>
        <w:jc w:val="both"/>
        <w:rPr>
          <w:rFonts w:ascii="Arial" w:hAnsi="Arial" w:cs="Arial"/>
          <w:sz w:val="20"/>
          <w:szCs w:val="20"/>
        </w:rPr>
      </w:pPr>
      <w:r w:rsidRPr="000835C2">
        <w:rPr>
          <w:rFonts w:ascii="Arial" w:hAnsi="Arial" w:cs="Arial"/>
          <w:sz w:val="20"/>
          <w:szCs w:val="20"/>
        </w:rPr>
        <w:t>Če izvajalec ne začne z deli v pogodbenem ali naknadno določenem roku, sme naročnik oddati dela v celoti ali delno drugemu izvajalcu. Vse morebitne višje stroške, vključno pogodbeno kazen in škodi, ki s tem nastane, krije izvajalec. Enako sme ukrepati naročnik, če izvajalec neupravičeno zamuja z deli, prekine ali ustavi dela.</w:t>
      </w:r>
    </w:p>
    <w:p w14:paraId="0A8DF4B8" w14:textId="77777777" w:rsidR="00856EEA" w:rsidRPr="000835C2" w:rsidRDefault="00856EEA" w:rsidP="009325C1">
      <w:pPr>
        <w:jc w:val="both"/>
        <w:rPr>
          <w:rFonts w:ascii="Arial" w:hAnsi="Arial" w:cs="Arial"/>
          <w:sz w:val="20"/>
          <w:szCs w:val="20"/>
        </w:rPr>
      </w:pPr>
    </w:p>
    <w:bookmarkEnd w:id="31"/>
    <w:bookmarkEnd w:id="32"/>
    <w:bookmarkEnd w:id="33"/>
    <w:bookmarkEnd w:id="34"/>
    <w:bookmarkEnd w:id="35"/>
    <w:p w14:paraId="6FDF9064" w14:textId="77777777" w:rsidR="00796D75" w:rsidRPr="000835C2" w:rsidRDefault="00796D75" w:rsidP="009325C1">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b/>
          <w:bCs/>
          <w:lang w:val="sl-SI"/>
        </w:rPr>
      </w:pPr>
    </w:p>
    <w:p w14:paraId="6FFA23B6" w14:textId="77777777" w:rsidR="009D40BA" w:rsidRPr="000835C2" w:rsidRDefault="009D40BA" w:rsidP="009D40BA">
      <w:pPr>
        <w:pStyle w:val="Naslov1"/>
        <w:numPr>
          <w:ilvl w:val="0"/>
          <w:numId w:val="9"/>
        </w:numPr>
        <w:spacing w:before="0" w:after="0"/>
        <w:ind w:right="-1"/>
        <w:jc w:val="center"/>
        <w:rPr>
          <w:sz w:val="20"/>
          <w:szCs w:val="20"/>
        </w:rPr>
      </w:pPr>
      <w:bookmarkStart w:id="36" w:name="_Toc220470483"/>
      <w:bookmarkStart w:id="37" w:name="_Toc220479857"/>
      <w:bookmarkStart w:id="38" w:name="_Toc227213609"/>
      <w:bookmarkStart w:id="39" w:name="_Toc227213696"/>
      <w:bookmarkStart w:id="40" w:name="_Toc227213729"/>
      <w:r w:rsidRPr="000835C2">
        <w:rPr>
          <w:sz w:val="20"/>
          <w:szCs w:val="20"/>
        </w:rPr>
        <w:t xml:space="preserve">člen: PRAVICE IN DOLŽNOSTI </w:t>
      </w:r>
      <w:bookmarkEnd w:id="36"/>
      <w:bookmarkEnd w:id="37"/>
      <w:bookmarkEnd w:id="38"/>
      <w:bookmarkEnd w:id="39"/>
      <w:bookmarkEnd w:id="40"/>
      <w:r w:rsidRPr="000835C2">
        <w:rPr>
          <w:sz w:val="20"/>
          <w:szCs w:val="20"/>
        </w:rPr>
        <w:t>IZVAJALCA</w:t>
      </w:r>
    </w:p>
    <w:p w14:paraId="6A38F261"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5B7576B" w14:textId="3F12C360"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Izvajalec se zavezuje:</w:t>
      </w:r>
    </w:p>
    <w:p w14:paraId="1C6AAFE3" w14:textId="3FDC6E0A" w:rsidR="009325C1" w:rsidRDefault="009325C1"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pogodbeno dogovorjeno delo opraviti vestno, pošteno in skladno s to pogodbo, pridobljenimi izhodiščnimi podlagami, projektno dokumentacijo, terminskim planom, veljavnimi predpisi in pravili stroke; </w:t>
      </w:r>
    </w:p>
    <w:p w14:paraId="79BDDE39" w14:textId="1832881D" w:rsidR="001F0975" w:rsidRPr="001F0975" w:rsidRDefault="001F0975" w:rsidP="001F0975">
      <w:pPr>
        <w:pStyle w:val="Odstavekseznama"/>
        <w:numPr>
          <w:ilvl w:val="0"/>
          <w:numId w:val="32"/>
        </w:numPr>
        <w:jc w:val="both"/>
        <w:rPr>
          <w:rFonts w:ascii="Arial" w:hAnsi="Arial" w:cs="Arial"/>
          <w:sz w:val="20"/>
          <w:szCs w:val="20"/>
        </w:rPr>
      </w:pPr>
      <w:r w:rsidRPr="001F0975">
        <w:rPr>
          <w:rFonts w:ascii="Arial" w:hAnsi="Arial" w:cs="Arial"/>
          <w:sz w:val="20"/>
          <w:szCs w:val="20"/>
        </w:rPr>
        <w:t xml:space="preserve">da </w:t>
      </w:r>
      <w:r>
        <w:rPr>
          <w:rFonts w:ascii="Arial" w:hAnsi="Arial" w:cs="Arial"/>
          <w:sz w:val="20"/>
          <w:szCs w:val="20"/>
        </w:rPr>
        <w:t xml:space="preserve">se </w:t>
      </w:r>
      <w:r w:rsidRPr="001F0975">
        <w:rPr>
          <w:rFonts w:ascii="Arial" w:hAnsi="Arial" w:cs="Arial"/>
          <w:sz w:val="20"/>
          <w:szCs w:val="20"/>
        </w:rPr>
        <w:t>zavezuje voditi vso z zakonom predpisano dokumentacijo in jo ob primopredaji predati naročniku,</w:t>
      </w:r>
    </w:p>
    <w:p w14:paraId="43EA4685" w14:textId="1042D577" w:rsidR="009325C1" w:rsidRPr="00946638" w:rsidRDefault="009325C1" w:rsidP="0063465E">
      <w:pPr>
        <w:pStyle w:val="Odstavekseznama"/>
        <w:numPr>
          <w:ilvl w:val="0"/>
          <w:numId w:val="32"/>
        </w:numPr>
        <w:autoSpaceDE w:val="0"/>
        <w:autoSpaceDN w:val="0"/>
        <w:adjustRightInd w:val="0"/>
        <w:jc w:val="both"/>
        <w:rPr>
          <w:rFonts w:ascii="Arial" w:hAnsi="Arial" w:cs="Arial"/>
          <w:sz w:val="20"/>
          <w:szCs w:val="20"/>
        </w:rPr>
      </w:pPr>
      <w:r w:rsidRPr="00946638">
        <w:rPr>
          <w:rFonts w:ascii="Arial" w:hAnsi="Arial" w:cs="Arial"/>
          <w:sz w:val="20"/>
          <w:szCs w:val="20"/>
        </w:rPr>
        <w:lastRenderedPageBreak/>
        <w:t>da bo kot jamstvo za kvalitetno in pravočasno izvršitev del v 1</w:t>
      </w:r>
      <w:r w:rsidR="003F61A3" w:rsidRPr="00946638">
        <w:rPr>
          <w:rFonts w:ascii="Arial" w:hAnsi="Arial" w:cs="Arial"/>
          <w:sz w:val="20"/>
          <w:szCs w:val="20"/>
        </w:rPr>
        <w:t>5</w:t>
      </w:r>
      <w:r w:rsidRPr="00946638">
        <w:rPr>
          <w:rFonts w:ascii="Arial" w:hAnsi="Arial" w:cs="Arial"/>
          <w:sz w:val="20"/>
          <w:szCs w:val="20"/>
        </w:rPr>
        <w:t xml:space="preserve"> dneh po podpisu pogodbe izročil naročniku garancijo banke ali kavcijsko zavarovanje pri zavarovalnici v višini 10 % skupne pogodbene cene (z DDV), unovčljivo na prvi pisni poziv, z veljavnostjo vsaj še 60 dni po izdaji uporabnega dovoljenja in predaje ustreznega zavarovanja za odpravo napak v garancijskem roku; </w:t>
      </w:r>
    </w:p>
    <w:p w14:paraId="0DA038DB" w14:textId="7005DD1D" w:rsidR="009325C1" w:rsidRPr="004A7B7C" w:rsidRDefault="009325C1" w:rsidP="0063465E">
      <w:pPr>
        <w:pStyle w:val="Odstavekseznama"/>
        <w:numPr>
          <w:ilvl w:val="0"/>
          <w:numId w:val="32"/>
        </w:numPr>
        <w:autoSpaceDE w:val="0"/>
        <w:autoSpaceDN w:val="0"/>
        <w:adjustRightInd w:val="0"/>
        <w:jc w:val="both"/>
        <w:rPr>
          <w:rFonts w:ascii="Arial" w:hAnsi="Arial" w:cs="Arial"/>
          <w:sz w:val="20"/>
          <w:szCs w:val="20"/>
        </w:rPr>
      </w:pPr>
      <w:r w:rsidRPr="004A7B7C">
        <w:rPr>
          <w:rFonts w:ascii="Arial" w:hAnsi="Arial" w:cs="Arial"/>
          <w:sz w:val="20"/>
          <w:szCs w:val="20"/>
        </w:rPr>
        <w:t xml:space="preserve">da bo v 14 dneh od prejema </w:t>
      </w:r>
      <w:r w:rsidR="004A7B7C" w:rsidRPr="004A7B7C">
        <w:rPr>
          <w:rFonts w:ascii="Arial" w:hAnsi="Arial" w:cs="Arial"/>
          <w:sz w:val="20"/>
          <w:szCs w:val="20"/>
        </w:rPr>
        <w:t xml:space="preserve">uspešne </w:t>
      </w:r>
      <w:proofErr w:type="spellStart"/>
      <w:r w:rsidR="004A7B7C" w:rsidRPr="004A7B7C">
        <w:rPr>
          <w:rFonts w:ascii="Arial" w:hAnsi="Arial" w:cs="Arial"/>
          <w:sz w:val="20"/>
          <w:szCs w:val="20"/>
        </w:rPr>
        <w:t>primopedaje</w:t>
      </w:r>
      <w:proofErr w:type="spellEnd"/>
      <w:r w:rsidR="004A7B7C" w:rsidRPr="004A7B7C">
        <w:rPr>
          <w:rFonts w:ascii="Arial" w:hAnsi="Arial" w:cs="Arial"/>
          <w:sz w:val="20"/>
          <w:szCs w:val="20"/>
        </w:rPr>
        <w:t xml:space="preserve"> </w:t>
      </w:r>
      <w:r w:rsidRPr="004A7B7C">
        <w:rPr>
          <w:rFonts w:ascii="Arial" w:hAnsi="Arial" w:cs="Arial"/>
          <w:sz w:val="20"/>
          <w:szCs w:val="20"/>
        </w:rPr>
        <w:t xml:space="preserve">naročniku predložiti zavarovanje za odpravo napak v garancijskem roku v obliki bančne garancije oziroma ustreznega finančnega zavarovanja pri zavarovalnici, v višini 5 % vrednosti vseh del po pogodbi z DDV. </w:t>
      </w:r>
    </w:p>
    <w:p w14:paraId="76882BC5" w14:textId="05C1EB19" w:rsidR="006473E0" w:rsidRPr="006473E0" w:rsidRDefault="001F0975" w:rsidP="006473E0">
      <w:pPr>
        <w:pStyle w:val="Odstavekseznama"/>
        <w:numPr>
          <w:ilvl w:val="0"/>
          <w:numId w:val="32"/>
        </w:numPr>
        <w:jc w:val="both"/>
        <w:rPr>
          <w:rFonts w:ascii="Arial" w:hAnsi="Arial" w:cs="Arial"/>
          <w:sz w:val="20"/>
          <w:szCs w:val="20"/>
        </w:rPr>
      </w:pPr>
      <w:r>
        <w:rPr>
          <w:rFonts w:ascii="Arial" w:hAnsi="Arial" w:cs="Arial"/>
          <w:sz w:val="20"/>
          <w:szCs w:val="20"/>
        </w:rPr>
        <w:t>d</w:t>
      </w:r>
      <w:r w:rsidR="006473E0">
        <w:rPr>
          <w:rFonts w:ascii="Arial" w:hAnsi="Arial" w:cs="Arial"/>
          <w:sz w:val="20"/>
          <w:szCs w:val="20"/>
        </w:rPr>
        <w:t xml:space="preserve">a bo </w:t>
      </w:r>
      <w:r w:rsidR="006473E0" w:rsidRPr="006473E0">
        <w:rPr>
          <w:rFonts w:ascii="Arial" w:hAnsi="Arial" w:cs="Arial"/>
          <w:sz w:val="20"/>
          <w:szCs w:val="20"/>
        </w:rPr>
        <w:t>zagotovi</w:t>
      </w:r>
      <w:r w:rsidR="006473E0">
        <w:rPr>
          <w:rFonts w:ascii="Arial" w:hAnsi="Arial" w:cs="Arial"/>
          <w:sz w:val="20"/>
          <w:szCs w:val="20"/>
        </w:rPr>
        <w:t xml:space="preserve">l </w:t>
      </w:r>
      <w:r w:rsidR="006473E0" w:rsidRPr="006473E0">
        <w:rPr>
          <w:rFonts w:ascii="Arial" w:hAnsi="Arial" w:cs="Arial"/>
          <w:sz w:val="20"/>
          <w:szCs w:val="20"/>
        </w:rPr>
        <w:t>strokovno vodstvo objekta in zadostno število strokovno usposobljenih delavcev za pravočasno izvršitev pogodbenih obveznosti,</w:t>
      </w:r>
    </w:p>
    <w:p w14:paraId="323AF12B" w14:textId="4361DB40" w:rsidR="006473E0" w:rsidRPr="006473E0" w:rsidRDefault="006473E0" w:rsidP="006473E0">
      <w:pPr>
        <w:pStyle w:val="Odstavekseznama"/>
        <w:numPr>
          <w:ilvl w:val="0"/>
          <w:numId w:val="32"/>
        </w:numPr>
        <w:jc w:val="both"/>
        <w:rPr>
          <w:rFonts w:ascii="Arial" w:hAnsi="Arial" w:cs="Arial"/>
          <w:sz w:val="20"/>
          <w:szCs w:val="20"/>
        </w:rPr>
      </w:pPr>
      <w:r>
        <w:rPr>
          <w:rFonts w:ascii="Arial" w:hAnsi="Arial" w:cs="Arial"/>
          <w:sz w:val="20"/>
          <w:szCs w:val="20"/>
        </w:rPr>
        <w:t xml:space="preserve">da bo </w:t>
      </w:r>
      <w:r w:rsidRPr="006473E0">
        <w:rPr>
          <w:rFonts w:ascii="Arial" w:hAnsi="Arial" w:cs="Arial"/>
          <w:sz w:val="20"/>
          <w:szCs w:val="20"/>
        </w:rPr>
        <w:t>pred naročilom opreme predloži</w:t>
      </w:r>
      <w:r>
        <w:rPr>
          <w:rFonts w:ascii="Arial" w:hAnsi="Arial" w:cs="Arial"/>
          <w:sz w:val="20"/>
          <w:szCs w:val="20"/>
        </w:rPr>
        <w:t>l</w:t>
      </w:r>
      <w:r w:rsidRPr="006473E0">
        <w:rPr>
          <w:rFonts w:ascii="Arial" w:hAnsi="Arial" w:cs="Arial"/>
          <w:sz w:val="20"/>
          <w:szCs w:val="20"/>
        </w:rPr>
        <w:t xml:space="preserve"> naročniku in projektantu vzorce ponujene opreme na vpogled in odobritev in </w:t>
      </w:r>
      <w:proofErr w:type="spellStart"/>
      <w:r w:rsidRPr="006473E0">
        <w:rPr>
          <w:rFonts w:ascii="Arial" w:hAnsi="Arial" w:cs="Arial"/>
          <w:sz w:val="20"/>
          <w:szCs w:val="20"/>
        </w:rPr>
        <w:t>pripravi</w:t>
      </w:r>
      <w:r>
        <w:rPr>
          <w:rFonts w:ascii="Arial" w:hAnsi="Arial" w:cs="Arial"/>
          <w:sz w:val="20"/>
          <w:szCs w:val="20"/>
        </w:rPr>
        <w:t>l</w:t>
      </w:r>
      <w:r w:rsidRPr="006473E0">
        <w:rPr>
          <w:rFonts w:ascii="Arial" w:hAnsi="Arial" w:cs="Arial"/>
          <w:sz w:val="20"/>
          <w:szCs w:val="20"/>
        </w:rPr>
        <w:t>ustrezen</w:t>
      </w:r>
      <w:proofErr w:type="spellEnd"/>
      <w:r w:rsidRPr="006473E0">
        <w:rPr>
          <w:rFonts w:ascii="Arial" w:hAnsi="Arial" w:cs="Arial"/>
          <w:sz w:val="20"/>
          <w:szCs w:val="20"/>
        </w:rPr>
        <w:t xml:space="preserve"> vzorčni del opreme, ki ga bosta dogovorila z naročnikom</w:t>
      </w:r>
      <w:r>
        <w:rPr>
          <w:rFonts w:ascii="Arial" w:hAnsi="Arial" w:cs="Arial"/>
          <w:sz w:val="20"/>
          <w:szCs w:val="20"/>
        </w:rPr>
        <w:t>;</w:t>
      </w:r>
    </w:p>
    <w:p w14:paraId="333DB999" w14:textId="1FA0D12D"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 primeru, kadar bo naročnik to zahteval, pri organizaciji, ki jo bo določil naročnik, naročil posebne preiskave. Če bo dokazan sum o neustreznosti materiala ali izvedenih del, bo stroške takih preiskav nosil izvajalec; </w:t>
      </w:r>
    </w:p>
    <w:p w14:paraId="6205E232" w14:textId="116BF0AD" w:rsidR="003F61A3" w:rsidRPr="000835C2"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vgrajeval samo prvovrstne materiale in opremo v kvaliteti, </w:t>
      </w:r>
      <w:r w:rsidR="001F0975">
        <w:rPr>
          <w:rFonts w:ascii="Arial" w:hAnsi="Arial" w:cs="Arial"/>
          <w:sz w:val="20"/>
          <w:szCs w:val="20"/>
        </w:rPr>
        <w:t>predvideni v tehnični</w:t>
      </w:r>
      <w:r w:rsidRPr="000835C2">
        <w:rPr>
          <w:rFonts w:ascii="Arial" w:hAnsi="Arial" w:cs="Arial"/>
          <w:sz w:val="20"/>
          <w:szCs w:val="20"/>
        </w:rPr>
        <w:t xml:space="preserve"> dokumentaciji ali boljše, v nasprotnem primeru pa bo takoj odstranil z </w:t>
      </w:r>
      <w:r w:rsidR="001F0975">
        <w:rPr>
          <w:rFonts w:ascii="Arial" w:hAnsi="Arial" w:cs="Arial"/>
          <w:sz w:val="20"/>
          <w:szCs w:val="20"/>
        </w:rPr>
        <w:t>objekta</w:t>
      </w:r>
      <w:r w:rsidRPr="000835C2">
        <w:rPr>
          <w:rFonts w:ascii="Arial" w:hAnsi="Arial" w:cs="Arial"/>
          <w:sz w:val="20"/>
          <w:szCs w:val="20"/>
        </w:rPr>
        <w:t xml:space="preserve"> neustrezen material in/ali saniral neustrezno izvedeno delo na način, ki bo zadovoljil pravila stroke; </w:t>
      </w:r>
    </w:p>
    <w:p w14:paraId="5B4F647C" w14:textId="19A069DB" w:rsidR="003F61A3" w:rsidRDefault="003F61A3"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da bo med izvajanjem pogodbenih del samostojno poskrbel za vse potrebne ukrepe iz varstva pri delu, varstva okolja in varstva pred požarom, ter za izvajanje teh ukrepov in za posledice njihove morebitne opustitve prevzel popolno odgovornost;</w:t>
      </w:r>
    </w:p>
    <w:p w14:paraId="67994D92" w14:textId="5937D5D5" w:rsidR="004A7B7C" w:rsidRDefault="004A7B7C" w:rsidP="004A7B7C">
      <w:pPr>
        <w:pStyle w:val="Odstavekseznama"/>
        <w:numPr>
          <w:ilvl w:val="0"/>
          <w:numId w:val="32"/>
        </w:numPr>
        <w:autoSpaceDE w:val="0"/>
        <w:autoSpaceDN w:val="0"/>
        <w:adjustRightInd w:val="0"/>
        <w:jc w:val="both"/>
        <w:rPr>
          <w:rFonts w:ascii="Arial" w:hAnsi="Arial" w:cs="Arial"/>
          <w:sz w:val="20"/>
          <w:szCs w:val="20"/>
        </w:rPr>
      </w:pPr>
      <w:r>
        <w:rPr>
          <w:rFonts w:ascii="Arial" w:hAnsi="Arial" w:cs="Arial"/>
          <w:sz w:val="20"/>
          <w:szCs w:val="20"/>
        </w:rPr>
        <w:t xml:space="preserve">da bo </w:t>
      </w:r>
      <w:r w:rsidRPr="004A7B7C">
        <w:rPr>
          <w:rFonts w:ascii="Arial" w:hAnsi="Arial" w:cs="Arial"/>
          <w:sz w:val="20"/>
          <w:szCs w:val="20"/>
        </w:rPr>
        <w:t>spreje</w:t>
      </w:r>
      <w:r>
        <w:rPr>
          <w:rFonts w:ascii="Arial" w:hAnsi="Arial" w:cs="Arial"/>
          <w:sz w:val="20"/>
          <w:szCs w:val="20"/>
        </w:rPr>
        <w:t>l</w:t>
      </w:r>
      <w:r w:rsidRPr="004A7B7C">
        <w:rPr>
          <w:rFonts w:ascii="Arial" w:hAnsi="Arial" w:cs="Arial"/>
          <w:sz w:val="20"/>
          <w:szCs w:val="20"/>
        </w:rPr>
        <w:t xml:space="preserve"> vso materialno in moralno odgovornost za nastale poškodbe na delu objekta ali okolici, ki ni predmet pogodbenih del, ter jih v pogodbenem roku odpravi</w:t>
      </w:r>
      <w:r>
        <w:rPr>
          <w:rFonts w:ascii="Arial" w:hAnsi="Arial" w:cs="Arial"/>
          <w:sz w:val="20"/>
          <w:szCs w:val="20"/>
        </w:rPr>
        <w:t xml:space="preserve">l </w:t>
      </w:r>
      <w:r w:rsidRPr="004A7B7C">
        <w:rPr>
          <w:rFonts w:ascii="Arial" w:hAnsi="Arial" w:cs="Arial"/>
          <w:sz w:val="20"/>
          <w:szCs w:val="20"/>
        </w:rPr>
        <w:t>na svoje stroške,</w:t>
      </w:r>
    </w:p>
    <w:p w14:paraId="6A5FFFAE" w14:textId="3576DA3C" w:rsidR="004A7B7C" w:rsidRPr="004A7B7C" w:rsidRDefault="004A7B7C" w:rsidP="004A7B7C">
      <w:pPr>
        <w:pStyle w:val="Odstavekseznama"/>
        <w:numPr>
          <w:ilvl w:val="0"/>
          <w:numId w:val="32"/>
        </w:numPr>
        <w:jc w:val="both"/>
        <w:rPr>
          <w:rFonts w:ascii="Arial" w:hAnsi="Arial" w:cs="Arial"/>
          <w:sz w:val="20"/>
          <w:szCs w:val="20"/>
        </w:rPr>
      </w:pPr>
      <w:r w:rsidRPr="004A7B7C">
        <w:rPr>
          <w:rFonts w:ascii="Arial" w:hAnsi="Arial" w:cs="Arial"/>
          <w:sz w:val="20"/>
          <w:szCs w:val="20"/>
        </w:rPr>
        <w:t>da bo vso dokumentacijo vključno z računovodskimi in knjigovodskimi evidencami v zvezi z dobavo in montažo, ki je predmet te pogodbe, hranil in vodil ločeno in s tem zagotavljal revizijsko sled</w:t>
      </w:r>
      <w:r>
        <w:rPr>
          <w:rFonts w:ascii="Arial" w:hAnsi="Arial" w:cs="Arial"/>
          <w:sz w:val="20"/>
          <w:szCs w:val="20"/>
        </w:rPr>
        <w:t>;</w:t>
      </w:r>
    </w:p>
    <w:p w14:paraId="3A09AFBB" w14:textId="2B9EF52F" w:rsidR="004A7B7C" w:rsidRPr="000835C2" w:rsidRDefault="004A7B7C" w:rsidP="0063465E">
      <w:pPr>
        <w:pStyle w:val="Odstavekseznama"/>
        <w:numPr>
          <w:ilvl w:val="0"/>
          <w:numId w:val="32"/>
        </w:numPr>
        <w:autoSpaceDE w:val="0"/>
        <w:autoSpaceDN w:val="0"/>
        <w:adjustRightInd w:val="0"/>
        <w:jc w:val="both"/>
        <w:rPr>
          <w:rFonts w:ascii="Arial" w:hAnsi="Arial" w:cs="Arial"/>
          <w:sz w:val="20"/>
          <w:szCs w:val="20"/>
        </w:rPr>
      </w:pPr>
      <w:r>
        <w:rPr>
          <w:rFonts w:ascii="Arial" w:hAnsi="Arial" w:cs="Arial"/>
          <w:sz w:val="20"/>
          <w:szCs w:val="20"/>
        </w:rPr>
        <w:t xml:space="preserve">da bo </w:t>
      </w:r>
      <w:r w:rsidRPr="004A7B7C">
        <w:rPr>
          <w:rFonts w:ascii="Arial" w:hAnsi="Arial" w:cs="Arial"/>
          <w:sz w:val="20"/>
          <w:szCs w:val="20"/>
        </w:rPr>
        <w:t>zavarova</w:t>
      </w:r>
      <w:r>
        <w:rPr>
          <w:rFonts w:ascii="Arial" w:hAnsi="Arial" w:cs="Arial"/>
          <w:sz w:val="20"/>
          <w:szCs w:val="20"/>
        </w:rPr>
        <w:t xml:space="preserve">l </w:t>
      </w:r>
      <w:r w:rsidRPr="004A7B7C">
        <w:rPr>
          <w:rFonts w:ascii="Arial" w:hAnsi="Arial" w:cs="Arial"/>
          <w:sz w:val="20"/>
          <w:szCs w:val="20"/>
        </w:rPr>
        <w:t>opremo in izvajanje del na lastne stroške</w:t>
      </w:r>
      <w:r>
        <w:rPr>
          <w:rFonts w:ascii="Arial" w:hAnsi="Arial" w:cs="Arial"/>
          <w:sz w:val="20"/>
          <w:szCs w:val="20"/>
        </w:rPr>
        <w:t>;</w:t>
      </w:r>
    </w:p>
    <w:p w14:paraId="3024DD0C" w14:textId="136A52FF" w:rsidR="00413DEF" w:rsidRDefault="0063465E" w:rsidP="004A7B7C">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da bo </w:t>
      </w:r>
      <w:r w:rsidR="004A7B7C" w:rsidRPr="004A7B7C">
        <w:rPr>
          <w:rFonts w:ascii="Arial" w:hAnsi="Arial" w:cs="Arial"/>
          <w:sz w:val="20"/>
          <w:szCs w:val="20"/>
        </w:rPr>
        <w:t>predati naročniku vso dokumentacijo, ateste in navodila za vzdrževanje in obratovanje</w:t>
      </w:r>
      <w:r w:rsidR="004A7B7C">
        <w:rPr>
          <w:rFonts w:ascii="Arial" w:hAnsi="Arial" w:cs="Arial"/>
          <w:sz w:val="20"/>
          <w:szCs w:val="20"/>
        </w:rPr>
        <w:t>;</w:t>
      </w:r>
    </w:p>
    <w:p w14:paraId="70FEB8AE" w14:textId="5A3D6937" w:rsidR="004A7B7C" w:rsidRDefault="004A7B7C" w:rsidP="004A7B7C">
      <w:pPr>
        <w:pStyle w:val="Odstavekseznama"/>
        <w:numPr>
          <w:ilvl w:val="0"/>
          <w:numId w:val="32"/>
        </w:numPr>
        <w:autoSpaceDE w:val="0"/>
        <w:autoSpaceDN w:val="0"/>
        <w:adjustRightInd w:val="0"/>
        <w:jc w:val="both"/>
        <w:rPr>
          <w:rFonts w:ascii="Arial" w:hAnsi="Arial" w:cs="Arial"/>
          <w:sz w:val="20"/>
          <w:szCs w:val="20"/>
        </w:rPr>
      </w:pPr>
      <w:r>
        <w:rPr>
          <w:rFonts w:ascii="Arial" w:hAnsi="Arial" w:cs="Arial"/>
          <w:sz w:val="20"/>
          <w:szCs w:val="20"/>
        </w:rPr>
        <w:t xml:space="preserve"> da bo </w:t>
      </w:r>
      <w:r w:rsidRPr="004A7B7C">
        <w:rPr>
          <w:rFonts w:ascii="Arial" w:hAnsi="Arial" w:cs="Arial"/>
          <w:sz w:val="20"/>
          <w:szCs w:val="20"/>
        </w:rPr>
        <w:t>zagotavlja</w:t>
      </w:r>
      <w:r>
        <w:rPr>
          <w:rFonts w:ascii="Arial" w:hAnsi="Arial" w:cs="Arial"/>
          <w:sz w:val="20"/>
          <w:szCs w:val="20"/>
        </w:rPr>
        <w:t>l</w:t>
      </w:r>
      <w:r w:rsidRPr="004A7B7C">
        <w:rPr>
          <w:rFonts w:ascii="Arial" w:hAnsi="Arial" w:cs="Arial"/>
          <w:sz w:val="20"/>
          <w:szCs w:val="20"/>
        </w:rPr>
        <w:t xml:space="preserve"> servisiranj</w:t>
      </w:r>
      <w:r>
        <w:rPr>
          <w:rFonts w:ascii="Arial" w:hAnsi="Arial" w:cs="Arial"/>
          <w:sz w:val="20"/>
          <w:szCs w:val="20"/>
        </w:rPr>
        <w:t>e</w:t>
      </w:r>
      <w:r w:rsidRPr="004A7B7C">
        <w:rPr>
          <w:rFonts w:ascii="Arial" w:hAnsi="Arial" w:cs="Arial"/>
          <w:sz w:val="20"/>
          <w:szCs w:val="20"/>
        </w:rPr>
        <w:t xml:space="preserve"> opreme v garancijskem roku in izven garancijskega roka na lokaciji na področju Slovenije</w:t>
      </w:r>
    </w:p>
    <w:p w14:paraId="1D96F7F6" w14:textId="77777777" w:rsidR="004A7B7C" w:rsidRDefault="004A7B7C" w:rsidP="003E3020">
      <w:pPr>
        <w:ind w:left="330" w:right="-1"/>
        <w:jc w:val="both"/>
        <w:rPr>
          <w:rFonts w:ascii="Arial" w:hAnsi="Arial" w:cs="Arial"/>
          <w:sz w:val="20"/>
          <w:szCs w:val="20"/>
        </w:rPr>
      </w:pPr>
    </w:p>
    <w:p w14:paraId="025FD881" w14:textId="66B9890E" w:rsidR="0026099A" w:rsidRPr="0026099A" w:rsidRDefault="0026099A" w:rsidP="0026099A">
      <w:pPr>
        <w:ind w:left="330" w:right="-1"/>
        <w:jc w:val="both"/>
        <w:rPr>
          <w:rFonts w:ascii="Arial" w:hAnsi="Arial" w:cs="Arial"/>
          <w:sz w:val="20"/>
          <w:szCs w:val="20"/>
          <w:lang w:val="en-AU"/>
        </w:rPr>
      </w:pPr>
      <w:proofErr w:type="spellStart"/>
      <w:r w:rsidRPr="0026099A">
        <w:rPr>
          <w:rFonts w:ascii="Arial" w:hAnsi="Arial" w:cs="Arial"/>
          <w:sz w:val="20"/>
          <w:szCs w:val="20"/>
          <w:lang w:val="en-AU"/>
        </w:rPr>
        <w:t>Izvajalec</w:t>
      </w:r>
      <w:proofErr w:type="spellEnd"/>
      <w:r w:rsidRPr="0026099A">
        <w:rPr>
          <w:rFonts w:ascii="Arial" w:hAnsi="Arial" w:cs="Arial"/>
          <w:sz w:val="20"/>
          <w:szCs w:val="20"/>
          <w:lang w:val="en-AU"/>
        </w:rPr>
        <w:t xml:space="preserve"> in </w:t>
      </w:r>
      <w:proofErr w:type="spellStart"/>
      <w:r w:rsidRPr="0026099A">
        <w:rPr>
          <w:rFonts w:ascii="Arial" w:hAnsi="Arial" w:cs="Arial"/>
          <w:sz w:val="20"/>
          <w:szCs w:val="20"/>
          <w:lang w:val="en-AU"/>
        </w:rPr>
        <w:t>njegovi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delavci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morajo</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ravnati</w:t>
      </w:r>
      <w:proofErr w:type="spellEnd"/>
      <w:r w:rsidRPr="0026099A">
        <w:rPr>
          <w:rFonts w:ascii="Arial" w:hAnsi="Arial" w:cs="Arial"/>
          <w:sz w:val="20"/>
          <w:szCs w:val="20"/>
          <w:lang w:val="en-AU"/>
        </w:rPr>
        <w:t xml:space="preserve"> po </w:t>
      </w:r>
      <w:proofErr w:type="spellStart"/>
      <w:r w:rsidRPr="0026099A">
        <w:rPr>
          <w:rFonts w:ascii="Arial" w:hAnsi="Arial" w:cs="Arial"/>
          <w:sz w:val="20"/>
          <w:szCs w:val="20"/>
          <w:lang w:val="en-AU"/>
        </w:rPr>
        <w:t>predpisih</w:t>
      </w:r>
      <w:proofErr w:type="spellEnd"/>
      <w:r w:rsidRPr="0026099A">
        <w:rPr>
          <w:rFonts w:ascii="Arial" w:hAnsi="Arial" w:cs="Arial"/>
          <w:sz w:val="20"/>
          <w:szCs w:val="20"/>
          <w:lang w:val="en-AU"/>
        </w:rPr>
        <w:t xml:space="preserve"> o </w:t>
      </w:r>
      <w:proofErr w:type="spellStart"/>
      <w:r w:rsidRPr="0026099A">
        <w:rPr>
          <w:rFonts w:ascii="Arial" w:hAnsi="Arial" w:cs="Arial"/>
          <w:sz w:val="20"/>
          <w:szCs w:val="20"/>
          <w:lang w:val="en-AU"/>
        </w:rPr>
        <w:t>varstvu</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delu</w:t>
      </w:r>
      <w:proofErr w:type="spellEnd"/>
      <w:r w:rsidRPr="0026099A">
        <w:rPr>
          <w:rFonts w:ascii="Arial" w:hAnsi="Arial" w:cs="Arial"/>
          <w:sz w:val="20"/>
          <w:szCs w:val="20"/>
          <w:lang w:val="en-AU"/>
        </w:rPr>
        <w:t xml:space="preserve">, ki </w:t>
      </w:r>
      <w:proofErr w:type="spellStart"/>
      <w:r w:rsidRPr="0026099A">
        <w:rPr>
          <w:rFonts w:ascii="Arial" w:hAnsi="Arial" w:cs="Arial"/>
          <w:sz w:val="20"/>
          <w:szCs w:val="20"/>
          <w:lang w:val="en-AU"/>
        </w:rPr>
        <w:t>veljajo</w:t>
      </w:r>
      <w:proofErr w:type="spellEnd"/>
      <w:r w:rsidRPr="0026099A">
        <w:rPr>
          <w:rFonts w:ascii="Arial" w:hAnsi="Arial" w:cs="Arial"/>
          <w:sz w:val="20"/>
          <w:szCs w:val="20"/>
          <w:lang w:val="en-AU"/>
        </w:rPr>
        <w:t xml:space="preserve"> za dela in </w:t>
      </w:r>
      <w:proofErr w:type="spellStart"/>
      <w:r w:rsidRPr="0026099A">
        <w:rPr>
          <w:rFonts w:ascii="Arial" w:hAnsi="Arial" w:cs="Arial"/>
          <w:sz w:val="20"/>
          <w:szCs w:val="20"/>
          <w:lang w:val="en-AU"/>
        </w:rPr>
        <w:t>nevarnosti</w:t>
      </w:r>
      <w:proofErr w:type="spellEnd"/>
      <w:r w:rsidRPr="0026099A">
        <w:rPr>
          <w:rFonts w:ascii="Arial" w:hAnsi="Arial" w:cs="Arial"/>
          <w:sz w:val="20"/>
          <w:szCs w:val="20"/>
          <w:lang w:val="en-AU"/>
        </w:rPr>
        <w:t xml:space="preserve">, ki </w:t>
      </w:r>
      <w:proofErr w:type="spellStart"/>
      <w:r w:rsidRPr="0026099A">
        <w:rPr>
          <w:rFonts w:ascii="Arial" w:hAnsi="Arial" w:cs="Arial"/>
          <w:sz w:val="20"/>
          <w:szCs w:val="20"/>
          <w:lang w:val="en-AU"/>
        </w:rPr>
        <w:t>nastanejo</w:t>
      </w:r>
      <w:proofErr w:type="spellEnd"/>
      <w:r w:rsidRPr="0026099A">
        <w:rPr>
          <w:rFonts w:ascii="Arial" w:hAnsi="Arial" w:cs="Arial"/>
          <w:sz w:val="20"/>
          <w:szCs w:val="20"/>
          <w:lang w:val="en-AU"/>
        </w:rPr>
        <w:t xml:space="preserve"> na </w:t>
      </w:r>
      <w:proofErr w:type="spellStart"/>
      <w:r w:rsidRPr="0026099A">
        <w:rPr>
          <w:rFonts w:ascii="Arial" w:hAnsi="Arial" w:cs="Arial"/>
          <w:sz w:val="20"/>
          <w:szCs w:val="20"/>
          <w:lang w:val="en-AU"/>
        </w:rPr>
        <w:t>objektu</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Izvajalec</w:t>
      </w:r>
      <w:proofErr w:type="spellEnd"/>
      <w:r w:rsidRPr="0026099A">
        <w:rPr>
          <w:rFonts w:ascii="Arial" w:hAnsi="Arial" w:cs="Arial"/>
          <w:sz w:val="20"/>
          <w:szCs w:val="20"/>
          <w:lang w:val="en-AU"/>
        </w:rPr>
        <w:t xml:space="preserve"> in </w:t>
      </w:r>
      <w:proofErr w:type="spellStart"/>
      <w:r w:rsidRPr="0026099A">
        <w:rPr>
          <w:rFonts w:ascii="Arial" w:hAnsi="Arial" w:cs="Arial"/>
          <w:sz w:val="20"/>
          <w:szCs w:val="20"/>
          <w:lang w:val="en-AU"/>
        </w:rPr>
        <w:t>njegovi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delavci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morajo</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svojem</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delu</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uporabljati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delovne</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priprave</w:t>
      </w:r>
      <w:proofErr w:type="spellEnd"/>
      <w:r w:rsidRPr="0026099A">
        <w:rPr>
          <w:rFonts w:ascii="Arial" w:hAnsi="Arial" w:cs="Arial"/>
          <w:sz w:val="20"/>
          <w:szCs w:val="20"/>
          <w:lang w:val="en-AU"/>
        </w:rPr>
        <w:t xml:space="preserve"> in </w:t>
      </w:r>
      <w:proofErr w:type="spellStart"/>
      <w:r w:rsidRPr="0026099A">
        <w:rPr>
          <w:rFonts w:ascii="Arial" w:hAnsi="Arial" w:cs="Arial"/>
          <w:sz w:val="20"/>
          <w:szCs w:val="20"/>
          <w:lang w:val="en-AU"/>
        </w:rPr>
        <w:t>naprave</w:t>
      </w:r>
      <w:proofErr w:type="spellEnd"/>
      <w:r w:rsidRPr="0026099A">
        <w:rPr>
          <w:rFonts w:ascii="Arial" w:hAnsi="Arial" w:cs="Arial"/>
          <w:sz w:val="20"/>
          <w:szCs w:val="20"/>
          <w:lang w:val="en-AU"/>
        </w:rPr>
        <w:t xml:space="preserve">, ki </w:t>
      </w:r>
      <w:proofErr w:type="spellStart"/>
      <w:r w:rsidRPr="0026099A">
        <w:rPr>
          <w:rFonts w:ascii="Arial" w:hAnsi="Arial" w:cs="Arial"/>
          <w:sz w:val="20"/>
          <w:szCs w:val="20"/>
          <w:lang w:val="en-AU"/>
        </w:rPr>
        <w:t>ustrezajo</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predpisom</w:t>
      </w:r>
      <w:proofErr w:type="spellEnd"/>
      <w:r w:rsidRPr="0026099A">
        <w:rPr>
          <w:rFonts w:ascii="Arial" w:hAnsi="Arial" w:cs="Arial"/>
          <w:sz w:val="20"/>
          <w:szCs w:val="20"/>
          <w:lang w:val="en-AU"/>
        </w:rPr>
        <w:t xml:space="preserve"> o </w:t>
      </w:r>
      <w:proofErr w:type="spellStart"/>
      <w:r w:rsidRPr="0026099A">
        <w:rPr>
          <w:rFonts w:ascii="Arial" w:hAnsi="Arial" w:cs="Arial"/>
          <w:sz w:val="20"/>
          <w:szCs w:val="20"/>
          <w:lang w:val="en-AU"/>
        </w:rPr>
        <w:t>varstvu</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delu</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ter</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ustrezna</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sredstva</w:t>
      </w:r>
      <w:proofErr w:type="spellEnd"/>
      <w:r w:rsidRPr="0026099A">
        <w:rPr>
          <w:rFonts w:ascii="Arial" w:hAnsi="Arial" w:cs="Arial"/>
          <w:sz w:val="20"/>
          <w:szCs w:val="20"/>
          <w:lang w:val="en-AU"/>
        </w:rPr>
        <w:t xml:space="preserve"> za </w:t>
      </w:r>
      <w:proofErr w:type="spellStart"/>
      <w:r w:rsidRPr="0026099A">
        <w:rPr>
          <w:rFonts w:ascii="Arial" w:hAnsi="Arial" w:cs="Arial"/>
          <w:sz w:val="20"/>
          <w:szCs w:val="20"/>
          <w:lang w:val="en-AU"/>
        </w:rPr>
        <w:t>osebno</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varstvo</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pri</w:t>
      </w:r>
      <w:proofErr w:type="spellEnd"/>
      <w:r w:rsidRPr="0026099A">
        <w:rPr>
          <w:rFonts w:ascii="Arial" w:hAnsi="Arial" w:cs="Arial"/>
          <w:sz w:val="20"/>
          <w:szCs w:val="20"/>
          <w:lang w:val="en-AU"/>
        </w:rPr>
        <w:t xml:space="preserve"> </w:t>
      </w:r>
      <w:proofErr w:type="spellStart"/>
      <w:r w:rsidRPr="0026099A">
        <w:rPr>
          <w:rFonts w:ascii="Arial" w:hAnsi="Arial" w:cs="Arial"/>
          <w:sz w:val="20"/>
          <w:szCs w:val="20"/>
          <w:lang w:val="en-AU"/>
        </w:rPr>
        <w:t>delu</w:t>
      </w:r>
      <w:proofErr w:type="spellEnd"/>
      <w:r w:rsidRPr="0026099A">
        <w:rPr>
          <w:rFonts w:ascii="Arial" w:hAnsi="Arial" w:cs="Arial"/>
          <w:sz w:val="20"/>
          <w:szCs w:val="20"/>
          <w:lang w:val="en-AU"/>
        </w:rPr>
        <w:t>.</w:t>
      </w:r>
    </w:p>
    <w:p w14:paraId="32017D91" w14:textId="77777777" w:rsidR="0026099A" w:rsidRPr="0026099A" w:rsidRDefault="0026099A" w:rsidP="0026099A">
      <w:pPr>
        <w:ind w:left="330" w:right="-1"/>
        <w:jc w:val="both"/>
        <w:rPr>
          <w:rFonts w:ascii="Arial" w:hAnsi="Arial" w:cs="Arial"/>
          <w:sz w:val="20"/>
          <w:szCs w:val="20"/>
        </w:rPr>
      </w:pPr>
    </w:p>
    <w:p w14:paraId="7E3B0010" w14:textId="77777777" w:rsidR="0026099A" w:rsidRPr="0026099A" w:rsidRDefault="0026099A" w:rsidP="0026099A">
      <w:pPr>
        <w:ind w:left="330" w:right="-1"/>
        <w:jc w:val="both"/>
        <w:rPr>
          <w:rFonts w:ascii="Arial" w:hAnsi="Arial" w:cs="Arial"/>
          <w:sz w:val="20"/>
          <w:szCs w:val="20"/>
        </w:rPr>
      </w:pPr>
      <w:r w:rsidRPr="0026099A">
        <w:rPr>
          <w:rFonts w:ascii="Arial" w:hAnsi="Arial" w:cs="Arial"/>
          <w:sz w:val="20"/>
          <w:szCs w:val="20"/>
        </w:rPr>
        <w:t>Izvajalec je odgovoren za vso škodo, nastalo na sosednjih objektih, oziroma škodo, ki bi jo zaradi dela imela tretja oseba.</w:t>
      </w:r>
    </w:p>
    <w:p w14:paraId="387E553B" w14:textId="77777777" w:rsidR="0026099A" w:rsidRPr="0026099A" w:rsidRDefault="0026099A" w:rsidP="0026099A">
      <w:pPr>
        <w:ind w:left="330" w:right="-1"/>
        <w:jc w:val="both"/>
        <w:rPr>
          <w:rFonts w:ascii="Arial" w:hAnsi="Arial" w:cs="Arial"/>
          <w:sz w:val="20"/>
          <w:szCs w:val="20"/>
        </w:rPr>
      </w:pPr>
    </w:p>
    <w:p w14:paraId="6198962B" w14:textId="104D760D" w:rsidR="0026099A" w:rsidRDefault="0026099A" w:rsidP="0026099A">
      <w:pPr>
        <w:ind w:left="330" w:right="-1"/>
        <w:jc w:val="both"/>
        <w:rPr>
          <w:rFonts w:ascii="Arial" w:hAnsi="Arial" w:cs="Arial"/>
          <w:sz w:val="20"/>
          <w:szCs w:val="20"/>
        </w:rPr>
      </w:pPr>
      <w:r w:rsidRPr="0026099A">
        <w:rPr>
          <w:rFonts w:ascii="Arial" w:hAnsi="Arial" w:cs="Arial"/>
          <w:sz w:val="20"/>
          <w:szCs w:val="20"/>
        </w:rPr>
        <w:t>Izvajalec je dolžan med izvajanjem del po tej pogodbi delovna mesta držati čista in ves nepotrebni material dnevno odstranjevati. Po končanem delu mora zapustiti delovišče, objekt in okolico čisto in urejeno. V nasprotnem primeru to lahko naredi naročnik sam, brez predhodnega obvestila na stroške izvajalca.</w:t>
      </w:r>
    </w:p>
    <w:p w14:paraId="06B69A9C" w14:textId="77777777" w:rsidR="0026099A" w:rsidRPr="0026099A" w:rsidRDefault="0026099A" w:rsidP="0026099A">
      <w:pPr>
        <w:ind w:left="330" w:right="-1"/>
        <w:jc w:val="both"/>
        <w:rPr>
          <w:rFonts w:ascii="Arial" w:hAnsi="Arial" w:cs="Arial"/>
          <w:sz w:val="20"/>
          <w:szCs w:val="20"/>
        </w:rPr>
      </w:pPr>
    </w:p>
    <w:p w14:paraId="564B5095" w14:textId="2655FA89" w:rsidR="00AF645D" w:rsidRPr="004B57B3" w:rsidRDefault="0026099A" w:rsidP="003E3020">
      <w:pPr>
        <w:ind w:left="330" w:right="-1"/>
        <w:jc w:val="both"/>
        <w:rPr>
          <w:rFonts w:ascii="Arial" w:hAnsi="Arial" w:cs="Arial"/>
          <w:sz w:val="20"/>
          <w:szCs w:val="20"/>
        </w:rPr>
      </w:pPr>
      <w:r w:rsidRPr="00E23F0F">
        <w:rPr>
          <w:rFonts w:ascii="Arial" w:hAnsi="Arial" w:cs="Arial"/>
          <w:sz w:val="20"/>
          <w:szCs w:val="20"/>
        </w:rPr>
        <w:t>Iz</w:t>
      </w:r>
      <w:r w:rsidR="00413DEF" w:rsidRPr="00E23F0F">
        <w:rPr>
          <w:rFonts w:ascii="Arial" w:hAnsi="Arial" w:cs="Arial"/>
          <w:sz w:val="20"/>
          <w:szCs w:val="20"/>
        </w:rPr>
        <w:t>vaja</w:t>
      </w:r>
      <w:r w:rsidR="00512B91" w:rsidRPr="00E23F0F">
        <w:rPr>
          <w:rFonts w:ascii="Arial" w:hAnsi="Arial" w:cs="Arial"/>
          <w:sz w:val="20"/>
          <w:szCs w:val="20"/>
        </w:rPr>
        <w:t>l</w:t>
      </w:r>
      <w:r w:rsidR="00413DEF" w:rsidRPr="00E23F0F">
        <w:rPr>
          <w:rFonts w:ascii="Arial" w:hAnsi="Arial" w:cs="Arial"/>
          <w:sz w:val="20"/>
          <w:szCs w:val="20"/>
        </w:rPr>
        <w:t>ec se še posebej zavezuje, da je seznanjen z dejstvom, da se dela izvajajo v objektu, v</w:t>
      </w:r>
      <w:r w:rsidR="00413DEF" w:rsidRPr="00E23F0F">
        <w:rPr>
          <w:color w:val="1F497D"/>
        </w:rPr>
        <w:t xml:space="preserve"> </w:t>
      </w:r>
      <w:r w:rsidR="00413DEF" w:rsidRPr="00E23F0F">
        <w:rPr>
          <w:rFonts w:ascii="Arial" w:hAnsi="Arial" w:cs="Arial"/>
          <w:sz w:val="20"/>
          <w:szCs w:val="20"/>
        </w:rPr>
        <w:t xml:space="preserve">katerem biva najranljivejša skupina ljudi, tudi bolni ljudje, zato ne </w:t>
      </w:r>
      <w:r w:rsidR="00512B91" w:rsidRPr="00E23F0F">
        <w:rPr>
          <w:rFonts w:ascii="Arial" w:hAnsi="Arial" w:cs="Arial"/>
          <w:sz w:val="20"/>
          <w:szCs w:val="20"/>
        </w:rPr>
        <w:t xml:space="preserve">sme </w:t>
      </w:r>
      <w:r w:rsidR="00413DEF" w:rsidRPr="00E23F0F">
        <w:rPr>
          <w:rFonts w:ascii="Arial" w:hAnsi="Arial" w:cs="Arial"/>
          <w:sz w:val="20"/>
          <w:szCs w:val="20"/>
        </w:rPr>
        <w:t>povzroča</w:t>
      </w:r>
      <w:r w:rsidR="00512B91" w:rsidRPr="00E23F0F">
        <w:rPr>
          <w:rFonts w:ascii="Arial" w:hAnsi="Arial" w:cs="Arial"/>
          <w:sz w:val="20"/>
          <w:szCs w:val="20"/>
        </w:rPr>
        <w:t>ti</w:t>
      </w:r>
      <w:r w:rsidR="00413DEF" w:rsidRPr="00E23F0F">
        <w:rPr>
          <w:rFonts w:ascii="Arial" w:hAnsi="Arial" w:cs="Arial"/>
          <w:sz w:val="20"/>
          <w:szCs w:val="20"/>
        </w:rPr>
        <w:t xml:space="preserve"> nepotrebnega hrupa</w:t>
      </w:r>
      <w:r w:rsidR="00512B91" w:rsidRPr="00E23F0F">
        <w:rPr>
          <w:rFonts w:ascii="Arial" w:hAnsi="Arial" w:cs="Arial"/>
          <w:sz w:val="20"/>
          <w:szCs w:val="20"/>
        </w:rPr>
        <w:t>.</w:t>
      </w:r>
      <w:r w:rsidR="00413DEF" w:rsidRPr="00E23F0F">
        <w:rPr>
          <w:rFonts w:ascii="Arial" w:hAnsi="Arial" w:cs="Arial"/>
          <w:sz w:val="20"/>
          <w:szCs w:val="20"/>
        </w:rPr>
        <w:t xml:space="preserve"> </w:t>
      </w:r>
      <w:r w:rsidR="00512B91" w:rsidRPr="00E23F0F">
        <w:rPr>
          <w:rFonts w:ascii="Arial" w:hAnsi="Arial" w:cs="Arial"/>
          <w:sz w:val="20"/>
          <w:szCs w:val="20"/>
        </w:rPr>
        <w:t>O</w:t>
      </w:r>
      <w:r w:rsidR="00413DEF" w:rsidRPr="00E23F0F">
        <w:rPr>
          <w:rFonts w:ascii="Arial" w:hAnsi="Arial" w:cs="Arial"/>
          <w:sz w:val="20"/>
          <w:szCs w:val="20"/>
        </w:rPr>
        <w:t xml:space="preserve">b stiku s stanovalci, do katerega bo verjetno prihajalo, </w:t>
      </w:r>
      <w:r w:rsidR="00512B91" w:rsidRPr="00E23F0F">
        <w:rPr>
          <w:rFonts w:ascii="Arial" w:hAnsi="Arial" w:cs="Arial"/>
          <w:sz w:val="20"/>
          <w:szCs w:val="20"/>
        </w:rPr>
        <w:t xml:space="preserve">se mora obnašati spoštljivo ter </w:t>
      </w:r>
      <w:r w:rsidR="00512B91" w:rsidRPr="004B57B3">
        <w:rPr>
          <w:rFonts w:ascii="Arial" w:hAnsi="Arial" w:cs="Arial"/>
          <w:sz w:val="20"/>
          <w:szCs w:val="20"/>
        </w:rPr>
        <w:t xml:space="preserve">upoštevati </w:t>
      </w:r>
      <w:r w:rsidR="00AF645D" w:rsidRPr="004B57B3">
        <w:rPr>
          <w:rFonts w:ascii="Arial" w:hAnsi="Arial" w:cs="Arial"/>
          <w:sz w:val="20"/>
          <w:szCs w:val="20"/>
        </w:rPr>
        <w:t>protokol izvajanja del</w:t>
      </w:r>
      <w:r w:rsidR="00946638" w:rsidRPr="004B57B3">
        <w:rPr>
          <w:rFonts w:ascii="Arial" w:hAnsi="Arial" w:cs="Arial"/>
          <w:sz w:val="20"/>
          <w:szCs w:val="20"/>
        </w:rPr>
        <w:t>, ki</w:t>
      </w:r>
      <w:r w:rsidR="00AF645D" w:rsidRPr="004B57B3">
        <w:rPr>
          <w:rFonts w:ascii="Arial" w:hAnsi="Arial" w:cs="Arial"/>
          <w:sz w:val="20"/>
          <w:szCs w:val="20"/>
        </w:rPr>
        <w:t xml:space="preserve"> med drugim upošteva:</w:t>
      </w:r>
    </w:p>
    <w:p w14:paraId="7E453697" w14:textId="0B26A5EA" w:rsidR="00413DEF" w:rsidRPr="004B57B3" w:rsidRDefault="00413DEF" w:rsidP="00512B91">
      <w:pPr>
        <w:pStyle w:val="Odstavekseznama"/>
        <w:numPr>
          <w:ilvl w:val="0"/>
          <w:numId w:val="31"/>
        </w:numPr>
        <w:ind w:right="-1"/>
        <w:jc w:val="both"/>
        <w:rPr>
          <w:rFonts w:ascii="Arial" w:hAnsi="Arial" w:cs="Arial"/>
          <w:sz w:val="20"/>
          <w:szCs w:val="20"/>
        </w:rPr>
      </w:pPr>
      <w:bookmarkStart w:id="41" w:name="_Hlk61962623"/>
      <w:r w:rsidRPr="004B57B3">
        <w:rPr>
          <w:rFonts w:ascii="Arial" w:hAnsi="Arial" w:cs="Arial"/>
          <w:sz w:val="20"/>
          <w:szCs w:val="20"/>
        </w:rPr>
        <w:t>izvajanje del od ponedeljka do sobote, izjemoma nedelja</w:t>
      </w:r>
      <w:r w:rsidR="00E23F0F" w:rsidRPr="004B57B3">
        <w:rPr>
          <w:rFonts w:ascii="Arial" w:hAnsi="Arial" w:cs="Arial"/>
          <w:sz w:val="20"/>
          <w:szCs w:val="20"/>
        </w:rPr>
        <w:t>;</w:t>
      </w:r>
    </w:p>
    <w:p w14:paraId="404C305F" w14:textId="76F68500" w:rsidR="00413DEF" w:rsidRPr="004B57B3" w:rsidRDefault="00413DEF" w:rsidP="00512B91">
      <w:pPr>
        <w:pStyle w:val="Odstavekseznama"/>
        <w:numPr>
          <w:ilvl w:val="0"/>
          <w:numId w:val="31"/>
        </w:numPr>
        <w:ind w:right="-1"/>
        <w:jc w:val="both"/>
        <w:rPr>
          <w:rFonts w:ascii="Arial" w:hAnsi="Arial" w:cs="Arial"/>
          <w:sz w:val="20"/>
          <w:szCs w:val="20"/>
        </w:rPr>
      </w:pPr>
      <w:r w:rsidRPr="004B57B3">
        <w:rPr>
          <w:rFonts w:ascii="Arial" w:hAnsi="Arial" w:cs="Arial"/>
          <w:sz w:val="20"/>
          <w:szCs w:val="20"/>
        </w:rPr>
        <w:t xml:space="preserve">dela, pri katerih se pojavlja povečan hrup se izvajajo </w:t>
      </w:r>
      <w:r w:rsidR="00512B91" w:rsidRPr="004B57B3">
        <w:rPr>
          <w:rFonts w:ascii="Arial" w:hAnsi="Arial" w:cs="Arial"/>
          <w:sz w:val="20"/>
          <w:szCs w:val="20"/>
        </w:rPr>
        <w:t>med</w:t>
      </w:r>
      <w:r w:rsidRPr="004B57B3">
        <w:rPr>
          <w:rFonts w:ascii="Arial" w:hAnsi="Arial" w:cs="Arial"/>
          <w:sz w:val="20"/>
          <w:szCs w:val="20"/>
        </w:rPr>
        <w:t xml:space="preserve"> 8.00 </w:t>
      </w:r>
      <w:r w:rsidR="00512B91" w:rsidRPr="004B57B3">
        <w:rPr>
          <w:rFonts w:ascii="Arial" w:hAnsi="Arial" w:cs="Arial"/>
          <w:sz w:val="20"/>
          <w:szCs w:val="20"/>
        </w:rPr>
        <w:t>in</w:t>
      </w:r>
      <w:r w:rsidRPr="004B57B3">
        <w:rPr>
          <w:rFonts w:ascii="Arial" w:hAnsi="Arial" w:cs="Arial"/>
          <w:sz w:val="20"/>
          <w:szCs w:val="20"/>
        </w:rPr>
        <w:t xml:space="preserve"> 18.00 ur</w:t>
      </w:r>
      <w:r w:rsidR="00512B91" w:rsidRPr="004B57B3">
        <w:rPr>
          <w:rFonts w:ascii="Arial" w:hAnsi="Arial" w:cs="Arial"/>
          <w:sz w:val="20"/>
          <w:szCs w:val="20"/>
        </w:rPr>
        <w:t>o</w:t>
      </w:r>
      <w:r w:rsidR="00E23F0F" w:rsidRPr="004B57B3">
        <w:rPr>
          <w:rFonts w:ascii="Arial" w:hAnsi="Arial" w:cs="Arial"/>
          <w:sz w:val="20"/>
          <w:szCs w:val="20"/>
        </w:rPr>
        <w:t>;</w:t>
      </w:r>
      <w:r w:rsidR="00512B91" w:rsidRPr="004B57B3">
        <w:rPr>
          <w:rFonts w:ascii="Arial" w:hAnsi="Arial" w:cs="Arial"/>
          <w:sz w:val="20"/>
          <w:szCs w:val="20"/>
        </w:rPr>
        <w:t xml:space="preserve"> </w:t>
      </w:r>
      <w:r w:rsidRPr="004B57B3">
        <w:rPr>
          <w:rFonts w:ascii="Arial" w:hAnsi="Arial" w:cs="Arial"/>
          <w:sz w:val="20"/>
          <w:szCs w:val="20"/>
        </w:rPr>
        <w:t xml:space="preserve"> </w:t>
      </w:r>
    </w:p>
    <w:p w14:paraId="43022601" w14:textId="77777777" w:rsidR="005248BF" w:rsidRPr="005248BF" w:rsidRDefault="005248BF" w:rsidP="005248BF">
      <w:pPr>
        <w:ind w:left="360" w:right="-1"/>
        <w:jc w:val="both"/>
        <w:rPr>
          <w:rFonts w:ascii="Arial" w:hAnsi="Arial" w:cs="Arial"/>
          <w:sz w:val="20"/>
          <w:szCs w:val="20"/>
          <w:highlight w:val="yellow"/>
        </w:rPr>
      </w:pPr>
    </w:p>
    <w:p w14:paraId="1368133B" w14:textId="77777777" w:rsidR="009D40BA" w:rsidRPr="000835C2" w:rsidRDefault="009D40BA" w:rsidP="009D40BA">
      <w:pPr>
        <w:ind w:right="-1"/>
        <w:jc w:val="both"/>
        <w:rPr>
          <w:rFonts w:ascii="Arial" w:hAnsi="Arial" w:cs="Arial"/>
          <w:sz w:val="20"/>
          <w:szCs w:val="20"/>
        </w:rPr>
      </w:pPr>
    </w:p>
    <w:p w14:paraId="22C843B3" w14:textId="77777777" w:rsidR="009D40BA" w:rsidRPr="000835C2" w:rsidRDefault="009D40BA" w:rsidP="009D40BA">
      <w:pPr>
        <w:pStyle w:val="Naslov1"/>
        <w:numPr>
          <w:ilvl w:val="0"/>
          <w:numId w:val="9"/>
        </w:numPr>
        <w:spacing w:before="0" w:after="0"/>
        <w:ind w:right="-1"/>
        <w:jc w:val="center"/>
        <w:rPr>
          <w:sz w:val="20"/>
          <w:szCs w:val="20"/>
        </w:rPr>
      </w:pPr>
      <w:bookmarkStart w:id="42" w:name="_Toc220470484"/>
      <w:bookmarkStart w:id="43" w:name="_Toc220479858"/>
      <w:bookmarkStart w:id="44" w:name="_Toc227213610"/>
      <w:bookmarkStart w:id="45" w:name="_Toc227213697"/>
      <w:bookmarkStart w:id="46" w:name="_Toc227213730"/>
      <w:bookmarkEnd w:id="41"/>
      <w:r w:rsidRPr="000835C2">
        <w:rPr>
          <w:sz w:val="20"/>
          <w:szCs w:val="20"/>
        </w:rPr>
        <w:t>člen: PRAVICE IN DOLŽNOSTI NAROČNIKA</w:t>
      </w:r>
      <w:bookmarkEnd w:id="42"/>
      <w:bookmarkEnd w:id="43"/>
      <w:bookmarkEnd w:id="44"/>
      <w:bookmarkEnd w:id="45"/>
      <w:bookmarkEnd w:id="46"/>
      <w:r w:rsidRPr="000835C2">
        <w:rPr>
          <w:sz w:val="20"/>
          <w:szCs w:val="20"/>
        </w:rPr>
        <w:t xml:space="preserve"> </w:t>
      </w:r>
    </w:p>
    <w:p w14:paraId="77D9F960" w14:textId="77777777" w:rsidR="009D40BA" w:rsidRPr="000835C2" w:rsidRDefault="009D40BA" w:rsidP="009D40BA">
      <w:pPr>
        <w:rPr>
          <w:rFonts w:ascii="Arial" w:hAnsi="Arial" w:cs="Arial"/>
          <w:sz w:val="20"/>
          <w:szCs w:val="20"/>
        </w:rPr>
      </w:pPr>
    </w:p>
    <w:p w14:paraId="0040BF6E" w14:textId="23A37656" w:rsidR="009D40BA" w:rsidRPr="000835C2" w:rsidRDefault="009D40BA" w:rsidP="009D40BA">
      <w:pPr>
        <w:ind w:right="-1"/>
        <w:jc w:val="both"/>
        <w:rPr>
          <w:rFonts w:ascii="Arial" w:hAnsi="Arial" w:cs="Arial"/>
          <w:b/>
          <w:bCs/>
          <w:sz w:val="20"/>
          <w:szCs w:val="20"/>
        </w:rPr>
      </w:pPr>
      <w:r w:rsidRPr="000835C2">
        <w:rPr>
          <w:rFonts w:ascii="Arial" w:hAnsi="Arial" w:cs="Arial"/>
          <w:b/>
          <w:bCs/>
          <w:sz w:val="20"/>
          <w:szCs w:val="20"/>
        </w:rPr>
        <w:t xml:space="preserve">Naročnik se </w:t>
      </w:r>
      <w:r w:rsidR="0063465E" w:rsidRPr="000835C2">
        <w:rPr>
          <w:rFonts w:ascii="Arial" w:hAnsi="Arial" w:cs="Arial"/>
          <w:b/>
          <w:bCs/>
          <w:sz w:val="20"/>
          <w:szCs w:val="20"/>
        </w:rPr>
        <w:t>zavezuje, da bo</w:t>
      </w:r>
      <w:r w:rsidRPr="000835C2">
        <w:rPr>
          <w:rFonts w:ascii="Arial" w:hAnsi="Arial" w:cs="Arial"/>
          <w:b/>
          <w:bCs/>
          <w:sz w:val="20"/>
          <w:szCs w:val="20"/>
        </w:rPr>
        <w:t>:</w:t>
      </w:r>
    </w:p>
    <w:p w14:paraId="4EFC93A3"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lastRenderedPageBreak/>
        <w:t>dal izvajalcu na razpolago vso potrebno tehnično in projektno dokumentacijo, s katero razpolaga;</w:t>
      </w:r>
    </w:p>
    <w:p w14:paraId="4AB8A24B"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sodeloval z izvajalcem s ciljem, da se prevzeta dela izvršijo pravočasno in v obojestransko zadovoljstvo;</w:t>
      </w:r>
    </w:p>
    <w:p w14:paraId="2836E373"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tekoče obveščal izvajalca o vseh spremembah in novo nastalih situacijah, ki bi lahko imele vpliv na izvršitev prevzetih del;</w:t>
      </w:r>
    </w:p>
    <w:p w14:paraId="5CC08233" w14:textId="1362B9B0"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zagotovil projektantsko pomoč za potrebe tolmačenja projektne dokumentacije;</w:t>
      </w:r>
    </w:p>
    <w:p w14:paraId="604FCD0C" w14:textId="77777777" w:rsidR="009D40BA" w:rsidRPr="000835C2" w:rsidRDefault="009D40BA" w:rsidP="0063465E">
      <w:pPr>
        <w:pStyle w:val="Odstavekseznama"/>
        <w:numPr>
          <w:ilvl w:val="0"/>
          <w:numId w:val="32"/>
        </w:numPr>
        <w:autoSpaceDE w:val="0"/>
        <w:autoSpaceDN w:val="0"/>
        <w:adjustRightInd w:val="0"/>
        <w:jc w:val="both"/>
        <w:rPr>
          <w:rFonts w:ascii="Arial" w:hAnsi="Arial" w:cs="Arial"/>
          <w:sz w:val="20"/>
          <w:szCs w:val="20"/>
        </w:rPr>
      </w:pPr>
      <w:r w:rsidRPr="000835C2">
        <w:rPr>
          <w:rFonts w:ascii="Arial" w:hAnsi="Arial" w:cs="Arial"/>
          <w:sz w:val="20"/>
          <w:szCs w:val="20"/>
        </w:rPr>
        <w:t xml:space="preserve">plačal dogovorjeni pogodbeni znesek v rokih in na način, dogovorjen s to pogodbo. </w:t>
      </w:r>
    </w:p>
    <w:p w14:paraId="707A1C20" w14:textId="49D6D73E" w:rsidR="009D40BA" w:rsidRPr="000835C2" w:rsidRDefault="009D40BA" w:rsidP="009D40BA">
      <w:pPr>
        <w:pStyle w:val="Odstavekseznama"/>
        <w:ind w:right="-1"/>
        <w:jc w:val="both"/>
        <w:rPr>
          <w:rFonts w:ascii="Arial" w:hAnsi="Arial" w:cs="Arial"/>
          <w:sz w:val="20"/>
          <w:szCs w:val="20"/>
        </w:rPr>
      </w:pPr>
    </w:p>
    <w:p w14:paraId="520C3971" w14:textId="12BC98DA" w:rsidR="0063465E" w:rsidRPr="000835C2" w:rsidRDefault="0063465E" w:rsidP="0063465E">
      <w:pPr>
        <w:pStyle w:val="Naslov1"/>
        <w:numPr>
          <w:ilvl w:val="0"/>
          <w:numId w:val="9"/>
        </w:numPr>
        <w:spacing w:before="0" w:after="0"/>
        <w:ind w:right="-1"/>
        <w:jc w:val="center"/>
        <w:rPr>
          <w:sz w:val="20"/>
          <w:szCs w:val="20"/>
        </w:rPr>
      </w:pPr>
      <w:r w:rsidRPr="000835C2">
        <w:rPr>
          <w:sz w:val="20"/>
          <w:szCs w:val="20"/>
        </w:rPr>
        <w:t>člen: POOBLAŠČENE OSEBE</w:t>
      </w:r>
    </w:p>
    <w:p w14:paraId="68408F40" w14:textId="0FC482F6" w:rsidR="0063465E" w:rsidRPr="000835C2" w:rsidRDefault="0063465E" w:rsidP="0063465E">
      <w:pPr>
        <w:rPr>
          <w:rFonts w:ascii="Arial" w:hAnsi="Arial" w:cs="Arial"/>
          <w:sz w:val="20"/>
          <w:szCs w:val="20"/>
        </w:rPr>
      </w:pPr>
    </w:p>
    <w:p w14:paraId="43E4436F" w14:textId="77777777"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Pooblaščena predstavnika naročnika sta: </w:t>
      </w:r>
    </w:p>
    <w:p w14:paraId="26FBC7C7" w14:textId="2FBE84DC"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009356CE">
        <w:rPr>
          <w:rFonts w:ascii="Arial" w:hAnsi="Arial" w:cs="Arial"/>
          <w:sz w:val="20"/>
          <w:szCs w:val="20"/>
        </w:rPr>
        <w:t>Mateja Černi</w:t>
      </w:r>
      <w:r w:rsidRPr="000835C2">
        <w:rPr>
          <w:rFonts w:ascii="Arial" w:hAnsi="Arial" w:cs="Arial"/>
          <w:sz w:val="20"/>
          <w:szCs w:val="20"/>
        </w:rPr>
        <w:t xml:space="preserve"> (skrbnik projekta) in </w:t>
      </w:r>
    </w:p>
    <w:p w14:paraId="242BD797" w14:textId="42E91B97" w:rsidR="0063465E" w:rsidRPr="000835C2" w:rsidRDefault="0063465E" w:rsidP="0063465E">
      <w:pPr>
        <w:rPr>
          <w:rFonts w:ascii="Arial" w:hAnsi="Arial" w:cs="Arial"/>
          <w:sz w:val="20"/>
          <w:szCs w:val="20"/>
        </w:rPr>
      </w:pPr>
      <w:r w:rsidRPr="000835C2">
        <w:rPr>
          <w:rFonts w:ascii="Arial" w:hAnsi="Arial" w:cs="Arial"/>
          <w:sz w:val="20"/>
          <w:szCs w:val="20"/>
        </w:rPr>
        <w:t xml:space="preserve">- </w:t>
      </w:r>
      <w:r w:rsidR="00A64331" w:rsidRPr="000835C2">
        <w:rPr>
          <w:rFonts w:ascii="Arial" w:hAnsi="Arial" w:cs="Arial"/>
          <w:sz w:val="20"/>
          <w:szCs w:val="20"/>
        </w:rPr>
        <w:t>______________</w:t>
      </w:r>
      <w:r w:rsidR="00A04923" w:rsidRPr="000835C2">
        <w:rPr>
          <w:rFonts w:ascii="Arial" w:hAnsi="Arial" w:cs="Arial"/>
          <w:sz w:val="20"/>
          <w:szCs w:val="20"/>
        </w:rPr>
        <w:t xml:space="preserve"> (</w:t>
      </w:r>
      <w:r w:rsidRPr="000835C2">
        <w:rPr>
          <w:rFonts w:ascii="Arial" w:hAnsi="Arial" w:cs="Arial"/>
          <w:sz w:val="20"/>
          <w:szCs w:val="20"/>
        </w:rPr>
        <w:t>oseba naročnika, odgovorna za nadzor</w:t>
      </w:r>
      <w:r w:rsidR="00A04923" w:rsidRPr="000835C2">
        <w:rPr>
          <w:rFonts w:ascii="Arial" w:hAnsi="Arial" w:cs="Arial"/>
          <w:sz w:val="20"/>
          <w:szCs w:val="20"/>
        </w:rPr>
        <w:t>)</w:t>
      </w:r>
      <w:r w:rsidRPr="000835C2">
        <w:rPr>
          <w:rFonts w:ascii="Arial" w:hAnsi="Arial" w:cs="Arial"/>
          <w:sz w:val="20"/>
          <w:szCs w:val="20"/>
        </w:rPr>
        <w:t xml:space="preserve">. </w:t>
      </w:r>
    </w:p>
    <w:p w14:paraId="40FA7B78" w14:textId="77777777" w:rsidR="0063465E" w:rsidRPr="000835C2" w:rsidRDefault="0063465E" w:rsidP="0063465E">
      <w:pPr>
        <w:rPr>
          <w:rFonts w:ascii="Arial" w:hAnsi="Arial" w:cs="Arial"/>
          <w:sz w:val="20"/>
          <w:szCs w:val="20"/>
        </w:rPr>
      </w:pPr>
    </w:p>
    <w:p w14:paraId="645F8C99" w14:textId="2E39F4F5" w:rsidR="0063465E" w:rsidRPr="000835C2" w:rsidRDefault="0063465E" w:rsidP="0063465E">
      <w:pPr>
        <w:rPr>
          <w:rFonts w:ascii="Arial" w:hAnsi="Arial" w:cs="Arial"/>
          <w:sz w:val="20"/>
          <w:szCs w:val="20"/>
        </w:rPr>
      </w:pPr>
      <w:r w:rsidRPr="000835C2">
        <w:rPr>
          <w:rFonts w:ascii="Arial" w:hAnsi="Arial" w:cs="Arial"/>
          <w:sz w:val="20"/>
          <w:szCs w:val="20"/>
        </w:rPr>
        <w:t xml:space="preserve">Pooblaščeni predstavniki izvajalca so: </w:t>
      </w:r>
    </w:p>
    <w:p w14:paraId="40A1B9E6" w14:textId="77777777" w:rsidR="0063465E" w:rsidRPr="000835C2" w:rsidRDefault="0063465E" w:rsidP="0063465E">
      <w:pPr>
        <w:rPr>
          <w:rFonts w:ascii="Arial" w:hAnsi="Arial" w:cs="Arial"/>
          <w:sz w:val="20"/>
          <w:szCs w:val="20"/>
        </w:rPr>
      </w:pPr>
      <w:r w:rsidRPr="000835C2">
        <w:rPr>
          <w:rFonts w:ascii="Arial" w:hAnsi="Arial" w:cs="Arial"/>
          <w:b/>
          <w:bCs/>
          <w:sz w:val="20"/>
          <w:szCs w:val="20"/>
        </w:rPr>
        <w:t xml:space="preserve">- </w:t>
      </w:r>
      <w:r w:rsidRPr="000835C2">
        <w:rPr>
          <w:rFonts w:ascii="Arial" w:hAnsi="Arial" w:cs="Arial"/>
          <w:sz w:val="20"/>
          <w:szCs w:val="20"/>
        </w:rPr>
        <w:t xml:space="preserve">Pooblaščeni predstavnik izvajalca je _______________(skrbnik projekta). </w:t>
      </w:r>
    </w:p>
    <w:p w14:paraId="00E0E2C0" w14:textId="5A331E43" w:rsidR="0063465E" w:rsidRPr="000835C2" w:rsidRDefault="0063465E" w:rsidP="0063465E">
      <w:pPr>
        <w:rPr>
          <w:rFonts w:ascii="Arial" w:hAnsi="Arial" w:cs="Arial"/>
          <w:sz w:val="20"/>
          <w:szCs w:val="20"/>
        </w:rPr>
      </w:pPr>
    </w:p>
    <w:p w14:paraId="1A770BAF" w14:textId="0ED9FC88" w:rsidR="0063465E" w:rsidRPr="000835C2" w:rsidRDefault="000D0DFF" w:rsidP="00A04923">
      <w:pPr>
        <w:rPr>
          <w:rFonts w:ascii="Arial" w:hAnsi="Arial" w:cs="Arial"/>
          <w:sz w:val="20"/>
          <w:szCs w:val="20"/>
        </w:rPr>
      </w:pPr>
      <w:r w:rsidRPr="000835C2">
        <w:rPr>
          <w:rFonts w:ascii="Arial" w:hAnsi="Arial" w:cs="Arial"/>
          <w:sz w:val="20"/>
          <w:szCs w:val="20"/>
        </w:rPr>
        <w:t xml:space="preserve">- </w:t>
      </w:r>
      <w:r w:rsidR="0063465E" w:rsidRPr="000835C2">
        <w:rPr>
          <w:rFonts w:ascii="Arial" w:hAnsi="Arial" w:cs="Arial"/>
          <w:sz w:val="20"/>
          <w:szCs w:val="20"/>
        </w:rPr>
        <w:t xml:space="preserve">Vodja </w:t>
      </w:r>
      <w:r w:rsidR="00B949D0">
        <w:rPr>
          <w:rFonts w:ascii="Arial" w:hAnsi="Arial" w:cs="Arial"/>
          <w:sz w:val="20"/>
          <w:szCs w:val="20"/>
        </w:rPr>
        <w:t>del</w:t>
      </w:r>
      <w:r w:rsidR="0063465E" w:rsidRPr="000835C2">
        <w:rPr>
          <w:rFonts w:ascii="Arial" w:hAnsi="Arial" w:cs="Arial"/>
          <w:sz w:val="20"/>
          <w:szCs w:val="20"/>
        </w:rPr>
        <w:t xml:space="preserve"> s strani izvajalca je ______________, </w:t>
      </w:r>
    </w:p>
    <w:p w14:paraId="023B6C82" w14:textId="7756418A" w:rsidR="00A04923" w:rsidRPr="000835C2" w:rsidRDefault="00A64331" w:rsidP="00A64331">
      <w:pPr>
        <w:tabs>
          <w:tab w:val="left" w:pos="6045"/>
        </w:tabs>
        <w:rPr>
          <w:rFonts w:ascii="Arial" w:hAnsi="Arial" w:cs="Arial"/>
          <w:sz w:val="20"/>
          <w:szCs w:val="20"/>
        </w:rPr>
      </w:pPr>
      <w:r w:rsidRPr="000835C2">
        <w:rPr>
          <w:rFonts w:ascii="Arial" w:hAnsi="Arial" w:cs="Arial"/>
          <w:sz w:val="20"/>
          <w:szCs w:val="20"/>
        </w:rPr>
        <w:tab/>
      </w:r>
    </w:p>
    <w:p w14:paraId="08AD804D" w14:textId="642FF682" w:rsidR="0063465E" w:rsidRPr="000835C2" w:rsidRDefault="0063465E" w:rsidP="0063465E">
      <w:pPr>
        <w:rPr>
          <w:rFonts w:ascii="Arial" w:hAnsi="Arial" w:cs="Arial"/>
          <w:sz w:val="20"/>
          <w:szCs w:val="20"/>
        </w:rPr>
      </w:pPr>
      <w:r w:rsidRPr="000835C2">
        <w:rPr>
          <w:rFonts w:ascii="Arial" w:hAnsi="Arial" w:cs="Arial"/>
          <w:sz w:val="20"/>
          <w:szCs w:val="20"/>
        </w:rPr>
        <w:t>Pogodbeni stranki imata v primeru objektivnih razlogov pravico zamenjati navedene zastopnike. O spremembi se morata pisno obvestiti in soglašati.</w:t>
      </w:r>
    </w:p>
    <w:p w14:paraId="1795DE81" w14:textId="77777777" w:rsidR="009D40BA" w:rsidRPr="000835C2" w:rsidRDefault="009D40BA" w:rsidP="009D40BA">
      <w:pPr>
        <w:rPr>
          <w:rFonts w:ascii="Arial" w:hAnsi="Arial" w:cs="Arial"/>
          <w:sz w:val="20"/>
          <w:szCs w:val="20"/>
        </w:rPr>
      </w:pPr>
    </w:p>
    <w:p w14:paraId="6B85BD79" w14:textId="77777777"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 xml:space="preserve">člen: POGODBENA CENA </w:t>
      </w:r>
    </w:p>
    <w:p w14:paraId="04C2B728" w14:textId="77777777" w:rsidR="009D40BA" w:rsidRPr="000835C2" w:rsidRDefault="009D40BA" w:rsidP="009D40BA">
      <w:pPr>
        <w:rPr>
          <w:rFonts w:ascii="Arial" w:hAnsi="Arial" w:cs="Arial"/>
          <w:sz w:val="20"/>
          <w:szCs w:val="20"/>
        </w:rPr>
      </w:pPr>
    </w:p>
    <w:p w14:paraId="3CF93819" w14:textId="77777777" w:rsidR="009D40BA" w:rsidRPr="000835C2" w:rsidRDefault="009D40BA" w:rsidP="009D40BA">
      <w:pPr>
        <w:jc w:val="both"/>
        <w:rPr>
          <w:rFonts w:ascii="Arial" w:hAnsi="Arial" w:cs="Arial"/>
          <w:sz w:val="20"/>
          <w:szCs w:val="20"/>
        </w:rPr>
      </w:pPr>
      <w:r w:rsidRPr="000835C2">
        <w:rPr>
          <w:rFonts w:ascii="Arial" w:hAnsi="Arial" w:cs="Arial"/>
          <w:sz w:val="20"/>
          <w:szCs w:val="20"/>
        </w:rPr>
        <w:t>Ocenjena vrednost pogodbe znaša:</w:t>
      </w:r>
    </w:p>
    <w:p w14:paraId="3FE9E442" w14:textId="77777777" w:rsidR="009D40BA" w:rsidRPr="000835C2" w:rsidRDefault="009D40BA" w:rsidP="009D40BA">
      <w:pPr>
        <w:jc w:val="both"/>
        <w:rPr>
          <w:rFonts w:ascii="Arial" w:hAnsi="Arial" w:cs="Arial"/>
          <w:b/>
          <w:bCs/>
          <w:sz w:val="20"/>
          <w:szCs w:val="20"/>
        </w:rPr>
      </w:pPr>
    </w:p>
    <w:p w14:paraId="0AE69544" w14:textId="487F1B26" w:rsidR="009D40BA" w:rsidRPr="000835C2" w:rsidRDefault="009D40BA" w:rsidP="009D40BA">
      <w:pPr>
        <w:ind w:firstLine="709"/>
        <w:jc w:val="both"/>
        <w:rPr>
          <w:rFonts w:ascii="Arial" w:hAnsi="Arial" w:cs="Arial"/>
          <w:b/>
          <w:bCs/>
          <w:sz w:val="20"/>
          <w:szCs w:val="20"/>
        </w:rPr>
      </w:pPr>
      <w:r w:rsidRPr="000835C2">
        <w:rPr>
          <w:rFonts w:ascii="Arial" w:hAnsi="Arial" w:cs="Arial"/>
          <w:b/>
          <w:bCs/>
          <w:sz w:val="20"/>
          <w:szCs w:val="20"/>
        </w:rPr>
        <w:t>VREDNOST DEL</w:t>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b/>
          <w:bCs/>
          <w:sz w:val="20"/>
          <w:szCs w:val="20"/>
        </w:rPr>
        <w:tab/>
      </w:r>
      <w:r w:rsidRPr="000835C2">
        <w:rPr>
          <w:rFonts w:ascii="Arial" w:hAnsi="Arial" w:cs="Arial"/>
          <w:sz w:val="20"/>
          <w:szCs w:val="20"/>
        </w:rPr>
        <w:t>_______________________</w:t>
      </w:r>
      <w:r w:rsidRPr="000835C2">
        <w:rPr>
          <w:rFonts w:ascii="Arial" w:hAnsi="Arial" w:cs="Arial"/>
          <w:b/>
          <w:bCs/>
          <w:sz w:val="20"/>
          <w:szCs w:val="20"/>
        </w:rPr>
        <w:t xml:space="preserve"> €</w:t>
      </w:r>
    </w:p>
    <w:p w14:paraId="4AF90AA6" w14:textId="77777777" w:rsidR="009D40BA" w:rsidRPr="000835C2" w:rsidRDefault="009D40BA" w:rsidP="009D40BA">
      <w:pPr>
        <w:jc w:val="both"/>
        <w:rPr>
          <w:rFonts w:ascii="Arial" w:hAnsi="Arial" w:cs="Arial"/>
          <w:b/>
          <w:bCs/>
          <w:sz w:val="20"/>
          <w:szCs w:val="20"/>
        </w:rPr>
      </w:pPr>
    </w:p>
    <w:p w14:paraId="4F1A5DF1" w14:textId="0EBCCE68" w:rsidR="009D40BA" w:rsidRPr="000835C2" w:rsidRDefault="00B949D0" w:rsidP="009D40BA">
      <w:pPr>
        <w:pStyle w:val="Odstavekseznama"/>
        <w:jc w:val="both"/>
        <w:rPr>
          <w:rFonts w:ascii="Arial" w:hAnsi="Arial" w:cs="Arial"/>
          <w:b/>
          <w:bCs/>
          <w:sz w:val="20"/>
          <w:szCs w:val="20"/>
        </w:rPr>
      </w:pPr>
      <w:r>
        <w:rPr>
          <w:rFonts w:ascii="Arial" w:hAnsi="Arial" w:cs="Arial"/>
          <w:b/>
          <w:bCs/>
          <w:sz w:val="20"/>
          <w:szCs w:val="20"/>
        </w:rPr>
        <w:t>22</w:t>
      </w:r>
      <w:r w:rsidR="005635AB" w:rsidRPr="00CE06C3">
        <w:rPr>
          <w:rFonts w:ascii="Arial" w:hAnsi="Arial" w:cs="Arial"/>
          <w:b/>
          <w:bCs/>
          <w:sz w:val="20"/>
          <w:szCs w:val="20"/>
        </w:rPr>
        <w:t xml:space="preserve"> %</w:t>
      </w:r>
      <w:r w:rsid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9D40BA" w:rsidRPr="00CE06C3">
        <w:rPr>
          <w:rFonts w:ascii="Arial" w:hAnsi="Arial" w:cs="Arial"/>
          <w:b/>
          <w:bCs/>
          <w:sz w:val="20"/>
          <w:szCs w:val="20"/>
        </w:rPr>
        <w:tab/>
      </w:r>
      <w:r w:rsidR="00CE06C3" w:rsidRPr="00CE06C3">
        <w:rPr>
          <w:rFonts w:ascii="Arial" w:hAnsi="Arial" w:cs="Arial"/>
          <w:b/>
          <w:bCs/>
          <w:sz w:val="20"/>
          <w:szCs w:val="20"/>
        </w:rPr>
        <w:tab/>
      </w:r>
      <w:r w:rsidR="00CE06C3" w:rsidRPr="00CE06C3">
        <w:rPr>
          <w:rFonts w:ascii="Arial" w:hAnsi="Arial" w:cs="Arial"/>
          <w:b/>
          <w:bCs/>
          <w:sz w:val="20"/>
          <w:szCs w:val="20"/>
        </w:rPr>
        <w:tab/>
      </w:r>
      <w:r w:rsidR="009D40BA" w:rsidRPr="00CE06C3">
        <w:rPr>
          <w:rFonts w:ascii="Arial" w:hAnsi="Arial" w:cs="Arial"/>
          <w:sz w:val="20"/>
          <w:szCs w:val="20"/>
        </w:rPr>
        <w:t xml:space="preserve">_______________________ </w:t>
      </w:r>
      <w:r w:rsidR="009D40BA" w:rsidRPr="00CE06C3">
        <w:rPr>
          <w:rFonts w:ascii="Arial" w:hAnsi="Arial" w:cs="Arial"/>
          <w:b/>
          <w:bCs/>
          <w:sz w:val="20"/>
          <w:szCs w:val="20"/>
        </w:rPr>
        <w:t>€</w:t>
      </w:r>
    </w:p>
    <w:p w14:paraId="4192C602" w14:textId="77777777" w:rsidR="009D40BA" w:rsidRPr="000835C2" w:rsidRDefault="009D40BA" w:rsidP="009D40BA">
      <w:pPr>
        <w:pStyle w:val="Odstavekseznama"/>
        <w:jc w:val="both"/>
        <w:rPr>
          <w:rFonts w:ascii="Arial" w:hAnsi="Arial" w:cs="Arial"/>
          <w:b/>
          <w:bCs/>
          <w:sz w:val="20"/>
          <w:szCs w:val="20"/>
        </w:rPr>
      </w:pPr>
    </w:p>
    <w:p w14:paraId="36C3244D" w14:textId="3B38BF54" w:rsidR="009D40BA" w:rsidRPr="000835C2" w:rsidRDefault="009D40BA" w:rsidP="009D40BA">
      <w:pPr>
        <w:pStyle w:val="Odstavekseznama"/>
        <w:jc w:val="both"/>
        <w:rPr>
          <w:rFonts w:ascii="Arial" w:hAnsi="Arial" w:cs="Arial"/>
          <w:b/>
          <w:bCs/>
          <w:sz w:val="20"/>
          <w:szCs w:val="20"/>
        </w:rPr>
      </w:pPr>
      <w:r w:rsidRPr="000835C2">
        <w:rPr>
          <w:rFonts w:ascii="Arial" w:hAnsi="Arial" w:cs="Arial"/>
          <w:b/>
          <w:bCs/>
          <w:sz w:val="20"/>
          <w:szCs w:val="20"/>
        </w:rPr>
        <w:t xml:space="preserve">SKUPAJ VREDNOST DEL </w:t>
      </w:r>
      <w:r w:rsidRPr="000835C2">
        <w:rPr>
          <w:rFonts w:ascii="Arial" w:hAnsi="Arial" w:cs="Arial"/>
          <w:b/>
          <w:bCs/>
          <w:sz w:val="20"/>
          <w:szCs w:val="20"/>
        </w:rPr>
        <w:tab/>
      </w:r>
      <w:r w:rsidRPr="000835C2">
        <w:rPr>
          <w:rFonts w:ascii="Arial" w:hAnsi="Arial" w:cs="Arial"/>
          <w:b/>
          <w:bCs/>
          <w:sz w:val="20"/>
          <w:szCs w:val="20"/>
        </w:rPr>
        <w:tab/>
        <w:t xml:space="preserve"> </w:t>
      </w:r>
      <w:r w:rsidRPr="000835C2">
        <w:rPr>
          <w:rFonts w:ascii="Arial" w:hAnsi="Arial" w:cs="Arial"/>
          <w:b/>
          <w:bCs/>
          <w:sz w:val="20"/>
          <w:szCs w:val="20"/>
        </w:rPr>
        <w:tab/>
        <w:t xml:space="preserve">         </w:t>
      </w:r>
      <w:r w:rsidR="005D73B0" w:rsidRPr="000835C2">
        <w:rPr>
          <w:rFonts w:ascii="Arial" w:hAnsi="Arial" w:cs="Arial"/>
          <w:b/>
          <w:bCs/>
          <w:sz w:val="20"/>
          <w:szCs w:val="20"/>
        </w:rPr>
        <w:t xml:space="preserve"> </w:t>
      </w:r>
      <w:r w:rsidRPr="000835C2">
        <w:rPr>
          <w:rFonts w:ascii="Arial" w:hAnsi="Arial" w:cs="Arial"/>
          <w:b/>
          <w:bCs/>
          <w:sz w:val="20"/>
          <w:szCs w:val="20"/>
        </w:rPr>
        <w:t xml:space="preserve">  </w:t>
      </w:r>
      <w:r w:rsidRPr="000835C2">
        <w:rPr>
          <w:rFonts w:ascii="Arial" w:hAnsi="Arial" w:cs="Arial"/>
          <w:sz w:val="20"/>
          <w:szCs w:val="20"/>
        </w:rPr>
        <w:t>_______________________</w:t>
      </w:r>
      <w:r w:rsidR="005D73B0" w:rsidRPr="000835C2">
        <w:rPr>
          <w:rFonts w:ascii="Arial" w:hAnsi="Arial" w:cs="Arial"/>
          <w:b/>
          <w:bCs/>
          <w:sz w:val="20"/>
          <w:szCs w:val="20"/>
        </w:rPr>
        <w:t xml:space="preserve"> </w:t>
      </w:r>
      <w:r w:rsidRPr="000835C2">
        <w:rPr>
          <w:rFonts w:ascii="Arial" w:hAnsi="Arial" w:cs="Arial"/>
          <w:b/>
          <w:bCs/>
          <w:sz w:val="20"/>
          <w:szCs w:val="20"/>
        </w:rPr>
        <w:t>€</w:t>
      </w:r>
    </w:p>
    <w:p w14:paraId="77547530" w14:textId="77777777" w:rsidR="009D40BA" w:rsidRPr="000835C2" w:rsidRDefault="009D40BA" w:rsidP="009D40BA">
      <w:pPr>
        <w:pStyle w:val="Odstavekseznama"/>
        <w:jc w:val="both"/>
        <w:rPr>
          <w:rFonts w:ascii="Arial" w:hAnsi="Arial" w:cs="Arial"/>
          <w:sz w:val="20"/>
          <w:szCs w:val="20"/>
        </w:rPr>
      </w:pPr>
    </w:p>
    <w:p w14:paraId="7E209CC2" w14:textId="2AAEE625" w:rsidR="009D40BA" w:rsidRPr="000835C2" w:rsidRDefault="009D40BA" w:rsidP="005D73B0">
      <w:pPr>
        <w:rPr>
          <w:rFonts w:ascii="Arial" w:hAnsi="Arial" w:cs="Arial"/>
          <w:sz w:val="20"/>
          <w:szCs w:val="20"/>
        </w:rPr>
      </w:pPr>
      <w:r w:rsidRPr="000835C2">
        <w:rPr>
          <w:rFonts w:ascii="Arial" w:hAnsi="Arial" w:cs="Arial"/>
          <w:sz w:val="20"/>
          <w:szCs w:val="20"/>
        </w:rPr>
        <w:t>Z besedo: __________________________________________________________________</w:t>
      </w:r>
      <w:r w:rsidR="005D73B0" w:rsidRPr="000835C2">
        <w:rPr>
          <w:rFonts w:ascii="Arial" w:hAnsi="Arial" w:cs="Arial"/>
          <w:sz w:val="20"/>
          <w:szCs w:val="20"/>
        </w:rPr>
        <w:t>___</w:t>
      </w:r>
      <w:r w:rsidRPr="000835C2">
        <w:rPr>
          <w:rFonts w:ascii="Arial" w:hAnsi="Arial" w:cs="Arial"/>
          <w:sz w:val="20"/>
          <w:szCs w:val="20"/>
        </w:rPr>
        <w:t>_ .</w:t>
      </w:r>
    </w:p>
    <w:p w14:paraId="3571FB83" w14:textId="77777777" w:rsidR="009D40BA" w:rsidRPr="000835C2" w:rsidRDefault="009D40BA" w:rsidP="009D40BA">
      <w:pPr>
        <w:jc w:val="both"/>
        <w:rPr>
          <w:rFonts w:ascii="Arial" w:hAnsi="Arial" w:cs="Arial"/>
          <w:sz w:val="20"/>
          <w:szCs w:val="20"/>
        </w:rPr>
      </w:pPr>
    </w:p>
    <w:p w14:paraId="2582F3AF" w14:textId="77777777" w:rsidR="000835C2" w:rsidRDefault="000835C2" w:rsidP="009D40BA">
      <w:pPr>
        <w:jc w:val="both"/>
        <w:rPr>
          <w:rFonts w:ascii="Arial" w:hAnsi="Arial" w:cs="Arial"/>
          <w:sz w:val="20"/>
          <w:szCs w:val="20"/>
        </w:rPr>
      </w:pPr>
    </w:p>
    <w:p w14:paraId="6D1561C0" w14:textId="6E23CE9A" w:rsidR="000458BD" w:rsidRPr="000458BD" w:rsidRDefault="00B949D0" w:rsidP="009D40BA">
      <w:pPr>
        <w:jc w:val="both"/>
        <w:rPr>
          <w:rFonts w:ascii="Arial" w:hAnsi="Arial" w:cs="Arial"/>
          <w:sz w:val="20"/>
          <w:szCs w:val="20"/>
        </w:rPr>
      </w:pPr>
      <w:r w:rsidRPr="000458BD">
        <w:rPr>
          <w:rFonts w:ascii="Arial" w:hAnsi="Arial" w:cs="Arial"/>
          <w:sz w:val="20"/>
          <w:szCs w:val="20"/>
        </w:rPr>
        <w:t>Pogodbena vrednost zajema tudi vsa pripravljalna dela, pomožna dela, razne zaščite, morebitno začasno fizično zaščito površin, ki niso predmet te pogodbe, stroške drobnega potrošnega materiala ter stroške prevozov, skladiščenja, vse manipulacije, montaže in stroške, vezane na odvoz odpadkov, sprotno čiščenje delovišča ter finalno čiščenje.</w:t>
      </w:r>
    </w:p>
    <w:p w14:paraId="7672E575" w14:textId="77777777" w:rsidR="000458BD" w:rsidRPr="000458BD" w:rsidRDefault="000458BD" w:rsidP="009D40BA">
      <w:pPr>
        <w:jc w:val="both"/>
        <w:rPr>
          <w:rFonts w:ascii="Arial" w:hAnsi="Arial" w:cs="Arial"/>
          <w:sz w:val="20"/>
          <w:szCs w:val="20"/>
        </w:rPr>
      </w:pPr>
    </w:p>
    <w:p w14:paraId="56AD40AF" w14:textId="77777777" w:rsidR="004B4F38" w:rsidRPr="000835C2" w:rsidRDefault="004B4F38" w:rsidP="004B4F38">
      <w:pPr>
        <w:rPr>
          <w:rFonts w:ascii="Arial" w:hAnsi="Arial" w:cs="Arial"/>
          <w:sz w:val="20"/>
          <w:szCs w:val="20"/>
        </w:rPr>
      </w:pPr>
      <w:bookmarkStart w:id="47" w:name="_Hlk19626657"/>
    </w:p>
    <w:p w14:paraId="43DE2C68" w14:textId="5B78A205" w:rsidR="009D40BA" w:rsidRPr="000835C2" w:rsidRDefault="00541476" w:rsidP="009D40BA">
      <w:pPr>
        <w:pStyle w:val="Naslov1"/>
        <w:numPr>
          <w:ilvl w:val="0"/>
          <w:numId w:val="9"/>
        </w:numPr>
        <w:spacing w:before="0" w:after="0"/>
        <w:ind w:right="-1"/>
        <w:jc w:val="center"/>
        <w:rPr>
          <w:sz w:val="20"/>
          <w:szCs w:val="20"/>
        </w:rPr>
      </w:pPr>
      <w:r w:rsidRPr="000835C2">
        <w:rPr>
          <w:sz w:val="20"/>
          <w:szCs w:val="20"/>
        </w:rPr>
        <w:t xml:space="preserve">člen: </w:t>
      </w:r>
      <w:r w:rsidR="009D40BA" w:rsidRPr="000835C2">
        <w:rPr>
          <w:sz w:val="20"/>
          <w:szCs w:val="20"/>
        </w:rPr>
        <w:t xml:space="preserve">GARANCIJA ZA DOBRO IZVEDBO POGODBENIH OBVEZNOSTI </w:t>
      </w:r>
    </w:p>
    <w:p w14:paraId="3D5A7270" w14:textId="77777777" w:rsidR="009D40BA" w:rsidRPr="000835C2" w:rsidRDefault="009D40BA" w:rsidP="009D40BA">
      <w:pPr>
        <w:jc w:val="both"/>
        <w:rPr>
          <w:rFonts w:ascii="Arial" w:hAnsi="Arial" w:cs="Arial"/>
          <w:sz w:val="20"/>
          <w:szCs w:val="20"/>
        </w:rPr>
      </w:pPr>
      <w:bookmarkStart w:id="48" w:name="_Hlk19626928"/>
      <w:bookmarkEnd w:id="47"/>
    </w:p>
    <w:p w14:paraId="51E518AA" w14:textId="67979986" w:rsidR="009D40BA" w:rsidRPr="000835C2" w:rsidRDefault="009D40BA" w:rsidP="009D40BA">
      <w:pPr>
        <w:jc w:val="both"/>
        <w:rPr>
          <w:rFonts w:ascii="Arial" w:hAnsi="Arial" w:cs="Arial"/>
          <w:sz w:val="20"/>
          <w:szCs w:val="20"/>
        </w:rPr>
      </w:pPr>
      <w:r w:rsidRPr="000835C2">
        <w:rPr>
          <w:rFonts w:ascii="Arial" w:hAnsi="Arial" w:cs="Arial"/>
          <w:sz w:val="20"/>
          <w:szCs w:val="20"/>
        </w:rPr>
        <w:t xml:space="preserve">V roku petnajstih (15) dni od podpisa pogodbe bo izvajalec naročniku predal bančno garancijo ali ustrezno kavcijsko zavarovanje za dobro in pravočasno izvedbo vseh pogodbenih del in sicer v višini </w:t>
      </w:r>
      <w:r w:rsidR="009A4B39" w:rsidRPr="000835C2">
        <w:rPr>
          <w:rFonts w:ascii="Arial" w:hAnsi="Arial" w:cs="Arial"/>
          <w:sz w:val="20"/>
          <w:szCs w:val="20"/>
        </w:rPr>
        <w:t>10</w:t>
      </w:r>
      <w:r w:rsidRPr="000835C2">
        <w:rPr>
          <w:rFonts w:ascii="Arial" w:hAnsi="Arial" w:cs="Arial"/>
          <w:sz w:val="20"/>
          <w:szCs w:val="20"/>
        </w:rPr>
        <w:t xml:space="preserve">% pogodbene vrednosti za celotno pogodbeno obdobje </w:t>
      </w:r>
      <w:r w:rsidR="00FB2E60" w:rsidRPr="000835C2">
        <w:rPr>
          <w:rFonts w:ascii="Arial" w:hAnsi="Arial" w:cs="Arial"/>
          <w:sz w:val="20"/>
          <w:szCs w:val="20"/>
        </w:rPr>
        <w:t xml:space="preserve">vključno z </w:t>
      </w:r>
      <w:r w:rsidRPr="000835C2">
        <w:rPr>
          <w:rFonts w:ascii="Arial" w:hAnsi="Arial" w:cs="Arial"/>
          <w:sz w:val="20"/>
          <w:szCs w:val="20"/>
        </w:rPr>
        <w:t>davk</w:t>
      </w:r>
      <w:r w:rsidR="00FB2E60" w:rsidRPr="000835C2">
        <w:rPr>
          <w:rFonts w:ascii="Arial" w:hAnsi="Arial" w:cs="Arial"/>
          <w:sz w:val="20"/>
          <w:szCs w:val="20"/>
        </w:rPr>
        <w:t>om</w:t>
      </w:r>
      <w:r w:rsidRPr="000835C2">
        <w:rPr>
          <w:rFonts w:ascii="Arial" w:hAnsi="Arial" w:cs="Arial"/>
          <w:sz w:val="20"/>
          <w:szCs w:val="20"/>
        </w:rPr>
        <w:t xml:space="preserve"> na dodano vrednost (DDV) in veljavnostjo še najmanj šestdeset (60) dni po zaključku trajanja pogodbe.</w:t>
      </w:r>
    </w:p>
    <w:p w14:paraId="5CF013C3" w14:textId="77777777" w:rsidR="009D40BA" w:rsidRPr="000835C2" w:rsidRDefault="009D40BA" w:rsidP="009D40BA">
      <w:pPr>
        <w:jc w:val="both"/>
        <w:rPr>
          <w:rFonts w:ascii="Arial" w:hAnsi="Arial" w:cs="Arial"/>
          <w:sz w:val="20"/>
          <w:szCs w:val="20"/>
        </w:rPr>
      </w:pPr>
    </w:p>
    <w:bookmarkEnd w:id="48"/>
    <w:p w14:paraId="528623B1" w14:textId="77777777" w:rsidR="009D40BA" w:rsidRPr="000835C2" w:rsidRDefault="009D40BA" w:rsidP="009D40BA">
      <w:pPr>
        <w:pStyle w:val="Glava"/>
        <w:numPr>
          <w:ilvl w:val="12"/>
          <w:numId w:val="0"/>
        </w:numPr>
        <w:spacing w:line="260" w:lineRule="exact"/>
        <w:rPr>
          <w:rFonts w:ascii="Arial" w:hAnsi="Arial" w:cs="Arial"/>
          <w:sz w:val="20"/>
          <w:szCs w:val="20"/>
          <w:lang w:val="sl-SI"/>
        </w:rPr>
      </w:pPr>
      <w:r w:rsidRPr="000835C2">
        <w:rPr>
          <w:rFonts w:ascii="Arial" w:hAnsi="Arial" w:cs="Arial"/>
          <w:sz w:val="20"/>
          <w:szCs w:val="20"/>
          <w:lang w:val="sl-SI"/>
        </w:rPr>
        <w:t>Finančno zavarovanje lahko naročnik unovči v naslednjih primerih:</w:t>
      </w:r>
    </w:p>
    <w:p w14:paraId="7F141454" w14:textId="76D0F118" w:rsidR="009D40BA" w:rsidRPr="000835C2" w:rsidRDefault="009D40BA" w:rsidP="000F1F31">
      <w:pPr>
        <w:pStyle w:val="Glava"/>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znesku terjatve, ki jo ima naročnik do izvajalca:</w:t>
      </w:r>
    </w:p>
    <w:p w14:paraId="405CC690" w14:textId="4275E752" w:rsidR="009D40BA" w:rsidRPr="000835C2" w:rsidRDefault="009D40BA" w:rsidP="009D40BA">
      <w:pPr>
        <w:pStyle w:val="Bodytext171"/>
        <w:numPr>
          <w:ilvl w:val="0"/>
          <w:numId w:val="22"/>
        </w:numPr>
        <w:spacing w:line="260" w:lineRule="exact"/>
        <w:ind w:right="40"/>
        <w:rPr>
          <w:rFonts w:ascii="Arial" w:hAnsi="Arial" w:cs="Arial"/>
          <w:bCs/>
        </w:rPr>
      </w:pPr>
      <w:r w:rsidRPr="000835C2">
        <w:rPr>
          <w:rStyle w:val="Bodytext179pt4"/>
          <w:rFonts w:ascii="Arial" w:eastAsiaTheme="minorEastAsia" w:hAnsi="Arial" w:cs="Arial"/>
          <w:bCs/>
          <w:sz w:val="20"/>
        </w:rPr>
        <w:t>č</w:t>
      </w:r>
      <w:r w:rsidRPr="000835C2">
        <w:rPr>
          <w:rFonts w:ascii="Arial" w:hAnsi="Arial" w:cs="Arial"/>
          <w:bCs/>
        </w:rPr>
        <w:t>e se bo izkazalo, da izvajalec del v celoti ali delno ne opravlja v skladu s pogodbo, zahtevami dokumentacije v zvezi z oddajo javnega naročila, specifikacijami ali ponudbeno dokumentacijo;</w:t>
      </w:r>
    </w:p>
    <w:p w14:paraId="423A5974"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t>v primeru ste</w:t>
      </w:r>
      <w:r w:rsidRPr="000835C2">
        <w:rPr>
          <w:rStyle w:val="Bodytext179pt4"/>
          <w:rFonts w:ascii="Arial" w:eastAsiaTheme="minorEastAsia" w:hAnsi="Arial" w:cs="Arial"/>
          <w:bCs/>
          <w:sz w:val="20"/>
        </w:rPr>
        <w:t>č</w:t>
      </w:r>
      <w:r w:rsidRPr="000835C2">
        <w:rPr>
          <w:rFonts w:ascii="Arial" w:hAnsi="Arial" w:cs="Arial"/>
          <w:bCs/>
        </w:rPr>
        <w:t>aja, likvidacijskega postopka ali drugega postopka, katerega posledica ali namen je prenehanje njegovega poslovanja ali katerikoli drug postopek, podoben navedenim postopkom, skladno s predpisi države, v kateri ima ponudnik sedež;</w:t>
      </w:r>
    </w:p>
    <w:p w14:paraId="53869A7F" w14:textId="77777777" w:rsidR="009D40BA" w:rsidRPr="000835C2" w:rsidRDefault="009D40BA" w:rsidP="009D40BA">
      <w:pPr>
        <w:pStyle w:val="Bodytext101"/>
        <w:numPr>
          <w:ilvl w:val="0"/>
          <w:numId w:val="22"/>
        </w:numPr>
        <w:tabs>
          <w:tab w:val="left" w:pos="735"/>
        </w:tabs>
        <w:spacing w:before="0" w:line="260" w:lineRule="exact"/>
        <w:jc w:val="both"/>
        <w:rPr>
          <w:rFonts w:ascii="Arial" w:hAnsi="Arial" w:cs="Arial"/>
          <w:bCs/>
        </w:rPr>
      </w:pPr>
      <w:r w:rsidRPr="000835C2">
        <w:rPr>
          <w:rFonts w:ascii="Arial" w:hAnsi="Arial" w:cs="Arial"/>
          <w:bCs/>
        </w:rPr>
        <w:lastRenderedPageBreak/>
        <w:t>če svojih obveznosti do podizvajalcev, ki sodelujejo pri izvedbi javnega naročila, v celoti ne poravna, podizvajalci pa terjajo plačilo obveznosti neposredno od naročnika;</w:t>
      </w:r>
    </w:p>
    <w:p w14:paraId="6DE1CE6E" w14:textId="77777777" w:rsidR="009D40BA" w:rsidRPr="000835C2" w:rsidRDefault="009D40BA" w:rsidP="000F1F31">
      <w:pPr>
        <w:pStyle w:val="Glava"/>
        <w:numPr>
          <w:ilvl w:val="0"/>
          <w:numId w:val="31"/>
        </w:numPr>
        <w:tabs>
          <w:tab w:val="clear" w:pos="720"/>
        </w:tabs>
        <w:spacing w:line="260" w:lineRule="exact"/>
        <w:ind w:left="284" w:hanging="284"/>
        <w:rPr>
          <w:rFonts w:ascii="Arial" w:hAnsi="Arial" w:cs="Arial"/>
          <w:bCs/>
          <w:sz w:val="20"/>
          <w:szCs w:val="20"/>
          <w:lang w:val="sl-SI"/>
        </w:rPr>
      </w:pPr>
      <w:r w:rsidRPr="000835C2">
        <w:rPr>
          <w:rFonts w:ascii="Arial" w:hAnsi="Arial" w:cs="Arial"/>
          <w:bCs/>
          <w:sz w:val="20"/>
          <w:szCs w:val="20"/>
          <w:lang w:val="sl-SI"/>
        </w:rPr>
        <w:t>v polnem znesku finančnega zavarovanja, ki ima v takšnem primeru namen zavarovanja pogodbene kazni:</w:t>
      </w:r>
    </w:p>
    <w:p w14:paraId="0AB93911"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rPr>
        <w:t>če izvajalec naročniku ne preda podaljšanja finančnega zavarovanja, čeprav so podani pogoji, da naročnik to lahko zahteva;</w:t>
      </w:r>
    </w:p>
    <w:p w14:paraId="7ECEF240"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pogodbo razdrl zaradi kršitev na strani izvajalca;</w:t>
      </w:r>
    </w:p>
    <w:p w14:paraId="6430807A"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bo naročnik razdrl pogodbo zaradi zamude na strani izvajalca;</w:t>
      </w:r>
    </w:p>
    <w:p w14:paraId="33BDB2A5" w14:textId="77777777" w:rsidR="009D40BA" w:rsidRPr="000835C2" w:rsidRDefault="009D40BA" w:rsidP="009D40BA">
      <w:pPr>
        <w:numPr>
          <w:ilvl w:val="0"/>
          <w:numId w:val="23"/>
        </w:numPr>
        <w:spacing w:line="260" w:lineRule="exact"/>
        <w:ind w:left="714" w:hanging="357"/>
        <w:jc w:val="both"/>
        <w:rPr>
          <w:rFonts w:ascii="Arial" w:hAnsi="Arial" w:cs="Arial"/>
          <w:sz w:val="20"/>
          <w:szCs w:val="20"/>
          <w:lang w:eastAsia="zh-CN"/>
        </w:rPr>
      </w:pPr>
      <w:r w:rsidRPr="000835C2">
        <w:rPr>
          <w:rFonts w:ascii="Arial" w:hAnsi="Arial" w:cs="Arial"/>
          <w:sz w:val="20"/>
          <w:szCs w:val="20"/>
          <w:lang w:eastAsia="zh-CN"/>
        </w:rPr>
        <w:t>če se bo tekom izvedbe projekta več kot dvakrat zgodilo, da bi izvajalec javno naročilo izvajal s podizvajalci, ki niso priglašeni ali s podizvajalci, katerih nominacijo je naročnik zavrnil;</w:t>
      </w:r>
    </w:p>
    <w:p w14:paraId="0F7B341E" w14:textId="77777777" w:rsidR="009D40BA" w:rsidRPr="000835C2" w:rsidRDefault="009D40BA" w:rsidP="009D40BA">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povzroči škodo, ki je ne povrne v roku 8 (osem) dni po pozivu naročnika;</w:t>
      </w:r>
    </w:p>
    <w:p w14:paraId="68F15B02" w14:textId="1EB21D60" w:rsidR="009D40BA" w:rsidRPr="000835C2" w:rsidRDefault="009D40BA" w:rsidP="006800B9">
      <w:pPr>
        <w:numPr>
          <w:ilvl w:val="0"/>
          <w:numId w:val="23"/>
        </w:numPr>
        <w:spacing w:line="260" w:lineRule="exact"/>
        <w:jc w:val="both"/>
        <w:rPr>
          <w:rFonts w:ascii="Arial" w:hAnsi="Arial" w:cs="Arial"/>
          <w:sz w:val="20"/>
          <w:szCs w:val="20"/>
          <w:lang w:eastAsia="zh-CN"/>
        </w:rPr>
      </w:pPr>
      <w:r w:rsidRPr="000835C2">
        <w:rPr>
          <w:rFonts w:ascii="Arial" w:hAnsi="Arial" w:cs="Arial"/>
          <w:sz w:val="20"/>
          <w:szCs w:val="20"/>
          <w:lang w:eastAsia="zh-CN"/>
        </w:rPr>
        <w:t>če naročniku poda zavajajoče ali lažne informacije, podatke ali dokumente, zaradi  česar bi moral naročnik javno naročilo razveljaviti ali modificirati ali če naročnik utrpi kakšne druge posledice</w:t>
      </w:r>
      <w:r w:rsidR="004B4F38" w:rsidRPr="000835C2">
        <w:rPr>
          <w:rFonts w:ascii="Arial" w:hAnsi="Arial" w:cs="Arial"/>
          <w:sz w:val="20"/>
          <w:szCs w:val="20"/>
          <w:lang w:eastAsia="zh-CN"/>
        </w:rPr>
        <w:t>.</w:t>
      </w:r>
    </w:p>
    <w:p w14:paraId="321DB049" w14:textId="77777777" w:rsidR="00541476" w:rsidRPr="000835C2" w:rsidRDefault="00541476" w:rsidP="00541476">
      <w:pPr>
        <w:spacing w:line="260" w:lineRule="exact"/>
        <w:ind w:left="720"/>
        <w:jc w:val="both"/>
        <w:rPr>
          <w:rFonts w:ascii="Arial" w:hAnsi="Arial" w:cs="Arial"/>
          <w:sz w:val="20"/>
          <w:szCs w:val="20"/>
          <w:lang w:eastAsia="zh-CN"/>
        </w:rPr>
      </w:pPr>
    </w:p>
    <w:p w14:paraId="708B7D9F" w14:textId="3010D6A6" w:rsidR="00541476" w:rsidRPr="000835C2" w:rsidRDefault="00541476" w:rsidP="00541476">
      <w:pPr>
        <w:pStyle w:val="Naslov1"/>
        <w:numPr>
          <w:ilvl w:val="0"/>
          <w:numId w:val="9"/>
        </w:numPr>
        <w:spacing w:before="0" w:after="0"/>
        <w:ind w:right="-1"/>
        <w:jc w:val="center"/>
        <w:rPr>
          <w:sz w:val="20"/>
          <w:szCs w:val="20"/>
        </w:rPr>
      </w:pPr>
      <w:r w:rsidRPr="000835C2">
        <w:rPr>
          <w:sz w:val="20"/>
          <w:szCs w:val="20"/>
        </w:rPr>
        <w:t xml:space="preserve">člen:  </w:t>
      </w:r>
      <w:r w:rsidR="00627BB5" w:rsidRPr="000835C2">
        <w:rPr>
          <w:sz w:val="20"/>
          <w:szCs w:val="20"/>
        </w:rPr>
        <w:t>GARANCIJA</w:t>
      </w:r>
      <w:r w:rsidRPr="000835C2">
        <w:rPr>
          <w:sz w:val="20"/>
          <w:szCs w:val="20"/>
        </w:rPr>
        <w:t xml:space="preserve"> ZA ODPRAVO NAPAK V GARANCIJSKI DOBI</w:t>
      </w:r>
    </w:p>
    <w:p w14:paraId="7F5BA261" w14:textId="77777777" w:rsidR="00541476" w:rsidRPr="000835C2" w:rsidRDefault="00541476" w:rsidP="00541476">
      <w:pPr>
        <w:rPr>
          <w:rFonts w:ascii="Arial" w:hAnsi="Arial" w:cs="Arial"/>
          <w:sz w:val="20"/>
          <w:szCs w:val="20"/>
        </w:rPr>
      </w:pPr>
    </w:p>
    <w:p w14:paraId="325F2823" w14:textId="1E86E0B4" w:rsidR="00541476" w:rsidRPr="000835C2" w:rsidRDefault="00593850" w:rsidP="00541476">
      <w:pPr>
        <w:jc w:val="both"/>
        <w:rPr>
          <w:rFonts w:ascii="Arial" w:hAnsi="Arial" w:cs="Arial"/>
          <w:sz w:val="20"/>
          <w:szCs w:val="20"/>
        </w:rPr>
      </w:pPr>
      <w:r>
        <w:rPr>
          <w:rFonts w:ascii="Arial" w:hAnsi="Arial" w:cs="Arial"/>
          <w:sz w:val="20"/>
          <w:szCs w:val="20"/>
        </w:rPr>
        <w:t>B</w:t>
      </w:r>
      <w:r w:rsidRPr="000835C2">
        <w:rPr>
          <w:rFonts w:ascii="Arial" w:hAnsi="Arial" w:cs="Arial"/>
          <w:sz w:val="20"/>
          <w:szCs w:val="20"/>
        </w:rPr>
        <w:t>ančno garancijo ali ustrezno kavcijsko zavarovanje</w:t>
      </w:r>
      <w:r w:rsidR="00541476" w:rsidRPr="000835C2">
        <w:rPr>
          <w:rFonts w:ascii="Arial" w:hAnsi="Arial" w:cs="Arial"/>
          <w:sz w:val="20"/>
          <w:szCs w:val="20"/>
        </w:rPr>
        <w:t xml:space="preserve"> za odpravo napak v garancijskem roku v višini </w:t>
      </w:r>
      <w:r w:rsidR="00541476" w:rsidRPr="000835C2">
        <w:rPr>
          <w:rFonts w:ascii="Arial" w:hAnsi="Arial" w:cs="Arial"/>
          <w:sz w:val="20"/>
          <w:szCs w:val="20"/>
          <w:shd w:val="clear" w:color="auto" w:fill="F2F2F2" w:themeFill="background1" w:themeFillShade="F2"/>
        </w:rPr>
        <w:t>5%</w:t>
      </w:r>
      <w:r w:rsidR="00541476" w:rsidRPr="000835C2">
        <w:rPr>
          <w:rFonts w:ascii="Arial" w:hAnsi="Arial" w:cs="Arial"/>
          <w:sz w:val="20"/>
          <w:szCs w:val="20"/>
        </w:rPr>
        <w:t xml:space="preserve"> vrednosti izvedenih del vključno z DDV, bo izbrani ponudnik predložil po dokončanju del, to je ob uspešni primopredaji oziroma najkasneje na dan končnega obračuna del. Brez predloženega zavarovanja primopredaja ni opravljena. Zavarovanje mora pokrivati primere, če izvajalec v primeru okvare ali v primeru kakršnega koli drugega dogodka, ki bi zmanjšal možnost uporabe ali kvalitete predmeta pogodbe v garancijskem roku, ni izvršil svoje obveznosti. To zavarovanje mora veljati vsaj še 30 dni po preteku garancijske dobe za kakovost izvedenih del, ki je določena v pogodbi.</w:t>
      </w:r>
    </w:p>
    <w:p w14:paraId="0793856F" w14:textId="77777777" w:rsidR="00541476" w:rsidRPr="000835C2" w:rsidRDefault="00541476" w:rsidP="00541476">
      <w:pPr>
        <w:jc w:val="both"/>
        <w:rPr>
          <w:rFonts w:ascii="Arial" w:hAnsi="Arial" w:cs="Arial"/>
          <w:sz w:val="20"/>
          <w:szCs w:val="20"/>
        </w:rPr>
      </w:pPr>
    </w:p>
    <w:p w14:paraId="4172A813" w14:textId="587F2BCD" w:rsidR="00541476" w:rsidRPr="000835C2" w:rsidRDefault="00541476" w:rsidP="00541476">
      <w:pPr>
        <w:jc w:val="both"/>
        <w:rPr>
          <w:rFonts w:ascii="Arial" w:hAnsi="Arial" w:cs="Arial"/>
          <w:sz w:val="20"/>
          <w:szCs w:val="20"/>
        </w:rPr>
      </w:pPr>
      <w:r w:rsidRPr="005239D4">
        <w:rPr>
          <w:rFonts w:ascii="Arial" w:hAnsi="Arial" w:cs="Arial"/>
          <w:sz w:val="20"/>
          <w:szCs w:val="20"/>
        </w:rPr>
        <w:t xml:space="preserve">Garancijska doba, za katero se predloži zavarovanje za odpravo napak je </w:t>
      </w:r>
      <w:r w:rsidR="000458BD">
        <w:rPr>
          <w:rFonts w:ascii="Arial" w:hAnsi="Arial" w:cs="Arial"/>
          <w:sz w:val="20"/>
          <w:szCs w:val="20"/>
        </w:rPr>
        <w:t>4</w:t>
      </w:r>
      <w:r w:rsidRPr="005239D4">
        <w:rPr>
          <w:rFonts w:ascii="Arial" w:hAnsi="Arial" w:cs="Arial"/>
          <w:sz w:val="20"/>
          <w:szCs w:val="20"/>
        </w:rPr>
        <w:t xml:space="preserve"> let</w:t>
      </w:r>
      <w:r w:rsidR="000458BD">
        <w:rPr>
          <w:rFonts w:ascii="Arial" w:hAnsi="Arial" w:cs="Arial"/>
          <w:sz w:val="20"/>
          <w:szCs w:val="20"/>
        </w:rPr>
        <w:t>a</w:t>
      </w:r>
      <w:r w:rsidRPr="005239D4">
        <w:rPr>
          <w:rFonts w:ascii="Arial" w:hAnsi="Arial" w:cs="Arial"/>
          <w:sz w:val="20"/>
          <w:szCs w:val="20"/>
        </w:rPr>
        <w:t xml:space="preserve"> od dneva zapisniške</w:t>
      </w:r>
      <w:r w:rsidRPr="000835C2">
        <w:rPr>
          <w:rFonts w:ascii="Arial" w:hAnsi="Arial" w:cs="Arial"/>
          <w:sz w:val="20"/>
          <w:szCs w:val="20"/>
        </w:rPr>
        <w:t xml:space="preserve"> predaje in prevzema objekta.</w:t>
      </w:r>
    </w:p>
    <w:p w14:paraId="66A6B5F2" w14:textId="77777777" w:rsidR="00541476" w:rsidRPr="000835C2" w:rsidRDefault="00541476" w:rsidP="00541476">
      <w:pPr>
        <w:jc w:val="both"/>
        <w:rPr>
          <w:rFonts w:ascii="Arial" w:hAnsi="Arial" w:cs="Arial"/>
          <w:sz w:val="20"/>
          <w:szCs w:val="20"/>
        </w:rPr>
      </w:pPr>
    </w:p>
    <w:p w14:paraId="18D94456"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Garancijski roki pričnejo teči z dnem podpisa primopredajnega zapisnika. Garancijski rok se podaljša  po  odpravi  vseh  pomanjkljivosti,  ugotovljenih  v  garancijski  dobi,  za  enak garancijski rok, kot je določen v teh navodilih. </w:t>
      </w:r>
    </w:p>
    <w:p w14:paraId="621F5E33" w14:textId="77777777" w:rsidR="00541476" w:rsidRPr="000835C2" w:rsidRDefault="00541476" w:rsidP="00541476">
      <w:pPr>
        <w:jc w:val="both"/>
        <w:rPr>
          <w:rFonts w:ascii="Arial" w:hAnsi="Arial" w:cs="Arial"/>
          <w:sz w:val="20"/>
          <w:szCs w:val="20"/>
        </w:rPr>
      </w:pPr>
    </w:p>
    <w:p w14:paraId="686DA4E4"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V  garancijskem  roku  je ponudnik - izvajalec dolžan  na  svoje  stroške popraviti  oziroma odstraniti vse  napake,  ki  bi  nastale po  njegovi  krivdi  na  predmetnem  objektu.  Ponudnik - izvajalec  je dolžan poravnati naročniku vso škodo, ki bi nastala zaradi odprave napak. </w:t>
      </w:r>
    </w:p>
    <w:p w14:paraId="515B9AEA" w14:textId="77777777" w:rsidR="00541476" w:rsidRPr="000835C2" w:rsidRDefault="00541476" w:rsidP="00541476">
      <w:pPr>
        <w:jc w:val="both"/>
        <w:rPr>
          <w:rFonts w:ascii="Arial" w:hAnsi="Arial" w:cs="Arial"/>
          <w:sz w:val="20"/>
          <w:szCs w:val="20"/>
        </w:rPr>
      </w:pPr>
    </w:p>
    <w:p w14:paraId="4252E5EA" w14:textId="77777777" w:rsidR="00541476" w:rsidRPr="000835C2" w:rsidRDefault="00541476" w:rsidP="00541476">
      <w:pPr>
        <w:jc w:val="both"/>
        <w:rPr>
          <w:rFonts w:ascii="Arial" w:hAnsi="Arial" w:cs="Arial"/>
          <w:sz w:val="20"/>
          <w:szCs w:val="20"/>
        </w:rPr>
      </w:pPr>
      <w:r w:rsidRPr="000835C2">
        <w:rPr>
          <w:rFonts w:ascii="Arial" w:hAnsi="Arial" w:cs="Arial"/>
          <w:sz w:val="20"/>
          <w:szCs w:val="20"/>
        </w:rPr>
        <w:t xml:space="preserve">Ponudnik-izvajalec  mora  v  garancijskem  roku  na  poziv  naročnika  oziroma  uporabnika odpraviti napake kot sledi: </w:t>
      </w:r>
    </w:p>
    <w:p w14:paraId="014B12DC" w14:textId="77777777" w:rsidR="00541476" w:rsidRPr="000835C2" w:rsidRDefault="00541476" w:rsidP="00541476">
      <w:pPr>
        <w:pStyle w:val="Odstavekseznama"/>
        <w:numPr>
          <w:ilvl w:val="0"/>
          <w:numId w:val="28"/>
        </w:numPr>
        <w:jc w:val="both"/>
        <w:rPr>
          <w:rFonts w:ascii="Arial" w:hAnsi="Arial" w:cs="Arial"/>
          <w:sz w:val="20"/>
          <w:szCs w:val="20"/>
        </w:rPr>
      </w:pPr>
      <w:r w:rsidRPr="000835C2">
        <w:rPr>
          <w:rFonts w:ascii="Arial" w:hAnsi="Arial" w:cs="Arial"/>
          <w:sz w:val="20"/>
          <w:szCs w:val="20"/>
        </w:rPr>
        <w:t xml:space="preserve">napake, ki lahko vplivajo na povečanje škode, nemudoma </w:t>
      </w:r>
    </w:p>
    <w:p w14:paraId="381F3506" w14:textId="77777777" w:rsidR="00541476" w:rsidRPr="000835C2" w:rsidRDefault="00541476" w:rsidP="00541476">
      <w:pPr>
        <w:pStyle w:val="Odstavekseznama"/>
        <w:numPr>
          <w:ilvl w:val="0"/>
          <w:numId w:val="28"/>
        </w:numPr>
        <w:jc w:val="both"/>
        <w:rPr>
          <w:rFonts w:ascii="Arial" w:hAnsi="Arial" w:cs="Arial"/>
          <w:sz w:val="20"/>
          <w:szCs w:val="20"/>
        </w:rPr>
      </w:pPr>
      <w:r w:rsidRPr="000835C2">
        <w:rPr>
          <w:rFonts w:ascii="Arial" w:hAnsi="Arial" w:cs="Arial"/>
          <w:sz w:val="20"/>
          <w:szCs w:val="20"/>
        </w:rPr>
        <w:t xml:space="preserve">napake, ki niso nujne in ne morejo povečati škode, pa v najkrajšem času tako, da se ne moti obratovanja objekta oziroma v roku, ki ga narekuje naročnik. </w:t>
      </w:r>
    </w:p>
    <w:p w14:paraId="2041FC60"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 xml:space="preserve">Če se ponudnik-izvajalec ne odzove pozivu naročnika, da v zgoraj navedenih rokih odpravi nastale  napake,  lahko  naročnik  delo  za  odpravo  napak  odda  drugemu  izvajalcu  na  račun pogodbenega izvajalca. </w:t>
      </w:r>
    </w:p>
    <w:p w14:paraId="1E7BC1F9"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Ponudnik-izvajalec  izjavlja,  da  daje  naročniku  polnopravno  pravico,  da  lahko  naroča  na račun  ponudnika-izvajalca  delo  za  odpravo  pomanjkljivosti,  ki  izvirajo  iz  pogodbenih obveznosti,  ki  bi  se  pokazale  v  garancijskem  roku,  v  kolikor  jih  ponudnik-izvajalec  ne  bi odpravil v dogovorjenem roku.</w:t>
      </w:r>
    </w:p>
    <w:p w14:paraId="0CCD31CC" w14:textId="77777777" w:rsidR="00541476" w:rsidRPr="000835C2" w:rsidRDefault="00541476" w:rsidP="00541476">
      <w:pPr>
        <w:pStyle w:val="Telobesedila"/>
        <w:rPr>
          <w:rFonts w:ascii="Arial" w:hAnsi="Arial" w:cs="Arial"/>
          <w:sz w:val="20"/>
          <w:szCs w:val="20"/>
          <w:lang w:val="sl-SI"/>
        </w:rPr>
      </w:pPr>
      <w:r w:rsidRPr="000835C2">
        <w:rPr>
          <w:rFonts w:ascii="Arial" w:hAnsi="Arial" w:cs="Arial"/>
          <w:sz w:val="20"/>
          <w:szCs w:val="20"/>
          <w:lang w:val="sl-SI"/>
        </w:rPr>
        <w:t xml:space="preserve">Ponudnik-izvajalec  se  obvezuje,  da  bo  račune,  ki  bi  nastali  iz  zgoraj  navedenega  vzroka, plačal  v  15  dneh  po  prejemu,  sicer  bo  naročnik  za  poplačilo  teh  stroškov unovčil zavarovanje za odpravo napak v garancijskem roku. </w:t>
      </w:r>
    </w:p>
    <w:p w14:paraId="3BA504B6" w14:textId="77777777" w:rsidR="00FC2C49" w:rsidRPr="000835C2" w:rsidRDefault="00FC2C49" w:rsidP="00FC2C49">
      <w:pPr>
        <w:rPr>
          <w:rFonts w:ascii="Arial" w:hAnsi="Arial" w:cs="Arial"/>
          <w:sz w:val="20"/>
          <w:szCs w:val="20"/>
        </w:rPr>
      </w:pPr>
    </w:p>
    <w:p w14:paraId="2D4ADCEF" w14:textId="19958796" w:rsidR="009D40BA" w:rsidRPr="000835C2" w:rsidRDefault="009D40BA" w:rsidP="009D40BA">
      <w:pPr>
        <w:pStyle w:val="Naslov1"/>
        <w:numPr>
          <w:ilvl w:val="0"/>
          <w:numId w:val="9"/>
        </w:numPr>
        <w:spacing w:before="0" w:after="0"/>
        <w:ind w:right="-1"/>
        <w:jc w:val="center"/>
        <w:rPr>
          <w:sz w:val="20"/>
          <w:szCs w:val="20"/>
        </w:rPr>
      </w:pPr>
      <w:r w:rsidRPr="000835C2">
        <w:rPr>
          <w:sz w:val="20"/>
          <w:szCs w:val="20"/>
        </w:rPr>
        <w:t xml:space="preserve"> DOLOČITEV IN NAČIN PLAČILA IZVAJALCU</w:t>
      </w:r>
    </w:p>
    <w:p w14:paraId="2C0A8EC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526808A0"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Izvajalec bo izvedena dela obračunaval na osnovi začasnih in končne situacije. </w:t>
      </w:r>
    </w:p>
    <w:p w14:paraId="7C1FB66A" w14:textId="77777777" w:rsidR="00B017E3" w:rsidRPr="000835C2" w:rsidRDefault="00B017E3" w:rsidP="00B017E3">
      <w:pPr>
        <w:ind w:right="-1"/>
        <w:jc w:val="both"/>
        <w:rPr>
          <w:rFonts w:ascii="Arial" w:hAnsi="Arial" w:cs="Arial"/>
          <w:sz w:val="20"/>
          <w:szCs w:val="20"/>
        </w:rPr>
      </w:pPr>
    </w:p>
    <w:p w14:paraId="29C91591" w14:textId="5BFE45FE"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Izvedena dela bo naročnik plačeval izvajalcu po računih, izdanih na podlagi potrjenih mesečnih situacij in potrjene končne obračunske situacije</w:t>
      </w:r>
      <w:r w:rsidR="00560042" w:rsidRPr="00560042">
        <w:rPr>
          <w:rFonts w:ascii="Arial" w:hAnsi="Arial" w:cs="Arial"/>
          <w:sz w:val="20"/>
          <w:szCs w:val="20"/>
        </w:rPr>
        <w:t xml:space="preserve"> na podlagi izvršenih del za dobavljeno, montirano in pravilno postavljeno opremo ter po dostavi ustrezne tehnične dokumentacije.</w:t>
      </w:r>
    </w:p>
    <w:p w14:paraId="6872E0E5" w14:textId="607CAB6B"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 </w:t>
      </w:r>
    </w:p>
    <w:p w14:paraId="72BEE30B" w14:textId="324B8377" w:rsidR="00B017E3" w:rsidRPr="000835C2" w:rsidRDefault="00560042" w:rsidP="00B017E3">
      <w:pPr>
        <w:ind w:right="-1"/>
        <w:jc w:val="both"/>
        <w:rPr>
          <w:rFonts w:ascii="Arial" w:hAnsi="Arial" w:cs="Arial"/>
          <w:sz w:val="20"/>
          <w:szCs w:val="20"/>
        </w:rPr>
      </w:pPr>
      <w:r w:rsidRPr="00560042">
        <w:rPr>
          <w:rFonts w:ascii="Arial" w:hAnsi="Arial" w:cs="Arial"/>
          <w:sz w:val="20"/>
          <w:szCs w:val="20"/>
        </w:rPr>
        <w:t>Naročnik bo vsako potrjeno situacijo s strani nadzornega organa plačal 30 (trideseti) dan po prejemu.</w:t>
      </w:r>
    </w:p>
    <w:p w14:paraId="7AF887EF" w14:textId="77777777" w:rsidR="00B017E3" w:rsidRPr="000835C2" w:rsidRDefault="00B017E3" w:rsidP="00B017E3">
      <w:pPr>
        <w:ind w:right="-1"/>
        <w:jc w:val="both"/>
        <w:rPr>
          <w:rFonts w:ascii="Arial" w:hAnsi="Arial" w:cs="Arial"/>
          <w:sz w:val="20"/>
          <w:szCs w:val="20"/>
        </w:rPr>
      </w:pPr>
    </w:p>
    <w:p w14:paraId="199541B9"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bo izstavljal račune s priloženimi potrjenimi situacijami mesečno do 10. dne v tekočem mesecu za izvedena dela v preteklem mesecu.</w:t>
      </w:r>
    </w:p>
    <w:p w14:paraId="0E070B56" w14:textId="77777777" w:rsidR="00B017E3" w:rsidRPr="000835C2" w:rsidRDefault="00B017E3" w:rsidP="00B017E3">
      <w:pPr>
        <w:ind w:right="-1"/>
        <w:jc w:val="both"/>
        <w:rPr>
          <w:rFonts w:ascii="Arial" w:hAnsi="Arial" w:cs="Arial"/>
          <w:sz w:val="20"/>
          <w:szCs w:val="20"/>
        </w:rPr>
      </w:pPr>
    </w:p>
    <w:p w14:paraId="41B82FF5"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 xml:space="preserve">Naročnik ima 8 delovnih dni časa, da potrdi račun s priloženo situacijo. V primeru, da račun v 8 delovnih dneh ni potrjen ali zavrnjen se šteje za potrjenega. </w:t>
      </w:r>
    </w:p>
    <w:p w14:paraId="5214ADBC" w14:textId="77777777" w:rsidR="00B017E3" w:rsidRPr="000835C2" w:rsidRDefault="00B017E3" w:rsidP="00B017E3">
      <w:pPr>
        <w:ind w:right="-1"/>
        <w:jc w:val="both"/>
        <w:rPr>
          <w:rFonts w:ascii="Arial" w:hAnsi="Arial" w:cs="Arial"/>
          <w:sz w:val="20"/>
          <w:szCs w:val="20"/>
        </w:rPr>
      </w:pPr>
    </w:p>
    <w:p w14:paraId="7E59D611" w14:textId="77777777" w:rsidR="00B017E3" w:rsidRPr="000835C2" w:rsidRDefault="00B017E3" w:rsidP="00B017E3">
      <w:pPr>
        <w:ind w:right="-1"/>
        <w:jc w:val="both"/>
        <w:rPr>
          <w:rFonts w:ascii="Arial" w:hAnsi="Arial" w:cs="Arial"/>
          <w:sz w:val="20"/>
          <w:szCs w:val="20"/>
        </w:rPr>
      </w:pPr>
      <w:r w:rsidRPr="000835C2">
        <w:rPr>
          <w:rFonts w:ascii="Arial" w:hAnsi="Arial" w:cs="Arial"/>
          <w:sz w:val="20"/>
          <w:szCs w:val="20"/>
        </w:rPr>
        <w:t>Izvajalec je dolžan k vsakemu svojemu izstavljenemu računu s priloženo situacijo priložiti tudi račun s situacijo svojih podizvajalcev, ki ga je predhodno potrdil, če bodo le-ti zahtevali neposredna plačila.</w:t>
      </w:r>
    </w:p>
    <w:p w14:paraId="4DBF4CFD" w14:textId="77777777" w:rsidR="009032C1" w:rsidRPr="000835C2" w:rsidRDefault="009032C1" w:rsidP="00B017E3">
      <w:pPr>
        <w:ind w:right="-1"/>
        <w:jc w:val="both"/>
        <w:rPr>
          <w:rFonts w:ascii="Arial" w:hAnsi="Arial" w:cs="Arial"/>
          <w:i/>
          <w:iCs/>
          <w:sz w:val="20"/>
          <w:szCs w:val="20"/>
        </w:rPr>
      </w:pPr>
    </w:p>
    <w:p w14:paraId="57764309" w14:textId="27386F60" w:rsidR="00B017E3" w:rsidRPr="000835C2" w:rsidRDefault="00B017E3" w:rsidP="00B017E3">
      <w:pPr>
        <w:ind w:right="-1"/>
        <w:jc w:val="both"/>
        <w:rPr>
          <w:rFonts w:ascii="Arial" w:hAnsi="Arial" w:cs="Arial"/>
          <w:i/>
          <w:iCs/>
          <w:sz w:val="20"/>
          <w:szCs w:val="20"/>
        </w:rPr>
      </w:pPr>
      <w:r w:rsidRPr="000835C2">
        <w:rPr>
          <w:rFonts w:ascii="Arial" w:hAnsi="Arial" w:cs="Arial"/>
          <w:i/>
          <w:iCs/>
          <w:sz w:val="20"/>
          <w:szCs w:val="20"/>
        </w:rPr>
        <w:t xml:space="preserve">opomba: </w:t>
      </w:r>
      <w:r w:rsidR="009032C1" w:rsidRPr="000835C2">
        <w:rPr>
          <w:rFonts w:ascii="Arial" w:hAnsi="Arial" w:cs="Arial"/>
          <w:i/>
          <w:iCs/>
          <w:sz w:val="20"/>
          <w:szCs w:val="20"/>
        </w:rPr>
        <w:t xml:space="preserve">zadnji </w:t>
      </w:r>
      <w:r w:rsidRPr="000835C2">
        <w:rPr>
          <w:rFonts w:ascii="Arial" w:hAnsi="Arial" w:cs="Arial"/>
          <w:i/>
          <w:iCs/>
          <w:sz w:val="20"/>
          <w:szCs w:val="20"/>
        </w:rPr>
        <w:t xml:space="preserve">odstavek bo v končni pogodbi, če bo izvajalec pri izvedbi naročila sodeloval s podizvajalci </w:t>
      </w:r>
    </w:p>
    <w:p w14:paraId="6EF689A8" w14:textId="77777777" w:rsidR="00B017E3" w:rsidRPr="000835C2" w:rsidRDefault="00B017E3" w:rsidP="00B017E3">
      <w:pPr>
        <w:ind w:right="-1"/>
        <w:jc w:val="both"/>
        <w:rPr>
          <w:rFonts w:ascii="Arial" w:hAnsi="Arial" w:cs="Arial"/>
          <w:sz w:val="20"/>
          <w:szCs w:val="20"/>
        </w:rPr>
      </w:pPr>
    </w:p>
    <w:p w14:paraId="61273BF3" w14:textId="77777777" w:rsidR="009032C1" w:rsidRPr="000835C2" w:rsidRDefault="009032C1" w:rsidP="009032C1">
      <w:pPr>
        <w:pStyle w:val="Naslov1"/>
        <w:numPr>
          <w:ilvl w:val="0"/>
          <w:numId w:val="9"/>
        </w:numPr>
        <w:spacing w:before="0" w:after="0"/>
        <w:ind w:right="-1"/>
        <w:jc w:val="center"/>
        <w:rPr>
          <w:sz w:val="20"/>
          <w:szCs w:val="20"/>
        </w:rPr>
      </w:pPr>
      <w:bookmarkStart w:id="49" w:name="_Toc220470491"/>
      <w:bookmarkStart w:id="50" w:name="_Toc220479865"/>
      <w:bookmarkStart w:id="51" w:name="_Toc227213617"/>
      <w:bookmarkStart w:id="52" w:name="_Toc227213704"/>
      <w:bookmarkStart w:id="53" w:name="_Toc227213737"/>
      <w:r w:rsidRPr="000835C2">
        <w:rPr>
          <w:sz w:val="20"/>
          <w:szCs w:val="20"/>
        </w:rPr>
        <w:t>člen: PODIZVAJALCI</w:t>
      </w:r>
      <w:bookmarkEnd w:id="49"/>
      <w:bookmarkEnd w:id="50"/>
      <w:bookmarkEnd w:id="51"/>
      <w:bookmarkEnd w:id="52"/>
      <w:bookmarkEnd w:id="53"/>
    </w:p>
    <w:p w14:paraId="3933CAF2"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12FD6E73"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r w:rsidRPr="000835C2">
        <w:rPr>
          <w:rFonts w:ascii="Arial" w:hAnsi="Arial" w:cs="Arial"/>
          <w:sz w:val="20"/>
          <w:szCs w:val="20"/>
        </w:rPr>
        <w:t xml:space="preserve">Izvajalec pri izvajanju te pogodbe nastopa s podizvajalci </w:t>
      </w:r>
      <w:r w:rsidRPr="000835C2">
        <w:rPr>
          <w:rFonts w:ascii="Arial" w:hAnsi="Arial" w:cs="Arial"/>
          <w:i/>
          <w:iCs/>
          <w:sz w:val="20"/>
          <w:szCs w:val="20"/>
        </w:rPr>
        <w:t xml:space="preserve">(podatki o podizvajalcih: naziv, polni naslov, matična številka, davčna številka in transakcijski račun); </w:t>
      </w:r>
      <w:r w:rsidRPr="000835C2">
        <w:rPr>
          <w:rFonts w:ascii="Arial" w:hAnsi="Arial" w:cs="Arial"/>
          <w:sz w:val="20"/>
          <w:szCs w:val="20"/>
        </w:rPr>
        <w:t>navedba vrste dela ter predmeta, količine, vrednosti, kraja in roka izvedbe del:</w:t>
      </w:r>
    </w:p>
    <w:p w14:paraId="1F82DEA9" w14:textId="77777777" w:rsidR="009032C1" w:rsidRPr="000835C2" w:rsidRDefault="009032C1" w:rsidP="009032C1">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right="-1"/>
        <w:rPr>
          <w:rFonts w:ascii="Arial" w:hAnsi="Arial" w:cs="Arial"/>
          <w:sz w:val="20"/>
          <w:szCs w:val="20"/>
        </w:rPr>
      </w:pPr>
    </w:p>
    <w:p w14:paraId="7AA4CBAA"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F262388" w14:textId="77777777" w:rsidR="009032C1" w:rsidRPr="000835C2" w:rsidRDefault="009032C1" w:rsidP="009032C1">
      <w:pPr>
        <w:ind w:right="-1"/>
        <w:jc w:val="both"/>
        <w:rPr>
          <w:rFonts w:ascii="Arial" w:hAnsi="Arial" w:cs="Arial"/>
          <w:sz w:val="20"/>
          <w:szCs w:val="20"/>
        </w:rPr>
      </w:pPr>
    </w:p>
    <w:p w14:paraId="152DEC1B"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_______________________________________________________________________</w:t>
      </w:r>
    </w:p>
    <w:p w14:paraId="1DC7772A" w14:textId="77777777" w:rsidR="009032C1" w:rsidRPr="000835C2" w:rsidRDefault="009032C1" w:rsidP="009032C1">
      <w:pPr>
        <w:ind w:right="-1"/>
        <w:jc w:val="both"/>
        <w:rPr>
          <w:rFonts w:ascii="Arial" w:hAnsi="Arial" w:cs="Arial"/>
          <w:sz w:val="20"/>
          <w:szCs w:val="20"/>
        </w:rPr>
      </w:pPr>
    </w:p>
    <w:p w14:paraId="7280F9DA" w14:textId="77777777" w:rsidR="009032C1" w:rsidRPr="000835C2" w:rsidRDefault="009032C1" w:rsidP="009032C1">
      <w:pPr>
        <w:pStyle w:val="Telobesedila"/>
        <w:ind w:right="-1"/>
        <w:rPr>
          <w:rFonts w:ascii="Arial" w:hAnsi="Arial" w:cs="Arial"/>
          <w:sz w:val="20"/>
          <w:szCs w:val="20"/>
          <w:lang w:val="sl-SI"/>
        </w:rPr>
      </w:pPr>
      <w:r w:rsidRPr="000835C2">
        <w:rPr>
          <w:rFonts w:ascii="Arial" w:hAnsi="Arial" w:cs="Arial"/>
          <w:sz w:val="20"/>
          <w:szCs w:val="20"/>
          <w:lang w:val="sl-SI"/>
        </w:rPr>
        <w:t>Izvajalec daje naročniku pooblastilo, da izvedbo del, pri katerih so vključeni naslednji podizvajalci</w:t>
      </w:r>
    </w:p>
    <w:p w14:paraId="4BD95F43" w14:textId="02693C9E"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285047A3" w14:textId="77777777" w:rsidR="009032C1" w:rsidRPr="000835C2" w:rsidRDefault="009032C1" w:rsidP="009032C1">
      <w:pPr>
        <w:ind w:right="-1"/>
        <w:jc w:val="both"/>
        <w:rPr>
          <w:rFonts w:ascii="Arial" w:hAnsi="Arial" w:cs="Arial"/>
          <w:sz w:val="20"/>
          <w:szCs w:val="20"/>
        </w:rPr>
      </w:pPr>
    </w:p>
    <w:p w14:paraId="39D8E4CC"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 _________________________ TRR:_________________________, pri ______________________.</w:t>
      </w:r>
    </w:p>
    <w:p w14:paraId="0833584F" w14:textId="6B49F911" w:rsidR="009032C1" w:rsidRPr="000835C2" w:rsidRDefault="009032C1" w:rsidP="009032C1">
      <w:pPr>
        <w:pStyle w:val="Telobesedila"/>
        <w:ind w:right="-1"/>
        <w:rPr>
          <w:rFonts w:ascii="Arial" w:hAnsi="Arial" w:cs="Arial"/>
          <w:sz w:val="20"/>
          <w:szCs w:val="20"/>
          <w:lang w:val="sl-SI"/>
        </w:rPr>
      </w:pPr>
      <w:r w:rsidRPr="000835C2">
        <w:rPr>
          <w:rFonts w:ascii="Arial" w:hAnsi="Arial" w:cs="Arial"/>
          <w:sz w:val="20"/>
          <w:szCs w:val="20"/>
          <w:lang w:val="sl-SI"/>
        </w:rPr>
        <w:t>namesto glavnega izvajalca na podlagi potrjene situacije neposredno poravna podizvajalčevo terjatev do glavnega izvajalca.</w:t>
      </w:r>
    </w:p>
    <w:p w14:paraId="5C8199DE" w14:textId="77777777" w:rsidR="009032C1" w:rsidRPr="000835C2" w:rsidRDefault="009032C1" w:rsidP="009032C1">
      <w:pPr>
        <w:ind w:right="-1"/>
        <w:jc w:val="both"/>
        <w:rPr>
          <w:rFonts w:ascii="Arial" w:hAnsi="Arial" w:cs="Arial"/>
          <w:sz w:val="20"/>
          <w:szCs w:val="20"/>
        </w:rPr>
      </w:pPr>
    </w:p>
    <w:p w14:paraId="34CF7E34" w14:textId="0FE4EDC0"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svoji situaciji obvezno priložil situacije svojih podizvajalcev, ki jih bo predhodno potrdil.</w:t>
      </w:r>
    </w:p>
    <w:p w14:paraId="172970E0" w14:textId="77777777" w:rsidR="009032C1" w:rsidRPr="000835C2" w:rsidRDefault="009032C1" w:rsidP="009032C1">
      <w:pPr>
        <w:ind w:right="-1"/>
        <w:jc w:val="both"/>
        <w:rPr>
          <w:rFonts w:ascii="Arial" w:hAnsi="Arial" w:cs="Arial"/>
          <w:sz w:val="20"/>
          <w:szCs w:val="20"/>
        </w:rPr>
      </w:pPr>
    </w:p>
    <w:p w14:paraId="2BDC0F01"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Naročnik bo za izvedbo del, pri katerih so vključeni podizvajalci, izvrševal plačila v rokih in na enak način kot velja za plačila izvajalca.</w:t>
      </w:r>
    </w:p>
    <w:p w14:paraId="343853BC" w14:textId="77777777" w:rsidR="009032C1" w:rsidRPr="000835C2" w:rsidRDefault="009032C1" w:rsidP="009032C1">
      <w:pPr>
        <w:ind w:right="-1"/>
        <w:jc w:val="both"/>
        <w:rPr>
          <w:rFonts w:ascii="Arial" w:hAnsi="Arial" w:cs="Arial"/>
          <w:sz w:val="20"/>
          <w:szCs w:val="20"/>
        </w:rPr>
      </w:pPr>
    </w:p>
    <w:p w14:paraId="6FF119E0" w14:textId="1E4A75E4" w:rsidR="009032C1" w:rsidRPr="000835C2" w:rsidRDefault="009032C1" w:rsidP="009032C1">
      <w:pPr>
        <w:ind w:right="-1"/>
        <w:jc w:val="both"/>
        <w:rPr>
          <w:rFonts w:ascii="Arial" w:hAnsi="Arial" w:cs="Arial"/>
          <w:sz w:val="20"/>
          <w:szCs w:val="20"/>
        </w:rPr>
      </w:pPr>
      <w:r w:rsidRPr="000835C2">
        <w:rPr>
          <w:rFonts w:ascii="Arial" w:hAnsi="Arial" w:cs="Arial"/>
          <w:sz w:val="20"/>
          <w:szCs w:val="20"/>
        </w:rPr>
        <w:t>Izvajalec se zavezuje, da bo v primeru morebitne zamenjave podizvajalca pred zamenjavo pridobil pisno soglasje naročnika, naročniku predložil izjavo, da je poravnal vse nesporne obveznosti prvotnemu podizvajalcu, pooblastilo za plačilo opravljenih in prevzetih del oziroma dobav neposredno novemu podizvajalcu ter soglasje novega podizvajalca k neposrednemu plačilu.</w:t>
      </w:r>
    </w:p>
    <w:p w14:paraId="18016BD9" w14:textId="77777777" w:rsidR="009032C1" w:rsidRPr="000835C2" w:rsidRDefault="009032C1" w:rsidP="009032C1">
      <w:pPr>
        <w:ind w:right="-1"/>
        <w:jc w:val="both"/>
        <w:rPr>
          <w:rFonts w:ascii="Arial" w:hAnsi="Arial" w:cs="Arial"/>
          <w:i/>
          <w:iCs/>
          <w:sz w:val="20"/>
          <w:szCs w:val="20"/>
        </w:rPr>
      </w:pPr>
    </w:p>
    <w:p w14:paraId="0C636480" w14:textId="77777777" w:rsidR="009032C1" w:rsidRPr="000835C2" w:rsidRDefault="009032C1" w:rsidP="009032C1">
      <w:pPr>
        <w:ind w:right="-1"/>
        <w:jc w:val="both"/>
        <w:rPr>
          <w:rFonts w:ascii="Arial" w:hAnsi="Arial" w:cs="Arial"/>
          <w:sz w:val="20"/>
          <w:szCs w:val="20"/>
        </w:rPr>
      </w:pPr>
      <w:r w:rsidRPr="000835C2">
        <w:rPr>
          <w:rFonts w:ascii="Arial" w:hAnsi="Arial" w:cs="Arial"/>
          <w:sz w:val="20"/>
          <w:szCs w:val="20"/>
        </w:rPr>
        <w:t>Če podizvajalec, ki je naveden v 23. členu te gradbene pogodbe ne zahteva neposrednega plačila, bo naročnik od izvajalca zahteval, da mu najpozneje v 60 dneh od plačila končnih računov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komisiji podal predlog za uvedbo postopka o prekršku.</w:t>
      </w:r>
    </w:p>
    <w:p w14:paraId="28006A4B" w14:textId="77777777" w:rsidR="009032C1" w:rsidRPr="000835C2" w:rsidRDefault="009032C1" w:rsidP="009032C1">
      <w:pPr>
        <w:ind w:right="-1"/>
        <w:jc w:val="both"/>
        <w:rPr>
          <w:rFonts w:ascii="Arial" w:hAnsi="Arial" w:cs="Arial"/>
          <w:i/>
          <w:iCs/>
          <w:sz w:val="20"/>
          <w:szCs w:val="20"/>
        </w:rPr>
      </w:pPr>
    </w:p>
    <w:p w14:paraId="7F429E77" w14:textId="40B983C1" w:rsidR="009032C1" w:rsidRPr="000835C2" w:rsidRDefault="009032C1" w:rsidP="009032C1">
      <w:pPr>
        <w:ind w:right="-1"/>
        <w:jc w:val="both"/>
        <w:rPr>
          <w:rFonts w:ascii="Arial" w:hAnsi="Arial" w:cs="Arial"/>
          <w:i/>
          <w:iCs/>
          <w:sz w:val="20"/>
          <w:szCs w:val="20"/>
        </w:rPr>
      </w:pPr>
      <w:r w:rsidRPr="000835C2">
        <w:rPr>
          <w:rFonts w:ascii="Arial" w:hAnsi="Arial" w:cs="Arial"/>
          <w:i/>
          <w:iCs/>
          <w:sz w:val="20"/>
          <w:szCs w:val="20"/>
        </w:rPr>
        <w:t xml:space="preserve">opomba: ta člen bo v končni pogodbi, če izvajalec pri izvedbi del po tej pogodbi sodeloval s podizvajalci in bodo podizvajalci zahtevali neposredna plačila. </w:t>
      </w:r>
    </w:p>
    <w:p w14:paraId="56150EA1" w14:textId="77777777" w:rsidR="009D40BA" w:rsidRPr="000835C2" w:rsidRDefault="009D40BA" w:rsidP="00B017E3">
      <w:pPr>
        <w:ind w:right="-1"/>
        <w:jc w:val="both"/>
        <w:rPr>
          <w:rFonts w:ascii="Arial" w:hAnsi="Arial" w:cs="Arial"/>
          <w:sz w:val="20"/>
          <w:szCs w:val="20"/>
        </w:rPr>
      </w:pPr>
    </w:p>
    <w:p w14:paraId="76AAE8FB" w14:textId="3FCD0D41" w:rsidR="00B017E3" w:rsidRPr="000835C2" w:rsidRDefault="009D40BA" w:rsidP="009032C1">
      <w:pPr>
        <w:pStyle w:val="Naslov1"/>
        <w:numPr>
          <w:ilvl w:val="0"/>
          <w:numId w:val="9"/>
        </w:numPr>
        <w:spacing w:before="0" w:after="0"/>
        <w:ind w:right="-1"/>
        <w:jc w:val="center"/>
        <w:rPr>
          <w:sz w:val="20"/>
          <w:szCs w:val="20"/>
        </w:rPr>
      </w:pPr>
      <w:bookmarkStart w:id="54" w:name="_Toc220470490"/>
      <w:bookmarkStart w:id="55" w:name="_Toc220479864"/>
      <w:bookmarkStart w:id="56" w:name="_Toc227213616"/>
      <w:bookmarkStart w:id="57" w:name="_Toc227213703"/>
      <w:bookmarkStart w:id="58" w:name="_Toc227213736"/>
      <w:r w:rsidRPr="000835C2">
        <w:rPr>
          <w:sz w:val="20"/>
          <w:szCs w:val="20"/>
        </w:rPr>
        <w:t xml:space="preserve">člen: </w:t>
      </w:r>
      <w:r w:rsidR="00B017E3" w:rsidRPr="000835C2">
        <w:rPr>
          <w:sz w:val="20"/>
          <w:szCs w:val="20"/>
        </w:rPr>
        <w:t>PREVZEM DEL</w:t>
      </w:r>
    </w:p>
    <w:p w14:paraId="718135EB" w14:textId="04FE6E50" w:rsidR="00B017E3" w:rsidRPr="000835C2" w:rsidRDefault="00B017E3" w:rsidP="00B017E3">
      <w:pPr>
        <w:rPr>
          <w:rFonts w:ascii="Arial" w:hAnsi="Arial" w:cs="Arial"/>
          <w:sz w:val="20"/>
          <w:szCs w:val="20"/>
        </w:rPr>
      </w:pPr>
    </w:p>
    <w:p w14:paraId="5BAE8D0E" w14:textId="77777777" w:rsidR="00332D06" w:rsidRPr="00332D06" w:rsidRDefault="00332D06" w:rsidP="00332D06">
      <w:pPr>
        <w:ind w:right="-1"/>
        <w:jc w:val="both"/>
        <w:rPr>
          <w:rFonts w:ascii="Arial" w:hAnsi="Arial" w:cs="Arial"/>
          <w:sz w:val="20"/>
          <w:szCs w:val="20"/>
        </w:rPr>
      </w:pPr>
      <w:r w:rsidRPr="00332D06">
        <w:rPr>
          <w:rFonts w:ascii="Arial" w:hAnsi="Arial" w:cs="Arial"/>
          <w:sz w:val="20"/>
          <w:szCs w:val="20"/>
        </w:rPr>
        <w:t>Izvajalec je dolžan pisno obvestiti naročnika o nameravani dobavi vsaj 3 delovne dni pred vsako dobavo.</w:t>
      </w:r>
    </w:p>
    <w:p w14:paraId="526627CE" w14:textId="77777777" w:rsidR="00332D06" w:rsidRPr="00332D06" w:rsidRDefault="00332D06" w:rsidP="00332D06">
      <w:pPr>
        <w:ind w:right="-1"/>
        <w:jc w:val="both"/>
        <w:rPr>
          <w:rFonts w:ascii="Arial" w:hAnsi="Arial" w:cs="Arial"/>
          <w:sz w:val="20"/>
          <w:szCs w:val="20"/>
        </w:rPr>
      </w:pPr>
    </w:p>
    <w:p w14:paraId="3411DBE2" w14:textId="77777777" w:rsidR="00332D06" w:rsidRPr="00332D06" w:rsidRDefault="00332D06" w:rsidP="00332D06">
      <w:pPr>
        <w:ind w:right="-1"/>
        <w:jc w:val="both"/>
        <w:rPr>
          <w:rFonts w:ascii="Arial" w:hAnsi="Arial" w:cs="Arial"/>
          <w:sz w:val="20"/>
          <w:szCs w:val="20"/>
        </w:rPr>
      </w:pPr>
      <w:r w:rsidRPr="00332D06">
        <w:rPr>
          <w:rFonts w:ascii="Arial" w:hAnsi="Arial" w:cs="Arial"/>
          <w:sz w:val="20"/>
          <w:szCs w:val="20"/>
        </w:rPr>
        <w:t>Naročnik, izvajalec in nadzornik opravijo kvalitetni pregled dobavljene in montirane opreme v roku 8 delovnih dni od dokončanja del, pri čemer mora izvajalec predhodno naročniku in nadzorniku posredovati pisno izjavo o dokončanju del.</w:t>
      </w:r>
    </w:p>
    <w:p w14:paraId="2FDAA2F1" w14:textId="2560A0B2" w:rsidR="00B017E3" w:rsidRPr="000835C2" w:rsidRDefault="00B017E3" w:rsidP="00B017E3">
      <w:pPr>
        <w:ind w:right="-1"/>
        <w:jc w:val="both"/>
        <w:rPr>
          <w:rFonts w:ascii="Arial" w:hAnsi="Arial" w:cs="Arial"/>
          <w:sz w:val="20"/>
          <w:szCs w:val="20"/>
        </w:rPr>
      </w:pPr>
    </w:p>
    <w:p w14:paraId="26C32F0A" w14:textId="77777777" w:rsidR="00332D06" w:rsidRPr="00332D06" w:rsidRDefault="00332D06" w:rsidP="00332D06">
      <w:pPr>
        <w:jc w:val="both"/>
        <w:rPr>
          <w:rFonts w:ascii="Arial" w:hAnsi="Arial" w:cs="Arial"/>
          <w:sz w:val="20"/>
          <w:szCs w:val="20"/>
        </w:rPr>
      </w:pPr>
      <w:r w:rsidRPr="00332D06">
        <w:rPr>
          <w:rFonts w:ascii="Arial" w:hAnsi="Arial" w:cs="Arial"/>
          <w:sz w:val="20"/>
          <w:szCs w:val="20"/>
        </w:rPr>
        <w:t>Prevzem dobavljene in vgrajene opreme se izvrši po odpravi morebitnih ugotovljenih pomanjkljivosti. Izjavo o odpravi pomanjkljivosti pripravi izvajalec, potrdi pa jo nadzorni organ naročnika.</w:t>
      </w:r>
    </w:p>
    <w:p w14:paraId="28F06668" w14:textId="77777777" w:rsidR="00332D06" w:rsidRPr="00332D06" w:rsidRDefault="00332D06" w:rsidP="00332D06">
      <w:pPr>
        <w:jc w:val="both"/>
        <w:rPr>
          <w:rFonts w:ascii="Arial" w:hAnsi="Arial" w:cs="Arial"/>
          <w:sz w:val="20"/>
          <w:szCs w:val="20"/>
        </w:rPr>
      </w:pPr>
    </w:p>
    <w:p w14:paraId="29955A1B" w14:textId="77777777" w:rsidR="00332D06" w:rsidRPr="00332D06" w:rsidRDefault="00332D06" w:rsidP="00332D06">
      <w:pPr>
        <w:jc w:val="both"/>
        <w:rPr>
          <w:rFonts w:ascii="Arial" w:hAnsi="Arial" w:cs="Arial"/>
          <w:sz w:val="20"/>
          <w:szCs w:val="20"/>
        </w:rPr>
      </w:pPr>
      <w:r w:rsidRPr="00332D06">
        <w:rPr>
          <w:rFonts w:ascii="Arial" w:hAnsi="Arial" w:cs="Arial"/>
          <w:sz w:val="20"/>
          <w:szCs w:val="20"/>
        </w:rPr>
        <w:t>O dokončanju del sestavijo pooblaščeni predstavniki pogodbenih strank primopredajni zapisnik, v katerem natančno ugotovijo predvsem:</w:t>
      </w:r>
    </w:p>
    <w:p w14:paraId="61AE8BBB"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ali izvedene dobave in dela ustrezajo določilom te pogodbe, veljavnim zakonskim predpisom in pravilom stroke,</w:t>
      </w:r>
    </w:p>
    <w:p w14:paraId="0033818B"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datume začetka in končanja del,</w:t>
      </w:r>
    </w:p>
    <w:p w14:paraId="52FD6798"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kakovost izvedenih dobav in del ter pripombe naročnika v zvezi s kakovostjo,</w:t>
      </w:r>
    </w:p>
    <w:p w14:paraId="5E7C119A"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opredelitev dobav oz. del, ki jih je dolžan izvajalec ponovno izvesti, dokončati ali popraviti in rok za izvedbo,</w:t>
      </w:r>
    </w:p>
    <w:p w14:paraId="58BC31F0"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morebitna odprta, sporna vprašanja tehnične narave,</w:t>
      </w:r>
    </w:p>
    <w:p w14:paraId="46D49ABB" w14:textId="77777777" w:rsidR="00332D06" w:rsidRPr="00332D06" w:rsidRDefault="00332D06" w:rsidP="0026099A">
      <w:pPr>
        <w:numPr>
          <w:ilvl w:val="0"/>
          <w:numId w:val="43"/>
        </w:numPr>
        <w:jc w:val="both"/>
        <w:rPr>
          <w:rFonts w:ascii="Arial" w:hAnsi="Arial" w:cs="Arial"/>
          <w:sz w:val="20"/>
          <w:szCs w:val="20"/>
        </w:rPr>
      </w:pPr>
      <w:r w:rsidRPr="00332D06">
        <w:rPr>
          <w:rFonts w:ascii="Arial" w:hAnsi="Arial" w:cs="Arial"/>
          <w:sz w:val="20"/>
          <w:szCs w:val="20"/>
        </w:rPr>
        <w:t>ugotovitev o sprejemu atestov in garancijskih listov.</w:t>
      </w:r>
    </w:p>
    <w:p w14:paraId="6540C9E7" w14:textId="77777777" w:rsidR="00332D06" w:rsidRPr="00332D06" w:rsidRDefault="00332D06" w:rsidP="00332D06">
      <w:pPr>
        <w:jc w:val="both"/>
        <w:rPr>
          <w:rFonts w:ascii="Arial" w:hAnsi="Arial" w:cs="Arial"/>
          <w:sz w:val="20"/>
          <w:szCs w:val="20"/>
        </w:rPr>
      </w:pPr>
    </w:p>
    <w:p w14:paraId="018E982F" w14:textId="77777777" w:rsidR="00332D06" w:rsidRPr="00332D06" w:rsidRDefault="00332D06" w:rsidP="00332D06">
      <w:pPr>
        <w:jc w:val="both"/>
        <w:rPr>
          <w:rFonts w:ascii="Arial" w:hAnsi="Arial" w:cs="Arial"/>
          <w:sz w:val="20"/>
          <w:szCs w:val="20"/>
        </w:rPr>
      </w:pPr>
      <w:r w:rsidRPr="00332D06">
        <w:rPr>
          <w:rFonts w:ascii="Arial" w:hAnsi="Arial" w:cs="Arial"/>
          <w:sz w:val="20"/>
          <w:szCs w:val="20"/>
        </w:rPr>
        <w:t>Če pogodbeni stranki ugotovita, da mora izvajalec določene dobave opreme oz. dela dokončati, popraviti ali jih ponovno izvesti, pa tega ne stori v dogovorjenem roku, sme naročnik angažirati drugega izvajalca, ki dela izvede na izvajalčev račun.</w:t>
      </w:r>
    </w:p>
    <w:p w14:paraId="567100D0" w14:textId="77777777" w:rsidR="00332D06" w:rsidRPr="00332D06" w:rsidRDefault="00332D06" w:rsidP="00332D06">
      <w:pPr>
        <w:jc w:val="both"/>
        <w:rPr>
          <w:rFonts w:ascii="Arial" w:hAnsi="Arial" w:cs="Arial"/>
          <w:sz w:val="20"/>
          <w:szCs w:val="20"/>
        </w:rPr>
      </w:pPr>
    </w:p>
    <w:p w14:paraId="48391F2E" w14:textId="77777777" w:rsidR="00332D06" w:rsidRPr="00332D06" w:rsidRDefault="00332D06" w:rsidP="00332D06">
      <w:pPr>
        <w:jc w:val="both"/>
        <w:rPr>
          <w:rFonts w:ascii="Arial" w:hAnsi="Arial" w:cs="Arial"/>
          <w:sz w:val="20"/>
          <w:szCs w:val="20"/>
        </w:rPr>
      </w:pPr>
      <w:r w:rsidRPr="00332D06">
        <w:rPr>
          <w:rFonts w:ascii="Arial" w:hAnsi="Arial" w:cs="Arial"/>
          <w:sz w:val="20"/>
          <w:szCs w:val="20"/>
        </w:rPr>
        <w:t>V primeru, da izvajalec napake ne odpravi v dogovorjenem roku, bo naročnik zaračunal pogodbeno kazen.</w:t>
      </w:r>
    </w:p>
    <w:p w14:paraId="4CF117D3" w14:textId="77777777" w:rsidR="00B017E3" w:rsidRPr="000835C2" w:rsidRDefault="00B017E3" w:rsidP="00B017E3">
      <w:pPr>
        <w:jc w:val="both"/>
        <w:rPr>
          <w:rFonts w:ascii="Arial" w:hAnsi="Arial" w:cs="Arial"/>
          <w:sz w:val="20"/>
          <w:szCs w:val="20"/>
        </w:rPr>
      </w:pPr>
    </w:p>
    <w:p w14:paraId="31A15E49" w14:textId="77777777" w:rsidR="00332D06" w:rsidRPr="00332D06" w:rsidRDefault="00332D06" w:rsidP="00332D06">
      <w:pPr>
        <w:jc w:val="both"/>
        <w:rPr>
          <w:rFonts w:ascii="Arial" w:hAnsi="Arial" w:cs="Arial"/>
          <w:sz w:val="20"/>
          <w:szCs w:val="20"/>
        </w:rPr>
      </w:pPr>
      <w:r w:rsidRPr="00332D06">
        <w:rPr>
          <w:rFonts w:ascii="Arial" w:hAnsi="Arial" w:cs="Arial"/>
          <w:sz w:val="20"/>
          <w:szCs w:val="20"/>
        </w:rPr>
        <w:t>Končni obračun izvedenih del se opravi po uspešni primopredaji objekta. Končni obračun mora vsebovati naslednje elemente:</w:t>
      </w:r>
    </w:p>
    <w:p w14:paraId="16AAD649"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vrednost izvedenih dobav opreme in del,</w:t>
      </w:r>
    </w:p>
    <w:p w14:paraId="32EB781A"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do sedaj izvršena plačila izvajalcu,</w:t>
      </w:r>
    </w:p>
    <w:p w14:paraId="0E6B3F29"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končni znesek, katerega izvajalec mora še dobiti ali vrniti glede na nesporni del obračuna,</w:t>
      </w:r>
    </w:p>
    <w:p w14:paraId="4362C6D6"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eventualno zadržani znesek do odprave pomanjkljivosti ali napak,</w:t>
      </w:r>
    </w:p>
    <w:p w14:paraId="3F72C966"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podatek o zahtevi o plačilu pogodbene kazni ali kakršnekoli povzročene škode eni od strank,</w:t>
      </w:r>
    </w:p>
    <w:p w14:paraId="31A516BD" w14:textId="77777777" w:rsidR="00332D06" w:rsidRPr="00332D06" w:rsidRDefault="00332D06" w:rsidP="0026099A">
      <w:pPr>
        <w:numPr>
          <w:ilvl w:val="0"/>
          <w:numId w:val="44"/>
        </w:numPr>
        <w:rPr>
          <w:rFonts w:ascii="Arial" w:hAnsi="Arial" w:cs="Arial"/>
          <w:sz w:val="20"/>
          <w:szCs w:val="20"/>
        </w:rPr>
      </w:pPr>
      <w:r w:rsidRPr="00332D06">
        <w:rPr>
          <w:rFonts w:ascii="Arial" w:hAnsi="Arial" w:cs="Arial"/>
          <w:sz w:val="20"/>
          <w:szCs w:val="20"/>
        </w:rPr>
        <w:t>podatke o zadevah, o katerih ni bilo soglasja.</w:t>
      </w:r>
    </w:p>
    <w:p w14:paraId="07019A98" w14:textId="77777777" w:rsidR="00B017E3" w:rsidRPr="000835C2" w:rsidRDefault="00B017E3" w:rsidP="00B017E3">
      <w:pPr>
        <w:rPr>
          <w:rFonts w:ascii="Arial" w:hAnsi="Arial" w:cs="Arial"/>
          <w:sz w:val="20"/>
          <w:szCs w:val="20"/>
        </w:rPr>
      </w:pPr>
    </w:p>
    <w:p w14:paraId="00DF126E" w14:textId="7A8CD1CC"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PREDČASNA PREKINITEV POGODBE</w:t>
      </w:r>
      <w:bookmarkEnd w:id="54"/>
      <w:bookmarkEnd w:id="55"/>
      <w:bookmarkEnd w:id="56"/>
      <w:bookmarkEnd w:id="57"/>
      <w:bookmarkEnd w:id="58"/>
    </w:p>
    <w:p w14:paraId="08D2B492"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1665F7C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in izvajalec imata pravico predčasne prekinitve pogodbe v primeru, kadar nasprotna stranka po lastni krivdi kljub predhodnim opominom z določanjem rokov in grožnjo odpovedi pogodbe s svojim obnašanjem grobo krši načela celotnega pogodbenega dela, tako da v dobri veri ta stranka ne more pričakovati upoštevanja pogodbe do prenehanja njene veljavnosti.</w:t>
      </w:r>
    </w:p>
    <w:p w14:paraId="60DEFE6B" w14:textId="77777777" w:rsidR="009D40BA" w:rsidRPr="000835C2" w:rsidRDefault="009D40BA" w:rsidP="009D40BA">
      <w:pPr>
        <w:ind w:right="-1"/>
        <w:jc w:val="both"/>
        <w:rPr>
          <w:rFonts w:ascii="Arial" w:hAnsi="Arial" w:cs="Arial"/>
          <w:sz w:val="20"/>
          <w:szCs w:val="20"/>
        </w:rPr>
      </w:pPr>
    </w:p>
    <w:p w14:paraId="65D339C1" w14:textId="3EE93EF1" w:rsidR="009D40BA" w:rsidRPr="000835C2" w:rsidRDefault="009D40BA" w:rsidP="009D40BA">
      <w:pPr>
        <w:ind w:right="-1"/>
        <w:jc w:val="both"/>
        <w:rPr>
          <w:rFonts w:ascii="Arial" w:hAnsi="Arial" w:cs="Arial"/>
          <w:sz w:val="20"/>
          <w:szCs w:val="20"/>
        </w:rPr>
      </w:pPr>
      <w:r w:rsidRPr="000835C2">
        <w:rPr>
          <w:rFonts w:ascii="Arial" w:hAnsi="Arial" w:cs="Arial"/>
          <w:sz w:val="20"/>
          <w:szCs w:val="20"/>
        </w:rPr>
        <w:t>Izvajalec ima pravico predčasne prekinitve pogodbe samo v primeru, kadar naročnik po lastni krivdi kljub predhodnim opominom z določanjem rokov in grožnjo odpovedi pogodbe ni plačal pogodbeno dolgovanega plačila tudi po izteku naknadnega roka, postavljenega skupaj z grožnjo odpovedi, brez opravičljivega razloga za zavrnitev storitev.</w:t>
      </w:r>
    </w:p>
    <w:p w14:paraId="4D0021A7" w14:textId="77777777" w:rsidR="009D40BA" w:rsidRPr="000835C2" w:rsidRDefault="009D40BA" w:rsidP="009D40BA">
      <w:pPr>
        <w:ind w:right="-1"/>
        <w:rPr>
          <w:rFonts w:ascii="Arial" w:hAnsi="Arial" w:cs="Arial"/>
          <w:sz w:val="20"/>
          <w:szCs w:val="20"/>
        </w:rPr>
      </w:pPr>
    </w:p>
    <w:p w14:paraId="1917E501" w14:textId="77777777" w:rsidR="009D40BA" w:rsidRPr="000835C2" w:rsidRDefault="009D40BA" w:rsidP="009032C1">
      <w:pPr>
        <w:pStyle w:val="Naslov1"/>
        <w:numPr>
          <w:ilvl w:val="0"/>
          <w:numId w:val="9"/>
        </w:numPr>
        <w:spacing w:before="0" w:after="0"/>
        <w:ind w:right="-1"/>
        <w:jc w:val="center"/>
        <w:rPr>
          <w:sz w:val="20"/>
          <w:szCs w:val="20"/>
        </w:rPr>
      </w:pPr>
      <w:bookmarkStart w:id="59" w:name="_Toc220470492"/>
      <w:bookmarkStart w:id="60" w:name="_Toc220479866"/>
      <w:bookmarkStart w:id="61" w:name="_Toc227213618"/>
      <w:bookmarkStart w:id="62" w:name="_Toc227213705"/>
      <w:bookmarkStart w:id="63" w:name="_Toc227213738"/>
      <w:r w:rsidRPr="000835C2">
        <w:rPr>
          <w:sz w:val="20"/>
          <w:szCs w:val="20"/>
        </w:rPr>
        <w:t>člen: POGODBENA KAZEN</w:t>
      </w:r>
    </w:p>
    <w:p w14:paraId="44B908F7" w14:textId="77777777" w:rsidR="009D40BA" w:rsidRPr="000835C2" w:rsidRDefault="009D40BA" w:rsidP="009D40BA">
      <w:pPr>
        <w:rPr>
          <w:rFonts w:ascii="Arial" w:hAnsi="Arial" w:cs="Arial"/>
          <w:sz w:val="20"/>
          <w:szCs w:val="20"/>
        </w:rPr>
      </w:pPr>
    </w:p>
    <w:p w14:paraId="0999CF04" w14:textId="40380350" w:rsidR="009D40BA" w:rsidRPr="000835C2" w:rsidRDefault="009D40BA" w:rsidP="009D40BA">
      <w:pPr>
        <w:ind w:right="-1"/>
        <w:jc w:val="both"/>
        <w:rPr>
          <w:rFonts w:ascii="Arial" w:hAnsi="Arial" w:cs="Arial"/>
          <w:sz w:val="20"/>
          <w:szCs w:val="20"/>
        </w:rPr>
      </w:pPr>
      <w:r w:rsidRPr="000835C2">
        <w:rPr>
          <w:rFonts w:ascii="Arial" w:hAnsi="Arial" w:cs="Arial"/>
          <w:sz w:val="20"/>
          <w:szCs w:val="20"/>
        </w:rPr>
        <w:lastRenderedPageBreak/>
        <w:t xml:space="preserve">Če izvajalec po svoji krivdi ne izvaja pogodbe v skladu z dogovorjenimi roki predmetne pogodbe, sme naročnik zaračunati izvajalcu pogodbeno kazen, ki znaša 0,5% vrednosti posameznega naročila za vsak dan zamude. </w:t>
      </w:r>
    </w:p>
    <w:p w14:paraId="6CA7736A" w14:textId="77777777" w:rsidR="009D40BA" w:rsidRPr="000835C2" w:rsidRDefault="009D40BA" w:rsidP="009D40BA">
      <w:pPr>
        <w:ind w:right="-1"/>
        <w:jc w:val="both"/>
        <w:rPr>
          <w:rFonts w:ascii="Arial" w:hAnsi="Arial" w:cs="Arial"/>
          <w:sz w:val="20"/>
          <w:szCs w:val="20"/>
        </w:rPr>
      </w:pPr>
    </w:p>
    <w:p w14:paraId="6F0394BA"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zamude naročniku ob sprejemu izpolnitve ni potrebno posebej obvestiti izvajalca o pridržanju pravice do obračuna pogodbene kazni, temveč se pogodbena kazen obračuna v skladu z določili pogodbe brez obvestila.</w:t>
      </w:r>
    </w:p>
    <w:p w14:paraId="776DA112" w14:textId="77777777" w:rsidR="009D40BA" w:rsidRPr="000835C2" w:rsidRDefault="009D40BA" w:rsidP="009D40BA">
      <w:pPr>
        <w:ind w:right="-1"/>
        <w:jc w:val="both"/>
        <w:rPr>
          <w:rFonts w:ascii="Arial" w:hAnsi="Arial" w:cs="Arial"/>
          <w:sz w:val="20"/>
          <w:szCs w:val="20"/>
        </w:rPr>
      </w:pPr>
    </w:p>
    <w:p w14:paraId="43C93955"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Naročnik lahko terjatev iz naslova morebitne zaračunane pogodbene kazni pobota s finančnimi obveznostmi po pogodbi, sklenjeni z izvajalcem na podlagi predmetnega javnega naročila.</w:t>
      </w:r>
    </w:p>
    <w:p w14:paraId="19A94D38" w14:textId="77777777" w:rsidR="009D40BA" w:rsidRPr="000835C2" w:rsidRDefault="009D40BA" w:rsidP="009D40BA">
      <w:pPr>
        <w:ind w:right="-1"/>
        <w:jc w:val="both"/>
        <w:rPr>
          <w:rFonts w:ascii="Arial" w:hAnsi="Arial" w:cs="Arial"/>
          <w:sz w:val="20"/>
          <w:szCs w:val="20"/>
        </w:rPr>
      </w:pPr>
    </w:p>
    <w:p w14:paraId="0F0420EF" w14:textId="66BA2BA2" w:rsidR="009D40BA" w:rsidRPr="000835C2" w:rsidRDefault="009D40BA" w:rsidP="009D40BA">
      <w:pPr>
        <w:ind w:right="-1"/>
        <w:jc w:val="both"/>
        <w:rPr>
          <w:rFonts w:ascii="Arial" w:hAnsi="Arial" w:cs="Arial"/>
          <w:sz w:val="20"/>
          <w:szCs w:val="20"/>
        </w:rPr>
      </w:pPr>
      <w:r w:rsidRPr="000835C2">
        <w:rPr>
          <w:rFonts w:ascii="Arial" w:hAnsi="Arial" w:cs="Arial"/>
          <w:sz w:val="20"/>
          <w:szCs w:val="20"/>
        </w:rPr>
        <w:t>Znesek vseh pogodbenih kazni lahko znaša skupaj največ 10 % pogodbene vrednosti</w:t>
      </w:r>
      <w:r w:rsidR="00B017E3" w:rsidRPr="000835C2">
        <w:rPr>
          <w:rFonts w:ascii="Arial" w:hAnsi="Arial" w:cs="Arial"/>
          <w:sz w:val="20"/>
          <w:szCs w:val="20"/>
        </w:rPr>
        <w:t xml:space="preserve"> z DDV</w:t>
      </w:r>
      <w:r w:rsidRPr="000835C2">
        <w:rPr>
          <w:rFonts w:ascii="Arial" w:hAnsi="Arial" w:cs="Arial"/>
          <w:sz w:val="20"/>
          <w:szCs w:val="20"/>
        </w:rPr>
        <w:t>. Naročnik in izvajalec soglašata, da pravica zaračunati pogodbeno kazen ni pogojena z nastankom škode naročniku.</w:t>
      </w:r>
    </w:p>
    <w:p w14:paraId="283B70CC" w14:textId="77777777" w:rsidR="00DF7BA5" w:rsidRDefault="00DF7BA5" w:rsidP="009D40BA">
      <w:pPr>
        <w:ind w:right="-1"/>
        <w:jc w:val="both"/>
        <w:rPr>
          <w:rFonts w:ascii="Arial" w:hAnsi="Arial" w:cs="Arial"/>
          <w:sz w:val="20"/>
          <w:szCs w:val="20"/>
        </w:rPr>
      </w:pPr>
    </w:p>
    <w:p w14:paraId="2C701E28" w14:textId="3FE3FBB0"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zamude, nepravilne izpolnitve ali neizpolnitve pogodbenih obveznosti izvajalca. Izvajalec mora, če ga naročnik k temu pozove, skupaj z naročnikom sodelovati kot stranka v eventualnih sporih, nastalih zaradi zamude, nepravilne izpolnitve ali neizpolnitve izvajalca.</w:t>
      </w:r>
    </w:p>
    <w:p w14:paraId="6441BA3F" w14:textId="77777777" w:rsidR="009D40BA" w:rsidRPr="000835C2" w:rsidRDefault="009D40BA" w:rsidP="009D40BA">
      <w:pPr>
        <w:rPr>
          <w:rFonts w:ascii="Arial" w:hAnsi="Arial" w:cs="Arial"/>
          <w:sz w:val="20"/>
          <w:szCs w:val="20"/>
        </w:rPr>
      </w:pPr>
    </w:p>
    <w:p w14:paraId="4892FB4C" w14:textId="4C288684"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PROTIKORUPCIJSKA KLAVZULA</w:t>
      </w:r>
      <w:bookmarkEnd w:id="59"/>
      <w:bookmarkEnd w:id="60"/>
      <w:bookmarkEnd w:id="61"/>
      <w:bookmarkEnd w:id="62"/>
      <w:bookmarkEnd w:id="63"/>
    </w:p>
    <w:p w14:paraId="49BF687A" w14:textId="77777777" w:rsidR="009D40BA" w:rsidRPr="000835C2" w:rsidRDefault="009D40BA" w:rsidP="009D40BA">
      <w:pPr>
        <w:ind w:right="-1"/>
        <w:jc w:val="both"/>
        <w:rPr>
          <w:rFonts w:ascii="Arial" w:hAnsi="Arial" w:cs="Arial"/>
          <w:sz w:val="20"/>
          <w:szCs w:val="20"/>
        </w:rPr>
      </w:pPr>
    </w:p>
    <w:p w14:paraId="4F17F04E"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Izvajalec se zavezuje, da ne bo dal ali obljubil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0835C2">
        <w:rPr>
          <w:rFonts w:ascii="Arial" w:hAnsi="Arial" w:cs="Arial"/>
          <w:sz w:val="20"/>
          <w:szCs w:val="20"/>
        </w:rPr>
        <w:t>spolnitvenemu</w:t>
      </w:r>
      <w:proofErr w:type="spellEnd"/>
      <w:r w:rsidRPr="000835C2">
        <w:rPr>
          <w:rFonts w:ascii="Arial" w:hAnsi="Arial" w:cs="Arial"/>
          <w:sz w:val="20"/>
          <w:szCs w:val="20"/>
        </w:rPr>
        <w:t xml:space="preserve"> pomočniku, zastopniku, distributerju, podjetju-hčerki ali drugemu povezanemu podjetju. V primeru kršitve ali poskusa kršitve te klavzule, je že sklenjena in veljavna pogodba nična, če pa pogodba še ni veljavna, se šteje, da pogodba ni bila sklenjena. </w:t>
      </w:r>
    </w:p>
    <w:p w14:paraId="646AADF6"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6BA09719" w14:textId="77777777" w:rsidR="009D40BA" w:rsidRPr="000835C2" w:rsidRDefault="009D40BA" w:rsidP="009032C1">
      <w:pPr>
        <w:pStyle w:val="Naslov1"/>
        <w:numPr>
          <w:ilvl w:val="0"/>
          <w:numId w:val="9"/>
        </w:numPr>
        <w:spacing w:before="0" w:after="0"/>
        <w:ind w:right="-1"/>
        <w:jc w:val="center"/>
        <w:rPr>
          <w:sz w:val="20"/>
          <w:szCs w:val="20"/>
        </w:rPr>
      </w:pPr>
      <w:r w:rsidRPr="000835C2">
        <w:rPr>
          <w:sz w:val="20"/>
          <w:szCs w:val="20"/>
        </w:rPr>
        <w:t>člen: RAZVEZNI POGOJ</w:t>
      </w:r>
    </w:p>
    <w:p w14:paraId="0AD18708"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335F59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Ta pogodba je sklenjena pod razveznim pogojem, ki se uresniči v primeru izpolnitve ene od naslednjih okoliščin:</w:t>
      </w:r>
    </w:p>
    <w:p w14:paraId="681B0707" w14:textId="77777777" w:rsidR="009D40BA" w:rsidRPr="000835C2" w:rsidRDefault="009D40BA" w:rsidP="009D40BA">
      <w:pPr>
        <w:pStyle w:val="Odstavekseznama"/>
        <w:numPr>
          <w:ilvl w:val="0"/>
          <w:numId w:val="26"/>
        </w:numPr>
        <w:ind w:right="-1"/>
        <w:jc w:val="both"/>
        <w:rPr>
          <w:rFonts w:ascii="Arial" w:hAnsi="Arial" w:cs="Arial"/>
          <w:sz w:val="20"/>
          <w:szCs w:val="20"/>
        </w:rPr>
      </w:pPr>
      <w:r w:rsidRPr="000835C2">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6FE996B2" w14:textId="77777777" w:rsidR="009D40BA" w:rsidRPr="000835C2" w:rsidRDefault="009D40BA" w:rsidP="009D40BA">
      <w:pPr>
        <w:pStyle w:val="Odstavekseznama"/>
        <w:numPr>
          <w:ilvl w:val="0"/>
          <w:numId w:val="26"/>
        </w:numPr>
        <w:ind w:right="-1"/>
        <w:jc w:val="both"/>
        <w:rPr>
          <w:rFonts w:ascii="Arial" w:hAnsi="Arial" w:cs="Arial"/>
          <w:sz w:val="20"/>
          <w:szCs w:val="20"/>
        </w:rPr>
      </w:pPr>
      <w:r w:rsidRPr="000835C2">
        <w:rPr>
          <w:rFonts w:ascii="Arial" w:hAnsi="Arial" w:cs="Arial"/>
          <w:sz w:val="20"/>
          <w:szCs w:val="20"/>
        </w:rPr>
        <w:t>če bo naročnik seznanjen, da je pristojni državni organ pri izvajalcu ali podizvajalcu v času izvajanja pogodbe ugotovil najmanj dve kršitvi v zvezi s:</w:t>
      </w:r>
    </w:p>
    <w:p w14:paraId="6F470DDE"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plačilom za delo, </w:t>
      </w:r>
    </w:p>
    <w:p w14:paraId="13EBEA5F"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delovnim časom, </w:t>
      </w:r>
    </w:p>
    <w:p w14:paraId="5C8B0791"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počitki, </w:t>
      </w:r>
    </w:p>
    <w:p w14:paraId="5CAE2356" w14:textId="77777777" w:rsidR="009D40BA" w:rsidRPr="000835C2" w:rsidRDefault="009D40BA" w:rsidP="009D40BA">
      <w:pPr>
        <w:pStyle w:val="Odstavekseznama"/>
        <w:numPr>
          <w:ilvl w:val="0"/>
          <w:numId w:val="27"/>
        </w:numPr>
        <w:ind w:right="-1"/>
        <w:jc w:val="both"/>
        <w:rPr>
          <w:rFonts w:ascii="Arial" w:hAnsi="Arial" w:cs="Arial"/>
          <w:sz w:val="20"/>
          <w:szCs w:val="20"/>
        </w:rPr>
      </w:pPr>
      <w:r w:rsidRPr="000835C2">
        <w:rPr>
          <w:rFonts w:ascii="Arial" w:hAnsi="Arial" w:cs="Arial"/>
          <w:sz w:val="20"/>
          <w:szCs w:val="20"/>
        </w:rPr>
        <w:t xml:space="preserve">opravljanjem dela na podlagi pogodb civilnega prava kljub obstoju elementov delovnega razmerja ali v zvezi z zaposlovanjem na črno </w:t>
      </w:r>
    </w:p>
    <w:p w14:paraId="1F8E760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za kateri mu je bila s pravnomočno odločitvijo ali več pravnomočnimi odločitvami izrečena globa za prekršek, </w:t>
      </w:r>
    </w:p>
    <w:p w14:paraId="3752D7F0"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 xml:space="preserve">in pod pogojem, da je od seznanitve s kršitvijo in do izteka veljavnosti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32F386" w14:textId="77777777" w:rsidR="009D40BA" w:rsidRPr="000835C2" w:rsidRDefault="009D40BA" w:rsidP="009D40BA">
      <w:pPr>
        <w:spacing w:line="276" w:lineRule="auto"/>
        <w:jc w:val="both"/>
        <w:rPr>
          <w:rFonts w:ascii="Arial" w:hAnsi="Arial" w:cs="Arial"/>
          <w:sz w:val="20"/>
          <w:szCs w:val="20"/>
        </w:rPr>
      </w:pPr>
    </w:p>
    <w:p w14:paraId="3DB50D48"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5CB6670" w14:textId="77777777" w:rsidR="009D40BA" w:rsidRPr="000835C2" w:rsidRDefault="009D40BA" w:rsidP="009D40BA">
      <w:pPr>
        <w:ind w:right="-1"/>
        <w:jc w:val="both"/>
        <w:rPr>
          <w:rFonts w:ascii="Arial" w:hAnsi="Arial" w:cs="Arial"/>
          <w:sz w:val="20"/>
          <w:szCs w:val="20"/>
        </w:rPr>
      </w:pPr>
    </w:p>
    <w:p w14:paraId="4725B26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naročnik v roku 30 dni od seznanitve s kršitvijo ne začne novega postopka javnega naročila, se šteje, da je pogodba razvezana trideseti dan od seznanitve s kršitvijo.</w:t>
      </w:r>
    </w:p>
    <w:p w14:paraId="0C39D97C" w14:textId="77777777" w:rsidR="009D40BA" w:rsidRPr="000835C2" w:rsidRDefault="009D40BA" w:rsidP="009D40BA">
      <w:pPr>
        <w:pStyle w:val="HSStandard"/>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 w:val="clear" w:pos="10773"/>
          <w:tab w:val="clear" w:pos="11340"/>
        </w:tabs>
        <w:spacing w:line="240" w:lineRule="auto"/>
        <w:ind w:right="-1"/>
        <w:rPr>
          <w:rFonts w:ascii="Arial" w:hAnsi="Arial" w:cs="Arial"/>
          <w:lang w:val="sl-SI"/>
        </w:rPr>
      </w:pPr>
    </w:p>
    <w:p w14:paraId="22592923" w14:textId="77777777" w:rsidR="009D40BA" w:rsidRPr="000835C2" w:rsidRDefault="009D40BA" w:rsidP="009032C1">
      <w:pPr>
        <w:pStyle w:val="Naslov1"/>
        <w:numPr>
          <w:ilvl w:val="0"/>
          <w:numId w:val="9"/>
        </w:numPr>
        <w:spacing w:before="0" w:after="0"/>
        <w:ind w:right="-1"/>
        <w:jc w:val="center"/>
        <w:rPr>
          <w:sz w:val="20"/>
          <w:szCs w:val="20"/>
        </w:rPr>
      </w:pPr>
      <w:bookmarkStart w:id="64" w:name="_Toc220470493"/>
      <w:bookmarkStart w:id="65" w:name="_Toc220479867"/>
      <w:bookmarkStart w:id="66" w:name="_Toc227213619"/>
      <w:bookmarkStart w:id="67" w:name="_Toc227213706"/>
      <w:bookmarkStart w:id="68" w:name="_Toc227213739"/>
      <w:r w:rsidRPr="000835C2">
        <w:rPr>
          <w:sz w:val="20"/>
          <w:szCs w:val="20"/>
        </w:rPr>
        <w:t>člen: KONČNE DOLOČBE</w:t>
      </w:r>
      <w:bookmarkEnd w:id="64"/>
      <w:bookmarkEnd w:id="65"/>
      <w:bookmarkEnd w:id="66"/>
      <w:bookmarkEnd w:id="67"/>
      <w:bookmarkEnd w:id="68"/>
    </w:p>
    <w:p w14:paraId="518BFB4E" w14:textId="77777777" w:rsidR="009D40BA" w:rsidRPr="000835C2" w:rsidRDefault="009D40BA" w:rsidP="009D40BA">
      <w:pPr>
        <w:ind w:right="-1"/>
        <w:rPr>
          <w:rFonts w:ascii="Arial" w:hAnsi="Arial" w:cs="Arial"/>
          <w:sz w:val="20"/>
          <w:szCs w:val="20"/>
        </w:rPr>
      </w:pPr>
    </w:p>
    <w:p w14:paraId="0234C624"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Odpoved ali spremembe pogodbe kot tudi opomini in obvestila o naknadnih rokih so veljavni , če so posredovani v  pisni obliki.</w:t>
      </w:r>
    </w:p>
    <w:p w14:paraId="3DA20EA6" w14:textId="77777777" w:rsidR="009D40BA" w:rsidRPr="000835C2" w:rsidRDefault="009D40BA" w:rsidP="009D40BA">
      <w:pPr>
        <w:ind w:right="-1"/>
        <w:jc w:val="both"/>
        <w:rPr>
          <w:rFonts w:ascii="Arial" w:hAnsi="Arial" w:cs="Arial"/>
          <w:sz w:val="20"/>
          <w:szCs w:val="20"/>
        </w:rPr>
      </w:pPr>
    </w:p>
    <w:p w14:paraId="0D18B94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Če je katerikoli člen te pogodbe neveljaven ali pa to postane, to na veljavnost ostalih členov ne vpliva. Pogodbenika se obvezujeta, da bosta takšen neveljaven člen nadomestila z ustreznim veljavnim členom, ki bo čim bližje ekonomskemu in dejanskemu namenu neveljavnega člena.</w:t>
      </w:r>
    </w:p>
    <w:p w14:paraId="08894B90" w14:textId="77777777" w:rsidR="009D40BA" w:rsidRPr="000835C2" w:rsidRDefault="009D40BA" w:rsidP="009D40BA">
      <w:pPr>
        <w:ind w:right="-1"/>
        <w:jc w:val="both"/>
        <w:rPr>
          <w:rFonts w:ascii="Arial" w:hAnsi="Arial" w:cs="Arial"/>
          <w:sz w:val="20"/>
          <w:szCs w:val="20"/>
        </w:rPr>
      </w:pPr>
    </w:p>
    <w:p w14:paraId="16249A92"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ta pogodba vsebuje kakršnokoli vrzel v zvezi z zadevo, ki jo ureja, se pogodbenika obvezujeta, da bosta to vrzel zapolnila v okviru pomena in duha te pogodbe s sklenitvijo aneksa k pogodbi.</w:t>
      </w:r>
    </w:p>
    <w:p w14:paraId="154AA2EA" w14:textId="77777777" w:rsidR="009D40BA" w:rsidRPr="000835C2" w:rsidRDefault="009D40BA" w:rsidP="009D40BA">
      <w:pPr>
        <w:ind w:right="-1"/>
        <w:jc w:val="both"/>
        <w:rPr>
          <w:rFonts w:ascii="Arial" w:hAnsi="Arial" w:cs="Arial"/>
          <w:sz w:val="20"/>
          <w:szCs w:val="20"/>
        </w:rPr>
      </w:pPr>
    </w:p>
    <w:p w14:paraId="6B58B69C"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Spore iz te pogodbe bosta pogodbeni stranki reševali sporazumno. Če sporazum ne bo mogoč, jih bo reševalo pristojno sodišče. Če se spor v zvezi s to pogodbo nanaša predvsem na dejanska vprašanja, tehnična stanja stvari ali postopke obračunavanja po tej pogodbi, morata stranki za razjasnitev najprej določiti uradno določenega in zapriseženega strokovnjaka kot izvedenca razsodnika. Če obe stranki potem priznata rezultat izvedenskega mnenja, je ta obvezujoč. Stranka, ki ni imela prav, nosi stroške izvedenskega mnenja.</w:t>
      </w:r>
    </w:p>
    <w:p w14:paraId="45626313" w14:textId="77777777" w:rsidR="009D40BA" w:rsidRPr="000835C2" w:rsidRDefault="009D40BA" w:rsidP="009D40BA">
      <w:pPr>
        <w:ind w:right="-1"/>
        <w:jc w:val="both"/>
        <w:rPr>
          <w:rFonts w:ascii="Arial" w:hAnsi="Arial" w:cs="Arial"/>
          <w:sz w:val="20"/>
          <w:szCs w:val="20"/>
        </w:rPr>
      </w:pPr>
    </w:p>
    <w:p w14:paraId="6A7FB906" w14:textId="77777777" w:rsidR="009D40BA" w:rsidRPr="000835C2" w:rsidRDefault="009D40BA" w:rsidP="009D40BA">
      <w:pPr>
        <w:ind w:right="-1"/>
        <w:jc w:val="both"/>
        <w:rPr>
          <w:rFonts w:ascii="Arial" w:hAnsi="Arial" w:cs="Arial"/>
          <w:sz w:val="20"/>
          <w:szCs w:val="20"/>
        </w:rPr>
      </w:pPr>
      <w:r w:rsidRPr="000835C2">
        <w:rPr>
          <w:rFonts w:ascii="Arial" w:hAnsi="Arial" w:cs="Arial"/>
          <w:sz w:val="20"/>
          <w:szCs w:val="20"/>
        </w:rPr>
        <w:t>V primeru, da se v dobi trajanja te pogodbe ekonomski ali pravni pogoji ali osnove, na katerih temeljijo členi te pogodbe v primerjavi s stanjem ob sklenitvi pogodbe spremenijo v takšni meri, da pogodbene storitve niso več v primernem razmerju s pogodbeno dogovorjenim plačilom, je potrebno pogodbo z aneksom prilagoditi spremenjenim pogojem.</w:t>
      </w:r>
    </w:p>
    <w:p w14:paraId="40EA1550" w14:textId="77777777" w:rsidR="009D40BA" w:rsidRPr="000835C2" w:rsidRDefault="009D40BA" w:rsidP="009D40BA">
      <w:pPr>
        <w:ind w:right="-1"/>
        <w:jc w:val="both"/>
        <w:rPr>
          <w:rFonts w:ascii="Arial" w:hAnsi="Arial" w:cs="Arial"/>
          <w:sz w:val="20"/>
          <w:szCs w:val="20"/>
        </w:rPr>
      </w:pPr>
    </w:p>
    <w:p w14:paraId="6F407ABF" w14:textId="47E46000" w:rsidR="009D40BA" w:rsidRDefault="009D40BA" w:rsidP="009D40BA">
      <w:pPr>
        <w:ind w:right="-1"/>
        <w:jc w:val="both"/>
        <w:rPr>
          <w:rFonts w:ascii="Arial" w:hAnsi="Arial" w:cs="Arial"/>
          <w:sz w:val="20"/>
          <w:szCs w:val="20"/>
        </w:rPr>
      </w:pPr>
      <w:r w:rsidRPr="000835C2">
        <w:rPr>
          <w:rFonts w:ascii="Arial" w:hAnsi="Arial" w:cs="Arial"/>
          <w:sz w:val="20"/>
          <w:szCs w:val="20"/>
        </w:rPr>
        <w:t>Ta pogodba je sestavljena v štirih enakih izvodih, od katerih vsaka stranka prejme po dva izvoda.</w:t>
      </w:r>
      <w:bookmarkStart w:id="69" w:name="_Toc378775573"/>
      <w:bookmarkEnd w:id="69"/>
    </w:p>
    <w:p w14:paraId="1F43BD23" w14:textId="04BBB917" w:rsidR="00512B91" w:rsidRDefault="00512B91" w:rsidP="009D40BA">
      <w:pPr>
        <w:ind w:right="-1"/>
        <w:jc w:val="both"/>
        <w:rPr>
          <w:rFonts w:ascii="Arial" w:hAnsi="Arial" w:cs="Arial"/>
          <w:sz w:val="20"/>
          <w:szCs w:val="20"/>
        </w:rPr>
      </w:pPr>
    </w:p>
    <w:p w14:paraId="30B864DF" w14:textId="77777777" w:rsidR="00512B91" w:rsidRPr="000835C2" w:rsidRDefault="00512B91" w:rsidP="009D40BA">
      <w:pPr>
        <w:ind w:right="-1"/>
        <w:jc w:val="both"/>
        <w:rPr>
          <w:rFonts w:ascii="Arial" w:hAnsi="Arial" w:cs="Arial"/>
          <w:sz w:val="20"/>
          <w:szCs w:val="20"/>
        </w:rPr>
      </w:pPr>
    </w:p>
    <w:tbl>
      <w:tblPr>
        <w:tblW w:w="9408" w:type="dxa"/>
        <w:tblInd w:w="-124" w:type="dxa"/>
        <w:tblLayout w:type="fixed"/>
        <w:tblCellMar>
          <w:left w:w="70" w:type="dxa"/>
          <w:right w:w="70" w:type="dxa"/>
        </w:tblCellMar>
        <w:tblLook w:val="0000" w:firstRow="0" w:lastRow="0" w:firstColumn="0" w:lastColumn="0" w:noHBand="0" w:noVBand="0"/>
      </w:tblPr>
      <w:tblGrid>
        <w:gridCol w:w="52"/>
        <w:gridCol w:w="5175"/>
        <w:gridCol w:w="4156"/>
        <w:gridCol w:w="25"/>
      </w:tblGrid>
      <w:tr w:rsidR="009D40BA" w:rsidRPr="000835C2" w14:paraId="53AED3B0" w14:textId="77777777" w:rsidTr="00A1004A">
        <w:trPr>
          <w:gridBefore w:val="1"/>
          <w:wBefore w:w="52" w:type="dxa"/>
          <w:cantSplit/>
          <w:trHeight w:val="582"/>
        </w:trPr>
        <w:tc>
          <w:tcPr>
            <w:tcW w:w="5175" w:type="dxa"/>
            <w:tcBorders>
              <w:top w:val="nil"/>
              <w:left w:val="nil"/>
              <w:bottom w:val="nil"/>
              <w:right w:val="nil"/>
            </w:tcBorders>
          </w:tcPr>
          <w:p w14:paraId="17B1E5AE" w14:textId="77777777" w:rsidR="009D40BA" w:rsidRPr="000835C2" w:rsidRDefault="009D40BA" w:rsidP="00163EA1">
            <w:pPr>
              <w:jc w:val="both"/>
              <w:rPr>
                <w:rFonts w:ascii="Arial" w:eastAsiaTheme="minorEastAsia" w:hAnsi="Arial" w:cs="Arial"/>
                <w:sz w:val="20"/>
                <w:szCs w:val="20"/>
              </w:rPr>
            </w:pPr>
          </w:p>
          <w:p w14:paraId="1948884F" w14:textId="56E173A3" w:rsidR="009D40BA" w:rsidRPr="000835C2" w:rsidRDefault="009D40BA" w:rsidP="000806EB">
            <w:pPr>
              <w:pStyle w:val="Naslov1"/>
              <w:numPr>
                <w:ilvl w:val="0"/>
                <w:numId w:val="0"/>
              </w:numPr>
              <w:spacing w:before="0" w:after="0"/>
              <w:ind w:left="432" w:right="-1" w:hanging="432"/>
              <w:rPr>
                <w:rFonts w:eastAsiaTheme="minorEastAsia"/>
                <w:sz w:val="20"/>
                <w:szCs w:val="20"/>
              </w:rPr>
            </w:pPr>
            <w:r w:rsidRPr="000835C2">
              <w:rPr>
                <w:rFonts w:eastAsiaTheme="minorEastAsia"/>
                <w:bCs w:val="0"/>
                <w:sz w:val="20"/>
                <w:szCs w:val="20"/>
              </w:rPr>
              <w:t>Izvajalec:</w:t>
            </w:r>
          </w:p>
          <w:p w14:paraId="0EA1F3AD" w14:textId="77777777" w:rsidR="009D40BA" w:rsidRPr="000835C2" w:rsidRDefault="009D40BA" w:rsidP="00163EA1">
            <w:pPr>
              <w:rPr>
                <w:rFonts w:ascii="Arial" w:eastAsiaTheme="minorEastAsia" w:hAnsi="Arial" w:cs="Arial"/>
                <w:sz w:val="20"/>
                <w:szCs w:val="20"/>
              </w:rPr>
            </w:pPr>
          </w:p>
          <w:p w14:paraId="760DF76E" w14:textId="77777777" w:rsidR="009D40BA" w:rsidRPr="000835C2" w:rsidRDefault="009D40BA" w:rsidP="00163EA1">
            <w:pPr>
              <w:rPr>
                <w:rFonts w:ascii="Arial" w:eastAsiaTheme="minorEastAsia" w:hAnsi="Arial" w:cs="Arial"/>
                <w:sz w:val="20"/>
                <w:szCs w:val="20"/>
              </w:rPr>
            </w:pPr>
          </w:p>
        </w:tc>
        <w:tc>
          <w:tcPr>
            <w:tcW w:w="4181" w:type="dxa"/>
            <w:gridSpan w:val="2"/>
            <w:tcBorders>
              <w:top w:val="nil"/>
              <w:left w:val="nil"/>
              <w:bottom w:val="nil"/>
              <w:right w:val="nil"/>
            </w:tcBorders>
          </w:tcPr>
          <w:p w14:paraId="10DA3106" w14:textId="77777777" w:rsidR="009D40BA" w:rsidRPr="000835C2" w:rsidRDefault="009D40BA" w:rsidP="00163EA1">
            <w:pPr>
              <w:jc w:val="both"/>
              <w:rPr>
                <w:rFonts w:ascii="Arial" w:eastAsiaTheme="minorEastAsia" w:hAnsi="Arial" w:cs="Arial"/>
                <w:sz w:val="20"/>
                <w:szCs w:val="20"/>
              </w:rPr>
            </w:pPr>
          </w:p>
          <w:p w14:paraId="59AB7BBF" w14:textId="77777777" w:rsidR="009D40BA" w:rsidRPr="000835C2" w:rsidRDefault="009D40BA" w:rsidP="00163EA1">
            <w:pPr>
              <w:jc w:val="both"/>
              <w:rPr>
                <w:rFonts w:ascii="Arial" w:eastAsiaTheme="minorEastAsia" w:hAnsi="Arial" w:cs="Arial"/>
                <w:b/>
                <w:sz w:val="20"/>
                <w:szCs w:val="20"/>
              </w:rPr>
            </w:pPr>
            <w:r w:rsidRPr="000835C2">
              <w:rPr>
                <w:rFonts w:ascii="Arial" w:eastAsiaTheme="minorEastAsia" w:hAnsi="Arial" w:cs="Arial"/>
                <w:b/>
                <w:sz w:val="20"/>
                <w:szCs w:val="20"/>
              </w:rPr>
              <w:t>Naročnik:</w:t>
            </w:r>
          </w:p>
          <w:p w14:paraId="1D03C2EE" w14:textId="77777777" w:rsidR="009356CE" w:rsidRDefault="009356CE" w:rsidP="000806EB">
            <w:pPr>
              <w:tabs>
                <w:tab w:val="left" w:pos="3794"/>
              </w:tabs>
              <w:rPr>
                <w:rFonts w:ascii="Arial" w:hAnsi="Arial" w:cs="Arial"/>
                <w:sz w:val="20"/>
                <w:szCs w:val="20"/>
              </w:rPr>
            </w:pPr>
            <w:r>
              <w:rPr>
                <w:rFonts w:ascii="Arial" w:hAnsi="Arial" w:cs="Arial"/>
                <w:sz w:val="20"/>
                <w:szCs w:val="20"/>
              </w:rPr>
              <w:t>DSO Polde Eberl-Jamski Izlake,</w:t>
            </w:r>
          </w:p>
          <w:p w14:paraId="1264D50F" w14:textId="77777777" w:rsidR="009356CE" w:rsidRDefault="009356CE" w:rsidP="000806EB">
            <w:pPr>
              <w:tabs>
                <w:tab w:val="left" w:pos="3794"/>
              </w:tabs>
              <w:rPr>
                <w:rFonts w:ascii="Arial" w:hAnsi="Arial" w:cs="Arial"/>
                <w:sz w:val="20"/>
                <w:szCs w:val="20"/>
              </w:rPr>
            </w:pPr>
            <w:r>
              <w:rPr>
                <w:rFonts w:ascii="Arial" w:hAnsi="Arial" w:cs="Arial"/>
                <w:sz w:val="20"/>
                <w:szCs w:val="20"/>
              </w:rPr>
              <w:t>Izlake 13, 1411 Izlake</w:t>
            </w:r>
          </w:p>
          <w:p w14:paraId="1D97629D" w14:textId="414E5220" w:rsidR="000806EB" w:rsidRPr="000835C2" w:rsidRDefault="000806EB" w:rsidP="000806EB">
            <w:pPr>
              <w:jc w:val="both"/>
              <w:rPr>
                <w:rFonts w:ascii="Arial" w:eastAsiaTheme="minorEastAsia" w:hAnsi="Arial" w:cs="Arial"/>
                <w:b/>
                <w:sz w:val="20"/>
                <w:szCs w:val="20"/>
              </w:rPr>
            </w:pPr>
          </w:p>
        </w:tc>
      </w:tr>
      <w:tr w:rsidR="009D40BA" w:rsidRPr="000835C2" w14:paraId="3358DC2C" w14:textId="77777777" w:rsidTr="00A1004A">
        <w:trPr>
          <w:gridBefore w:val="1"/>
          <w:wBefore w:w="52" w:type="dxa"/>
          <w:cantSplit/>
        </w:trPr>
        <w:tc>
          <w:tcPr>
            <w:tcW w:w="5175" w:type="dxa"/>
            <w:tcBorders>
              <w:top w:val="nil"/>
              <w:left w:val="nil"/>
              <w:bottom w:val="nil"/>
              <w:right w:val="nil"/>
            </w:tcBorders>
          </w:tcPr>
          <w:p w14:paraId="364F4814"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1A8D0168"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(naziv izvajalca)</w:t>
            </w:r>
          </w:p>
          <w:p w14:paraId="2E7BB9F7" w14:textId="77777777" w:rsidR="009D40BA" w:rsidRPr="000835C2" w:rsidRDefault="009D40BA" w:rsidP="00163EA1">
            <w:pPr>
              <w:jc w:val="both"/>
              <w:rPr>
                <w:rFonts w:ascii="Arial" w:eastAsiaTheme="minorEastAsia" w:hAnsi="Arial" w:cs="Arial"/>
                <w:sz w:val="20"/>
                <w:szCs w:val="20"/>
              </w:rPr>
            </w:pPr>
          </w:p>
          <w:p w14:paraId="5B9A01A2"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w:t>
            </w:r>
          </w:p>
          <w:p w14:paraId="3E3D99F0" w14:textId="77777777"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(ime in priimek podpisnika)</w:t>
            </w:r>
          </w:p>
          <w:p w14:paraId="5C477037" w14:textId="77777777" w:rsidR="009D40BA" w:rsidRPr="000835C2" w:rsidRDefault="009D40BA" w:rsidP="00163EA1">
            <w:pPr>
              <w:jc w:val="both"/>
              <w:rPr>
                <w:rFonts w:ascii="Arial" w:eastAsiaTheme="minorEastAsia" w:hAnsi="Arial" w:cs="Arial"/>
                <w:sz w:val="20"/>
                <w:szCs w:val="20"/>
              </w:rPr>
            </w:pPr>
          </w:p>
          <w:p w14:paraId="57D81480" w14:textId="58103650" w:rsidR="009D40BA" w:rsidRPr="000835C2" w:rsidRDefault="009D40BA" w:rsidP="00163EA1">
            <w:pPr>
              <w:jc w:val="both"/>
              <w:rPr>
                <w:rFonts w:ascii="Arial" w:eastAsiaTheme="minorEastAsia" w:hAnsi="Arial" w:cs="Arial"/>
                <w:sz w:val="20"/>
                <w:szCs w:val="20"/>
              </w:rPr>
            </w:pPr>
          </w:p>
        </w:tc>
        <w:tc>
          <w:tcPr>
            <w:tcW w:w="4181" w:type="dxa"/>
            <w:gridSpan w:val="2"/>
            <w:tcBorders>
              <w:top w:val="nil"/>
              <w:left w:val="nil"/>
              <w:bottom w:val="nil"/>
              <w:right w:val="nil"/>
            </w:tcBorders>
          </w:tcPr>
          <w:p w14:paraId="17974D51" w14:textId="77777777" w:rsidR="009D40BA" w:rsidRPr="000835C2" w:rsidRDefault="009D40BA" w:rsidP="00163EA1">
            <w:pPr>
              <w:jc w:val="both"/>
              <w:rPr>
                <w:rFonts w:ascii="Arial" w:eastAsiaTheme="minorEastAsia" w:hAnsi="Arial" w:cs="Arial"/>
                <w:sz w:val="20"/>
                <w:szCs w:val="20"/>
              </w:rPr>
            </w:pPr>
          </w:p>
          <w:p w14:paraId="227DD599" w14:textId="77777777" w:rsidR="009D40BA" w:rsidRPr="000835C2" w:rsidRDefault="009D40BA" w:rsidP="00163EA1">
            <w:pPr>
              <w:jc w:val="both"/>
              <w:rPr>
                <w:rFonts w:ascii="Arial" w:eastAsiaTheme="minorEastAsia" w:hAnsi="Arial" w:cs="Arial"/>
                <w:sz w:val="20"/>
                <w:szCs w:val="20"/>
              </w:rPr>
            </w:pPr>
          </w:p>
          <w:p w14:paraId="771B9285" w14:textId="6F762134" w:rsidR="009D40BA" w:rsidRPr="000835C2" w:rsidRDefault="009D40BA" w:rsidP="00163EA1">
            <w:pPr>
              <w:tabs>
                <w:tab w:val="left" w:pos="3794"/>
              </w:tabs>
              <w:rPr>
                <w:rFonts w:ascii="Arial" w:hAnsi="Arial" w:cs="Arial"/>
                <w:b/>
                <w:sz w:val="20"/>
                <w:szCs w:val="20"/>
              </w:rPr>
            </w:pPr>
          </w:p>
          <w:p w14:paraId="6436F17D" w14:textId="03320ED8" w:rsidR="009D40BA" w:rsidRPr="000835C2" w:rsidRDefault="009356CE" w:rsidP="00163EA1">
            <w:pPr>
              <w:jc w:val="both"/>
              <w:rPr>
                <w:rFonts w:ascii="Arial" w:eastAsiaTheme="minorEastAsia" w:hAnsi="Arial" w:cs="Arial"/>
                <w:sz w:val="20"/>
                <w:szCs w:val="20"/>
              </w:rPr>
            </w:pPr>
            <w:r>
              <w:rPr>
                <w:rFonts w:ascii="Arial" w:eastAsiaTheme="minorEastAsia" w:hAnsi="Arial" w:cs="Arial"/>
                <w:sz w:val="20"/>
                <w:szCs w:val="20"/>
              </w:rPr>
              <w:t>Mateja Černi</w:t>
            </w:r>
          </w:p>
          <w:p w14:paraId="2ADB2446" w14:textId="2DD9905E" w:rsidR="009D40BA" w:rsidRPr="000835C2" w:rsidRDefault="009D40BA" w:rsidP="00163EA1">
            <w:pPr>
              <w:jc w:val="both"/>
              <w:rPr>
                <w:rFonts w:ascii="Arial" w:eastAsiaTheme="minorEastAsia" w:hAnsi="Arial" w:cs="Arial"/>
                <w:sz w:val="20"/>
                <w:szCs w:val="20"/>
              </w:rPr>
            </w:pPr>
            <w:r w:rsidRPr="000835C2">
              <w:rPr>
                <w:rFonts w:ascii="Arial" w:eastAsiaTheme="minorEastAsia" w:hAnsi="Arial" w:cs="Arial"/>
                <w:sz w:val="20"/>
                <w:szCs w:val="20"/>
              </w:rPr>
              <w:t>Direktorica</w:t>
            </w:r>
          </w:p>
          <w:p w14:paraId="0E84417D" w14:textId="77777777" w:rsidR="000806EB" w:rsidRPr="000835C2" w:rsidRDefault="000806EB" w:rsidP="00163EA1">
            <w:pPr>
              <w:jc w:val="both"/>
              <w:rPr>
                <w:rFonts w:ascii="Arial" w:eastAsiaTheme="minorEastAsia" w:hAnsi="Arial" w:cs="Arial"/>
                <w:sz w:val="20"/>
                <w:szCs w:val="20"/>
              </w:rPr>
            </w:pPr>
          </w:p>
          <w:p w14:paraId="340B5F6E" w14:textId="37593E33" w:rsidR="009D40BA" w:rsidRPr="000835C2" w:rsidRDefault="009D40BA" w:rsidP="00163EA1">
            <w:pPr>
              <w:jc w:val="both"/>
              <w:rPr>
                <w:rFonts w:ascii="Arial" w:eastAsiaTheme="minorEastAsia" w:hAnsi="Arial" w:cs="Arial"/>
                <w:sz w:val="20"/>
                <w:szCs w:val="20"/>
              </w:rPr>
            </w:pPr>
          </w:p>
        </w:tc>
      </w:tr>
      <w:tr w:rsidR="009D40BA" w:rsidRPr="000835C2" w14:paraId="3B3E0011"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2D836469" w14:textId="77777777" w:rsidR="009D40BA" w:rsidRPr="000835C2" w:rsidRDefault="009D40BA" w:rsidP="00163EA1">
            <w:pPr>
              <w:rPr>
                <w:rFonts w:ascii="Arial" w:eastAsiaTheme="minorEastAsia" w:hAnsi="Arial" w:cs="Arial"/>
                <w:sz w:val="20"/>
                <w:szCs w:val="20"/>
              </w:rPr>
            </w:pPr>
          </w:p>
          <w:p w14:paraId="24AFCD5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c>
          <w:tcPr>
            <w:tcW w:w="4156" w:type="dxa"/>
            <w:tcBorders>
              <w:top w:val="nil"/>
              <w:left w:val="nil"/>
              <w:bottom w:val="nil"/>
              <w:right w:val="nil"/>
            </w:tcBorders>
            <w:vAlign w:val="bottom"/>
          </w:tcPr>
          <w:p w14:paraId="07662BA0" w14:textId="77777777" w:rsidR="009D40BA" w:rsidRPr="000835C2" w:rsidRDefault="009D40BA" w:rsidP="00163EA1">
            <w:pPr>
              <w:rPr>
                <w:rFonts w:ascii="Arial" w:eastAsiaTheme="minorEastAsia" w:hAnsi="Arial" w:cs="Arial"/>
                <w:sz w:val="20"/>
                <w:szCs w:val="20"/>
              </w:rPr>
            </w:pPr>
          </w:p>
          <w:p w14:paraId="75A44D7F"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Datum:</w:t>
            </w:r>
          </w:p>
        </w:tc>
      </w:tr>
      <w:tr w:rsidR="009D40BA" w:rsidRPr="000835C2" w14:paraId="7D585F56" w14:textId="77777777" w:rsidTr="00A1004A">
        <w:tblPrEx>
          <w:jc w:val="center"/>
          <w:tblInd w:w="0" w:type="dxa"/>
          <w:tblCellMar>
            <w:left w:w="108" w:type="dxa"/>
            <w:right w:w="108" w:type="dxa"/>
          </w:tblCellMar>
        </w:tblPrEx>
        <w:trPr>
          <w:gridAfter w:val="1"/>
          <w:wAfter w:w="25" w:type="dxa"/>
          <w:cantSplit/>
          <w:jc w:val="center"/>
        </w:trPr>
        <w:tc>
          <w:tcPr>
            <w:tcW w:w="5227" w:type="dxa"/>
            <w:gridSpan w:val="2"/>
            <w:tcBorders>
              <w:top w:val="nil"/>
              <w:left w:val="nil"/>
              <w:bottom w:val="nil"/>
              <w:right w:val="nil"/>
            </w:tcBorders>
            <w:vAlign w:val="bottom"/>
          </w:tcPr>
          <w:p w14:paraId="54955AA0" w14:textId="77777777" w:rsidR="009D40BA" w:rsidRPr="000835C2" w:rsidRDefault="009D40BA" w:rsidP="00163EA1">
            <w:pPr>
              <w:rPr>
                <w:rFonts w:ascii="Arial" w:eastAsiaTheme="minorEastAsia" w:hAnsi="Arial" w:cs="Arial"/>
                <w:sz w:val="20"/>
                <w:szCs w:val="20"/>
              </w:rPr>
            </w:pPr>
          </w:p>
          <w:p w14:paraId="00C28CC9"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c>
          <w:tcPr>
            <w:tcW w:w="4156" w:type="dxa"/>
            <w:tcBorders>
              <w:top w:val="nil"/>
              <w:left w:val="nil"/>
              <w:bottom w:val="nil"/>
              <w:right w:val="nil"/>
            </w:tcBorders>
            <w:vAlign w:val="bottom"/>
          </w:tcPr>
          <w:p w14:paraId="429FBAA2" w14:textId="77777777" w:rsidR="009D40BA" w:rsidRPr="000835C2" w:rsidRDefault="009D40BA" w:rsidP="00163EA1">
            <w:pPr>
              <w:rPr>
                <w:rFonts w:ascii="Arial" w:eastAsiaTheme="minorEastAsia" w:hAnsi="Arial" w:cs="Arial"/>
                <w:sz w:val="20"/>
                <w:szCs w:val="20"/>
              </w:rPr>
            </w:pPr>
          </w:p>
          <w:p w14:paraId="04C7BADD" w14:textId="77777777" w:rsidR="009D40BA" w:rsidRPr="000835C2" w:rsidRDefault="009D40BA" w:rsidP="00163EA1">
            <w:pPr>
              <w:rPr>
                <w:rFonts w:ascii="Arial" w:eastAsiaTheme="minorEastAsia" w:hAnsi="Arial" w:cs="Arial"/>
                <w:sz w:val="20"/>
                <w:szCs w:val="20"/>
              </w:rPr>
            </w:pPr>
            <w:r w:rsidRPr="000835C2">
              <w:rPr>
                <w:rFonts w:ascii="Arial" w:eastAsiaTheme="minorEastAsia" w:hAnsi="Arial" w:cs="Arial"/>
                <w:sz w:val="20"/>
                <w:szCs w:val="20"/>
              </w:rPr>
              <w:t>Žig in podpis:</w:t>
            </w:r>
          </w:p>
        </w:tc>
      </w:tr>
    </w:tbl>
    <w:p w14:paraId="67E18A3D" w14:textId="77777777" w:rsidR="00AD1845" w:rsidRPr="005D73B0" w:rsidRDefault="00AD1845">
      <w:pPr>
        <w:rPr>
          <w:rFonts w:ascii="Arial" w:hAnsi="Arial" w:cs="Arial"/>
          <w:sz w:val="20"/>
          <w:szCs w:val="20"/>
        </w:rPr>
      </w:pPr>
    </w:p>
    <w:sectPr w:rsidR="00AD1845" w:rsidRPr="005D73B0" w:rsidSect="00B076B0">
      <w:footerReference w:type="default" r:id="rId60"/>
      <w:headerReference w:type="first" r:id="rId61"/>
      <w:footerReference w:type="first" r:id="rId62"/>
      <w:pgSz w:w="11907" w:h="16840" w:code="9"/>
      <w:pgMar w:top="851" w:right="1418" w:bottom="1418" w:left="1418" w:header="567"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1DA16" w14:textId="77777777" w:rsidR="00A01118" w:rsidRDefault="00A01118">
      <w:r>
        <w:separator/>
      </w:r>
    </w:p>
  </w:endnote>
  <w:endnote w:type="continuationSeparator" w:id="0">
    <w:p w14:paraId="10881BEF" w14:textId="77777777" w:rsidR="00A01118" w:rsidRDefault="00A0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rostileTEE">
    <w:altName w:val="Courier New"/>
    <w:panose1 w:val="00000000000000000000"/>
    <w:charset w:val="00"/>
    <w:family w:val="decorative"/>
    <w:notTrueType/>
    <w:pitch w:val="variable"/>
    <w:sig w:usb0="00000003" w:usb1="00000000" w:usb2="00000000" w:usb3="00000000" w:csb0="00000001" w:csb1="00000000"/>
  </w:font>
  <w:font w:name="EurostileT">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Swis721 Cn BT">
    <w:altName w:val="Calibri"/>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S ??">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6C1D" w14:textId="5A69905E" w:rsidR="000B27CF" w:rsidRPr="00C61F30" w:rsidRDefault="000B27CF" w:rsidP="008558AC">
    <w:pPr>
      <w:pStyle w:val="Noga"/>
      <w:pBdr>
        <w:top w:val="single" w:sz="4" w:space="1" w:color="auto"/>
      </w:pBdr>
      <w:rPr>
        <w:rFonts w:ascii="Arial" w:hAnsi="Arial" w:cs="Arial"/>
        <w:sz w:val="16"/>
        <w:szCs w:val="16"/>
      </w:rPr>
    </w:pPr>
    <w:r>
      <w:rPr>
        <w:sz w:val="14"/>
        <w:szCs w:val="14"/>
      </w:rPr>
      <w:tab/>
      <w:t xml:space="preserve">                        </w:t>
    </w:r>
    <w:r>
      <w:rPr>
        <w:rFonts w:ascii="Arial" w:hAnsi="Arial" w:cs="Arial"/>
        <w:sz w:val="16"/>
        <w:szCs w:val="16"/>
      </w:rPr>
      <w:t xml:space="preserve">Razpisna dokumentacija: </w:t>
    </w:r>
    <w:r w:rsidRPr="00B80120">
      <w:rPr>
        <w:rFonts w:ascii="Arial" w:hAnsi="Arial" w:cs="Arial"/>
        <w:sz w:val="16"/>
        <w:szCs w:val="16"/>
      </w:rPr>
      <w:t>»</w:t>
    </w:r>
    <w:r w:rsidR="00AF04A8">
      <w:rPr>
        <w:rFonts w:ascii="Arial" w:hAnsi="Arial" w:cs="Arial"/>
        <w:sz w:val="16"/>
        <w:szCs w:val="16"/>
      </w:rPr>
      <w:t>Dobava in montaža opreme</w:t>
    </w:r>
    <w:r w:rsidRPr="00B80120">
      <w:rPr>
        <w:rFonts w:ascii="Arial" w:hAnsi="Arial" w:cs="Arial"/>
        <w:sz w:val="16"/>
        <w:szCs w:val="16"/>
      </w:rPr>
      <w:t xml:space="preserve"> </w:t>
    </w:r>
    <w:r>
      <w:rPr>
        <w:rFonts w:ascii="Arial" w:hAnsi="Arial" w:cs="Arial"/>
        <w:sz w:val="16"/>
        <w:szCs w:val="16"/>
      </w:rPr>
      <w:t>DSO</w:t>
    </w:r>
    <w:r w:rsidRPr="00B80120">
      <w:rPr>
        <w:rFonts w:ascii="Arial" w:hAnsi="Arial" w:cs="Arial"/>
        <w:sz w:val="16"/>
        <w:szCs w:val="16"/>
      </w:rPr>
      <w:t xml:space="preserve"> </w:t>
    </w:r>
    <w:bookmarkStart w:id="70" w:name="_Hlk107727243"/>
    <w:r w:rsidRPr="00B80120">
      <w:rPr>
        <w:rFonts w:ascii="Arial" w:hAnsi="Arial" w:cs="Arial"/>
        <w:sz w:val="16"/>
        <w:szCs w:val="16"/>
      </w:rPr>
      <w:t>Polde Eberl-Jamski</w:t>
    </w:r>
    <w:r>
      <w:rPr>
        <w:rFonts w:ascii="Arial" w:hAnsi="Arial" w:cs="Arial"/>
        <w:sz w:val="16"/>
        <w:szCs w:val="16"/>
      </w:rPr>
      <w:t xml:space="preserve"> Izlake</w:t>
    </w:r>
    <w:bookmarkEnd w:id="70"/>
    <w:r w:rsidRPr="00B80120">
      <w:rPr>
        <w:rFonts w:ascii="Arial" w:hAnsi="Arial" w:cs="Arial"/>
        <w:sz w:val="16"/>
        <w:szCs w:val="16"/>
      </w:rPr>
      <w:t>«</w:t>
    </w:r>
    <w:r>
      <w:rPr>
        <w:rFonts w:ascii="Arial" w:hAnsi="Arial" w:cs="Arial"/>
        <w:sz w:val="16"/>
        <w:szCs w:val="16"/>
      </w:rPr>
      <w:tab/>
    </w:r>
    <w:r>
      <w:rPr>
        <w:rFonts w:ascii="Arial" w:hAnsi="Arial" w:cs="Arial"/>
        <w:sz w:val="16"/>
        <w:szCs w:val="16"/>
      </w:rPr>
      <w:tab/>
    </w:r>
    <w:r>
      <w:fldChar w:fldCharType="begin"/>
    </w:r>
    <w:r>
      <w:instrText xml:space="preserve"> PAGE   \* MERGEFORMAT </w:instrText>
    </w:r>
    <w:r>
      <w:fldChar w:fldCharType="separate"/>
    </w:r>
    <w:r w:rsidR="00DA4831">
      <w:rPr>
        <w:noProof/>
      </w:rPr>
      <w:t>54</w:t>
    </w:r>
    <w:r>
      <w:rPr>
        <w:noProof/>
      </w:rPr>
      <w:fldChar w:fldCharType="end"/>
    </w:r>
  </w:p>
  <w:p w14:paraId="7ECD7351" w14:textId="77777777" w:rsidR="000B27CF" w:rsidRPr="00450AF1" w:rsidRDefault="000B27CF" w:rsidP="00450AF1">
    <w:pPr>
      <w:pStyle w:val="Noga"/>
    </w:pPr>
  </w:p>
  <w:p w14:paraId="3F618495" w14:textId="77777777" w:rsidR="005F397E" w:rsidRDefault="005F397E"/>
  <w:p w14:paraId="28951505" w14:textId="77777777" w:rsidR="005F397E" w:rsidRDefault="005F397E"/>
  <w:p w14:paraId="33078613" w14:textId="77777777" w:rsidR="005F397E" w:rsidRDefault="005F397E"/>
  <w:p w14:paraId="61F2D783" w14:textId="77777777" w:rsidR="005F397E" w:rsidRDefault="005F397E"/>
  <w:p w14:paraId="7FC6D205" w14:textId="77777777" w:rsidR="005F397E" w:rsidRDefault="005F39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742B" w14:textId="77777777" w:rsidR="000B27CF" w:rsidRPr="00F0646B" w:rsidRDefault="000B27CF" w:rsidP="00076A8B">
    <w:pPr>
      <w:pStyle w:val="Noga"/>
      <w:pBdr>
        <w:top w:val="single" w:sz="4" w:space="1" w:color="auto"/>
      </w:pBdr>
      <w:jc w:val="both"/>
      <w:rPr>
        <w:rFonts w:asciiTheme="minorHAnsi" w:hAnsiTheme="minorHAnsi" w:cstheme="minorHAnsi"/>
        <w:sz w:val="18"/>
        <w:szCs w:val="18"/>
      </w:rPr>
    </w:pPr>
    <w:bookmarkStart w:id="71" w:name="_Hlk91054435"/>
    <w:r w:rsidRPr="00F0646B">
      <w:rPr>
        <w:rFonts w:asciiTheme="minorHAnsi" w:hAnsiTheme="minorHAnsi" w:cstheme="minorHAnsi"/>
        <w:sz w:val="18"/>
        <w:szCs w:val="18"/>
      </w:rPr>
      <w:t>Javni razpis sofinancirata Evropska unija, in sicer iz Evropskega sklada za regionalni razvoj (ESRR) in Republika Slovenija. Javni razpis za izbor operacij se izvaja v okviru 15. prednostne osi REACT EU – ESRR »Spodbujanje odprave posledic krize v okviru pandemije COVID – 19 in priprava zelenega, digitalnega in odpornega okrevanja gospodarstva«, Operativnega programa za izvajanje evropske kohezijske politike v obdobju 2014 – 2020.</w:t>
    </w:r>
  </w:p>
  <w:bookmarkEnd w:id="71"/>
  <w:p w14:paraId="1AF421C4" w14:textId="77777777" w:rsidR="000B27CF" w:rsidRDefault="000B27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9005E" w14:textId="77777777" w:rsidR="00A01118" w:rsidRDefault="00A01118">
      <w:r>
        <w:separator/>
      </w:r>
    </w:p>
  </w:footnote>
  <w:footnote w:type="continuationSeparator" w:id="0">
    <w:p w14:paraId="173BCBCC" w14:textId="77777777" w:rsidR="00A01118" w:rsidRDefault="00A0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DE732" w14:textId="77777777" w:rsidR="000B27CF" w:rsidRDefault="000B27CF" w:rsidP="00B076B0">
    <w:pPr>
      <w:pStyle w:val="Glava"/>
    </w:pPr>
    <w:r>
      <w:rPr>
        <w:noProof/>
        <w:lang w:val="sl-SI"/>
      </w:rPr>
      <mc:AlternateContent>
        <mc:Choice Requires="wpg">
          <w:drawing>
            <wp:anchor distT="0" distB="0" distL="114300" distR="114300" simplePos="0" relativeHeight="251659264" behindDoc="0" locked="0" layoutInCell="1" allowOverlap="1" wp14:anchorId="524B4C85" wp14:editId="2DC35E9D">
              <wp:simplePos x="0" y="0"/>
              <wp:positionH relativeFrom="page">
                <wp:posOffset>1897380</wp:posOffset>
              </wp:positionH>
              <wp:positionV relativeFrom="page">
                <wp:posOffset>94615</wp:posOffset>
              </wp:positionV>
              <wp:extent cx="2984500" cy="1267460"/>
              <wp:effectExtent l="0" t="0" r="6350" b="8890"/>
              <wp:wrapNone/>
              <wp:docPr id="25661" name="Skupina 256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84500" cy="1267460"/>
                        <a:chOff x="0" y="0"/>
                        <a:chExt cx="3349752" cy="1453896"/>
                      </a:xfrm>
                    </wpg:grpSpPr>
                    <pic:pic xmlns:pic="http://schemas.openxmlformats.org/drawingml/2006/picture">
                      <pic:nvPicPr>
                        <pic:cNvPr id="10" name="Picture 7"/>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1" name="Picture 9"/>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2" name="Picture 11"/>
                        <pic:cNvPicPr/>
                      </pic:nvPicPr>
                      <pic:blipFill>
                        <a:blip r:embed="rId1"/>
                        <a:stretch>
                          <a:fillRect/>
                        </a:stretch>
                      </pic:blipFill>
                      <pic:spPr>
                        <a:xfrm>
                          <a:off x="0" y="0"/>
                          <a:ext cx="3349752" cy="1453896"/>
                        </a:xfrm>
                        <a:prstGeom prst="rect">
                          <a:avLst/>
                        </a:prstGeom>
                      </pic:spPr>
                    </pic:pic>
                    <pic:pic xmlns:pic="http://schemas.openxmlformats.org/drawingml/2006/picture">
                      <pic:nvPicPr>
                        <pic:cNvPr id="13" name="Picture 13"/>
                        <pic:cNvPicPr/>
                      </pic:nvPicPr>
                      <pic:blipFill>
                        <a:blip r:embed="rId1"/>
                        <a:stretch>
                          <a:fillRect/>
                        </a:stretch>
                      </pic:blipFill>
                      <pic:spPr>
                        <a:xfrm>
                          <a:off x="0" y="0"/>
                          <a:ext cx="3349752" cy="1453896"/>
                        </a:xfrm>
                        <a:prstGeom prst="rect">
                          <a:avLst/>
                        </a:prstGeom>
                      </pic:spPr>
                    </pic:pic>
                    <wps:wsp>
                      <wps:cNvPr id="14" name="Rectangle 14"/>
                      <wps:cNvSpPr/>
                      <wps:spPr>
                        <a:xfrm>
                          <a:off x="1080516" y="1218535"/>
                          <a:ext cx="50675" cy="184587"/>
                        </a:xfrm>
                        <a:prstGeom prst="rect">
                          <a:avLst/>
                        </a:prstGeom>
                        <a:ln>
                          <a:noFill/>
                        </a:ln>
                      </wps:spPr>
                      <wps:txbx>
                        <w:txbxContent>
                          <w:p w14:paraId="3CBD1D01" w14:textId="77777777" w:rsidR="000B27CF" w:rsidRDefault="000B27CF" w:rsidP="00B076B0">
                            <w:pPr>
                              <w:spacing w:after="160" w:line="259" w:lineRule="auto"/>
                            </w:pPr>
                          </w:p>
                        </w:txbxContent>
                      </wps:txbx>
                      <wps:bodyPr horzOverflow="overflow" vert="horz" lIns="0" tIns="0" rIns="0" bIns="0" rtlCol="0">
                        <a:noAutofit/>
                      </wps:bodyPr>
                    </wps:wsp>
                    <wps:wsp>
                      <wps:cNvPr id="15" name="Rectangle 15"/>
                      <wps:cNvSpPr/>
                      <wps:spPr>
                        <a:xfrm>
                          <a:off x="655320" y="598846"/>
                          <a:ext cx="94256" cy="464934"/>
                        </a:xfrm>
                        <a:prstGeom prst="rect">
                          <a:avLst/>
                        </a:prstGeom>
                        <a:ln>
                          <a:noFill/>
                        </a:ln>
                      </wps:spPr>
                      <wps:txbx>
                        <w:txbxContent>
                          <w:p w14:paraId="3E0E7366" w14:textId="77777777" w:rsidR="000B27CF" w:rsidRDefault="000B27CF" w:rsidP="00B076B0">
                            <w:pPr>
                              <w:spacing w:after="160" w:line="259" w:lineRule="auto"/>
                            </w:pPr>
                            <w:r>
                              <w:rPr>
                                <w:color w:val="529DBA"/>
                                <w:sz w:val="60"/>
                              </w:rPr>
                              <w:t xml:space="preserve"> </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524B4C85" id="Skupina 25661" o:spid="_x0000_s1026" style="position:absolute;margin-left:149.4pt;margin-top:7.45pt;width:235pt;height:99.8pt;z-index:251659264;mso-position-horizontal-relative:page;mso-position-vertical-relative:page" coordsize="33497,1453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SgBaKKKACiiigAoopKAF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">
                <v:imagedata r:id="rId2" o:title=""/>
              </v:shape>
              <v:shape id="Picture 9" o:spid="_x0000_s1028"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">
                <v:imagedata r:id="rId2" o:title=""/>
              </v:shape>
              <v:shape id="Picture 11" o:spid="_x0000_s1029"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">
                <v:imagedata r:id="rId2" o:title=""/>
              </v:shape>
              <v:shape id="Picture 13" o:spid="_x0000_s1030" type="#_x0000_t75" style="position:absolute;width:33497;height:145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">
                <v:imagedata r:id="rId2" o:title=""/>
              </v:shape>
              <v:rect id="Rectangle 14" o:spid="_x0000_s1031" style="position:absolute;left:10805;top:12185;width:506;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3CBD1D01" w14:textId="77777777" w:rsidR="000B27CF" w:rsidRDefault="000B27CF" w:rsidP="00B076B0">
                      <w:pPr>
                        <w:spacing w:after="160" w:line="259" w:lineRule="auto"/>
                      </w:pPr>
                    </w:p>
                  </w:txbxContent>
                </v:textbox>
              </v:rect>
              <v:rect id="Rectangle 15" o:spid="_x0000_s1032" style="position:absolute;left:6553;top:5988;width:942;height:46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3E0E7366" w14:textId="77777777" w:rsidR="000B27CF" w:rsidRDefault="000B27CF" w:rsidP="00B076B0">
                      <w:pPr>
                        <w:spacing w:after="160" w:line="259" w:lineRule="auto"/>
                      </w:pPr>
                      <w:r>
                        <w:rPr>
                          <w:color w:val="529DBA"/>
                          <w:sz w:val="60"/>
                        </w:rPr>
                        <w:t xml:space="preserve"> </w:t>
                      </w:r>
                    </w:p>
                  </w:txbxContent>
                </v:textbox>
              </v:rect>
              <w10:wrap anchorx="page" anchory="page"/>
            </v:group>
          </w:pict>
        </mc:Fallback>
      </mc:AlternateContent>
    </w:r>
    <w:r>
      <w:rPr>
        <w:noProof/>
        <w:lang w:val="sl-SI"/>
      </w:rPr>
      <w:drawing>
        <wp:anchor distT="0" distB="0" distL="114300" distR="114300" simplePos="0" relativeHeight="251661312" behindDoc="0" locked="0" layoutInCell="1" allowOverlap="1" wp14:anchorId="3B116DC6" wp14:editId="26AD1C5F">
          <wp:simplePos x="0" y="0"/>
          <wp:positionH relativeFrom="column">
            <wp:posOffset>-304572</wp:posOffset>
          </wp:positionH>
          <wp:positionV relativeFrom="paragraph">
            <wp:posOffset>-26886</wp:posOffset>
          </wp:positionV>
          <wp:extent cx="1682115" cy="805815"/>
          <wp:effectExtent l="0" t="0" r="0" b="0"/>
          <wp:wrapNone/>
          <wp:docPr id="7" name="Slika 7" descr="logotip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tip 001"/>
                  <pic:cNvPicPr>
                    <a:picLocks noChangeAspect="1" noChangeArrowheads="1"/>
                  </pic:cNvPicPr>
                </pic:nvPicPr>
                <pic:blipFill>
                  <a:blip r:embed="rId3" cstate="print">
                    <a:extLst>
                      <a:ext uri="{28A0092B-C50C-407E-A947-70E740481C1C}">
                        <a14:useLocalDpi xmlns:a14="http://schemas.microsoft.com/office/drawing/2010/main" val="0"/>
                      </a:ext>
                    </a:extLst>
                  </a:blip>
                  <a:srcRect t="21814" r="13829" b="16331"/>
                  <a:stretch>
                    <a:fillRect/>
                  </a:stretch>
                </pic:blipFill>
                <pic:spPr bwMode="auto">
                  <a:xfrm>
                    <a:off x="0" y="0"/>
                    <a:ext cx="1682115" cy="805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48AA">
      <w:rPr>
        <w:rFonts w:ascii="Arial" w:eastAsia="Calibri" w:hAnsi="Arial" w:cs="Arial"/>
        <w:b/>
        <w:noProof/>
        <w:szCs w:val="20"/>
        <w:lang w:val="sl-SI"/>
      </w:rPr>
      <w:drawing>
        <wp:anchor distT="0" distB="0" distL="114300" distR="114300" simplePos="0" relativeHeight="251660288" behindDoc="1" locked="0" layoutInCell="1" allowOverlap="1" wp14:anchorId="5A264160" wp14:editId="08A6EA0D">
          <wp:simplePos x="0" y="0"/>
          <wp:positionH relativeFrom="column">
            <wp:posOffset>3836107</wp:posOffset>
          </wp:positionH>
          <wp:positionV relativeFrom="paragraph">
            <wp:posOffset>-354689</wp:posOffset>
          </wp:positionV>
          <wp:extent cx="2671146" cy="1293963"/>
          <wp:effectExtent l="0" t="0" r="0" b="1905"/>
          <wp:wrapNone/>
          <wp:docPr id="9" name="Slika 9" descr="D:\Users\TMalic\Documents\Evropski sklad za regionalni razvoj\Barvni logotipi SLO\Logo_EKP_sklad_za_regionalni_razvoj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D:\Users\TMalic\Documents\Evropski sklad za regionalni razvoj\Barvni logotipi SLO\Logo_EKP_sklad_za_regionalni_razvoj_SLO_slogan.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71146" cy="129396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7A779C" w14:textId="1F5935C3" w:rsidR="000B27CF" w:rsidRPr="00A3444E" w:rsidRDefault="000B27CF" w:rsidP="00A344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6865006"/>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Times New Roman"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Times New Roman"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15:restartNumberingAfterBreak="0">
    <w:nsid w:val="FFFFFF81"/>
    <w:multiLevelType w:val="singleLevel"/>
    <w:tmpl w:val="D69E28AE"/>
    <w:lvl w:ilvl="0">
      <w:start w:val="1"/>
      <w:numFmt w:val="bullet"/>
      <w:pStyle w:val="Oznaenseznam3"/>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7686F92"/>
    <w:lvl w:ilvl="0">
      <w:start w:val="1"/>
      <w:numFmt w:val="bullet"/>
      <w:pStyle w:val="Oznaenseznam2"/>
      <w:lvlText w:val=""/>
      <w:lvlJc w:val="left"/>
      <w:pPr>
        <w:tabs>
          <w:tab w:val="num" w:pos="926"/>
        </w:tabs>
        <w:ind w:left="926" w:hanging="360"/>
      </w:pPr>
      <w:rPr>
        <w:rFonts w:ascii="Symbol" w:hAnsi="Symbol" w:hint="default"/>
      </w:rPr>
    </w:lvl>
  </w:abstractNum>
  <w:abstractNum w:abstractNumId="3" w15:restartNumberingAfterBreak="0">
    <w:nsid w:val="00000003"/>
    <w:multiLevelType w:val="multilevel"/>
    <w:tmpl w:val="7876D740"/>
    <w:name w:val="WW8Num3"/>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Arial" w:hAnsi="Arial" w:cs="Arial" w:hint="default"/>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283"/>
        </w:tabs>
      </w:pPr>
      <w:rPr>
        <w:rFonts w:ascii="Times New Roman" w:hAnsi="Times New Roman" w:cs="Times New Roman"/>
      </w:rPr>
    </w:lvl>
    <w:lvl w:ilvl="1">
      <w:start w:val="1"/>
      <w:numFmt w:val="decimal"/>
      <w:lvlText w:val="%2."/>
      <w:lvlJc w:val="left"/>
      <w:pPr>
        <w:tabs>
          <w:tab w:val="num" w:pos="567"/>
        </w:tabs>
      </w:pPr>
      <w:rPr>
        <w:rFonts w:ascii="Times New Roman" w:hAnsi="Times New Roman" w:cs="Times New Roman"/>
      </w:rPr>
    </w:lvl>
    <w:lvl w:ilvl="2">
      <w:start w:val="1"/>
      <w:numFmt w:val="decimal"/>
      <w:lvlText w:val="%3."/>
      <w:lvlJc w:val="left"/>
      <w:pPr>
        <w:tabs>
          <w:tab w:val="num" w:pos="850"/>
        </w:tabs>
      </w:pPr>
      <w:rPr>
        <w:rFonts w:ascii="Times New Roman" w:hAnsi="Times New Roman" w:cs="Times New Roman"/>
      </w:rPr>
    </w:lvl>
    <w:lvl w:ilvl="3">
      <w:start w:val="1"/>
      <w:numFmt w:val="decimal"/>
      <w:lvlText w:val="%4."/>
      <w:lvlJc w:val="left"/>
      <w:pPr>
        <w:tabs>
          <w:tab w:val="num" w:pos="1134"/>
        </w:tabs>
      </w:pPr>
      <w:rPr>
        <w:rFonts w:ascii="Times New Roman" w:hAnsi="Times New Roman" w:cs="Times New Roman"/>
      </w:rPr>
    </w:lvl>
    <w:lvl w:ilvl="4">
      <w:start w:val="1"/>
      <w:numFmt w:val="decimal"/>
      <w:lvlText w:val="%5."/>
      <w:lvlJc w:val="left"/>
      <w:pPr>
        <w:tabs>
          <w:tab w:val="num" w:pos="1417"/>
        </w:tabs>
      </w:pPr>
      <w:rPr>
        <w:rFonts w:ascii="Times New Roman" w:hAnsi="Times New Roman" w:cs="Times New Roman"/>
      </w:rPr>
    </w:lvl>
    <w:lvl w:ilvl="5">
      <w:start w:val="1"/>
      <w:numFmt w:val="decimal"/>
      <w:lvlText w:val="%6."/>
      <w:lvlJc w:val="left"/>
      <w:pPr>
        <w:tabs>
          <w:tab w:val="num" w:pos="1701"/>
        </w:tabs>
      </w:pPr>
      <w:rPr>
        <w:rFonts w:ascii="Times New Roman" w:hAnsi="Times New Roman" w:cs="Times New Roman"/>
      </w:rPr>
    </w:lvl>
    <w:lvl w:ilvl="6">
      <w:start w:val="1"/>
      <w:numFmt w:val="decimal"/>
      <w:lvlText w:val="%7."/>
      <w:lvlJc w:val="left"/>
      <w:pPr>
        <w:tabs>
          <w:tab w:val="num" w:pos="1984"/>
        </w:tabs>
      </w:pPr>
      <w:rPr>
        <w:rFonts w:ascii="Times New Roman" w:hAnsi="Times New Roman" w:cs="Times New Roman"/>
      </w:rPr>
    </w:lvl>
    <w:lvl w:ilvl="7">
      <w:start w:val="1"/>
      <w:numFmt w:val="decimal"/>
      <w:lvlText w:val="%8."/>
      <w:lvlJc w:val="left"/>
      <w:pPr>
        <w:tabs>
          <w:tab w:val="num" w:pos="2268"/>
        </w:tabs>
      </w:pPr>
      <w:rPr>
        <w:rFonts w:ascii="Times New Roman" w:hAnsi="Times New Roman" w:cs="Times New Roman"/>
      </w:rPr>
    </w:lvl>
    <w:lvl w:ilvl="8">
      <w:start w:val="1"/>
      <w:numFmt w:val="decimal"/>
      <w:lvlText w:val="%9."/>
      <w:lvlJc w:val="left"/>
      <w:pPr>
        <w:tabs>
          <w:tab w:val="num" w:pos="2551"/>
        </w:tabs>
      </w:pPr>
      <w:rPr>
        <w:rFonts w:ascii="Times New Roman" w:hAnsi="Times New Roman" w:cs="Times New Roman"/>
      </w:rPr>
    </w:lvl>
  </w:abstractNum>
  <w:abstractNum w:abstractNumId="5" w15:restartNumberingAfterBreak="0">
    <w:nsid w:val="0000000B"/>
    <w:multiLevelType w:val="singleLevel"/>
    <w:tmpl w:val="0000000B"/>
    <w:name w:val="WW8Num11"/>
    <w:lvl w:ilvl="0">
      <w:start w:val="1"/>
      <w:numFmt w:val="bullet"/>
      <w:lvlText w:val=""/>
      <w:lvlJc w:val="left"/>
      <w:pPr>
        <w:tabs>
          <w:tab w:val="num" w:pos="284"/>
        </w:tabs>
        <w:ind w:left="284" w:hanging="284"/>
      </w:pPr>
      <w:rPr>
        <w:rFonts w:ascii="Symbol" w:hAnsi="Symbol" w:cs="Symbol"/>
      </w:rPr>
    </w:lvl>
  </w:abstractNum>
  <w:abstractNum w:abstractNumId="6" w15:restartNumberingAfterBreak="0">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rPr>
    </w:lvl>
  </w:abstractNum>
  <w:abstractNum w:abstractNumId="7"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cs="Symbol"/>
      </w:rPr>
    </w:lvl>
  </w:abstractNum>
  <w:abstractNum w:abstractNumId="8" w15:restartNumberingAfterBreak="0">
    <w:nsid w:val="00000018"/>
    <w:multiLevelType w:val="singleLevel"/>
    <w:tmpl w:val="00000018"/>
    <w:name w:val="WW8Num24"/>
    <w:lvl w:ilvl="0">
      <w:start w:val="1"/>
      <w:numFmt w:val="bullet"/>
      <w:lvlText w:val=""/>
      <w:lvlJc w:val="left"/>
      <w:pPr>
        <w:tabs>
          <w:tab w:val="num" w:pos="284"/>
        </w:tabs>
        <w:ind w:left="284" w:hanging="284"/>
      </w:pPr>
      <w:rPr>
        <w:rFonts w:ascii="Symbol" w:hAnsi="Symbol" w:cs="Symbol"/>
      </w:rPr>
    </w:lvl>
  </w:abstractNum>
  <w:abstractNum w:abstractNumId="9" w15:restartNumberingAfterBreak="0">
    <w:nsid w:val="0000001A"/>
    <w:multiLevelType w:val="singleLevel"/>
    <w:tmpl w:val="0000001A"/>
    <w:name w:val="WW8Num26"/>
    <w:lvl w:ilvl="0">
      <w:start w:val="1"/>
      <w:numFmt w:val="bullet"/>
      <w:lvlText w:val=""/>
      <w:lvlJc w:val="left"/>
      <w:pPr>
        <w:tabs>
          <w:tab w:val="num" w:pos="284"/>
        </w:tabs>
        <w:ind w:left="284" w:hanging="284"/>
      </w:pPr>
      <w:rPr>
        <w:rFonts w:ascii="Symbol" w:hAnsi="Symbol" w:cs="Symbol"/>
      </w:rPr>
    </w:lvl>
  </w:abstractNum>
  <w:abstractNum w:abstractNumId="10"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11"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12" w15:restartNumberingAfterBreak="0">
    <w:nsid w:val="0000001F"/>
    <w:multiLevelType w:val="singleLevel"/>
    <w:tmpl w:val="0000001F"/>
    <w:name w:val="WW8Num31"/>
    <w:lvl w:ilvl="0">
      <w:start w:val="1"/>
      <w:numFmt w:val="bullet"/>
      <w:lvlText w:val=""/>
      <w:lvlJc w:val="left"/>
      <w:pPr>
        <w:tabs>
          <w:tab w:val="num" w:pos="284"/>
        </w:tabs>
        <w:ind w:left="284" w:hanging="284"/>
      </w:pPr>
      <w:rPr>
        <w:rFonts w:ascii="Symbol" w:hAnsi="Symbol" w:cs="Symbol"/>
      </w:rPr>
    </w:lvl>
  </w:abstractNum>
  <w:abstractNum w:abstractNumId="13" w15:restartNumberingAfterBreak="0">
    <w:nsid w:val="00D5176F"/>
    <w:multiLevelType w:val="hybridMultilevel"/>
    <w:tmpl w:val="6090E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23C71D1"/>
    <w:multiLevelType w:val="multilevel"/>
    <w:tmpl w:val="2A926D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680"/>
        </w:tabs>
        <w:ind w:left="680" w:hanging="680"/>
      </w:pPr>
      <w:rPr>
        <w:rFonts w:cs="Times New Roman" w:hint="default"/>
      </w:rPr>
    </w:lvl>
    <w:lvl w:ilvl="2">
      <w:start w:val="1"/>
      <w:numFmt w:val="decimal"/>
      <w:lvlText w:val="%1.%2.%3"/>
      <w:lvlJc w:val="left"/>
      <w:pPr>
        <w:tabs>
          <w:tab w:val="num" w:pos="794"/>
        </w:tabs>
        <w:ind w:left="794" w:hanging="794"/>
      </w:pPr>
      <w:rPr>
        <w:rFonts w:cs="Times New Roman" w:hint="default"/>
      </w:rPr>
    </w:lvl>
    <w:lvl w:ilvl="3">
      <w:start w:val="1"/>
      <w:numFmt w:val="decimal"/>
      <w:lvlText w:val="%1.%2.%3.%4"/>
      <w:lvlJc w:val="left"/>
      <w:pPr>
        <w:tabs>
          <w:tab w:val="num" w:pos="907"/>
        </w:tabs>
        <w:ind w:left="907" w:hanging="907"/>
      </w:pPr>
      <w:rPr>
        <w:rFonts w:cs="Times New Roman" w:hint="default"/>
      </w:rPr>
    </w:lvl>
    <w:lvl w:ilvl="4">
      <w:start w:val="1"/>
      <w:numFmt w:val="decimal"/>
      <w:pStyle w:val="naslov6"/>
      <w:lvlText w:val="%1.%2.%3.%4.%5"/>
      <w:lvlJc w:val="left"/>
      <w:pPr>
        <w:tabs>
          <w:tab w:val="num" w:pos="1021"/>
        </w:tabs>
        <w:ind w:left="1021" w:hanging="1021"/>
      </w:pPr>
      <w:rPr>
        <w:rFonts w:cs="Times New Roman" w:hint="default"/>
      </w:rPr>
    </w:lvl>
    <w:lvl w:ilvl="5">
      <w:start w:val="1"/>
      <w:numFmt w:val="decimal"/>
      <w:pStyle w:val="naslov6"/>
      <w:suff w:val="space"/>
      <w:lvlText w:val="%1.%2.%3.%4.%5.%6"/>
      <w:lvlJc w:val="left"/>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055B1C61"/>
    <w:multiLevelType w:val="singleLevel"/>
    <w:tmpl w:val="4B4868D8"/>
    <w:lvl w:ilvl="0">
      <w:start w:val="1"/>
      <w:numFmt w:val="bullet"/>
      <w:pStyle w:val="Alineja"/>
      <w:lvlText w:val=""/>
      <w:lvlJc w:val="left"/>
      <w:pPr>
        <w:tabs>
          <w:tab w:val="num" w:pos="360"/>
        </w:tabs>
        <w:ind w:left="340" w:hanging="340"/>
      </w:pPr>
      <w:rPr>
        <w:rFonts w:ascii="Symbol" w:hAnsi="Symbol" w:cs="Symbol" w:hint="default"/>
        <w:b w:val="0"/>
        <w:bCs w:val="0"/>
        <w:i w:val="0"/>
        <w:iCs w:val="0"/>
        <w:sz w:val="22"/>
        <w:szCs w:val="22"/>
      </w:rPr>
    </w:lvl>
  </w:abstractNum>
  <w:abstractNum w:abstractNumId="16" w15:restartNumberingAfterBreak="0">
    <w:nsid w:val="06EF27AD"/>
    <w:multiLevelType w:val="multilevel"/>
    <w:tmpl w:val="0424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450336"/>
    <w:multiLevelType w:val="hybridMultilevel"/>
    <w:tmpl w:val="C420AF84"/>
    <w:lvl w:ilvl="0" w:tplc="635AD9FE">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8F55EDA"/>
    <w:multiLevelType w:val="hybridMultilevel"/>
    <w:tmpl w:val="394EEC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2E2CEB"/>
    <w:multiLevelType w:val="hybridMultilevel"/>
    <w:tmpl w:val="C0E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B242642"/>
    <w:multiLevelType w:val="singleLevel"/>
    <w:tmpl w:val="C6B0F266"/>
    <w:lvl w:ilvl="0">
      <w:start w:val="1"/>
      <w:numFmt w:val="lowerLetter"/>
      <w:pStyle w:val="PRO3"/>
      <w:lvlText w:val="%1)"/>
      <w:legacy w:legacy="1" w:legacySpace="0" w:legacyIndent="283"/>
      <w:lvlJc w:val="left"/>
      <w:pPr>
        <w:ind w:left="283" w:hanging="283"/>
      </w:pPr>
      <w:rPr>
        <w:rFonts w:ascii="Times New Roman" w:hAnsi="Times New Roman" w:cs="Times New Roman"/>
      </w:rPr>
    </w:lvl>
  </w:abstractNum>
  <w:abstractNum w:abstractNumId="22" w15:restartNumberingAfterBreak="0">
    <w:nsid w:val="0E7C5CC0"/>
    <w:multiLevelType w:val="hybridMultilevel"/>
    <w:tmpl w:val="F5B60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C54FC0"/>
    <w:multiLevelType w:val="hybridMultilevel"/>
    <w:tmpl w:val="63205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cs="Symbol" w:hint="default"/>
        <w:b w:val="0"/>
        <w:bCs w:val="0"/>
        <w:i w:val="0"/>
        <w:iCs w:val="0"/>
      </w:rPr>
    </w:lvl>
  </w:abstractNum>
  <w:abstractNum w:abstractNumId="25" w15:restartNumberingAfterBreak="0">
    <w:nsid w:val="18D852E9"/>
    <w:multiLevelType w:val="hybridMultilevel"/>
    <w:tmpl w:val="0CA80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B87E78"/>
    <w:multiLevelType w:val="hybridMultilevel"/>
    <w:tmpl w:val="789A4AE0"/>
    <w:lvl w:ilvl="0" w:tplc="C0BC9A08">
      <w:start w:val="1"/>
      <w:numFmt w:val="decimal"/>
      <w:lvlText w:val="%1."/>
      <w:lvlJc w:val="left"/>
      <w:pPr>
        <w:tabs>
          <w:tab w:val="num" w:pos="720"/>
        </w:tabs>
        <w:ind w:left="720" w:hanging="360"/>
      </w:pPr>
      <w:rPr>
        <w:rFonts w:ascii="Arial" w:hAnsi="Arial" w:cs="Aria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7" w15:restartNumberingAfterBreak="0">
    <w:nsid w:val="1CFD3DF4"/>
    <w:multiLevelType w:val="hybridMultilevel"/>
    <w:tmpl w:val="ECBEC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9F4BDC"/>
    <w:multiLevelType w:val="hybridMultilevel"/>
    <w:tmpl w:val="13727C22"/>
    <w:lvl w:ilvl="0" w:tplc="9A3C892C">
      <w:start w:val="1"/>
      <w:numFmt w:val="decimal"/>
      <w:lvlText w:val="%1."/>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28E759C0"/>
    <w:multiLevelType w:val="hybridMultilevel"/>
    <w:tmpl w:val="C37E358E"/>
    <w:lvl w:ilvl="0" w:tplc="1ACAFDB0">
      <w:numFmt w:val="bullet"/>
      <w:lvlText w:val="-"/>
      <w:lvlJc w:val="left"/>
      <w:pPr>
        <w:ind w:left="1216" w:hanging="360"/>
      </w:pPr>
      <w:rPr>
        <w:rFonts w:ascii="Cambria" w:eastAsia="Cambria" w:hAnsi="Cambria" w:cs="Cambria" w:hint="default"/>
        <w:w w:val="100"/>
        <w:sz w:val="22"/>
        <w:szCs w:val="22"/>
        <w:lang w:val="sl-SI" w:eastAsia="en-US" w:bidi="ar-SA"/>
      </w:rPr>
    </w:lvl>
    <w:lvl w:ilvl="1" w:tplc="0E14593C">
      <w:numFmt w:val="bullet"/>
      <w:lvlText w:val="•"/>
      <w:lvlJc w:val="left"/>
      <w:pPr>
        <w:ind w:left="2100" w:hanging="360"/>
      </w:pPr>
      <w:rPr>
        <w:rFonts w:hint="default"/>
        <w:lang w:val="sl-SI" w:eastAsia="en-US" w:bidi="ar-SA"/>
      </w:rPr>
    </w:lvl>
    <w:lvl w:ilvl="2" w:tplc="E348BF34">
      <w:numFmt w:val="bullet"/>
      <w:lvlText w:val="•"/>
      <w:lvlJc w:val="left"/>
      <w:pPr>
        <w:ind w:left="2981" w:hanging="360"/>
      </w:pPr>
      <w:rPr>
        <w:rFonts w:hint="default"/>
        <w:lang w:val="sl-SI" w:eastAsia="en-US" w:bidi="ar-SA"/>
      </w:rPr>
    </w:lvl>
    <w:lvl w:ilvl="3" w:tplc="DD2A12F6">
      <w:numFmt w:val="bullet"/>
      <w:lvlText w:val="•"/>
      <w:lvlJc w:val="left"/>
      <w:pPr>
        <w:ind w:left="3862" w:hanging="360"/>
      </w:pPr>
      <w:rPr>
        <w:rFonts w:hint="default"/>
        <w:lang w:val="sl-SI" w:eastAsia="en-US" w:bidi="ar-SA"/>
      </w:rPr>
    </w:lvl>
    <w:lvl w:ilvl="4" w:tplc="ED6CCC2E">
      <w:numFmt w:val="bullet"/>
      <w:lvlText w:val="•"/>
      <w:lvlJc w:val="left"/>
      <w:pPr>
        <w:ind w:left="4743" w:hanging="360"/>
      </w:pPr>
      <w:rPr>
        <w:rFonts w:hint="default"/>
        <w:lang w:val="sl-SI" w:eastAsia="en-US" w:bidi="ar-SA"/>
      </w:rPr>
    </w:lvl>
    <w:lvl w:ilvl="5" w:tplc="857E9AD2">
      <w:numFmt w:val="bullet"/>
      <w:lvlText w:val="•"/>
      <w:lvlJc w:val="left"/>
      <w:pPr>
        <w:ind w:left="5624" w:hanging="360"/>
      </w:pPr>
      <w:rPr>
        <w:rFonts w:hint="default"/>
        <w:lang w:val="sl-SI" w:eastAsia="en-US" w:bidi="ar-SA"/>
      </w:rPr>
    </w:lvl>
    <w:lvl w:ilvl="6" w:tplc="12BAE300">
      <w:numFmt w:val="bullet"/>
      <w:lvlText w:val="•"/>
      <w:lvlJc w:val="left"/>
      <w:pPr>
        <w:ind w:left="6505" w:hanging="360"/>
      </w:pPr>
      <w:rPr>
        <w:rFonts w:hint="default"/>
        <w:lang w:val="sl-SI" w:eastAsia="en-US" w:bidi="ar-SA"/>
      </w:rPr>
    </w:lvl>
    <w:lvl w:ilvl="7" w:tplc="19065274">
      <w:numFmt w:val="bullet"/>
      <w:lvlText w:val="•"/>
      <w:lvlJc w:val="left"/>
      <w:pPr>
        <w:ind w:left="7386" w:hanging="360"/>
      </w:pPr>
      <w:rPr>
        <w:rFonts w:hint="default"/>
        <w:lang w:val="sl-SI" w:eastAsia="en-US" w:bidi="ar-SA"/>
      </w:rPr>
    </w:lvl>
    <w:lvl w:ilvl="8" w:tplc="AC78F032">
      <w:numFmt w:val="bullet"/>
      <w:lvlText w:val="•"/>
      <w:lvlJc w:val="left"/>
      <w:pPr>
        <w:ind w:left="8267" w:hanging="360"/>
      </w:pPr>
      <w:rPr>
        <w:rFonts w:hint="default"/>
        <w:lang w:val="sl-SI" w:eastAsia="en-US" w:bidi="ar-SA"/>
      </w:rPr>
    </w:lvl>
  </w:abstractNum>
  <w:abstractNum w:abstractNumId="32" w15:restartNumberingAfterBreak="0">
    <w:nsid w:val="2DC93CE1"/>
    <w:multiLevelType w:val="hybridMultilevel"/>
    <w:tmpl w:val="8062B4E2"/>
    <w:lvl w:ilvl="0" w:tplc="0424000F">
      <w:start w:val="1"/>
      <w:numFmt w:val="decimal"/>
      <w:lvlText w:val="%1."/>
      <w:lvlJc w:val="left"/>
      <w:pPr>
        <w:tabs>
          <w:tab w:val="num" w:pos="1440"/>
        </w:tabs>
        <w:ind w:left="144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5A6541"/>
    <w:multiLevelType w:val="hybridMultilevel"/>
    <w:tmpl w:val="851AD7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pStyle w:val="N2"/>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CD180F"/>
    <w:multiLevelType w:val="hybridMultilevel"/>
    <w:tmpl w:val="5F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A02889"/>
    <w:multiLevelType w:val="singleLevel"/>
    <w:tmpl w:val="0424000F"/>
    <w:lvl w:ilvl="0">
      <w:start w:val="1"/>
      <w:numFmt w:val="decimal"/>
      <w:pStyle w:val="N3"/>
      <w:lvlText w:val="%1."/>
      <w:lvlJc w:val="left"/>
      <w:pPr>
        <w:tabs>
          <w:tab w:val="num" w:pos="360"/>
        </w:tabs>
        <w:ind w:left="360" w:hanging="360"/>
      </w:pPr>
      <w:rPr>
        <w:rFonts w:ascii="Times New Roman" w:hAnsi="Times New Roman" w:cs="Times New Roman"/>
      </w:rPr>
    </w:lvl>
  </w:abstractNum>
  <w:abstractNum w:abstractNumId="36" w15:restartNumberingAfterBreak="0">
    <w:nsid w:val="3BD46C98"/>
    <w:multiLevelType w:val="hybridMultilevel"/>
    <w:tmpl w:val="C90EC96C"/>
    <w:lvl w:ilvl="0" w:tplc="1ACAFDB0">
      <w:numFmt w:val="bullet"/>
      <w:lvlText w:val="-"/>
      <w:lvlJc w:val="left"/>
      <w:pPr>
        <w:ind w:left="720" w:hanging="360"/>
      </w:pPr>
      <w:rPr>
        <w:rFonts w:ascii="Cambria" w:eastAsia="Cambria" w:hAnsi="Cambria" w:cs="Cambria"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0200AE"/>
    <w:multiLevelType w:val="hybridMultilevel"/>
    <w:tmpl w:val="A2FACEC4"/>
    <w:lvl w:ilvl="0" w:tplc="E5BAB220">
      <w:numFmt w:val="bullet"/>
      <w:lvlText w:val="-"/>
      <w:lvlJc w:val="left"/>
      <w:pPr>
        <w:ind w:left="1216" w:hanging="360"/>
      </w:pPr>
      <w:rPr>
        <w:rFonts w:ascii="Cambria" w:eastAsia="Cambria" w:hAnsi="Cambria" w:cs="Cambria" w:hint="default"/>
        <w:w w:val="100"/>
        <w:sz w:val="22"/>
        <w:szCs w:val="22"/>
        <w:lang w:val="sl-SI" w:eastAsia="en-US" w:bidi="ar-SA"/>
      </w:rPr>
    </w:lvl>
    <w:lvl w:ilvl="1" w:tplc="000AC908">
      <w:numFmt w:val="bullet"/>
      <w:lvlText w:val="•"/>
      <w:lvlJc w:val="left"/>
      <w:pPr>
        <w:ind w:left="2100" w:hanging="360"/>
      </w:pPr>
      <w:rPr>
        <w:rFonts w:hint="default"/>
        <w:lang w:val="sl-SI" w:eastAsia="en-US" w:bidi="ar-SA"/>
      </w:rPr>
    </w:lvl>
    <w:lvl w:ilvl="2" w:tplc="CCECF46E">
      <w:numFmt w:val="bullet"/>
      <w:lvlText w:val="•"/>
      <w:lvlJc w:val="left"/>
      <w:pPr>
        <w:ind w:left="2981" w:hanging="360"/>
      </w:pPr>
      <w:rPr>
        <w:rFonts w:hint="default"/>
        <w:lang w:val="sl-SI" w:eastAsia="en-US" w:bidi="ar-SA"/>
      </w:rPr>
    </w:lvl>
    <w:lvl w:ilvl="3" w:tplc="DCD46144">
      <w:numFmt w:val="bullet"/>
      <w:lvlText w:val="•"/>
      <w:lvlJc w:val="left"/>
      <w:pPr>
        <w:ind w:left="3862" w:hanging="360"/>
      </w:pPr>
      <w:rPr>
        <w:rFonts w:hint="default"/>
        <w:lang w:val="sl-SI" w:eastAsia="en-US" w:bidi="ar-SA"/>
      </w:rPr>
    </w:lvl>
    <w:lvl w:ilvl="4" w:tplc="0922B1E6">
      <w:numFmt w:val="bullet"/>
      <w:lvlText w:val="•"/>
      <w:lvlJc w:val="left"/>
      <w:pPr>
        <w:ind w:left="4743" w:hanging="360"/>
      </w:pPr>
      <w:rPr>
        <w:rFonts w:hint="default"/>
        <w:lang w:val="sl-SI" w:eastAsia="en-US" w:bidi="ar-SA"/>
      </w:rPr>
    </w:lvl>
    <w:lvl w:ilvl="5" w:tplc="5BFA2316">
      <w:numFmt w:val="bullet"/>
      <w:lvlText w:val="•"/>
      <w:lvlJc w:val="left"/>
      <w:pPr>
        <w:ind w:left="5624" w:hanging="360"/>
      </w:pPr>
      <w:rPr>
        <w:rFonts w:hint="default"/>
        <w:lang w:val="sl-SI" w:eastAsia="en-US" w:bidi="ar-SA"/>
      </w:rPr>
    </w:lvl>
    <w:lvl w:ilvl="6" w:tplc="77E066C4">
      <w:numFmt w:val="bullet"/>
      <w:lvlText w:val="•"/>
      <w:lvlJc w:val="left"/>
      <w:pPr>
        <w:ind w:left="6505" w:hanging="360"/>
      </w:pPr>
      <w:rPr>
        <w:rFonts w:hint="default"/>
        <w:lang w:val="sl-SI" w:eastAsia="en-US" w:bidi="ar-SA"/>
      </w:rPr>
    </w:lvl>
    <w:lvl w:ilvl="7" w:tplc="03D8CF2E">
      <w:numFmt w:val="bullet"/>
      <w:lvlText w:val="•"/>
      <w:lvlJc w:val="left"/>
      <w:pPr>
        <w:ind w:left="7386" w:hanging="360"/>
      </w:pPr>
      <w:rPr>
        <w:rFonts w:hint="default"/>
        <w:lang w:val="sl-SI" w:eastAsia="en-US" w:bidi="ar-SA"/>
      </w:rPr>
    </w:lvl>
    <w:lvl w:ilvl="8" w:tplc="BC1887C8">
      <w:numFmt w:val="bullet"/>
      <w:lvlText w:val="•"/>
      <w:lvlJc w:val="left"/>
      <w:pPr>
        <w:ind w:left="8267" w:hanging="360"/>
      </w:pPr>
      <w:rPr>
        <w:rFonts w:hint="default"/>
        <w:lang w:val="sl-SI" w:eastAsia="en-US" w:bidi="ar-SA"/>
      </w:rPr>
    </w:lvl>
  </w:abstractNum>
  <w:abstractNum w:abstractNumId="38" w15:restartNumberingAfterBreak="0">
    <w:nsid w:val="462E2360"/>
    <w:multiLevelType w:val="hybridMultilevel"/>
    <w:tmpl w:val="B37402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40" w15:restartNumberingAfterBreak="0">
    <w:nsid w:val="47B1120B"/>
    <w:multiLevelType w:val="multilevel"/>
    <w:tmpl w:val="AEAEB63C"/>
    <w:name w:val="WW8Num32"/>
    <w:lvl w:ilvl="0">
      <w:start w:val="4"/>
      <w:numFmt w:val="decimal"/>
      <w:lvlText w:val="%1."/>
      <w:lvlJc w:val="left"/>
      <w:pPr>
        <w:tabs>
          <w:tab w:val="num" w:pos="283"/>
        </w:tabs>
      </w:pPr>
      <w:rPr>
        <w:rFonts w:ascii="Times New Roman" w:hAnsi="Times New Roman" w:cs="Times New Roman" w:hint="default"/>
      </w:rPr>
    </w:lvl>
    <w:lvl w:ilvl="1">
      <w:start w:val="1"/>
      <w:numFmt w:val="decimal"/>
      <w:lvlText w:val="%2."/>
      <w:lvlJc w:val="left"/>
      <w:pPr>
        <w:tabs>
          <w:tab w:val="num" w:pos="567"/>
        </w:tabs>
      </w:pPr>
      <w:rPr>
        <w:rFonts w:ascii="Times New Roman" w:hAnsi="Times New Roman" w:cs="Times New Roman" w:hint="default"/>
      </w:rPr>
    </w:lvl>
    <w:lvl w:ilvl="2">
      <w:start w:val="1"/>
      <w:numFmt w:val="decimal"/>
      <w:lvlText w:val="%3."/>
      <w:lvlJc w:val="left"/>
      <w:pPr>
        <w:tabs>
          <w:tab w:val="num" w:pos="850"/>
        </w:tabs>
      </w:pPr>
      <w:rPr>
        <w:rFonts w:ascii="Times New Roman" w:hAnsi="Times New Roman" w:cs="Times New Roman" w:hint="default"/>
      </w:rPr>
    </w:lvl>
    <w:lvl w:ilvl="3">
      <w:start w:val="1"/>
      <w:numFmt w:val="decimal"/>
      <w:lvlText w:val="%4."/>
      <w:lvlJc w:val="left"/>
      <w:pPr>
        <w:tabs>
          <w:tab w:val="num" w:pos="1134"/>
        </w:tabs>
      </w:pPr>
      <w:rPr>
        <w:rFonts w:ascii="Times New Roman" w:hAnsi="Times New Roman" w:cs="Times New Roman" w:hint="default"/>
      </w:rPr>
    </w:lvl>
    <w:lvl w:ilvl="4">
      <w:start w:val="1"/>
      <w:numFmt w:val="decimal"/>
      <w:lvlText w:val="%5."/>
      <w:lvlJc w:val="left"/>
      <w:pPr>
        <w:tabs>
          <w:tab w:val="num" w:pos="1417"/>
        </w:tabs>
      </w:pPr>
      <w:rPr>
        <w:rFonts w:ascii="Times New Roman" w:hAnsi="Times New Roman" w:cs="Times New Roman" w:hint="default"/>
      </w:rPr>
    </w:lvl>
    <w:lvl w:ilvl="5">
      <w:start w:val="1"/>
      <w:numFmt w:val="decimal"/>
      <w:lvlText w:val="%6."/>
      <w:lvlJc w:val="left"/>
      <w:pPr>
        <w:tabs>
          <w:tab w:val="num" w:pos="1701"/>
        </w:tabs>
      </w:pPr>
      <w:rPr>
        <w:rFonts w:ascii="Times New Roman" w:hAnsi="Times New Roman" w:cs="Times New Roman" w:hint="default"/>
      </w:rPr>
    </w:lvl>
    <w:lvl w:ilvl="6">
      <w:start w:val="1"/>
      <w:numFmt w:val="decimal"/>
      <w:lvlText w:val="%7."/>
      <w:lvlJc w:val="left"/>
      <w:pPr>
        <w:tabs>
          <w:tab w:val="num" w:pos="1984"/>
        </w:tabs>
      </w:pPr>
      <w:rPr>
        <w:rFonts w:ascii="Times New Roman" w:hAnsi="Times New Roman" w:cs="Times New Roman" w:hint="default"/>
      </w:rPr>
    </w:lvl>
    <w:lvl w:ilvl="7">
      <w:start w:val="1"/>
      <w:numFmt w:val="decimal"/>
      <w:lvlText w:val="%8."/>
      <w:lvlJc w:val="left"/>
      <w:pPr>
        <w:tabs>
          <w:tab w:val="num" w:pos="2268"/>
        </w:tabs>
      </w:pPr>
      <w:rPr>
        <w:rFonts w:ascii="Times New Roman" w:hAnsi="Times New Roman" w:cs="Times New Roman" w:hint="default"/>
      </w:rPr>
    </w:lvl>
    <w:lvl w:ilvl="8">
      <w:start w:val="1"/>
      <w:numFmt w:val="decimal"/>
      <w:lvlText w:val="%9."/>
      <w:lvlJc w:val="left"/>
      <w:pPr>
        <w:tabs>
          <w:tab w:val="num" w:pos="2551"/>
        </w:tabs>
      </w:pPr>
      <w:rPr>
        <w:rFonts w:ascii="Times New Roman" w:hAnsi="Times New Roman" w:cs="Times New Roman" w:hint="default"/>
      </w:rPr>
    </w:lvl>
  </w:abstractNum>
  <w:abstractNum w:abstractNumId="41" w15:restartNumberingAfterBreak="0">
    <w:nsid w:val="4AE91AED"/>
    <w:multiLevelType w:val="hybridMultilevel"/>
    <w:tmpl w:val="57EC5D16"/>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4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3FF30E8"/>
    <w:multiLevelType w:val="multilevel"/>
    <w:tmpl w:val="8FBC8688"/>
    <w:lvl w:ilvl="0">
      <w:start w:val="1"/>
      <w:numFmt w:val="decimal"/>
      <w:pStyle w:val="tehninoporoilo1"/>
      <w:lvlText w:val="4.4.%1"/>
      <w:lvlJc w:val="left"/>
      <w:pPr>
        <w:tabs>
          <w:tab w:val="num" w:pos="1080"/>
        </w:tabs>
        <w:ind w:left="360" w:hanging="360"/>
      </w:pPr>
      <w:rPr>
        <w:rFonts w:hint="default"/>
      </w:rPr>
    </w:lvl>
    <w:lvl w:ilvl="1">
      <w:start w:val="1"/>
      <w:numFmt w:val="decimal"/>
      <w:pStyle w:val="tehninoporoilo2"/>
      <w:lvlText w:val="4.4.%1.%2."/>
      <w:lvlJc w:val="left"/>
      <w:pPr>
        <w:tabs>
          <w:tab w:val="num" w:pos="1440"/>
        </w:tabs>
        <w:ind w:left="1021" w:hanging="1021"/>
      </w:pPr>
      <w:rPr>
        <w:rFonts w:hint="default"/>
      </w:rPr>
    </w:lvl>
    <w:lvl w:ilvl="2">
      <w:start w:val="1"/>
      <w:numFmt w:val="decimal"/>
      <w:pStyle w:val="tehninoporoilo3"/>
      <w:lvlText w:val="4.4.%1.%2.%3."/>
      <w:lvlJc w:val="left"/>
      <w:pPr>
        <w:tabs>
          <w:tab w:val="num" w:pos="252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558403E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CF62248"/>
    <w:multiLevelType w:val="hybridMultilevel"/>
    <w:tmpl w:val="BCE2D0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4A2C24"/>
    <w:multiLevelType w:val="hybridMultilevel"/>
    <w:tmpl w:val="4CEA3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913E4F"/>
    <w:multiLevelType w:val="hybridMultilevel"/>
    <w:tmpl w:val="415CF9DA"/>
    <w:lvl w:ilvl="0" w:tplc="2BD4CA92">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0"/>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abstractNum w:abstractNumId="50" w15:restartNumberingAfterBreak="0">
    <w:nsid w:val="752258D5"/>
    <w:multiLevelType w:val="hybridMultilevel"/>
    <w:tmpl w:val="3E06B6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444D05"/>
    <w:multiLevelType w:val="hybridMultilevel"/>
    <w:tmpl w:val="84342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B607543"/>
    <w:multiLevelType w:val="multilevel"/>
    <w:tmpl w:val="0424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63482D"/>
    <w:multiLevelType w:val="hybridMultilevel"/>
    <w:tmpl w:val="52EED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0227B8"/>
    <w:multiLevelType w:val="hybridMultilevel"/>
    <w:tmpl w:val="D200E4E8"/>
    <w:lvl w:ilvl="0" w:tplc="D17E7422">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314312"/>
    <w:multiLevelType w:val="hybridMultilevel"/>
    <w:tmpl w:val="8E2E1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FD31DE0"/>
    <w:multiLevelType w:val="hybridMultilevel"/>
    <w:tmpl w:val="EAAED2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6937142">
    <w:abstractNumId w:val="24"/>
  </w:num>
  <w:num w:numId="2" w16cid:durableId="1357342564">
    <w:abstractNumId w:val="35"/>
  </w:num>
  <w:num w:numId="3" w16cid:durableId="711542125">
    <w:abstractNumId w:val="26"/>
  </w:num>
  <w:num w:numId="4" w16cid:durableId="655568645">
    <w:abstractNumId w:val="49"/>
  </w:num>
  <w:num w:numId="5" w16cid:durableId="403917754">
    <w:abstractNumId w:val="15"/>
  </w:num>
  <w:num w:numId="6" w16cid:durableId="1636063897">
    <w:abstractNumId w:val="0"/>
  </w:num>
  <w:num w:numId="7" w16cid:durableId="394401113">
    <w:abstractNumId w:val="44"/>
  </w:num>
  <w:num w:numId="8" w16cid:durableId="1866865822">
    <w:abstractNumId w:val="33"/>
  </w:num>
  <w:num w:numId="9" w16cid:durableId="1157920963">
    <w:abstractNumId w:val="30"/>
  </w:num>
  <w:num w:numId="10" w16cid:durableId="2122265821">
    <w:abstractNumId w:val="21"/>
  </w:num>
  <w:num w:numId="11" w16cid:durableId="574630545">
    <w:abstractNumId w:val="14"/>
  </w:num>
  <w:num w:numId="12" w16cid:durableId="211968039">
    <w:abstractNumId w:val="2"/>
  </w:num>
  <w:num w:numId="13" w16cid:durableId="2131314559">
    <w:abstractNumId w:val="1"/>
  </w:num>
  <w:num w:numId="14" w16cid:durableId="594825511">
    <w:abstractNumId w:val="45"/>
  </w:num>
  <w:num w:numId="15" w16cid:durableId="699356776">
    <w:abstractNumId w:val="13"/>
  </w:num>
  <w:num w:numId="16" w16cid:durableId="2007702769">
    <w:abstractNumId w:val="23"/>
  </w:num>
  <w:num w:numId="17" w16cid:durableId="967010696">
    <w:abstractNumId w:val="38"/>
  </w:num>
  <w:num w:numId="18" w16cid:durableId="1360739953">
    <w:abstractNumId w:val="22"/>
  </w:num>
  <w:num w:numId="19" w16cid:durableId="1132792355">
    <w:abstractNumId w:val="52"/>
  </w:num>
  <w:num w:numId="20" w16cid:durableId="1338926932">
    <w:abstractNumId w:val="32"/>
  </w:num>
  <w:num w:numId="21" w16cid:durableId="531579478">
    <w:abstractNumId w:val="50"/>
  </w:num>
  <w:num w:numId="22" w16cid:durableId="23747711">
    <w:abstractNumId w:val="43"/>
  </w:num>
  <w:num w:numId="23" w16cid:durableId="650527188">
    <w:abstractNumId w:val="42"/>
  </w:num>
  <w:num w:numId="24" w16cid:durableId="242492236">
    <w:abstractNumId w:val="16"/>
  </w:num>
  <w:num w:numId="25" w16cid:durableId="8683171">
    <w:abstractNumId w:val="17"/>
  </w:num>
  <w:num w:numId="26" w16cid:durableId="1703900810">
    <w:abstractNumId w:val="53"/>
  </w:num>
  <w:num w:numId="27" w16cid:durableId="1542211417">
    <w:abstractNumId w:val="48"/>
  </w:num>
  <w:num w:numId="28" w16cid:durableId="125244374">
    <w:abstractNumId w:val="19"/>
  </w:num>
  <w:num w:numId="29" w16cid:durableId="110781350">
    <w:abstractNumId w:val="29"/>
  </w:num>
  <w:num w:numId="30" w16cid:durableId="1033338458">
    <w:abstractNumId w:val="28"/>
  </w:num>
  <w:num w:numId="31" w16cid:durableId="1874734378">
    <w:abstractNumId w:val="39"/>
  </w:num>
  <w:num w:numId="32" w16cid:durableId="126894374">
    <w:abstractNumId w:val="34"/>
  </w:num>
  <w:num w:numId="33" w16cid:durableId="1773428058">
    <w:abstractNumId w:val="56"/>
  </w:num>
  <w:num w:numId="34" w16cid:durableId="148178025">
    <w:abstractNumId w:val="20"/>
  </w:num>
  <w:num w:numId="35" w16cid:durableId="674842406">
    <w:abstractNumId w:val="25"/>
  </w:num>
  <w:num w:numId="36" w16cid:durableId="2006324717">
    <w:abstractNumId w:val="55"/>
  </w:num>
  <w:num w:numId="37" w16cid:durableId="1643462194">
    <w:abstractNumId w:val="46"/>
  </w:num>
  <w:num w:numId="38" w16cid:durableId="1653215624">
    <w:abstractNumId w:val="51"/>
  </w:num>
  <w:num w:numId="39" w16cid:durableId="1480731967">
    <w:abstractNumId w:val="41"/>
  </w:num>
  <w:num w:numId="40" w16cid:durableId="1853108822">
    <w:abstractNumId w:val="36"/>
  </w:num>
  <w:num w:numId="41" w16cid:durableId="1751804791">
    <w:abstractNumId w:val="18"/>
  </w:num>
  <w:num w:numId="42" w16cid:durableId="1789464805">
    <w:abstractNumId w:val="47"/>
  </w:num>
  <w:num w:numId="43" w16cid:durableId="1598295674">
    <w:abstractNumId w:val="31"/>
  </w:num>
  <w:num w:numId="44" w16cid:durableId="1718358379">
    <w:abstractNumId w:val="37"/>
  </w:num>
  <w:num w:numId="45" w16cid:durableId="827674843">
    <w:abstractNumId w:val="27"/>
  </w:num>
  <w:num w:numId="46" w16cid:durableId="1189486132">
    <w:abstractNumId w:val="5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37F"/>
    <w:rsid w:val="00000C40"/>
    <w:rsid w:val="00000E90"/>
    <w:rsid w:val="0000117D"/>
    <w:rsid w:val="000013B2"/>
    <w:rsid w:val="00002ABE"/>
    <w:rsid w:val="00004647"/>
    <w:rsid w:val="00011D57"/>
    <w:rsid w:val="00012DFD"/>
    <w:rsid w:val="000163D1"/>
    <w:rsid w:val="00017090"/>
    <w:rsid w:val="00017BD1"/>
    <w:rsid w:val="00021E84"/>
    <w:rsid w:val="000238C2"/>
    <w:rsid w:val="00024807"/>
    <w:rsid w:val="0002581D"/>
    <w:rsid w:val="0002781A"/>
    <w:rsid w:val="00027D5A"/>
    <w:rsid w:val="0003035B"/>
    <w:rsid w:val="000352E0"/>
    <w:rsid w:val="000362B5"/>
    <w:rsid w:val="00036C10"/>
    <w:rsid w:val="00037EA4"/>
    <w:rsid w:val="00041AAF"/>
    <w:rsid w:val="00044815"/>
    <w:rsid w:val="00044D86"/>
    <w:rsid w:val="00044DEE"/>
    <w:rsid w:val="000458BD"/>
    <w:rsid w:val="00046187"/>
    <w:rsid w:val="00051B05"/>
    <w:rsid w:val="000578E6"/>
    <w:rsid w:val="00057ED8"/>
    <w:rsid w:val="000616E0"/>
    <w:rsid w:val="00061A43"/>
    <w:rsid w:val="00061FF4"/>
    <w:rsid w:val="00062303"/>
    <w:rsid w:val="00064EE2"/>
    <w:rsid w:val="000723CA"/>
    <w:rsid w:val="00074172"/>
    <w:rsid w:val="00075509"/>
    <w:rsid w:val="00075827"/>
    <w:rsid w:val="00075ABE"/>
    <w:rsid w:val="00076A8B"/>
    <w:rsid w:val="000806EB"/>
    <w:rsid w:val="00081156"/>
    <w:rsid w:val="0008120D"/>
    <w:rsid w:val="00081B7A"/>
    <w:rsid w:val="00082838"/>
    <w:rsid w:val="00082E95"/>
    <w:rsid w:val="000835C2"/>
    <w:rsid w:val="00084549"/>
    <w:rsid w:val="00085724"/>
    <w:rsid w:val="00086A6F"/>
    <w:rsid w:val="000871B1"/>
    <w:rsid w:val="00090F9B"/>
    <w:rsid w:val="00096BFB"/>
    <w:rsid w:val="00097B36"/>
    <w:rsid w:val="000A0B64"/>
    <w:rsid w:val="000A17F7"/>
    <w:rsid w:val="000A28B8"/>
    <w:rsid w:val="000A2BF2"/>
    <w:rsid w:val="000A3445"/>
    <w:rsid w:val="000A41A7"/>
    <w:rsid w:val="000A7D65"/>
    <w:rsid w:val="000B009A"/>
    <w:rsid w:val="000B0D31"/>
    <w:rsid w:val="000B27CF"/>
    <w:rsid w:val="000B5AF8"/>
    <w:rsid w:val="000B7550"/>
    <w:rsid w:val="000B7703"/>
    <w:rsid w:val="000C23F3"/>
    <w:rsid w:val="000C2734"/>
    <w:rsid w:val="000C5928"/>
    <w:rsid w:val="000C76B3"/>
    <w:rsid w:val="000C7FB2"/>
    <w:rsid w:val="000D0DFF"/>
    <w:rsid w:val="000D0F67"/>
    <w:rsid w:val="000D1B66"/>
    <w:rsid w:val="000D1D65"/>
    <w:rsid w:val="000D37C9"/>
    <w:rsid w:val="000D624B"/>
    <w:rsid w:val="000D6EF9"/>
    <w:rsid w:val="000E0DCD"/>
    <w:rsid w:val="000E336F"/>
    <w:rsid w:val="000E34D1"/>
    <w:rsid w:val="000E3B25"/>
    <w:rsid w:val="000E580A"/>
    <w:rsid w:val="000E65A2"/>
    <w:rsid w:val="000E72B0"/>
    <w:rsid w:val="000F1F31"/>
    <w:rsid w:val="000F206F"/>
    <w:rsid w:val="000F4A7F"/>
    <w:rsid w:val="000F76AC"/>
    <w:rsid w:val="001009E8"/>
    <w:rsid w:val="00100EB9"/>
    <w:rsid w:val="001027C3"/>
    <w:rsid w:val="001037AD"/>
    <w:rsid w:val="001037E6"/>
    <w:rsid w:val="001066EB"/>
    <w:rsid w:val="001100B9"/>
    <w:rsid w:val="00110122"/>
    <w:rsid w:val="0011030B"/>
    <w:rsid w:val="00110FEE"/>
    <w:rsid w:val="00111C14"/>
    <w:rsid w:val="001142FB"/>
    <w:rsid w:val="001143A6"/>
    <w:rsid w:val="0011569F"/>
    <w:rsid w:val="00116DA6"/>
    <w:rsid w:val="00120608"/>
    <w:rsid w:val="00120F5C"/>
    <w:rsid w:val="00122C03"/>
    <w:rsid w:val="00122FA9"/>
    <w:rsid w:val="00125E91"/>
    <w:rsid w:val="00127ABA"/>
    <w:rsid w:val="00130878"/>
    <w:rsid w:val="00130CFB"/>
    <w:rsid w:val="00136136"/>
    <w:rsid w:val="00136186"/>
    <w:rsid w:val="001363FD"/>
    <w:rsid w:val="00137965"/>
    <w:rsid w:val="00140ECA"/>
    <w:rsid w:val="0014213E"/>
    <w:rsid w:val="00143B99"/>
    <w:rsid w:val="0014437F"/>
    <w:rsid w:val="001450EF"/>
    <w:rsid w:val="00145706"/>
    <w:rsid w:val="00145D99"/>
    <w:rsid w:val="0015242D"/>
    <w:rsid w:val="00152749"/>
    <w:rsid w:val="00153208"/>
    <w:rsid w:val="001541CF"/>
    <w:rsid w:val="00154866"/>
    <w:rsid w:val="0015705E"/>
    <w:rsid w:val="001577B5"/>
    <w:rsid w:val="00161683"/>
    <w:rsid w:val="00162611"/>
    <w:rsid w:val="00162E47"/>
    <w:rsid w:val="001631C9"/>
    <w:rsid w:val="00163863"/>
    <w:rsid w:val="00163EA1"/>
    <w:rsid w:val="00165F5A"/>
    <w:rsid w:val="00170956"/>
    <w:rsid w:val="001713EF"/>
    <w:rsid w:val="00172331"/>
    <w:rsid w:val="0017441C"/>
    <w:rsid w:val="00174A8E"/>
    <w:rsid w:val="00175729"/>
    <w:rsid w:val="00175C78"/>
    <w:rsid w:val="0017724E"/>
    <w:rsid w:val="001774A3"/>
    <w:rsid w:val="00177C67"/>
    <w:rsid w:val="00184AD8"/>
    <w:rsid w:val="00184F5D"/>
    <w:rsid w:val="00185BA7"/>
    <w:rsid w:val="00192A33"/>
    <w:rsid w:val="001975EA"/>
    <w:rsid w:val="001A05DF"/>
    <w:rsid w:val="001A1710"/>
    <w:rsid w:val="001A2237"/>
    <w:rsid w:val="001A3F29"/>
    <w:rsid w:val="001A40F5"/>
    <w:rsid w:val="001A56CE"/>
    <w:rsid w:val="001B0345"/>
    <w:rsid w:val="001B1540"/>
    <w:rsid w:val="001B15F4"/>
    <w:rsid w:val="001B29D0"/>
    <w:rsid w:val="001B2FFB"/>
    <w:rsid w:val="001B35E8"/>
    <w:rsid w:val="001B43A6"/>
    <w:rsid w:val="001B4940"/>
    <w:rsid w:val="001B6F5C"/>
    <w:rsid w:val="001B7450"/>
    <w:rsid w:val="001C07BA"/>
    <w:rsid w:val="001C13DA"/>
    <w:rsid w:val="001C2A40"/>
    <w:rsid w:val="001C2EBF"/>
    <w:rsid w:val="001C4785"/>
    <w:rsid w:val="001C7875"/>
    <w:rsid w:val="001C7F1D"/>
    <w:rsid w:val="001D0790"/>
    <w:rsid w:val="001D1663"/>
    <w:rsid w:val="001D30B5"/>
    <w:rsid w:val="001D4E5A"/>
    <w:rsid w:val="001D5DB7"/>
    <w:rsid w:val="001D69A4"/>
    <w:rsid w:val="001E029E"/>
    <w:rsid w:val="001E12FF"/>
    <w:rsid w:val="001E3117"/>
    <w:rsid w:val="001E67F4"/>
    <w:rsid w:val="001E6840"/>
    <w:rsid w:val="001F0726"/>
    <w:rsid w:val="001F0975"/>
    <w:rsid w:val="001F173A"/>
    <w:rsid w:val="001F2609"/>
    <w:rsid w:val="001F273F"/>
    <w:rsid w:val="001F3180"/>
    <w:rsid w:val="001F50A0"/>
    <w:rsid w:val="001F63A8"/>
    <w:rsid w:val="00202CAC"/>
    <w:rsid w:val="00203E41"/>
    <w:rsid w:val="0020417B"/>
    <w:rsid w:val="00205358"/>
    <w:rsid w:val="00206C7E"/>
    <w:rsid w:val="00210A43"/>
    <w:rsid w:val="00210F0E"/>
    <w:rsid w:val="00211205"/>
    <w:rsid w:val="00212D5C"/>
    <w:rsid w:val="00213472"/>
    <w:rsid w:val="0021361A"/>
    <w:rsid w:val="00214B01"/>
    <w:rsid w:val="002168D1"/>
    <w:rsid w:val="00216A4A"/>
    <w:rsid w:val="00216ABD"/>
    <w:rsid w:val="0022010D"/>
    <w:rsid w:val="00221E14"/>
    <w:rsid w:val="00222A53"/>
    <w:rsid w:val="00223966"/>
    <w:rsid w:val="002257E6"/>
    <w:rsid w:val="00225CE6"/>
    <w:rsid w:val="0022703A"/>
    <w:rsid w:val="00231F29"/>
    <w:rsid w:val="00233F11"/>
    <w:rsid w:val="00234C88"/>
    <w:rsid w:val="00235F26"/>
    <w:rsid w:val="00237BA9"/>
    <w:rsid w:val="002400AA"/>
    <w:rsid w:val="00241D22"/>
    <w:rsid w:val="0024370B"/>
    <w:rsid w:val="00243921"/>
    <w:rsid w:val="002509FC"/>
    <w:rsid w:val="00251DF7"/>
    <w:rsid w:val="00253778"/>
    <w:rsid w:val="00253ABC"/>
    <w:rsid w:val="00254E52"/>
    <w:rsid w:val="00255C8D"/>
    <w:rsid w:val="002562EF"/>
    <w:rsid w:val="00257070"/>
    <w:rsid w:val="0025777D"/>
    <w:rsid w:val="0026099A"/>
    <w:rsid w:val="002625C3"/>
    <w:rsid w:val="002645E1"/>
    <w:rsid w:val="00266E77"/>
    <w:rsid w:val="00267FBB"/>
    <w:rsid w:val="00271E65"/>
    <w:rsid w:val="00271ED3"/>
    <w:rsid w:val="00273FDC"/>
    <w:rsid w:val="00275A2D"/>
    <w:rsid w:val="0027797A"/>
    <w:rsid w:val="00277DE2"/>
    <w:rsid w:val="00284A36"/>
    <w:rsid w:val="00284C59"/>
    <w:rsid w:val="00286F50"/>
    <w:rsid w:val="00290DD1"/>
    <w:rsid w:val="00290EDF"/>
    <w:rsid w:val="00291EC4"/>
    <w:rsid w:val="00292E0F"/>
    <w:rsid w:val="002939F3"/>
    <w:rsid w:val="00293EE7"/>
    <w:rsid w:val="0029567D"/>
    <w:rsid w:val="002A0D68"/>
    <w:rsid w:val="002A282F"/>
    <w:rsid w:val="002A3904"/>
    <w:rsid w:val="002A758F"/>
    <w:rsid w:val="002B1652"/>
    <w:rsid w:val="002B7FA6"/>
    <w:rsid w:val="002C1401"/>
    <w:rsid w:val="002C3B48"/>
    <w:rsid w:val="002C3B7C"/>
    <w:rsid w:val="002C5195"/>
    <w:rsid w:val="002C5F4D"/>
    <w:rsid w:val="002C6B80"/>
    <w:rsid w:val="002C7406"/>
    <w:rsid w:val="002C7E64"/>
    <w:rsid w:val="002D020C"/>
    <w:rsid w:val="002D0F6E"/>
    <w:rsid w:val="002D2917"/>
    <w:rsid w:val="002D2AC0"/>
    <w:rsid w:val="002D77EC"/>
    <w:rsid w:val="002E0136"/>
    <w:rsid w:val="002E2607"/>
    <w:rsid w:val="002E38C7"/>
    <w:rsid w:val="002E459B"/>
    <w:rsid w:val="002E6220"/>
    <w:rsid w:val="002E73D7"/>
    <w:rsid w:val="002E7A5F"/>
    <w:rsid w:val="002E7E1C"/>
    <w:rsid w:val="002F0255"/>
    <w:rsid w:val="002F187A"/>
    <w:rsid w:val="002F1CE0"/>
    <w:rsid w:val="002F6D18"/>
    <w:rsid w:val="002F7A20"/>
    <w:rsid w:val="002F7D79"/>
    <w:rsid w:val="003010F1"/>
    <w:rsid w:val="00301959"/>
    <w:rsid w:val="00303FE5"/>
    <w:rsid w:val="00305096"/>
    <w:rsid w:val="00306821"/>
    <w:rsid w:val="00311983"/>
    <w:rsid w:val="00314B7F"/>
    <w:rsid w:val="003200FE"/>
    <w:rsid w:val="00320FBB"/>
    <w:rsid w:val="00321E79"/>
    <w:rsid w:val="0032311A"/>
    <w:rsid w:val="003241B5"/>
    <w:rsid w:val="0032596F"/>
    <w:rsid w:val="00325A67"/>
    <w:rsid w:val="00325D56"/>
    <w:rsid w:val="00326B42"/>
    <w:rsid w:val="00331E4A"/>
    <w:rsid w:val="00332ABB"/>
    <w:rsid w:val="00332D06"/>
    <w:rsid w:val="00332F3D"/>
    <w:rsid w:val="003336BD"/>
    <w:rsid w:val="003340D5"/>
    <w:rsid w:val="0033428E"/>
    <w:rsid w:val="003344C4"/>
    <w:rsid w:val="003357DF"/>
    <w:rsid w:val="00341AE6"/>
    <w:rsid w:val="00341DA6"/>
    <w:rsid w:val="00343404"/>
    <w:rsid w:val="00343472"/>
    <w:rsid w:val="00344DE2"/>
    <w:rsid w:val="00344F01"/>
    <w:rsid w:val="00346B8F"/>
    <w:rsid w:val="003474DF"/>
    <w:rsid w:val="00347F47"/>
    <w:rsid w:val="00351009"/>
    <w:rsid w:val="00353FD2"/>
    <w:rsid w:val="003546E3"/>
    <w:rsid w:val="00354F4D"/>
    <w:rsid w:val="0035656F"/>
    <w:rsid w:val="003565D5"/>
    <w:rsid w:val="00357C50"/>
    <w:rsid w:val="00362298"/>
    <w:rsid w:val="0036286C"/>
    <w:rsid w:val="00363A69"/>
    <w:rsid w:val="00372854"/>
    <w:rsid w:val="00373AB9"/>
    <w:rsid w:val="0037706E"/>
    <w:rsid w:val="00377EC4"/>
    <w:rsid w:val="00384E9C"/>
    <w:rsid w:val="0038743D"/>
    <w:rsid w:val="003878EA"/>
    <w:rsid w:val="00390DF3"/>
    <w:rsid w:val="00391D29"/>
    <w:rsid w:val="003929A5"/>
    <w:rsid w:val="00394B9F"/>
    <w:rsid w:val="00396A68"/>
    <w:rsid w:val="00396D67"/>
    <w:rsid w:val="003976E9"/>
    <w:rsid w:val="003A2A4E"/>
    <w:rsid w:val="003A372C"/>
    <w:rsid w:val="003A3C6D"/>
    <w:rsid w:val="003A7FBA"/>
    <w:rsid w:val="003B0242"/>
    <w:rsid w:val="003B35C1"/>
    <w:rsid w:val="003B3741"/>
    <w:rsid w:val="003C13F1"/>
    <w:rsid w:val="003C5521"/>
    <w:rsid w:val="003C5E87"/>
    <w:rsid w:val="003C7DF1"/>
    <w:rsid w:val="003D192E"/>
    <w:rsid w:val="003D3557"/>
    <w:rsid w:val="003D3D95"/>
    <w:rsid w:val="003E0BD7"/>
    <w:rsid w:val="003E284F"/>
    <w:rsid w:val="003E2C12"/>
    <w:rsid w:val="003E3020"/>
    <w:rsid w:val="003E5307"/>
    <w:rsid w:val="003E5453"/>
    <w:rsid w:val="003E5852"/>
    <w:rsid w:val="003E63C4"/>
    <w:rsid w:val="003F05A4"/>
    <w:rsid w:val="003F1146"/>
    <w:rsid w:val="003F1598"/>
    <w:rsid w:val="003F3723"/>
    <w:rsid w:val="003F41DE"/>
    <w:rsid w:val="003F4604"/>
    <w:rsid w:val="003F4795"/>
    <w:rsid w:val="003F61A3"/>
    <w:rsid w:val="003F61F2"/>
    <w:rsid w:val="003F76E2"/>
    <w:rsid w:val="004028A2"/>
    <w:rsid w:val="00402BAB"/>
    <w:rsid w:val="00403FB9"/>
    <w:rsid w:val="00410781"/>
    <w:rsid w:val="004116D3"/>
    <w:rsid w:val="00413DEF"/>
    <w:rsid w:val="00414454"/>
    <w:rsid w:val="004176E2"/>
    <w:rsid w:val="00421E56"/>
    <w:rsid w:val="00424E6C"/>
    <w:rsid w:val="00425479"/>
    <w:rsid w:val="00426967"/>
    <w:rsid w:val="0042718E"/>
    <w:rsid w:val="00427526"/>
    <w:rsid w:val="00430A7B"/>
    <w:rsid w:val="00430B59"/>
    <w:rsid w:val="00433A6D"/>
    <w:rsid w:val="0043506A"/>
    <w:rsid w:val="004359F2"/>
    <w:rsid w:val="00435FDE"/>
    <w:rsid w:val="00436B19"/>
    <w:rsid w:val="004402F0"/>
    <w:rsid w:val="004407E3"/>
    <w:rsid w:val="00440BEB"/>
    <w:rsid w:val="0044238C"/>
    <w:rsid w:val="0044253E"/>
    <w:rsid w:val="004430ED"/>
    <w:rsid w:val="004435B4"/>
    <w:rsid w:val="004450CD"/>
    <w:rsid w:val="00447B57"/>
    <w:rsid w:val="00447DDB"/>
    <w:rsid w:val="004500C9"/>
    <w:rsid w:val="00450769"/>
    <w:rsid w:val="00450AF1"/>
    <w:rsid w:val="00451591"/>
    <w:rsid w:val="00451884"/>
    <w:rsid w:val="00451B83"/>
    <w:rsid w:val="00453718"/>
    <w:rsid w:val="004559EB"/>
    <w:rsid w:val="00465D23"/>
    <w:rsid w:val="00465FAC"/>
    <w:rsid w:val="00471D5F"/>
    <w:rsid w:val="00472807"/>
    <w:rsid w:val="00474233"/>
    <w:rsid w:val="004765A1"/>
    <w:rsid w:val="00476760"/>
    <w:rsid w:val="00480108"/>
    <w:rsid w:val="0048090A"/>
    <w:rsid w:val="00483CE1"/>
    <w:rsid w:val="004840D4"/>
    <w:rsid w:val="004852D3"/>
    <w:rsid w:val="0048549E"/>
    <w:rsid w:val="004860BE"/>
    <w:rsid w:val="0048725E"/>
    <w:rsid w:val="00490D07"/>
    <w:rsid w:val="00492B50"/>
    <w:rsid w:val="00493387"/>
    <w:rsid w:val="004940AC"/>
    <w:rsid w:val="00495A2E"/>
    <w:rsid w:val="00495F5F"/>
    <w:rsid w:val="00496A54"/>
    <w:rsid w:val="004971F2"/>
    <w:rsid w:val="00497D4A"/>
    <w:rsid w:val="004A1564"/>
    <w:rsid w:val="004A2D0E"/>
    <w:rsid w:val="004A658E"/>
    <w:rsid w:val="004A7B7C"/>
    <w:rsid w:val="004B4F38"/>
    <w:rsid w:val="004B54CB"/>
    <w:rsid w:val="004B57B3"/>
    <w:rsid w:val="004B5945"/>
    <w:rsid w:val="004B5ED0"/>
    <w:rsid w:val="004B77D0"/>
    <w:rsid w:val="004B7AA8"/>
    <w:rsid w:val="004C230B"/>
    <w:rsid w:val="004C7A0F"/>
    <w:rsid w:val="004D1513"/>
    <w:rsid w:val="004D4061"/>
    <w:rsid w:val="004D55DA"/>
    <w:rsid w:val="004D7D94"/>
    <w:rsid w:val="004E401E"/>
    <w:rsid w:val="004E51C4"/>
    <w:rsid w:val="004E5EAB"/>
    <w:rsid w:val="004E627D"/>
    <w:rsid w:val="004F1D4E"/>
    <w:rsid w:val="004F23C1"/>
    <w:rsid w:val="004F365F"/>
    <w:rsid w:val="00501FD7"/>
    <w:rsid w:val="00504456"/>
    <w:rsid w:val="00506F17"/>
    <w:rsid w:val="005129B8"/>
    <w:rsid w:val="00512B91"/>
    <w:rsid w:val="00513614"/>
    <w:rsid w:val="00513BDE"/>
    <w:rsid w:val="00513F6A"/>
    <w:rsid w:val="00514159"/>
    <w:rsid w:val="005155D7"/>
    <w:rsid w:val="00516EE4"/>
    <w:rsid w:val="00517B46"/>
    <w:rsid w:val="005205E6"/>
    <w:rsid w:val="00521057"/>
    <w:rsid w:val="005222CA"/>
    <w:rsid w:val="005225FB"/>
    <w:rsid w:val="005239D4"/>
    <w:rsid w:val="005248BF"/>
    <w:rsid w:val="00524DDF"/>
    <w:rsid w:val="00524EC4"/>
    <w:rsid w:val="005258A6"/>
    <w:rsid w:val="00526178"/>
    <w:rsid w:val="005265D3"/>
    <w:rsid w:val="005266B0"/>
    <w:rsid w:val="00532F2B"/>
    <w:rsid w:val="0053398C"/>
    <w:rsid w:val="005349D2"/>
    <w:rsid w:val="00535D3D"/>
    <w:rsid w:val="00535EE9"/>
    <w:rsid w:val="0053667A"/>
    <w:rsid w:val="00537C57"/>
    <w:rsid w:val="00541476"/>
    <w:rsid w:val="00542008"/>
    <w:rsid w:val="00544F5D"/>
    <w:rsid w:val="00547B97"/>
    <w:rsid w:val="00550560"/>
    <w:rsid w:val="00550D47"/>
    <w:rsid w:val="0055205F"/>
    <w:rsid w:val="005526A4"/>
    <w:rsid w:val="00553533"/>
    <w:rsid w:val="00553C1D"/>
    <w:rsid w:val="00555504"/>
    <w:rsid w:val="00555812"/>
    <w:rsid w:val="00557353"/>
    <w:rsid w:val="00557E77"/>
    <w:rsid w:val="00560042"/>
    <w:rsid w:val="0056254E"/>
    <w:rsid w:val="005635AB"/>
    <w:rsid w:val="00567046"/>
    <w:rsid w:val="0057043A"/>
    <w:rsid w:val="00570A0A"/>
    <w:rsid w:val="00570D61"/>
    <w:rsid w:val="0057319D"/>
    <w:rsid w:val="00575654"/>
    <w:rsid w:val="005773E5"/>
    <w:rsid w:val="00580FDA"/>
    <w:rsid w:val="00585474"/>
    <w:rsid w:val="0058615A"/>
    <w:rsid w:val="00586B60"/>
    <w:rsid w:val="005901AA"/>
    <w:rsid w:val="00590D4F"/>
    <w:rsid w:val="005926A3"/>
    <w:rsid w:val="00593850"/>
    <w:rsid w:val="00593A87"/>
    <w:rsid w:val="00595A1A"/>
    <w:rsid w:val="00595F96"/>
    <w:rsid w:val="005973C1"/>
    <w:rsid w:val="005A26BE"/>
    <w:rsid w:val="005A49F4"/>
    <w:rsid w:val="005A518F"/>
    <w:rsid w:val="005B03AB"/>
    <w:rsid w:val="005B0706"/>
    <w:rsid w:val="005B24DE"/>
    <w:rsid w:val="005B6320"/>
    <w:rsid w:val="005B6AE3"/>
    <w:rsid w:val="005B7535"/>
    <w:rsid w:val="005C017D"/>
    <w:rsid w:val="005C2F8C"/>
    <w:rsid w:val="005C450D"/>
    <w:rsid w:val="005C5523"/>
    <w:rsid w:val="005C7327"/>
    <w:rsid w:val="005C788A"/>
    <w:rsid w:val="005C7E3A"/>
    <w:rsid w:val="005D011A"/>
    <w:rsid w:val="005D0864"/>
    <w:rsid w:val="005D08D3"/>
    <w:rsid w:val="005D1C89"/>
    <w:rsid w:val="005D2F68"/>
    <w:rsid w:val="005D3106"/>
    <w:rsid w:val="005D520F"/>
    <w:rsid w:val="005D5E65"/>
    <w:rsid w:val="005D73B0"/>
    <w:rsid w:val="005E05BD"/>
    <w:rsid w:val="005E188B"/>
    <w:rsid w:val="005E24A2"/>
    <w:rsid w:val="005E458F"/>
    <w:rsid w:val="005E7A5E"/>
    <w:rsid w:val="005F23AD"/>
    <w:rsid w:val="005F397E"/>
    <w:rsid w:val="005F4BF6"/>
    <w:rsid w:val="005F530B"/>
    <w:rsid w:val="005F647B"/>
    <w:rsid w:val="005F6583"/>
    <w:rsid w:val="00601C44"/>
    <w:rsid w:val="0060220C"/>
    <w:rsid w:val="006031FF"/>
    <w:rsid w:val="00603462"/>
    <w:rsid w:val="00605EB0"/>
    <w:rsid w:val="006069DE"/>
    <w:rsid w:val="006075ED"/>
    <w:rsid w:val="00612AEB"/>
    <w:rsid w:val="0061351B"/>
    <w:rsid w:val="00613682"/>
    <w:rsid w:val="006136F6"/>
    <w:rsid w:val="00614F7D"/>
    <w:rsid w:val="00621713"/>
    <w:rsid w:val="00624C3C"/>
    <w:rsid w:val="00627BB5"/>
    <w:rsid w:val="006304A6"/>
    <w:rsid w:val="00631649"/>
    <w:rsid w:val="00631E56"/>
    <w:rsid w:val="00634526"/>
    <w:rsid w:val="0063465E"/>
    <w:rsid w:val="00635DE2"/>
    <w:rsid w:val="006365FE"/>
    <w:rsid w:val="00636E31"/>
    <w:rsid w:val="0063791A"/>
    <w:rsid w:val="006416F8"/>
    <w:rsid w:val="00643A2C"/>
    <w:rsid w:val="006444B0"/>
    <w:rsid w:val="00644EA2"/>
    <w:rsid w:val="0064549D"/>
    <w:rsid w:val="00645E1C"/>
    <w:rsid w:val="00646343"/>
    <w:rsid w:val="006473E0"/>
    <w:rsid w:val="00650373"/>
    <w:rsid w:val="00650B04"/>
    <w:rsid w:val="00650E30"/>
    <w:rsid w:val="006531A6"/>
    <w:rsid w:val="00653D3B"/>
    <w:rsid w:val="00656439"/>
    <w:rsid w:val="006568CC"/>
    <w:rsid w:val="00656F2B"/>
    <w:rsid w:val="00661352"/>
    <w:rsid w:val="00662802"/>
    <w:rsid w:val="0066674B"/>
    <w:rsid w:val="00666859"/>
    <w:rsid w:val="00666FA1"/>
    <w:rsid w:val="0067035C"/>
    <w:rsid w:val="0067253C"/>
    <w:rsid w:val="00675886"/>
    <w:rsid w:val="006766CF"/>
    <w:rsid w:val="006800B9"/>
    <w:rsid w:val="006831A8"/>
    <w:rsid w:val="0068535F"/>
    <w:rsid w:val="0068620E"/>
    <w:rsid w:val="0068757F"/>
    <w:rsid w:val="00690128"/>
    <w:rsid w:val="00691EC4"/>
    <w:rsid w:val="00693596"/>
    <w:rsid w:val="00694A3E"/>
    <w:rsid w:val="00695681"/>
    <w:rsid w:val="006A4094"/>
    <w:rsid w:val="006A428D"/>
    <w:rsid w:val="006A5623"/>
    <w:rsid w:val="006A690D"/>
    <w:rsid w:val="006B14E0"/>
    <w:rsid w:val="006B1B2F"/>
    <w:rsid w:val="006B2A6F"/>
    <w:rsid w:val="006B384C"/>
    <w:rsid w:val="006B48EB"/>
    <w:rsid w:val="006B74F1"/>
    <w:rsid w:val="006B76EB"/>
    <w:rsid w:val="006B79C2"/>
    <w:rsid w:val="006C30F8"/>
    <w:rsid w:val="006C54CD"/>
    <w:rsid w:val="006C7BC5"/>
    <w:rsid w:val="006D3985"/>
    <w:rsid w:val="006D4550"/>
    <w:rsid w:val="006D74A7"/>
    <w:rsid w:val="006E1FEA"/>
    <w:rsid w:val="006E393A"/>
    <w:rsid w:val="006E4C35"/>
    <w:rsid w:val="006E526F"/>
    <w:rsid w:val="006E554D"/>
    <w:rsid w:val="006E6D23"/>
    <w:rsid w:val="006F154C"/>
    <w:rsid w:val="006F1E48"/>
    <w:rsid w:val="006F2084"/>
    <w:rsid w:val="006F70F0"/>
    <w:rsid w:val="006F7605"/>
    <w:rsid w:val="00700A0E"/>
    <w:rsid w:val="00700A73"/>
    <w:rsid w:val="00701BB6"/>
    <w:rsid w:val="007028E5"/>
    <w:rsid w:val="0070311C"/>
    <w:rsid w:val="00711CBD"/>
    <w:rsid w:val="00713CB9"/>
    <w:rsid w:val="00714562"/>
    <w:rsid w:val="007154B7"/>
    <w:rsid w:val="00715CB9"/>
    <w:rsid w:val="00717FB9"/>
    <w:rsid w:val="00723CE1"/>
    <w:rsid w:val="00724612"/>
    <w:rsid w:val="00726DA6"/>
    <w:rsid w:val="007277F3"/>
    <w:rsid w:val="00727CA1"/>
    <w:rsid w:val="00731761"/>
    <w:rsid w:val="00732C45"/>
    <w:rsid w:val="00733D46"/>
    <w:rsid w:val="007348CC"/>
    <w:rsid w:val="00735398"/>
    <w:rsid w:val="007405AD"/>
    <w:rsid w:val="007405DB"/>
    <w:rsid w:val="00742003"/>
    <w:rsid w:val="0074392A"/>
    <w:rsid w:val="00743A8C"/>
    <w:rsid w:val="007441FE"/>
    <w:rsid w:val="00746707"/>
    <w:rsid w:val="00747790"/>
    <w:rsid w:val="00750BD5"/>
    <w:rsid w:val="00751DA4"/>
    <w:rsid w:val="007522CF"/>
    <w:rsid w:val="00752DE2"/>
    <w:rsid w:val="00753CEB"/>
    <w:rsid w:val="00754547"/>
    <w:rsid w:val="00756D83"/>
    <w:rsid w:val="00757C23"/>
    <w:rsid w:val="00760BD7"/>
    <w:rsid w:val="0076148D"/>
    <w:rsid w:val="00762EBD"/>
    <w:rsid w:val="00763F2A"/>
    <w:rsid w:val="0076551B"/>
    <w:rsid w:val="00766A9F"/>
    <w:rsid w:val="00766BB8"/>
    <w:rsid w:val="00770365"/>
    <w:rsid w:val="0077397B"/>
    <w:rsid w:val="00775B04"/>
    <w:rsid w:val="0077643C"/>
    <w:rsid w:val="00781D65"/>
    <w:rsid w:val="00782A73"/>
    <w:rsid w:val="00784ACE"/>
    <w:rsid w:val="00785408"/>
    <w:rsid w:val="00786616"/>
    <w:rsid w:val="0079072A"/>
    <w:rsid w:val="00790B87"/>
    <w:rsid w:val="00791430"/>
    <w:rsid w:val="00791BD5"/>
    <w:rsid w:val="00793901"/>
    <w:rsid w:val="00793E9A"/>
    <w:rsid w:val="007941A6"/>
    <w:rsid w:val="00796D75"/>
    <w:rsid w:val="0079796D"/>
    <w:rsid w:val="00797C27"/>
    <w:rsid w:val="007A4130"/>
    <w:rsid w:val="007A56FF"/>
    <w:rsid w:val="007A74A5"/>
    <w:rsid w:val="007A7B6D"/>
    <w:rsid w:val="007B00E2"/>
    <w:rsid w:val="007B0228"/>
    <w:rsid w:val="007B10F1"/>
    <w:rsid w:val="007B121D"/>
    <w:rsid w:val="007B2180"/>
    <w:rsid w:val="007B4FCB"/>
    <w:rsid w:val="007B767A"/>
    <w:rsid w:val="007B77AB"/>
    <w:rsid w:val="007B7918"/>
    <w:rsid w:val="007C058B"/>
    <w:rsid w:val="007C0DE3"/>
    <w:rsid w:val="007C3796"/>
    <w:rsid w:val="007C67BF"/>
    <w:rsid w:val="007D16F9"/>
    <w:rsid w:val="007D37A6"/>
    <w:rsid w:val="007D39F5"/>
    <w:rsid w:val="007D4CC8"/>
    <w:rsid w:val="007D52EB"/>
    <w:rsid w:val="007E42A3"/>
    <w:rsid w:val="007E53C2"/>
    <w:rsid w:val="007E6E68"/>
    <w:rsid w:val="007E6FD0"/>
    <w:rsid w:val="007F2C7D"/>
    <w:rsid w:val="007F47C0"/>
    <w:rsid w:val="007F49FB"/>
    <w:rsid w:val="007F62E4"/>
    <w:rsid w:val="0080130D"/>
    <w:rsid w:val="00802A4E"/>
    <w:rsid w:val="00802B84"/>
    <w:rsid w:val="0080489F"/>
    <w:rsid w:val="008050C3"/>
    <w:rsid w:val="00805FEB"/>
    <w:rsid w:val="00810C58"/>
    <w:rsid w:val="00811CEE"/>
    <w:rsid w:val="0081200F"/>
    <w:rsid w:val="008165C8"/>
    <w:rsid w:val="00816B22"/>
    <w:rsid w:val="0081748A"/>
    <w:rsid w:val="00817582"/>
    <w:rsid w:val="00820D0A"/>
    <w:rsid w:val="00820F7C"/>
    <w:rsid w:val="00822170"/>
    <w:rsid w:val="00824116"/>
    <w:rsid w:val="00824219"/>
    <w:rsid w:val="0082689F"/>
    <w:rsid w:val="00834509"/>
    <w:rsid w:val="00834FCD"/>
    <w:rsid w:val="00836492"/>
    <w:rsid w:val="00837C0C"/>
    <w:rsid w:val="00842ABE"/>
    <w:rsid w:val="008434D4"/>
    <w:rsid w:val="00843AC8"/>
    <w:rsid w:val="00845533"/>
    <w:rsid w:val="008503AC"/>
    <w:rsid w:val="00850A8A"/>
    <w:rsid w:val="00851FF1"/>
    <w:rsid w:val="0085203F"/>
    <w:rsid w:val="00855016"/>
    <w:rsid w:val="008558AC"/>
    <w:rsid w:val="00856EEA"/>
    <w:rsid w:val="0086175E"/>
    <w:rsid w:val="00862DB9"/>
    <w:rsid w:val="00863FEF"/>
    <w:rsid w:val="00866790"/>
    <w:rsid w:val="00866FC6"/>
    <w:rsid w:val="00867049"/>
    <w:rsid w:val="00871E19"/>
    <w:rsid w:val="00872AB5"/>
    <w:rsid w:val="00876E55"/>
    <w:rsid w:val="0087751C"/>
    <w:rsid w:val="00880369"/>
    <w:rsid w:val="008816D1"/>
    <w:rsid w:val="0088399E"/>
    <w:rsid w:val="008844A9"/>
    <w:rsid w:val="0088504B"/>
    <w:rsid w:val="00886271"/>
    <w:rsid w:val="00886730"/>
    <w:rsid w:val="0088691A"/>
    <w:rsid w:val="008878F9"/>
    <w:rsid w:val="00890633"/>
    <w:rsid w:val="008926CA"/>
    <w:rsid w:val="00894093"/>
    <w:rsid w:val="0089429B"/>
    <w:rsid w:val="00895E0B"/>
    <w:rsid w:val="008973AD"/>
    <w:rsid w:val="00897FC3"/>
    <w:rsid w:val="008A4E96"/>
    <w:rsid w:val="008A6ED1"/>
    <w:rsid w:val="008B1715"/>
    <w:rsid w:val="008B2F9C"/>
    <w:rsid w:val="008B3248"/>
    <w:rsid w:val="008B457D"/>
    <w:rsid w:val="008B6D9D"/>
    <w:rsid w:val="008B7FC5"/>
    <w:rsid w:val="008C1DE4"/>
    <w:rsid w:val="008C2ED6"/>
    <w:rsid w:val="008C7108"/>
    <w:rsid w:val="008D49FC"/>
    <w:rsid w:val="008D5038"/>
    <w:rsid w:val="008D533F"/>
    <w:rsid w:val="008D5CCF"/>
    <w:rsid w:val="008D6FCF"/>
    <w:rsid w:val="008E2FE1"/>
    <w:rsid w:val="008E3214"/>
    <w:rsid w:val="008E385A"/>
    <w:rsid w:val="008E644E"/>
    <w:rsid w:val="008F015E"/>
    <w:rsid w:val="008F01B9"/>
    <w:rsid w:val="008F69DC"/>
    <w:rsid w:val="0090035B"/>
    <w:rsid w:val="00902A25"/>
    <w:rsid w:val="009032C1"/>
    <w:rsid w:val="00903F26"/>
    <w:rsid w:val="00905D1B"/>
    <w:rsid w:val="009062B5"/>
    <w:rsid w:val="0090794B"/>
    <w:rsid w:val="00911519"/>
    <w:rsid w:val="00911E59"/>
    <w:rsid w:val="00914D84"/>
    <w:rsid w:val="00916895"/>
    <w:rsid w:val="00916F10"/>
    <w:rsid w:val="00920B19"/>
    <w:rsid w:val="00921815"/>
    <w:rsid w:val="00921D18"/>
    <w:rsid w:val="009224AE"/>
    <w:rsid w:val="00923804"/>
    <w:rsid w:val="00923950"/>
    <w:rsid w:val="0092531D"/>
    <w:rsid w:val="0092628B"/>
    <w:rsid w:val="00926D85"/>
    <w:rsid w:val="009320D6"/>
    <w:rsid w:val="009325C1"/>
    <w:rsid w:val="00934FBD"/>
    <w:rsid w:val="00935252"/>
    <w:rsid w:val="009356CE"/>
    <w:rsid w:val="00935762"/>
    <w:rsid w:val="00936C75"/>
    <w:rsid w:val="0094133E"/>
    <w:rsid w:val="00942214"/>
    <w:rsid w:val="00943337"/>
    <w:rsid w:val="00943577"/>
    <w:rsid w:val="00943946"/>
    <w:rsid w:val="00943E6B"/>
    <w:rsid w:val="00943F6C"/>
    <w:rsid w:val="00944092"/>
    <w:rsid w:val="00944AE3"/>
    <w:rsid w:val="00944E9F"/>
    <w:rsid w:val="00945A1F"/>
    <w:rsid w:val="00946638"/>
    <w:rsid w:val="009474C8"/>
    <w:rsid w:val="00947BB8"/>
    <w:rsid w:val="00954732"/>
    <w:rsid w:val="00954FDC"/>
    <w:rsid w:val="00955F73"/>
    <w:rsid w:val="00957699"/>
    <w:rsid w:val="00957EBB"/>
    <w:rsid w:val="00960696"/>
    <w:rsid w:val="00961E24"/>
    <w:rsid w:val="00963DC4"/>
    <w:rsid w:val="00965534"/>
    <w:rsid w:val="00971006"/>
    <w:rsid w:val="009712A0"/>
    <w:rsid w:val="0097195F"/>
    <w:rsid w:val="00973719"/>
    <w:rsid w:val="00974E5E"/>
    <w:rsid w:val="00975C59"/>
    <w:rsid w:val="00976C5C"/>
    <w:rsid w:val="009803C3"/>
    <w:rsid w:val="0098056A"/>
    <w:rsid w:val="00981821"/>
    <w:rsid w:val="00981D9A"/>
    <w:rsid w:val="009852B2"/>
    <w:rsid w:val="00986CFF"/>
    <w:rsid w:val="00992394"/>
    <w:rsid w:val="00992859"/>
    <w:rsid w:val="00994180"/>
    <w:rsid w:val="009948F2"/>
    <w:rsid w:val="0099568B"/>
    <w:rsid w:val="00996A02"/>
    <w:rsid w:val="00997CCA"/>
    <w:rsid w:val="009A0B81"/>
    <w:rsid w:val="009A4B39"/>
    <w:rsid w:val="009B3E50"/>
    <w:rsid w:val="009B459E"/>
    <w:rsid w:val="009B77F1"/>
    <w:rsid w:val="009C0932"/>
    <w:rsid w:val="009C1B76"/>
    <w:rsid w:val="009C2DCA"/>
    <w:rsid w:val="009C556B"/>
    <w:rsid w:val="009C5621"/>
    <w:rsid w:val="009D14FB"/>
    <w:rsid w:val="009D40BA"/>
    <w:rsid w:val="009D441E"/>
    <w:rsid w:val="009D4616"/>
    <w:rsid w:val="009D4BC5"/>
    <w:rsid w:val="009E0C31"/>
    <w:rsid w:val="009E24B1"/>
    <w:rsid w:val="009E349B"/>
    <w:rsid w:val="009E573B"/>
    <w:rsid w:val="009E5CD3"/>
    <w:rsid w:val="009E5FBB"/>
    <w:rsid w:val="009E6441"/>
    <w:rsid w:val="009E6E87"/>
    <w:rsid w:val="009E70B1"/>
    <w:rsid w:val="009E734B"/>
    <w:rsid w:val="009F035E"/>
    <w:rsid w:val="009F2BD2"/>
    <w:rsid w:val="009F2C8C"/>
    <w:rsid w:val="009F6324"/>
    <w:rsid w:val="009F77BC"/>
    <w:rsid w:val="00A00C4E"/>
    <w:rsid w:val="00A01118"/>
    <w:rsid w:val="00A02034"/>
    <w:rsid w:val="00A04695"/>
    <w:rsid w:val="00A04923"/>
    <w:rsid w:val="00A05065"/>
    <w:rsid w:val="00A05B94"/>
    <w:rsid w:val="00A05CC8"/>
    <w:rsid w:val="00A05EBB"/>
    <w:rsid w:val="00A06083"/>
    <w:rsid w:val="00A06CE6"/>
    <w:rsid w:val="00A06FBD"/>
    <w:rsid w:val="00A1004A"/>
    <w:rsid w:val="00A1337C"/>
    <w:rsid w:val="00A20719"/>
    <w:rsid w:val="00A209BC"/>
    <w:rsid w:val="00A21804"/>
    <w:rsid w:val="00A230EE"/>
    <w:rsid w:val="00A23789"/>
    <w:rsid w:val="00A249E3"/>
    <w:rsid w:val="00A24BE4"/>
    <w:rsid w:val="00A27240"/>
    <w:rsid w:val="00A32620"/>
    <w:rsid w:val="00A330C5"/>
    <w:rsid w:val="00A3444E"/>
    <w:rsid w:val="00A34F7A"/>
    <w:rsid w:val="00A35558"/>
    <w:rsid w:val="00A366A9"/>
    <w:rsid w:val="00A36B05"/>
    <w:rsid w:val="00A36E39"/>
    <w:rsid w:val="00A37909"/>
    <w:rsid w:val="00A4024B"/>
    <w:rsid w:val="00A40A53"/>
    <w:rsid w:val="00A4109E"/>
    <w:rsid w:val="00A42980"/>
    <w:rsid w:val="00A44107"/>
    <w:rsid w:val="00A44584"/>
    <w:rsid w:val="00A45006"/>
    <w:rsid w:val="00A45588"/>
    <w:rsid w:val="00A46671"/>
    <w:rsid w:val="00A46F7B"/>
    <w:rsid w:val="00A50164"/>
    <w:rsid w:val="00A50208"/>
    <w:rsid w:val="00A50F46"/>
    <w:rsid w:val="00A55A0F"/>
    <w:rsid w:val="00A56B89"/>
    <w:rsid w:val="00A57A5E"/>
    <w:rsid w:val="00A60457"/>
    <w:rsid w:val="00A6168B"/>
    <w:rsid w:val="00A6280E"/>
    <w:rsid w:val="00A63B6B"/>
    <w:rsid w:val="00A63F9D"/>
    <w:rsid w:val="00A64331"/>
    <w:rsid w:val="00A679E3"/>
    <w:rsid w:val="00A70941"/>
    <w:rsid w:val="00A719F5"/>
    <w:rsid w:val="00A72666"/>
    <w:rsid w:val="00A7613A"/>
    <w:rsid w:val="00A7658B"/>
    <w:rsid w:val="00A8159F"/>
    <w:rsid w:val="00A847F4"/>
    <w:rsid w:val="00A8680A"/>
    <w:rsid w:val="00A90102"/>
    <w:rsid w:val="00A95105"/>
    <w:rsid w:val="00A9705A"/>
    <w:rsid w:val="00A97786"/>
    <w:rsid w:val="00AA0E31"/>
    <w:rsid w:val="00AA180F"/>
    <w:rsid w:val="00AA292B"/>
    <w:rsid w:val="00AA2C81"/>
    <w:rsid w:val="00AA3C03"/>
    <w:rsid w:val="00AB0DA8"/>
    <w:rsid w:val="00AB13AE"/>
    <w:rsid w:val="00AB59A0"/>
    <w:rsid w:val="00AC08B2"/>
    <w:rsid w:val="00AC0917"/>
    <w:rsid w:val="00AC0F8D"/>
    <w:rsid w:val="00AC1A40"/>
    <w:rsid w:val="00AC1D8C"/>
    <w:rsid w:val="00AC3C11"/>
    <w:rsid w:val="00AC5697"/>
    <w:rsid w:val="00AC7C29"/>
    <w:rsid w:val="00AD175D"/>
    <w:rsid w:val="00AD1845"/>
    <w:rsid w:val="00AD1882"/>
    <w:rsid w:val="00AD1EF9"/>
    <w:rsid w:val="00AD2581"/>
    <w:rsid w:val="00AD42D3"/>
    <w:rsid w:val="00AD4661"/>
    <w:rsid w:val="00AD7C33"/>
    <w:rsid w:val="00AE0EE2"/>
    <w:rsid w:val="00AE3730"/>
    <w:rsid w:val="00AE4004"/>
    <w:rsid w:val="00AE4296"/>
    <w:rsid w:val="00AE6BF7"/>
    <w:rsid w:val="00AE6DD8"/>
    <w:rsid w:val="00AE7430"/>
    <w:rsid w:val="00AE7817"/>
    <w:rsid w:val="00AE79EF"/>
    <w:rsid w:val="00AF04A8"/>
    <w:rsid w:val="00AF18EC"/>
    <w:rsid w:val="00AF2D41"/>
    <w:rsid w:val="00AF3A0E"/>
    <w:rsid w:val="00AF61D0"/>
    <w:rsid w:val="00AF645D"/>
    <w:rsid w:val="00AF7D20"/>
    <w:rsid w:val="00B017E3"/>
    <w:rsid w:val="00B02EBF"/>
    <w:rsid w:val="00B0505C"/>
    <w:rsid w:val="00B05E1A"/>
    <w:rsid w:val="00B05F6D"/>
    <w:rsid w:val="00B076B0"/>
    <w:rsid w:val="00B11A77"/>
    <w:rsid w:val="00B151E4"/>
    <w:rsid w:val="00B15213"/>
    <w:rsid w:val="00B15B08"/>
    <w:rsid w:val="00B15F1A"/>
    <w:rsid w:val="00B16303"/>
    <w:rsid w:val="00B20C55"/>
    <w:rsid w:val="00B231D9"/>
    <w:rsid w:val="00B24D4A"/>
    <w:rsid w:val="00B25FA1"/>
    <w:rsid w:val="00B26050"/>
    <w:rsid w:val="00B263C7"/>
    <w:rsid w:val="00B300D8"/>
    <w:rsid w:val="00B30F0C"/>
    <w:rsid w:val="00B31818"/>
    <w:rsid w:val="00B347F2"/>
    <w:rsid w:val="00B35E55"/>
    <w:rsid w:val="00B370A1"/>
    <w:rsid w:val="00B42114"/>
    <w:rsid w:val="00B425CF"/>
    <w:rsid w:val="00B4794E"/>
    <w:rsid w:val="00B5047D"/>
    <w:rsid w:val="00B52924"/>
    <w:rsid w:val="00B5375A"/>
    <w:rsid w:val="00B53D6B"/>
    <w:rsid w:val="00B54EDF"/>
    <w:rsid w:val="00B55A1A"/>
    <w:rsid w:val="00B63B7D"/>
    <w:rsid w:val="00B6540A"/>
    <w:rsid w:val="00B6695C"/>
    <w:rsid w:val="00B70D42"/>
    <w:rsid w:val="00B71C56"/>
    <w:rsid w:val="00B71D6E"/>
    <w:rsid w:val="00B744A3"/>
    <w:rsid w:val="00B748E9"/>
    <w:rsid w:val="00B75848"/>
    <w:rsid w:val="00B76379"/>
    <w:rsid w:val="00B765F0"/>
    <w:rsid w:val="00B77694"/>
    <w:rsid w:val="00B7779F"/>
    <w:rsid w:val="00B80120"/>
    <w:rsid w:val="00B82976"/>
    <w:rsid w:val="00B90850"/>
    <w:rsid w:val="00B92B41"/>
    <w:rsid w:val="00B935C1"/>
    <w:rsid w:val="00B949D0"/>
    <w:rsid w:val="00B9654A"/>
    <w:rsid w:val="00BA04B7"/>
    <w:rsid w:val="00BA0732"/>
    <w:rsid w:val="00BA4B50"/>
    <w:rsid w:val="00BB03F5"/>
    <w:rsid w:val="00BB0BEE"/>
    <w:rsid w:val="00BB32C7"/>
    <w:rsid w:val="00BB39A8"/>
    <w:rsid w:val="00BB66A7"/>
    <w:rsid w:val="00BC073E"/>
    <w:rsid w:val="00BC0F6F"/>
    <w:rsid w:val="00BC13FF"/>
    <w:rsid w:val="00BC20C5"/>
    <w:rsid w:val="00BC3191"/>
    <w:rsid w:val="00BC7F57"/>
    <w:rsid w:val="00BD10B6"/>
    <w:rsid w:val="00BD22B7"/>
    <w:rsid w:val="00BD3812"/>
    <w:rsid w:val="00BD4D2A"/>
    <w:rsid w:val="00BD5580"/>
    <w:rsid w:val="00BE00C6"/>
    <w:rsid w:val="00BE09B8"/>
    <w:rsid w:val="00BE13CE"/>
    <w:rsid w:val="00BE15E3"/>
    <w:rsid w:val="00BE1A47"/>
    <w:rsid w:val="00BE1A60"/>
    <w:rsid w:val="00BE1BF0"/>
    <w:rsid w:val="00BE2CF7"/>
    <w:rsid w:val="00BE320C"/>
    <w:rsid w:val="00BE38CB"/>
    <w:rsid w:val="00BE469B"/>
    <w:rsid w:val="00BE4AD6"/>
    <w:rsid w:val="00BF1786"/>
    <w:rsid w:val="00BF20D1"/>
    <w:rsid w:val="00BF2AC8"/>
    <w:rsid w:val="00BF2C58"/>
    <w:rsid w:val="00BF368C"/>
    <w:rsid w:val="00BF4456"/>
    <w:rsid w:val="00BF5E31"/>
    <w:rsid w:val="00BF7741"/>
    <w:rsid w:val="00C00D53"/>
    <w:rsid w:val="00C0380F"/>
    <w:rsid w:val="00C05728"/>
    <w:rsid w:val="00C05FD6"/>
    <w:rsid w:val="00C06684"/>
    <w:rsid w:val="00C068AE"/>
    <w:rsid w:val="00C06DA3"/>
    <w:rsid w:val="00C07FB1"/>
    <w:rsid w:val="00C10BFD"/>
    <w:rsid w:val="00C12E5B"/>
    <w:rsid w:val="00C12FB6"/>
    <w:rsid w:val="00C1732E"/>
    <w:rsid w:val="00C17D31"/>
    <w:rsid w:val="00C21C74"/>
    <w:rsid w:val="00C22AEA"/>
    <w:rsid w:val="00C23212"/>
    <w:rsid w:val="00C2368E"/>
    <w:rsid w:val="00C26E53"/>
    <w:rsid w:val="00C27535"/>
    <w:rsid w:val="00C27E2D"/>
    <w:rsid w:val="00C30EE9"/>
    <w:rsid w:val="00C31C9F"/>
    <w:rsid w:val="00C32851"/>
    <w:rsid w:val="00C36D33"/>
    <w:rsid w:val="00C3711C"/>
    <w:rsid w:val="00C406C5"/>
    <w:rsid w:val="00C41127"/>
    <w:rsid w:val="00C41428"/>
    <w:rsid w:val="00C42BF6"/>
    <w:rsid w:val="00C42CD0"/>
    <w:rsid w:val="00C439AD"/>
    <w:rsid w:val="00C4492A"/>
    <w:rsid w:val="00C506BA"/>
    <w:rsid w:val="00C50990"/>
    <w:rsid w:val="00C50B4E"/>
    <w:rsid w:val="00C50B84"/>
    <w:rsid w:val="00C5200A"/>
    <w:rsid w:val="00C52599"/>
    <w:rsid w:val="00C5277E"/>
    <w:rsid w:val="00C5391D"/>
    <w:rsid w:val="00C53A12"/>
    <w:rsid w:val="00C573DE"/>
    <w:rsid w:val="00C579A0"/>
    <w:rsid w:val="00C57D35"/>
    <w:rsid w:val="00C6126F"/>
    <w:rsid w:val="00C61F30"/>
    <w:rsid w:val="00C63A7F"/>
    <w:rsid w:val="00C65499"/>
    <w:rsid w:val="00C658FC"/>
    <w:rsid w:val="00C6769F"/>
    <w:rsid w:val="00C679C0"/>
    <w:rsid w:val="00C7089B"/>
    <w:rsid w:val="00C71611"/>
    <w:rsid w:val="00C738AE"/>
    <w:rsid w:val="00C7545C"/>
    <w:rsid w:val="00C772DB"/>
    <w:rsid w:val="00C77C65"/>
    <w:rsid w:val="00C77F2A"/>
    <w:rsid w:val="00C80123"/>
    <w:rsid w:val="00C845CE"/>
    <w:rsid w:val="00C84946"/>
    <w:rsid w:val="00C87721"/>
    <w:rsid w:val="00C90569"/>
    <w:rsid w:val="00C91E66"/>
    <w:rsid w:val="00C91FCE"/>
    <w:rsid w:val="00C92822"/>
    <w:rsid w:val="00C934FC"/>
    <w:rsid w:val="00C93AE1"/>
    <w:rsid w:val="00C94B85"/>
    <w:rsid w:val="00C96BD8"/>
    <w:rsid w:val="00C97B23"/>
    <w:rsid w:val="00C97BB8"/>
    <w:rsid w:val="00C97DB3"/>
    <w:rsid w:val="00CA0090"/>
    <w:rsid w:val="00CA0469"/>
    <w:rsid w:val="00CA2E01"/>
    <w:rsid w:val="00CA353B"/>
    <w:rsid w:val="00CA4A84"/>
    <w:rsid w:val="00CA4C72"/>
    <w:rsid w:val="00CA54A1"/>
    <w:rsid w:val="00CA77A6"/>
    <w:rsid w:val="00CB02E4"/>
    <w:rsid w:val="00CB05B1"/>
    <w:rsid w:val="00CB273D"/>
    <w:rsid w:val="00CB2CCA"/>
    <w:rsid w:val="00CB2E87"/>
    <w:rsid w:val="00CB68D0"/>
    <w:rsid w:val="00CC149D"/>
    <w:rsid w:val="00CC29F9"/>
    <w:rsid w:val="00CC3E31"/>
    <w:rsid w:val="00CC40C3"/>
    <w:rsid w:val="00CC4465"/>
    <w:rsid w:val="00CC475B"/>
    <w:rsid w:val="00CC49D1"/>
    <w:rsid w:val="00CC4BE7"/>
    <w:rsid w:val="00CC4EBA"/>
    <w:rsid w:val="00CD16C2"/>
    <w:rsid w:val="00CD24DC"/>
    <w:rsid w:val="00CD27CB"/>
    <w:rsid w:val="00CD2E61"/>
    <w:rsid w:val="00CD52DA"/>
    <w:rsid w:val="00CD579D"/>
    <w:rsid w:val="00CD635A"/>
    <w:rsid w:val="00CD6E9F"/>
    <w:rsid w:val="00CE03D1"/>
    <w:rsid w:val="00CE06C3"/>
    <w:rsid w:val="00CE5197"/>
    <w:rsid w:val="00CE6AA1"/>
    <w:rsid w:val="00CE6C22"/>
    <w:rsid w:val="00CE7897"/>
    <w:rsid w:val="00CF11E8"/>
    <w:rsid w:val="00CF14D7"/>
    <w:rsid w:val="00CF15DC"/>
    <w:rsid w:val="00CF2158"/>
    <w:rsid w:val="00CF397D"/>
    <w:rsid w:val="00CF473C"/>
    <w:rsid w:val="00D01754"/>
    <w:rsid w:val="00D03DDE"/>
    <w:rsid w:val="00D05C8E"/>
    <w:rsid w:val="00D06C33"/>
    <w:rsid w:val="00D07113"/>
    <w:rsid w:val="00D10467"/>
    <w:rsid w:val="00D12518"/>
    <w:rsid w:val="00D178E1"/>
    <w:rsid w:val="00D22537"/>
    <w:rsid w:val="00D226CF"/>
    <w:rsid w:val="00D2307C"/>
    <w:rsid w:val="00D237A6"/>
    <w:rsid w:val="00D23D26"/>
    <w:rsid w:val="00D2460C"/>
    <w:rsid w:val="00D269C3"/>
    <w:rsid w:val="00D26F60"/>
    <w:rsid w:val="00D270FC"/>
    <w:rsid w:val="00D2715D"/>
    <w:rsid w:val="00D27767"/>
    <w:rsid w:val="00D31D00"/>
    <w:rsid w:val="00D36C46"/>
    <w:rsid w:val="00D37AE3"/>
    <w:rsid w:val="00D40616"/>
    <w:rsid w:val="00D41B5D"/>
    <w:rsid w:val="00D41E77"/>
    <w:rsid w:val="00D42BE9"/>
    <w:rsid w:val="00D44614"/>
    <w:rsid w:val="00D451DE"/>
    <w:rsid w:val="00D46384"/>
    <w:rsid w:val="00D4671A"/>
    <w:rsid w:val="00D469E1"/>
    <w:rsid w:val="00D51173"/>
    <w:rsid w:val="00D51495"/>
    <w:rsid w:val="00D530CE"/>
    <w:rsid w:val="00D5474A"/>
    <w:rsid w:val="00D5511B"/>
    <w:rsid w:val="00D5720F"/>
    <w:rsid w:val="00D6018F"/>
    <w:rsid w:val="00D63176"/>
    <w:rsid w:val="00D64AA8"/>
    <w:rsid w:val="00D6638F"/>
    <w:rsid w:val="00D66FBD"/>
    <w:rsid w:val="00D72838"/>
    <w:rsid w:val="00D72FAA"/>
    <w:rsid w:val="00D74E27"/>
    <w:rsid w:val="00D759F4"/>
    <w:rsid w:val="00D76093"/>
    <w:rsid w:val="00D77394"/>
    <w:rsid w:val="00D83247"/>
    <w:rsid w:val="00D836E2"/>
    <w:rsid w:val="00D86790"/>
    <w:rsid w:val="00D90FBE"/>
    <w:rsid w:val="00D911C1"/>
    <w:rsid w:val="00D915A6"/>
    <w:rsid w:val="00D918A9"/>
    <w:rsid w:val="00D91997"/>
    <w:rsid w:val="00D91B67"/>
    <w:rsid w:val="00D92A4B"/>
    <w:rsid w:val="00D93723"/>
    <w:rsid w:val="00D94315"/>
    <w:rsid w:val="00D9557E"/>
    <w:rsid w:val="00D95ACF"/>
    <w:rsid w:val="00D95EAE"/>
    <w:rsid w:val="00D968D7"/>
    <w:rsid w:val="00D96FDA"/>
    <w:rsid w:val="00DA3FDD"/>
    <w:rsid w:val="00DA4831"/>
    <w:rsid w:val="00DA4E52"/>
    <w:rsid w:val="00DA6776"/>
    <w:rsid w:val="00DB17AC"/>
    <w:rsid w:val="00DB1D11"/>
    <w:rsid w:val="00DB1F8E"/>
    <w:rsid w:val="00DB2DA8"/>
    <w:rsid w:val="00DB4926"/>
    <w:rsid w:val="00DC0AD6"/>
    <w:rsid w:val="00DC0AE3"/>
    <w:rsid w:val="00DC4D64"/>
    <w:rsid w:val="00DC556E"/>
    <w:rsid w:val="00DC6F09"/>
    <w:rsid w:val="00DD16C0"/>
    <w:rsid w:val="00DD17C2"/>
    <w:rsid w:val="00DD1E74"/>
    <w:rsid w:val="00DD472B"/>
    <w:rsid w:val="00DD6DB9"/>
    <w:rsid w:val="00DD74BC"/>
    <w:rsid w:val="00DD7C52"/>
    <w:rsid w:val="00DE5ED0"/>
    <w:rsid w:val="00DE6867"/>
    <w:rsid w:val="00DF0580"/>
    <w:rsid w:val="00DF13C0"/>
    <w:rsid w:val="00DF1F35"/>
    <w:rsid w:val="00DF24ED"/>
    <w:rsid w:val="00DF4BEE"/>
    <w:rsid w:val="00DF6E36"/>
    <w:rsid w:val="00DF7496"/>
    <w:rsid w:val="00DF7A9D"/>
    <w:rsid w:val="00DF7BA5"/>
    <w:rsid w:val="00E000D7"/>
    <w:rsid w:val="00E0111B"/>
    <w:rsid w:val="00E01766"/>
    <w:rsid w:val="00E02848"/>
    <w:rsid w:val="00E02938"/>
    <w:rsid w:val="00E0296D"/>
    <w:rsid w:val="00E02CDB"/>
    <w:rsid w:val="00E058D3"/>
    <w:rsid w:val="00E068BB"/>
    <w:rsid w:val="00E07B49"/>
    <w:rsid w:val="00E10FB2"/>
    <w:rsid w:val="00E14DBF"/>
    <w:rsid w:val="00E1502B"/>
    <w:rsid w:val="00E165CB"/>
    <w:rsid w:val="00E16C90"/>
    <w:rsid w:val="00E173F8"/>
    <w:rsid w:val="00E2119E"/>
    <w:rsid w:val="00E21F04"/>
    <w:rsid w:val="00E230E2"/>
    <w:rsid w:val="00E23725"/>
    <w:rsid w:val="00E23F0F"/>
    <w:rsid w:val="00E24D74"/>
    <w:rsid w:val="00E26687"/>
    <w:rsid w:val="00E2703F"/>
    <w:rsid w:val="00E27512"/>
    <w:rsid w:val="00E320E6"/>
    <w:rsid w:val="00E355E3"/>
    <w:rsid w:val="00E35946"/>
    <w:rsid w:val="00E36029"/>
    <w:rsid w:val="00E37268"/>
    <w:rsid w:val="00E42A7D"/>
    <w:rsid w:val="00E44ACA"/>
    <w:rsid w:val="00E51605"/>
    <w:rsid w:val="00E51784"/>
    <w:rsid w:val="00E5203A"/>
    <w:rsid w:val="00E52D1D"/>
    <w:rsid w:val="00E55526"/>
    <w:rsid w:val="00E567AB"/>
    <w:rsid w:val="00E57A21"/>
    <w:rsid w:val="00E57A55"/>
    <w:rsid w:val="00E6313D"/>
    <w:rsid w:val="00E6652A"/>
    <w:rsid w:val="00E6787B"/>
    <w:rsid w:val="00E7015A"/>
    <w:rsid w:val="00E7081D"/>
    <w:rsid w:val="00E72AAF"/>
    <w:rsid w:val="00E7532F"/>
    <w:rsid w:val="00E75F60"/>
    <w:rsid w:val="00E77D7D"/>
    <w:rsid w:val="00E80B54"/>
    <w:rsid w:val="00E83FD5"/>
    <w:rsid w:val="00E8464A"/>
    <w:rsid w:val="00E8796C"/>
    <w:rsid w:val="00E87B0C"/>
    <w:rsid w:val="00E90584"/>
    <w:rsid w:val="00E90C2B"/>
    <w:rsid w:val="00E94E05"/>
    <w:rsid w:val="00E952E1"/>
    <w:rsid w:val="00E97CA1"/>
    <w:rsid w:val="00EA0B93"/>
    <w:rsid w:val="00EA137C"/>
    <w:rsid w:val="00EA237E"/>
    <w:rsid w:val="00EA4907"/>
    <w:rsid w:val="00EA4F87"/>
    <w:rsid w:val="00EA5B4A"/>
    <w:rsid w:val="00EA6314"/>
    <w:rsid w:val="00EA6D10"/>
    <w:rsid w:val="00EA7E66"/>
    <w:rsid w:val="00EB5440"/>
    <w:rsid w:val="00EB58F7"/>
    <w:rsid w:val="00EB63DD"/>
    <w:rsid w:val="00EC201E"/>
    <w:rsid w:val="00EC35A1"/>
    <w:rsid w:val="00EC50E1"/>
    <w:rsid w:val="00EC5A18"/>
    <w:rsid w:val="00EC5AFF"/>
    <w:rsid w:val="00EC6B4F"/>
    <w:rsid w:val="00EC7072"/>
    <w:rsid w:val="00ED2B20"/>
    <w:rsid w:val="00ED2DD0"/>
    <w:rsid w:val="00ED5DA0"/>
    <w:rsid w:val="00ED6DC1"/>
    <w:rsid w:val="00EE0281"/>
    <w:rsid w:val="00EE08A1"/>
    <w:rsid w:val="00EE1D87"/>
    <w:rsid w:val="00EE2200"/>
    <w:rsid w:val="00EE2CD8"/>
    <w:rsid w:val="00EE501B"/>
    <w:rsid w:val="00EE6FBF"/>
    <w:rsid w:val="00EF1F49"/>
    <w:rsid w:val="00EF2639"/>
    <w:rsid w:val="00EF3025"/>
    <w:rsid w:val="00EF68D8"/>
    <w:rsid w:val="00F006EE"/>
    <w:rsid w:val="00F01C9C"/>
    <w:rsid w:val="00F04153"/>
    <w:rsid w:val="00F04289"/>
    <w:rsid w:val="00F055D2"/>
    <w:rsid w:val="00F06357"/>
    <w:rsid w:val="00F06BB6"/>
    <w:rsid w:val="00F072F8"/>
    <w:rsid w:val="00F10BA3"/>
    <w:rsid w:val="00F10F23"/>
    <w:rsid w:val="00F10F73"/>
    <w:rsid w:val="00F1334B"/>
    <w:rsid w:val="00F14358"/>
    <w:rsid w:val="00F14BB8"/>
    <w:rsid w:val="00F21E7C"/>
    <w:rsid w:val="00F249E3"/>
    <w:rsid w:val="00F27A69"/>
    <w:rsid w:val="00F27D83"/>
    <w:rsid w:val="00F303B9"/>
    <w:rsid w:val="00F319F9"/>
    <w:rsid w:val="00F33877"/>
    <w:rsid w:val="00F33937"/>
    <w:rsid w:val="00F34819"/>
    <w:rsid w:val="00F35CAC"/>
    <w:rsid w:val="00F361D8"/>
    <w:rsid w:val="00F36431"/>
    <w:rsid w:val="00F37F93"/>
    <w:rsid w:val="00F41A0E"/>
    <w:rsid w:val="00F430A9"/>
    <w:rsid w:val="00F47589"/>
    <w:rsid w:val="00F47FB4"/>
    <w:rsid w:val="00F5127F"/>
    <w:rsid w:val="00F514A6"/>
    <w:rsid w:val="00F51F9C"/>
    <w:rsid w:val="00F5395D"/>
    <w:rsid w:val="00F54318"/>
    <w:rsid w:val="00F559CE"/>
    <w:rsid w:val="00F605E6"/>
    <w:rsid w:val="00F63054"/>
    <w:rsid w:val="00F63C9E"/>
    <w:rsid w:val="00F65C54"/>
    <w:rsid w:val="00F65D5F"/>
    <w:rsid w:val="00F7154D"/>
    <w:rsid w:val="00F73C13"/>
    <w:rsid w:val="00F73D21"/>
    <w:rsid w:val="00F80075"/>
    <w:rsid w:val="00F80D48"/>
    <w:rsid w:val="00F80D59"/>
    <w:rsid w:val="00F80E9C"/>
    <w:rsid w:val="00F82923"/>
    <w:rsid w:val="00F83167"/>
    <w:rsid w:val="00F83CD8"/>
    <w:rsid w:val="00F8487A"/>
    <w:rsid w:val="00F8554B"/>
    <w:rsid w:val="00F85B86"/>
    <w:rsid w:val="00F85FAD"/>
    <w:rsid w:val="00F9019F"/>
    <w:rsid w:val="00F90D1A"/>
    <w:rsid w:val="00F9164B"/>
    <w:rsid w:val="00F929BC"/>
    <w:rsid w:val="00F9314E"/>
    <w:rsid w:val="00F97403"/>
    <w:rsid w:val="00FA0642"/>
    <w:rsid w:val="00FA1ADA"/>
    <w:rsid w:val="00FA1D09"/>
    <w:rsid w:val="00FA2E62"/>
    <w:rsid w:val="00FA3018"/>
    <w:rsid w:val="00FA4149"/>
    <w:rsid w:val="00FA5406"/>
    <w:rsid w:val="00FA74C4"/>
    <w:rsid w:val="00FB2B67"/>
    <w:rsid w:val="00FB2E60"/>
    <w:rsid w:val="00FB4043"/>
    <w:rsid w:val="00FB4044"/>
    <w:rsid w:val="00FB441E"/>
    <w:rsid w:val="00FB6128"/>
    <w:rsid w:val="00FB72E3"/>
    <w:rsid w:val="00FB758E"/>
    <w:rsid w:val="00FB7FBE"/>
    <w:rsid w:val="00FC2C49"/>
    <w:rsid w:val="00FC3669"/>
    <w:rsid w:val="00FC3BF2"/>
    <w:rsid w:val="00FC3FA3"/>
    <w:rsid w:val="00FC4421"/>
    <w:rsid w:val="00FC6353"/>
    <w:rsid w:val="00FC68FC"/>
    <w:rsid w:val="00FD18A4"/>
    <w:rsid w:val="00FD2735"/>
    <w:rsid w:val="00FD2F00"/>
    <w:rsid w:val="00FD3AEE"/>
    <w:rsid w:val="00FD4024"/>
    <w:rsid w:val="00FD51E1"/>
    <w:rsid w:val="00FD5360"/>
    <w:rsid w:val="00FD7006"/>
    <w:rsid w:val="00FE03D1"/>
    <w:rsid w:val="00FE0901"/>
    <w:rsid w:val="00FE1216"/>
    <w:rsid w:val="00FE15C3"/>
    <w:rsid w:val="00FE2C45"/>
    <w:rsid w:val="00FE3257"/>
    <w:rsid w:val="00FE4530"/>
    <w:rsid w:val="00FE5834"/>
    <w:rsid w:val="00FE6396"/>
    <w:rsid w:val="00FE63C8"/>
    <w:rsid w:val="00FF5233"/>
    <w:rsid w:val="00FF54AF"/>
    <w:rsid w:val="00FF7C38"/>
    <w:rsid w:val="00FF7C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640553"/>
  <w15:docId w15:val="{242889F7-E1C8-4AF0-BBE6-52ED59250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lsdException w:name="Block Text" w:semiHidden="1" w:unhideWhenUsed="1"/>
    <w:lsdException w:name="Hyperlink" w:semiHidden="1"/>
    <w:lsdException w:name="FollowedHyperlink" w:semiHidden="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16F9"/>
    <w:rPr>
      <w:rFonts w:ascii="Times New Roman" w:hAnsi="Times New Roman"/>
      <w:sz w:val="22"/>
      <w:szCs w:val="22"/>
    </w:rPr>
  </w:style>
  <w:style w:type="paragraph" w:styleId="Naslov1">
    <w:name w:val="heading 1"/>
    <w:aliases w:val="Naslov 1 T"/>
    <w:basedOn w:val="Navaden"/>
    <w:next w:val="Navaden"/>
    <w:link w:val="Naslov1Znak1"/>
    <w:uiPriority w:val="99"/>
    <w:qFormat/>
    <w:rsid w:val="00B77694"/>
    <w:pPr>
      <w:keepNext/>
      <w:numPr>
        <w:numId w:val="4"/>
      </w:numPr>
      <w:spacing w:before="240" w:after="60"/>
      <w:outlineLvl w:val="0"/>
    </w:pPr>
    <w:rPr>
      <w:rFonts w:ascii="Arial" w:hAnsi="Arial" w:cs="Arial"/>
      <w:b/>
      <w:bCs/>
      <w:kern w:val="28"/>
      <w:sz w:val="28"/>
      <w:szCs w:val="28"/>
    </w:rPr>
  </w:style>
  <w:style w:type="paragraph" w:styleId="Naslov2">
    <w:name w:val="heading 2"/>
    <w:basedOn w:val="Navaden"/>
    <w:next w:val="Navaden"/>
    <w:link w:val="Naslov2Znak1"/>
    <w:uiPriority w:val="99"/>
    <w:qFormat/>
    <w:rsid w:val="00B77694"/>
    <w:pPr>
      <w:keepNext/>
      <w:numPr>
        <w:ilvl w:val="1"/>
        <w:numId w:val="4"/>
      </w:numPr>
      <w:spacing w:before="240" w:after="60"/>
      <w:outlineLvl w:val="1"/>
    </w:pPr>
    <w:rPr>
      <w:rFonts w:ascii="Arial" w:hAnsi="Arial" w:cs="Arial"/>
      <w:b/>
      <w:bCs/>
      <w:i/>
      <w:iCs/>
      <w:sz w:val="24"/>
      <w:szCs w:val="24"/>
    </w:rPr>
  </w:style>
  <w:style w:type="paragraph" w:styleId="Naslov3">
    <w:name w:val="heading 3"/>
    <w:basedOn w:val="Navaden"/>
    <w:next w:val="Navaden"/>
    <w:link w:val="Naslov3Znak1"/>
    <w:uiPriority w:val="99"/>
    <w:qFormat/>
    <w:rsid w:val="00B77694"/>
    <w:pPr>
      <w:keepNext/>
      <w:numPr>
        <w:ilvl w:val="2"/>
        <w:numId w:val="4"/>
      </w:numPr>
      <w:spacing w:before="240" w:after="60"/>
      <w:outlineLvl w:val="2"/>
    </w:pPr>
    <w:rPr>
      <w:b/>
      <w:bCs/>
      <w:sz w:val="24"/>
      <w:szCs w:val="24"/>
    </w:rPr>
  </w:style>
  <w:style w:type="paragraph" w:styleId="Naslov4">
    <w:name w:val="heading 4"/>
    <w:basedOn w:val="Navaden"/>
    <w:next w:val="Navaden"/>
    <w:link w:val="Naslov4Znak1"/>
    <w:uiPriority w:val="99"/>
    <w:qFormat/>
    <w:rsid w:val="00B77694"/>
    <w:pPr>
      <w:keepNext/>
      <w:numPr>
        <w:ilvl w:val="3"/>
        <w:numId w:val="4"/>
      </w:numPr>
      <w:jc w:val="center"/>
      <w:outlineLvl w:val="3"/>
    </w:pPr>
    <w:rPr>
      <w:b/>
      <w:bCs/>
      <w:sz w:val="24"/>
      <w:szCs w:val="24"/>
      <w:u w:val="single"/>
    </w:rPr>
  </w:style>
  <w:style w:type="paragraph" w:styleId="Naslov5">
    <w:name w:val="heading 5"/>
    <w:basedOn w:val="Navaden"/>
    <w:next w:val="Navaden"/>
    <w:link w:val="Naslov5Znak1"/>
    <w:uiPriority w:val="99"/>
    <w:qFormat/>
    <w:rsid w:val="00B77694"/>
    <w:pPr>
      <w:keepNext/>
      <w:numPr>
        <w:ilvl w:val="4"/>
        <w:numId w:val="4"/>
      </w:numPr>
      <w:outlineLvl w:val="4"/>
    </w:pPr>
    <w:rPr>
      <w:i/>
      <w:iCs/>
      <w:sz w:val="24"/>
      <w:szCs w:val="24"/>
    </w:rPr>
  </w:style>
  <w:style w:type="paragraph" w:styleId="Naslov60">
    <w:name w:val="heading 6"/>
    <w:basedOn w:val="Navaden"/>
    <w:next w:val="Navaden"/>
    <w:link w:val="Naslov6Znak1"/>
    <w:uiPriority w:val="99"/>
    <w:qFormat/>
    <w:rsid w:val="00B77694"/>
    <w:pPr>
      <w:keepNext/>
      <w:numPr>
        <w:ilvl w:val="5"/>
        <w:numId w:val="4"/>
      </w:numPr>
      <w:jc w:val="right"/>
      <w:outlineLvl w:val="5"/>
    </w:pPr>
    <w:rPr>
      <w:b/>
      <w:bCs/>
      <w:sz w:val="24"/>
      <w:szCs w:val="24"/>
    </w:rPr>
  </w:style>
  <w:style w:type="paragraph" w:styleId="Naslov7">
    <w:name w:val="heading 7"/>
    <w:basedOn w:val="Navaden"/>
    <w:next w:val="Navaden"/>
    <w:link w:val="Naslov7Znak1"/>
    <w:uiPriority w:val="99"/>
    <w:qFormat/>
    <w:rsid w:val="00B77694"/>
    <w:pPr>
      <w:keepNext/>
      <w:numPr>
        <w:ilvl w:val="6"/>
        <w:numId w:val="4"/>
      </w:numPr>
      <w:jc w:val="center"/>
      <w:outlineLvl w:val="6"/>
    </w:pPr>
    <w:rPr>
      <w:b/>
      <w:bCs/>
      <w:sz w:val="24"/>
      <w:szCs w:val="24"/>
    </w:rPr>
  </w:style>
  <w:style w:type="paragraph" w:styleId="Naslov8">
    <w:name w:val="heading 8"/>
    <w:basedOn w:val="Navaden"/>
    <w:next w:val="Navaden"/>
    <w:link w:val="Naslov8Znak1"/>
    <w:uiPriority w:val="99"/>
    <w:qFormat/>
    <w:rsid w:val="00B77694"/>
    <w:pPr>
      <w:keepNext/>
      <w:numPr>
        <w:ilvl w:val="7"/>
        <w:numId w:val="4"/>
      </w:numPr>
      <w:jc w:val="right"/>
      <w:outlineLvl w:val="7"/>
    </w:pPr>
    <w:rPr>
      <w:b/>
      <w:bCs/>
    </w:rPr>
  </w:style>
  <w:style w:type="paragraph" w:styleId="Naslov9">
    <w:name w:val="heading 9"/>
    <w:basedOn w:val="Navaden"/>
    <w:next w:val="Navaden"/>
    <w:link w:val="Naslov9Znak1"/>
    <w:uiPriority w:val="99"/>
    <w:qFormat/>
    <w:rsid w:val="00B77694"/>
    <w:pPr>
      <w:keepNext/>
      <w:numPr>
        <w:ilvl w:val="8"/>
        <w:numId w:val="4"/>
      </w:numPr>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1">
    <w:name w:val="Naslov 1 Znak1"/>
    <w:aliases w:val="Naslov 1 T Znak"/>
    <w:basedOn w:val="Privzetapisavaodstavka"/>
    <w:link w:val="Naslov1"/>
    <w:uiPriority w:val="99"/>
    <w:rsid w:val="00B77694"/>
    <w:rPr>
      <w:rFonts w:ascii="Arial" w:hAnsi="Arial" w:cs="Arial"/>
      <w:b/>
      <w:bCs/>
      <w:kern w:val="28"/>
      <w:sz w:val="28"/>
      <w:szCs w:val="28"/>
    </w:rPr>
  </w:style>
  <w:style w:type="character" w:customStyle="1" w:styleId="Naslov2Znak1">
    <w:name w:val="Naslov 2 Znak1"/>
    <w:basedOn w:val="Privzetapisavaodstavka"/>
    <w:link w:val="Naslov2"/>
    <w:uiPriority w:val="99"/>
    <w:rsid w:val="00B77694"/>
    <w:rPr>
      <w:rFonts w:ascii="Arial" w:hAnsi="Arial" w:cs="Arial"/>
      <w:b/>
      <w:bCs/>
      <w:i/>
      <w:iCs/>
      <w:sz w:val="24"/>
      <w:szCs w:val="24"/>
    </w:rPr>
  </w:style>
  <w:style w:type="character" w:customStyle="1" w:styleId="Naslov3Znak1">
    <w:name w:val="Naslov 3 Znak1"/>
    <w:basedOn w:val="Privzetapisavaodstavka"/>
    <w:link w:val="Naslov3"/>
    <w:uiPriority w:val="99"/>
    <w:rsid w:val="00B77694"/>
    <w:rPr>
      <w:rFonts w:ascii="Times New Roman" w:hAnsi="Times New Roman"/>
      <w:b/>
      <w:bCs/>
      <w:sz w:val="24"/>
      <w:szCs w:val="24"/>
    </w:rPr>
  </w:style>
  <w:style w:type="character" w:customStyle="1" w:styleId="Naslov4Znak1">
    <w:name w:val="Naslov 4 Znak1"/>
    <w:basedOn w:val="Privzetapisavaodstavka"/>
    <w:link w:val="Naslov4"/>
    <w:uiPriority w:val="99"/>
    <w:rsid w:val="00B77694"/>
    <w:rPr>
      <w:rFonts w:ascii="Times New Roman" w:hAnsi="Times New Roman"/>
      <w:b/>
      <w:bCs/>
      <w:sz w:val="24"/>
      <w:szCs w:val="24"/>
      <w:u w:val="single"/>
    </w:rPr>
  </w:style>
  <w:style w:type="character" w:customStyle="1" w:styleId="Naslov5Znak1">
    <w:name w:val="Naslov 5 Znak1"/>
    <w:basedOn w:val="Privzetapisavaodstavka"/>
    <w:link w:val="Naslov5"/>
    <w:uiPriority w:val="99"/>
    <w:rsid w:val="00B77694"/>
    <w:rPr>
      <w:rFonts w:ascii="Times New Roman" w:hAnsi="Times New Roman"/>
      <w:i/>
      <w:iCs/>
      <w:sz w:val="24"/>
      <w:szCs w:val="24"/>
    </w:rPr>
  </w:style>
  <w:style w:type="character" w:customStyle="1" w:styleId="Naslov6Znak1">
    <w:name w:val="Naslov 6 Znak1"/>
    <w:basedOn w:val="Privzetapisavaodstavka"/>
    <w:link w:val="Naslov60"/>
    <w:uiPriority w:val="99"/>
    <w:rsid w:val="00B77694"/>
    <w:rPr>
      <w:rFonts w:ascii="Times New Roman" w:hAnsi="Times New Roman"/>
      <w:b/>
      <w:bCs/>
      <w:sz w:val="24"/>
      <w:szCs w:val="24"/>
    </w:rPr>
  </w:style>
  <w:style w:type="character" w:customStyle="1" w:styleId="Naslov7Znak1">
    <w:name w:val="Naslov 7 Znak1"/>
    <w:basedOn w:val="Privzetapisavaodstavka"/>
    <w:link w:val="Naslov7"/>
    <w:uiPriority w:val="99"/>
    <w:rsid w:val="00B77694"/>
    <w:rPr>
      <w:rFonts w:ascii="Times New Roman" w:hAnsi="Times New Roman"/>
      <w:b/>
      <w:bCs/>
      <w:sz w:val="24"/>
      <w:szCs w:val="24"/>
    </w:rPr>
  </w:style>
  <w:style w:type="character" w:customStyle="1" w:styleId="Naslov8Znak1">
    <w:name w:val="Naslov 8 Znak1"/>
    <w:basedOn w:val="Privzetapisavaodstavka"/>
    <w:link w:val="Naslov8"/>
    <w:uiPriority w:val="99"/>
    <w:rsid w:val="00B77694"/>
    <w:rPr>
      <w:rFonts w:ascii="Times New Roman" w:hAnsi="Times New Roman"/>
      <w:b/>
      <w:bCs/>
      <w:sz w:val="22"/>
      <w:szCs w:val="22"/>
    </w:rPr>
  </w:style>
  <w:style w:type="character" w:customStyle="1" w:styleId="Naslov9Znak1">
    <w:name w:val="Naslov 9 Znak1"/>
    <w:basedOn w:val="Privzetapisavaodstavka"/>
    <w:link w:val="Naslov9"/>
    <w:uiPriority w:val="99"/>
    <w:rsid w:val="00B77694"/>
    <w:rPr>
      <w:rFonts w:ascii="Times New Roman" w:hAnsi="Times New Roman"/>
      <w:b/>
      <w:bCs/>
      <w:sz w:val="22"/>
      <w:szCs w:val="22"/>
    </w:rPr>
  </w:style>
  <w:style w:type="character" w:customStyle="1" w:styleId="Naslov1Znak">
    <w:name w:val="Naslov 1 Znak"/>
    <w:basedOn w:val="Privzetapisavaodstavka"/>
    <w:uiPriority w:val="99"/>
    <w:rsid w:val="00B77694"/>
    <w:rPr>
      <w:rFonts w:ascii="Arial" w:hAnsi="Arial" w:cs="Arial"/>
      <w:b/>
      <w:bCs/>
      <w:kern w:val="28"/>
      <w:sz w:val="28"/>
      <w:szCs w:val="28"/>
    </w:rPr>
  </w:style>
  <w:style w:type="character" w:customStyle="1" w:styleId="Naslov2Znak">
    <w:name w:val="Naslov 2 Znak"/>
    <w:basedOn w:val="Privzetapisavaodstavka"/>
    <w:rsid w:val="00B77694"/>
    <w:rPr>
      <w:rFonts w:ascii="Arial" w:hAnsi="Arial" w:cs="Arial"/>
      <w:b/>
      <w:bCs/>
      <w:i/>
      <w:iCs/>
      <w:sz w:val="24"/>
      <w:szCs w:val="24"/>
    </w:rPr>
  </w:style>
  <w:style w:type="character" w:customStyle="1" w:styleId="Naslov3Znak">
    <w:name w:val="Naslov 3 Znak"/>
    <w:basedOn w:val="Privzetapisavaodstavka"/>
    <w:rsid w:val="00B77694"/>
    <w:rPr>
      <w:rFonts w:ascii="Times New Roman" w:hAnsi="Times New Roman" w:cs="Times New Roman"/>
      <w:b/>
      <w:bCs/>
      <w:sz w:val="24"/>
      <w:szCs w:val="24"/>
    </w:rPr>
  </w:style>
  <w:style w:type="character" w:customStyle="1" w:styleId="Naslov4Znak">
    <w:name w:val="Naslov 4 Znak"/>
    <w:basedOn w:val="Privzetapisavaodstavka"/>
    <w:uiPriority w:val="99"/>
    <w:rsid w:val="00B77694"/>
    <w:rPr>
      <w:rFonts w:ascii="Times New Roman" w:hAnsi="Times New Roman" w:cs="Times New Roman"/>
      <w:b/>
      <w:bCs/>
      <w:sz w:val="24"/>
      <w:szCs w:val="24"/>
      <w:u w:val="single"/>
    </w:rPr>
  </w:style>
  <w:style w:type="character" w:customStyle="1" w:styleId="Naslov5Znak">
    <w:name w:val="Naslov 5 Znak"/>
    <w:basedOn w:val="Privzetapisavaodstavka"/>
    <w:uiPriority w:val="99"/>
    <w:rsid w:val="00B77694"/>
    <w:rPr>
      <w:rFonts w:ascii="Times New Roman" w:hAnsi="Times New Roman" w:cs="Times New Roman"/>
      <w:i/>
      <w:iCs/>
      <w:sz w:val="24"/>
      <w:szCs w:val="24"/>
    </w:rPr>
  </w:style>
  <w:style w:type="character" w:customStyle="1" w:styleId="Naslov6Znak">
    <w:name w:val="Naslov 6 Znak"/>
    <w:basedOn w:val="Privzetapisavaodstavka"/>
    <w:uiPriority w:val="99"/>
    <w:rsid w:val="00B77694"/>
    <w:rPr>
      <w:rFonts w:ascii="Times New Roman" w:hAnsi="Times New Roman" w:cs="Times New Roman"/>
      <w:b/>
      <w:bCs/>
      <w:sz w:val="24"/>
      <w:szCs w:val="24"/>
    </w:rPr>
  </w:style>
  <w:style w:type="character" w:customStyle="1" w:styleId="Naslov7Znak">
    <w:name w:val="Naslov 7 Znak"/>
    <w:basedOn w:val="Privzetapisavaodstavka"/>
    <w:uiPriority w:val="99"/>
    <w:rsid w:val="00B77694"/>
    <w:rPr>
      <w:rFonts w:ascii="Times New Roman" w:hAnsi="Times New Roman" w:cs="Times New Roman"/>
      <w:b/>
      <w:bCs/>
      <w:sz w:val="24"/>
      <w:szCs w:val="24"/>
    </w:rPr>
  </w:style>
  <w:style w:type="character" w:customStyle="1" w:styleId="Naslov8Znak">
    <w:name w:val="Naslov 8 Znak"/>
    <w:basedOn w:val="Privzetapisavaodstavka"/>
    <w:uiPriority w:val="99"/>
    <w:rsid w:val="00B77694"/>
    <w:rPr>
      <w:rFonts w:ascii="Times New Roman" w:hAnsi="Times New Roman" w:cs="Times New Roman"/>
      <w:b/>
      <w:bCs/>
      <w:sz w:val="22"/>
      <w:szCs w:val="22"/>
    </w:rPr>
  </w:style>
  <w:style w:type="character" w:customStyle="1" w:styleId="Naslov9Znak">
    <w:name w:val="Naslov 9 Znak"/>
    <w:basedOn w:val="Privzetapisavaodstavka"/>
    <w:uiPriority w:val="99"/>
    <w:rsid w:val="00B77694"/>
    <w:rPr>
      <w:rFonts w:ascii="Times New Roman" w:hAnsi="Times New Roman" w:cs="Times New Roman"/>
      <w:b/>
      <w:bCs/>
      <w:sz w:val="22"/>
      <w:szCs w:val="22"/>
    </w:rPr>
  </w:style>
  <w:style w:type="character" w:styleId="tevilkastrani">
    <w:name w:val="page number"/>
    <w:basedOn w:val="Privzetapisavaodstavka"/>
    <w:rsid w:val="00B77694"/>
    <w:rPr>
      <w:rFonts w:ascii="Times New Roman" w:hAnsi="Times New Roman" w:cs="Times New Roman"/>
    </w:rPr>
  </w:style>
  <w:style w:type="paragraph" w:styleId="Glava">
    <w:name w:val="header"/>
    <w:aliases w:val="Glava - napis Znak Znak Znak Znak,Znak, Znak,Glava1,E-PVO-glava,Glava - napis,Glava Znak Znak Znak Znak,Znak Znak Znak Znak Znak Znak Znak Znak Znak Znak Znak Znak Znak Znak Znak Znak Znak Znak Znak Znak,Znak Znak Znak Znak Znak Znak"/>
    <w:basedOn w:val="Navaden"/>
    <w:link w:val="GlavaZnak1"/>
    <w:uiPriority w:val="99"/>
    <w:rsid w:val="00B77694"/>
    <w:pPr>
      <w:tabs>
        <w:tab w:val="center" w:pos="4320"/>
        <w:tab w:val="right" w:pos="8640"/>
      </w:tabs>
    </w:pPr>
    <w:rPr>
      <w:sz w:val="24"/>
      <w:szCs w:val="24"/>
      <w:lang w:val="en-US"/>
    </w:rPr>
  </w:style>
  <w:style w:type="character" w:customStyle="1" w:styleId="GlavaZnak1">
    <w:name w:val="Glava Znak1"/>
    <w:aliases w:val="Glava - napis Znak Znak Znak Znak Znak,Znak Znak, Znak Znak,Glava1 Znak,E-PVO-glava Znak1,Glava - napis Znak,Glava Znak Znak Znak Znak Znak,Znak Znak Znak Znak Znak Znak Znak"/>
    <w:basedOn w:val="Privzetapisavaodstavka"/>
    <w:link w:val="Glava"/>
    <w:rsid w:val="00B77694"/>
    <w:rPr>
      <w:rFonts w:ascii="Times New Roman" w:hAnsi="Times New Roman" w:cs="Times New Roman"/>
      <w:sz w:val="20"/>
      <w:szCs w:val="20"/>
    </w:rPr>
  </w:style>
  <w:style w:type="character" w:customStyle="1" w:styleId="GlavaZnak">
    <w:name w:val="Glava Znak"/>
    <w:aliases w:val="E-PVO-glava Znak,Glava - napis Znak Znak Znak Znak Znak1,Glava1 Znak1,Znak Znak1, Znak Znak1,Glava - napis Znak1,Glava Znak Znak Znak Znak Znak1,Znak Znak Znak Znak Znak Znak Znak1"/>
    <w:basedOn w:val="Privzetapisavaodstavka"/>
    <w:uiPriority w:val="99"/>
    <w:rsid w:val="00B77694"/>
    <w:rPr>
      <w:rFonts w:ascii="Times New Roman" w:hAnsi="Times New Roman" w:cs="Times New Roman"/>
      <w:sz w:val="20"/>
      <w:szCs w:val="20"/>
      <w:lang w:val="en-US" w:eastAsia="sl-SI"/>
    </w:rPr>
  </w:style>
  <w:style w:type="paragraph" w:styleId="Noga">
    <w:name w:val="footer"/>
    <w:aliases w:val="E-PVO-noga,Footer-PR"/>
    <w:basedOn w:val="Navaden"/>
    <w:link w:val="NogaZnak1"/>
    <w:qFormat/>
    <w:rsid w:val="00B77694"/>
    <w:pPr>
      <w:tabs>
        <w:tab w:val="center" w:pos="4153"/>
        <w:tab w:val="right" w:pos="8306"/>
      </w:tabs>
    </w:pPr>
  </w:style>
  <w:style w:type="character" w:customStyle="1" w:styleId="NogaZnak1">
    <w:name w:val="Noga Znak1"/>
    <w:aliases w:val="E-PVO-noga Znak1,Footer-PR Znak1"/>
    <w:basedOn w:val="Privzetapisavaodstavka"/>
    <w:link w:val="Noga"/>
    <w:rsid w:val="00B77694"/>
    <w:rPr>
      <w:rFonts w:ascii="Times New Roman" w:hAnsi="Times New Roman" w:cs="Times New Roman"/>
      <w:sz w:val="20"/>
      <w:szCs w:val="20"/>
    </w:rPr>
  </w:style>
  <w:style w:type="character" w:customStyle="1" w:styleId="NogaZnak">
    <w:name w:val="Noga Znak"/>
    <w:aliases w:val="E-PVO-noga Znak,Footer-PR Znak"/>
    <w:basedOn w:val="Privzetapisavaodstavka"/>
    <w:rsid w:val="00B77694"/>
    <w:rPr>
      <w:rFonts w:ascii="Times New Roman" w:hAnsi="Times New Roman" w:cs="Times New Roman"/>
      <w:sz w:val="20"/>
      <w:szCs w:val="20"/>
      <w:lang w:eastAsia="sl-SI"/>
    </w:rPr>
  </w:style>
  <w:style w:type="paragraph" w:customStyle="1" w:styleId="Telobesedila21">
    <w:name w:val="Telo besedila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customStyle="1" w:styleId="Telobesedila-zamik21">
    <w:name w:val="Telo besedila - zamik 2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cs="Century Schoolbook"/>
      <w:sz w:val="24"/>
      <w:szCs w:val="24"/>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rsid w:val="00B77694"/>
    <w:rPr>
      <w:rFonts w:ascii="Times New Roman" w:hAnsi="Times New Roman" w:cs="Times New Roman"/>
      <w:sz w:val="20"/>
      <w:szCs w:val="20"/>
      <w:lang w:eastAsia="sl-SI"/>
    </w:rPr>
  </w:style>
  <w:style w:type="paragraph" w:styleId="Sprotnaopomba-besedilo">
    <w:name w:val="footnote text"/>
    <w:aliases w:val="IFZ f,Footnote,Fußnote,-E Fußnotentext,Fußnotentext Ursprung,Sprotna opomba-besedilo,Char Char,Char Char Char Char,Char Char Char,Sprotna opomba - besedilo Znak Znak2"/>
    <w:basedOn w:val="Navaden"/>
    <w:link w:val="Sprotnaopomba-besediloZnak1"/>
    <w:qFormat/>
    <w:rsid w:val="00B77694"/>
    <w:rPr>
      <w:sz w:val="20"/>
      <w:szCs w:val="20"/>
    </w:rPr>
  </w:style>
  <w:style w:type="character" w:customStyle="1" w:styleId="Sprotnaopomba-besediloZnak1">
    <w:name w:val="Sprotna opomba - besedilo Znak1"/>
    <w:aliases w:val="IFZ f Znak1,Footnote Znak1,Fußnote Znak1,-E Fußnotentext Znak1,Fußnotentext Ursprung Znak1,Sprotna opomba-besedilo Znak1,Char Char Znak1,Char Char Char Char Znak1,Char Char Char Znak1"/>
    <w:basedOn w:val="Privzetapisavaodstavka"/>
    <w:link w:val="Sprotnaopomba-besedilo"/>
    <w:rsid w:val="00B77694"/>
    <w:rPr>
      <w:rFonts w:ascii="Times New Roman" w:hAnsi="Times New Roman" w:cs="Times New Roman"/>
      <w:sz w:val="20"/>
      <w:szCs w:val="20"/>
    </w:rPr>
  </w:style>
  <w:style w:type="character" w:customStyle="1" w:styleId="Konnaopomba-besediloZnak">
    <w:name w:val="Končna opomba - besedilo Znak"/>
    <w:basedOn w:val="Privzetapisavaodstavka"/>
    <w:uiPriority w:val="99"/>
    <w:rsid w:val="00B77694"/>
    <w:rPr>
      <w:rFonts w:ascii="Times New Roman" w:hAnsi="Times New Roman" w:cs="Times New Roman"/>
      <w:sz w:val="20"/>
      <w:szCs w:val="20"/>
      <w:lang w:eastAsia="sl-SI"/>
    </w:rPr>
  </w:style>
  <w:style w:type="paragraph" w:styleId="Konnaopomba-besedilo">
    <w:name w:val="endnote text"/>
    <w:basedOn w:val="Navaden"/>
    <w:link w:val="Konnaopomba-besediloZnak1"/>
    <w:uiPriority w:val="99"/>
    <w:rsid w:val="00B77694"/>
    <w:rPr>
      <w:sz w:val="20"/>
      <w:szCs w:val="20"/>
    </w:rPr>
  </w:style>
  <w:style w:type="character" w:customStyle="1" w:styleId="Konnaopomba-besediloZnak1">
    <w:name w:val="Končna opomba - besedilo Znak1"/>
    <w:basedOn w:val="Privzetapisavaodstavka"/>
    <w:link w:val="Konnaopomba-besedilo"/>
    <w:uiPriority w:val="99"/>
    <w:rsid w:val="00B77694"/>
    <w:rPr>
      <w:rFonts w:ascii="Times New Roman" w:hAnsi="Times New Roman" w:cs="Times New Roman"/>
      <w:sz w:val="20"/>
      <w:szCs w:val="20"/>
    </w:rPr>
  </w:style>
  <w:style w:type="paragraph" w:styleId="Telobesedila">
    <w:name w:val="Body Text"/>
    <w:basedOn w:val="Navaden"/>
    <w:link w:val="TelobesedilaZnak1"/>
    <w:rsid w:val="00B77694"/>
    <w:pPr>
      <w:spacing w:before="120" w:after="120"/>
      <w:jc w:val="both"/>
    </w:pPr>
    <w:rPr>
      <w:lang w:val="en-AU"/>
    </w:rPr>
  </w:style>
  <w:style w:type="character" w:customStyle="1" w:styleId="TelobesedilaZnak1">
    <w:name w:val="Telo besedila Znak1"/>
    <w:basedOn w:val="Privzetapisavaodstavka"/>
    <w:link w:val="Telobesedila"/>
    <w:rsid w:val="00B77694"/>
    <w:rPr>
      <w:rFonts w:ascii="Times New Roman" w:hAnsi="Times New Roman" w:cs="Times New Roman"/>
      <w:sz w:val="20"/>
      <w:szCs w:val="20"/>
    </w:rPr>
  </w:style>
  <w:style w:type="character" w:customStyle="1" w:styleId="TelobesedilaZnak">
    <w:name w:val="Telo besedila Znak"/>
    <w:basedOn w:val="Privzetapisavaodstavka"/>
    <w:uiPriority w:val="99"/>
    <w:rsid w:val="00B77694"/>
    <w:rPr>
      <w:rFonts w:ascii="Times New Roman" w:hAnsi="Times New Roman" w:cs="Times New Roman"/>
      <w:sz w:val="20"/>
      <w:szCs w:val="20"/>
      <w:lang w:val="en-AU" w:eastAsia="sl-SI"/>
    </w:rPr>
  </w:style>
  <w:style w:type="paragraph" w:customStyle="1" w:styleId="Telobesedila31">
    <w:name w:val="Telo besedila 31"/>
    <w:basedOn w:val="Navaden"/>
    <w:uiPriority w:val="99"/>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Telobesedila3">
    <w:name w:val="Body Text 3"/>
    <w:basedOn w:val="Navaden"/>
    <w:link w:val="Telobesedila3Znak1"/>
    <w:rsid w:val="00B77694"/>
    <w:pPr>
      <w:jc w:val="center"/>
      <w:outlineLvl w:val="0"/>
    </w:pPr>
    <w:rPr>
      <w:b/>
      <w:bCs/>
      <w:sz w:val="24"/>
      <w:szCs w:val="24"/>
      <w:u w:val="single"/>
    </w:rPr>
  </w:style>
  <w:style w:type="character" w:customStyle="1" w:styleId="Telobesedila3Znak1">
    <w:name w:val="Telo besedila 3 Znak1"/>
    <w:basedOn w:val="Privzetapisavaodstavka"/>
    <w:link w:val="Telobesedila3"/>
    <w:rsid w:val="00B77694"/>
    <w:rPr>
      <w:rFonts w:ascii="Times New Roman" w:hAnsi="Times New Roman" w:cs="Times New Roman"/>
      <w:sz w:val="16"/>
      <w:szCs w:val="16"/>
    </w:rPr>
  </w:style>
  <w:style w:type="character" w:customStyle="1" w:styleId="Telobesedila3Znak">
    <w:name w:val="Telo besedila 3 Znak"/>
    <w:basedOn w:val="Privzetapisavaodstavka"/>
    <w:uiPriority w:val="99"/>
    <w:rsid w:val="00B77694"/>
    <w:rPr>
      <w:rFonts w:ascii="Times New Roman" w:hAnsi="Times New Roman" w:cs="Times New Roman"/>
      <w:b/>
      <w:bCs/>
      <w:sz w:val="20"/>
      <w:szCs w:val="20"/>
      <w:u w:val="single"/>
      <w:lang w:eastAsia="sl-SI"/>
    </w:rPr>
  </w:style>
  <w:style w:type="paragraph" w:styleId="Kazalovsebine1">
    <w:name w:val="toc 1"/>
    <w:basedOn w:val="Navaden"/>
    <w:next w:val="Navaden"/>
    <w:autoRedefine/>
    <w:rsid w:val="00B77694"/>
    <w:pPr>
      <w:tabs>
        <w:tab w:val="left" w:pos="1276"/>
        <w:tab w:val="right" w:leader="dot" w:pos="9061"/>
      </w:tabs>
    </w:pPr>
    <w:rPr>
      <w:noProof/>
      <w:sz w:val="28"/>
      <w:szCs w:val="28"/>
    </w:rPr>
  </w:style>
  <w:style w:type="paragraph" w:styleId="Telobesedila-zamik">
    <w:name w:val="Body Text Indent"/>
    <w:basedOn w:val="Navaden"/>
    <w:link w:val="Telobesedila-zamik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sz w:val="24"/>
      <w:szCs w:val="24"/>
    </w:rPr>
  </w:style>
  <w:style w:type="character" w:customStyle="1" w:styleId="Telobesedila-zamikZnak1">
    <w:name w:val="Telo besedila - zamik Znak1"/>
    <w:basedOn w:val="Privzetapisavaodstavka"/>
    <w:link w:val="Telobesedila-zamik"/>
    <w:rsid w:val="00B77694"/>
    <w:rPr>
      <w:rFonts w:ascii="Times New Roman" w:hAnsi="Times New Roman" w:cs="Times New Roman"/>
      <w:sz w:val="20"/>
      <w:szCs w:val="20"/>
    </w:rPr>
  </w:style>
  <w:style w:type="character" w:customStyle="1" w:styleId="Telobesedila-zamikZnak">
    <w:name w:val="Telo besedila - zamik Znak"/>
    <w:basedOn w:val="Privzetapisavaodstavka"/>
    <w:uiPriority w:val="99"/>
    <w:rsid w:val="00B77694"/>
    <w:rPr>
      <w:rFonts w:ascii="Times New Roman" w:hAnsi="Times New Roman" w:cs="Times New Roman"/>
      <w:sz w:val="20"/>
      <w:szCs w:val="20"/>
      <w:lang w:eastAsia="sl-SI"/>
    </w:rPr>
  </w:style>
  <w:style w:type="paragraph" w:styleId="Telobesedila2">
    <w:name w:val="Body Text 2"/>
    <w:basedOn w:val="Navaden"/>
    <w:link w:val="Telobesedila2Znak1"/>
    <w:rsid w:val="00B77694"/>
    <w:rPr>
      <w:sz w:val="24"/>
      <w:szCs w:val="24"/>
    </w:rPr>
  </w:style>
  <w:style w:type="character" w:customStyle="1" w:styleId="Telobesedila2Znak1">
    <w:name w:val="Telo besedila 2 Znak1"/>
    <w:basedOn w:val="Privzetapisavaodstavka"/>
    <w:link w:val="Telobesedila2"/>
    <w:rsid w:val="00B77694"/>
    <w:rPr>
      <w:rFonts w:ascii="Times New Roman" w:hAnsi="Times New Roman" w:cs="Times New Roman"/>
      <w:sz w:val="20"/>
      <w:szCs w:val="20"/>
    </w:rPr>
  </w:style>
  <w:style w:type="character" w:customStyle="1" w:styleId="Telobesedila2Znak">
    <w:name w:val="Telo besedila 2 Znak"/>
    <w:basedOn w:val="Privzetapisavaodstavka"/>
    <w:uiPriority w:val="99"/>
    <w:rsid w:val="00B77694"/>
    <w:rPr>
      <w:rFonts w:ascii="Times New Roman" w:hAnsi="Times New Roman" w:cs="Times New Roman"/>
      <w:sz w:val="20"/>
      <w:szCs w:val="20"/>
      <w:lang w:eastAsia="sl-SI"/>
    </w:rPr>
  </w:style>
  <w:style w:type="paragraph" w:customStyle="1" w:styleId="xl24">
    <w:name w:val="xl24"/>
    <w:basedOn w:val="Navaden"/>
    <w:uiPriority w:val="99"/>
    <w:rsid w:val="00B77694"/>
    <w:pPr>
      <w:spacing w:before="100" w:after="100"/>
      <w:textAlignment w:val="center"/>
    </w:pPr>
    <w:rPr>
      <w:rFonts w:ascii="Arial" w:hAnsi="Arial" w:cs="Arial"/>
      <w:sz w:val="24"/>
      <w:szCs w:val="24"/>
    </w:rPr>
  </w:style>
  <w:style w:type="paragraph" w:styleId="Navaden-zamik">
    <w:name w:val="Normal Indent"/>
    <w:basedOn w:val="Navaden"/>
    <w:rsid w:val="00B77694"/>
    <w:pPr>
      <w:numPr>
        <w:numId w:val="1"/>
      </w:numPr>
    </w:pPr>
  </w:style>
  <w:style w:type="paragraph" w:styleId="Telobesedila-zamik2">
    <w:name w:val="Body Text Indent 2"/>
    <w:basedOn w:val="Navaden"/>
    <w:link w:val="Telobesedila-zamik2Znak1"/>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3" w:hanging="283"/>
      <w:jc w:val="both"/>
    </w:pPr>
    <w:rPr>
      <w:sz w:val="24"/>
      <w:szCs w:val="24"/>
    </w:rPr>
  </w:style>
  <w:style w:type="character" w:customStyle="1" w:styleId="Telobesedila-zamik2Znak1">
    <w:name w:val="Telo besedila - zamik 2 Znak1"/>
    <w:basedOn w:val="Privzetapisavaodstavka"/>
    <w:link w:val="Telobesedila-zamik2"/>
    <w:rsid w:val="00B77694"/>
    <w:rPr>
      <w:rFonts w:ascii="Times New Roman" w:hAnsi="Times New Roman" w:cs="Times New Roman"/>
      <w:sz w:val="20"/>
      <w:szCs w:val="20"/>
    </w:rPr>
  </w:style>
  <w:style w:type="character" w:customStyle="1" w:styleId="Telobesedila-zamik2Znak">
    <w:name w:val="Telo besedila - zamik 2 Znak"/>
    <w:basedOn w:val="Privzetapisavaodstavka"/>
    <w:uiPriority w:val="99"/>
    <w:rsid w:val="00B77694"/>
    <w:rPr>
      <w:rFonts w:ascii="Times New Roman" w:hAnsi="Times New Roman" w:cs="Times New Roman"/>
      <w:sz w:val="20"/>
      <w:szCs w:val="20"/>
      <w:lang w:eastAsia="sl-SI"/>
    </w:rPr>
  </w:style>
  <w:style w:type="paragraph" w:styleId="Naslov">
    <w:name w:val="Title"/>
    <w:basedOn w:val="Navaden"/>
    <w:link w:val="NaslovZnak1"/>
    <w:qFormat/>
    <w:rsid w:val="00B77694"/>
    <w:pPr>
      <w:jc w:val="center"/>
    </w:pPr>
    <w:rPr>
      <w:rFonts w:ascii="Arial" w:hAnsi="Arial" w:cs="Arial"/>
      <w:b/>
      <w:bCs/>
      <w:sz w:val="32"/>
      <w:szCs w:val="32"/>
    </w:rPr>
  </w:style>
  <w:style w:type="character" w:customStyle="1" w:styleId="NaslovZnak1">
    <w:name w:val="Naslov Znak1"/>
    <w:basedOn w:val="Privzetapisavaodstavka"/>
    <w:link w:val="Naslov"/>
    <w:rsid w:val="00B77694"/>
    <w:rPr>
      <w:rFonts w:ascii="Cambria" w:hAnsi="Cambria" w:cs="Cambria"/>
      <w:b/>
      <w:bCs/>
      <w:kern w:val="28"/>
      <w:sz w:val="32"/>
      <w:szCs w:val="32"/>
    </w:rPr>
  </w:style>
  <w:style w:type="character" w:customStyle="1" w:styleId="NaslovZnak">
    <w:name w:val="Naslov Znak"/>
    <w:basedOn w:val="Privzetapisavaodstavka"/>
    <w:uiPriority w:val="99"/>
    <w:rsid w:val="00B77694"/>
    <w:rPr>
      <w:rFonts w:ascii="Arial" w:hAnsi="Arial" w:cs="Arial"/>
      <w:b/>
      <w:bCs/>
      <w:sz w:val="20"/>
      <w:szCs w:val="20"/>
      <w:lang w:eastAsia="sl-SI"/>
    </w:rPr>
  </w:style>
  <w:style w:type="paragraph" w:styleId="Telobesedila-zamik3">
    <w:name w:val="Body Text Indent 3"/>
    <w:basedOn w:val="Navaden"/>
    <w:link w:val="Telobesedila-zamik3Znak1"/>
    <w:rsid w:val="00B776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hanging="360"/>
      <w:jc w:val="both"/>
    </w:pPr>
    <w:rPr>
      <w:sz w:val="24"/>
      <w:szCs w:val="24"/>
    </w:rPr>
  </w:style>
  <w:style w:type="character" w:customStyle="1" w:styleId="Telobesedila-zamik3Znak1">
    <w:name w:val="Telo besedila - zamik 3 Znak1"/>
    <w:basedOn w:val="Privzetapisavaodstavka"/>
    <w:link w:val="Telobesedila-zamik3"/>
    <w:rsid w:val="00B77694"/>
    <w:rPr>
      <w:rFonts w:ascii="Times New Roman" w:hAnsi="Times New Roman" w:cs="Times New Roman"/>
      <w:sz w:val="16"/>
      <w:szCs w:val="16"/>
    </w:rPr>
  </w:style>
  <w:style w:type="character" w:customStyle="1" w:styleId="Telobesedila-zamik3Znak">
    <w:name w:val="Telo besedila - zamik 3 Znak"/>
    <w:basedOn w:val="Privzetapisavaodstavka"/>
    <w:uiPriority w:val="99"/>
    <w:rsid w:val="00B77694"/>
    <w:rPr>
      <w:rFonts w:ascii="Times New Roman" w:hAnsi="Times New Roman" w:cs="Times New Roman"/>
      <w:sz w:val="20"/>
      <w:szCs w:val="20"/>
      <w:lang w:eastAsia="sl-SI"/>
    </w:rPr>
  </w:style>
  <w:style w:type="paragraph" w:customStyle="1" w:styleId="kriterij">
    <w:name w:val="kriterij"/>
    <w:basedOn w:val="Navaden"/>
    <w:uiPriority w:val="99"/>
    <w:rsid w:val="00B77694"/>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bCs/>
      <w:sz w:val="24"/>
      <w:szCs w:val="24"/>
    </w:rPr>
  </w:style>
  <w:style w:type="character" w:customStyle="1" w:styleId="Komentar-besediloZnak">
    <w:name w:val="Komentar - besedilo Znak"/>
    <w:basedOn w:val="Privzetapisavaodstavka"/>
    <w:rsid w:val="00B77694"/>
    <w:rPr>
      <w:rFonts w:ascii="Arial" w:hAnsi="Arial" w:cs="Arial"/>
      <w:sz w:val="20"/>
      <w:szCs w:val="20"/>
      <w:lang w:eastAsia="sl-SI"/>
    </w:rPr>
  </w:style>
  <w:style w:type="paragraph" w:styleId="Pripombabesedilo">
    <w:name w:val="annotation text"/>
    <w:basedOn w:val="Navaden"/>
    <w:link w:val="PripombabesediloZnak"/>
    <w:rsid w:val="00B77694"/>
    <w:rPr>
      <w:rFonts w:ascii="Arial" w:hAnsi="Arial" w:cs="Arial"/>
      <w:sz w:val="20"/>
      <w:szCs w:val="20"/>
    </w:rPr>
  </w:style>
  <w:style w:type="character" w:customStyle="1" w:styleId="PripombabesediloZnak">
    <w:name w:val="Pripomba – besedilo Znak"/>
    <w:basedOn w:val="Privzetapisavaodstavka"/>
    <w:link w:val="Pripombabesedilo"/>
    <w:rsid w:val="00B77694"/>
    <w:rPr>
      <w:rFonts w:ascii="Times New Roman" w:hAnsi="Times New Roman" w:cs="Times New Roman"/>
      <w:sz w:val="20"/>
      <w:szCs w:val="20"/>
    </w:rPr>
  </w:style>
  <w:style w:type="paragraph" w:customStyle="1" w:styleId="1tekstjn">
    <w:name w:val="1tekst_jn"/>
    <w:basedOn w:val="Navaden"/>
    <w:uiPriority w:val="99"/>
    <w:rsid w:val="00B77694"/>
    <w:pPr>
      <w:tabs>
        <w:tab w:val="left" w:pos="567"/>
      </w:tabs>
      <w:spacing w:before="120"/>
      <w:ind w:left="567" w:hanging="567"/>
      <w:jc w:val="both"/>
    </w:pPr>
    <w:rPr>
      <w:rFonts w:ascii="Arial" w:hAnsi="Arial" w:cs="Arial"/>
      <w:kern w:val="18"/>
      <w:sz w:val="20"/>
      <w:szCs w:val="20"/>
    </w:rPr>
  </w:style>
  <w:style w:type="paragraph" w:customStyle="1" w:styleId="priloga-naslov">
    <w:name w:val="priloga-naslov"/>
    <w:basedOn w:val="Naslov1"/>
    <w:uiPriority w:val="99"/>
    <w:rsid w:val="00B77694"/>
    <w:pPr>
      <w:keepLines/>
      <w:pageBreakBefo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480"/>
      <w:jc w:val="both"/>
      <w:outlineLvl w:val="9"/>
    </w:pPr>
    <w:rPr>
      <w:rFonts w:ascii="Times New Roman" w:hAnsi="Times New Roman" w:cs="Times New Roman"/>
      <w:kern w:val="0"/>
      <w:position w:val="-20"/>
      <w:sz w:val="32"/>
      <w:szCs w:val="32"/>
    </w:rPr>
  </w:style>
  <w:style w:type="paragraph" w:customStyle="1" w:styleId="BodyText21">
    <w:name w:val="Body Text 21"/>
    <w:basedOn w:val="Navaden"/>
    <w:uiPriority w:val="99"/>
    <w:rsid w:val="00B776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Krepko">
    <w:name w:val="Strong"/>
    <w:basedOn w:val="Privzetapisavaodstavka"/>
    <w:qFormat/>
    <w:rsid w:val="00B77694"/>
    <w:rPr>
      <w:rFonts w:ascii="Times New Roman" w:hAnsi="Times New Roman" w:cs="Times New Roman"/>
      <w:b/>
      <w:bCs/>
    </w:rPr>
  </w:style>
  <w:style w:type="character" w:styleId="Hiperpovezava">
    <w:name w:val="Hyperlink"/>
    <w:basedOn w:val="Privzetapisavaodstavka"/>
    <w:uiPriority w:val="99"/>
    <w:rsid w:val="00B77694"/>
    <w:rPr>
      <w:rFonts w:ascii="Times New Roman" w:hAnsi="Times New Roman" w:cs="Times New Roman"/>
      <w:color w:val="0000FF"/>
      <w:u w:val="single"/>
    </w:rPr>
  </w:style>
  <w:style w:type="paragraph" w:customStyle="1" w:styleId="Golobesedilo1">
    <w:name w:val="Golo besedilo1"/>
    <w:basedOn w:val="Navaden"/>
    <w:uiPriority w:val="99"/>
    <w:rsid w:val="00B77694"/>
    <w:pPr>
      <w:widowControl w:val="0"/>
    </w:pPr>
    <w:rPr>
      <w:sz w:val="20"/>
      <w:szCs w:val="20"/>
    </w:rPr>
  </w:style>
  <w:style w:type="character" w:customStyle="1" w:styleId="themebody1">
    <w:name w:val="themebody1"/>
    <w:basedOn w:val="Privzetapisavaodstavka"/>
    <w:uiPriority w:val="99"/>
    <w:rsid w:val="00B77694"/>
    <w:rPr>
      <w:rFonts w:ascii="Times New Roman" w:hAnsi="Times New Roman" w:cs="Times New Roman"/>
      <w:color w:val="FFFFFF"/>
    </w:rPr>
  </w:style>
  <w:style w:type="character" w:styleId="SledenaHiperpovezava">
    <w:name w:val="FollowedHyperlink"/>
    <w:basedOn w:val="Privzetapisavaodstavka"/>
    <w:uiPriority w:val="99"/>
    <w:rsid w:val="00B77694"/>
    <w:rPr>
      <w:rFonts w:ascii="Times New Roman" w:hAnsi="Times New Roman" w:cs="Times New Roman"/>
      <w:color w:val="800080"/>
      <w:u w:val="single"/>
    </w:rPr>
  </w:style>
  <w:style w:type="paragraph" w:customStyle="1" w:styleId="BodyText31">
    <w:name w:val="Body Text 31"/>
    <w:basedOn w:val="Navaden"/>
    <w:rsid w:val="00B776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B77694"/>
    <w:pPr>
      <w:ind w:left="708"/>
    </w:pPr>
  </w:style>
  <w:style w:type="paragraph" w:customStyle="1" w:styleId="PROJEKTI">
    <w:name w:val="PROJEKTI"/>
    <w:basedOn w:val="Navaden"/>
    <w:uiPriority w:val="99"/>
    <w:rsid w:val="00B77694"/>
    <w:pPr>
      <w:overflowPunct w:val="0"/>
      <w:autoSpaceDE w:val="0"/>
      <w:autoSpaceDN w:val="0"/>
      <w:adjustRightInd w:val="0"/>
      <w:jc w:val="both"/>
      <w:textAlignment w:val="baseline"/>
    </w:pPr>
    <w:rPr>
      <w:rFonts w:ascii="SL Dutch" w:hAnsi="SL Dutch" w:cs="SL Dutch"/>
      <w:sz w:val="24"/>
      <w:szCs w:val="24"/>
    </w:rPr>
  </w:style>
  <w:style w:type="paragraph" w:customStyle="1" w:styleId="CM101">
    <w:name w:val="CM101"/>
    <w:basedOn w:val="Navaden"/>
    <w:next w:val="Navaden"/>
    <w:uiPriority w:val="99"/>
    <w:rsid w:val="00B77694"/>
    <w:pPr>
      <w:widowControl w:val="0"/>
      <w:autoSpaceDE w:val="0"/>
      <w:autoSpaceDN w:val="0"/>
      <w:adjustRightInd w:val="0"/>
      <w:spacing w:after="560"/>
    </w:pPr>
    <w:rPr>
      <w:rFonts w:ascii="Arial" w:hAnsi="Arial" w:cs="Arial"/>
      <w:sz w:val="24"/>
      <w:szCs w:val="24"/>
    </w:rPr>
  </w:style>
  <w:style w:type="paragraph" w:customStyle="1" w:styleId="Naslov21">
    <w:name w:val="Naslov 21"/>
    <w:basedOn w:val="Navaden"/>
    <w:uiPriority w:val="99"/>
    <w:rsid w:val="00B77694"/>
    <w:pPr>
      <w:spacing w:line="288" w:lineRule="auto"/>
      <w:ind w:left="540" w:hanging="540"/>
    </w:pPr>
    <w:rPr>
      <w:rFonts w:ascii="Arial" w:hAnsi="Arial" w:cs="Arial"/>
      <w:b/>
      <w:bCs/>
      <w:smallCaps/>
    </w:rPr>
  </w:style>
  <w:style w:type="paragraph" w:customStyle="1" w:styleId="Telobesedila211">
    <w:name w:val="Telo besedila 211"/>
    <w:basedOn w:val="Navaden"/>
    <w:uiPriority w:val="99"/>
    <w:rsid w:val="00B77694"/>
    <w:pPr>
      <w:suppressAutoHyphens/>
      <w:jc w:val="both"/>
    </w:pPr>
    <w:rPr>
      <w:b/>
      <w:bCs/>
      <w:sz w:val="24"/>
      <w:szCs w:val="24"/>
      <w:lang w:eastAsia="ar-SA"/>
    </w:rPr>
  </w:style>
  <w:style w:type="paragraph" w:customStyle="1" w:styleId="Telobesedila311">
    <w:name w:val="Telo besedila 311"/>
    <w:basedOn w:val="Navaden"/>
    <w:uiPriority w:val="99"/>
    <w:rsid w:val="00B77694"/>
    <w:pPr>
      <w:suppressAutoHyphens/>
      <w:jc w:val="center"/>
    </w:pPr>
    <w:rPr>
      <w:b/>
      <w:bCs/>
      <w:i/>
      <w:iCs/>
      <w:lang w:eastAsia="ar-SA"/>
    </w:rPr>
  </w:style>
  <w:style w:type="paragraph" w:customStyle="1" w:styleId="Telobesedila-zamik211">
    <w:name w:val="Telo besedila - zamik 211"/>
    <w:basedOn w:val="Navaden"/>
    <w:uiPriority w:val="99"/>
    <w:rsid w:val="00B77694"/>
    <w:pPr>
      <w:suppressAutoHyphens/>
      <w:spacing w:line="360" w:lineRule="auto"/>
      <w:ind w:left="-567"/>
      <w:jc w:val="both"/>
    </w:pPr>
    <w:rPr>
      <w:sz w:val="24"/>
      <w:szCs w:val="24"/>
      <w:lang w:eastAsia="ar-SA"/>
    </w:rPr>
  </w:style>
  <w:style w:type="paragraph" w:customStyle="1" w:styleId="BalloonText1">
    <w:name w:val="Balloon Text1"/>
    <w:basedOn w:val="Navaden"/>
    <w:uiPriority w:val="99"/>
    <w:rsid w:val="00B77694"/>
    <w:pPr>
      <w:suppressAutoHyphens/>
    </w:pPr>
    <w:rPr>
      <w:rFonts w:ascii="Tahoma" w:hAnsi="Tahoma" w:cs="Tahoma"/>
      <w:sz w:val="16"/>
      <w:szCs w:val="16"/>
      <w:lang w:eastAsia="ar-SA"/>
    </w:rPr>
  </w:style>
  <w:style w:type="paragraph" w:customStyle="1" w:styleId="Telobesedila-zamik31">
    <w:name w:val="Telo besedila - zamik 31"/>
    <w:basedOn w:val="Navaden"/>
    <w:rsid w:val="00B77694"/>
    <w:pPr>
      <w:suppressAutoHyphens/>
      <w:spacing w:line="360" w:lineRule="auto"/>
      <w:ind w:left="-284" w:hanging="283"/>
      <w:jc w:val="both"/>
    </w:pPr>
    <w:rPr>
      <w:sz w:val="24"/>
      <w:szCs w:val="24"/>
      <w:lang w:eastAsia="ar-SA"/>
    </w:rPr>
  </w:style>
  <w:style w:type="paragraph" w:customStyle="1" w:styleId="proviavsebinaprilog">
    <w:name w:val="provia vsebina prilog"/>
    <w:basedOn w:val="Navaden"/>
    <w:uiPriority w:val="99"/>
    <w:rsid w:val="00B77694"/>
    <w:pPr>
      <w:widowControl w:val="0"/>
      <w:tabs>
        <w:tab w:val="left" w:pos="567"/>
        <w:tab w:val="left" w:pos="1418"/>
      </w:tabs>
      <w:spacing w:line="280" w:lineRule="exact"/>
      <w:jc w:val="both"/>
      <w:outlineLvl w:val="0"/>
    </w:pPr>
    <w:rPr>
      <w:rFonts w:ascii="EurostileTEE" w:hAnsi="EurostileTEE" w:cs="EurostileTEE"/>
      <w:sz w:val="20"/>
      <w:szCs w:val="20"/>
      <w:lang w:eastAsia="en-US"/>
    </w:rPr>
  </w:style>
  <w:style w:type="paragraph" w:customStyle="1" w:styleId="EurostileT11">
    <w:name w:val="EurostileT 11"/>
    <w:basedOn w:val="Navaden"/>
    <w:uiPriority w:val="99"/>
    <w:rsid w:val="00B77694"/>
    <w:pPr>
      <w:widowControl w:val="0"/>
      <w:jc w:val="both"/>
    </w:pPr>
    <w:rPr>
      <w:rFonts w:ascii="EurostileT" w:hAnsi="EurostileT" w:cs="EurostileT"/>
      <w:lang w:eastAsia="en-US"/>
    </w:rPr>
  </w:style>
  <w:style w:type="character" w:customStyle="1" w:styleId="EurostileT11Znak">
    <w:name w:val="EurostileT 11 Znak"/>
    <w:basedOn w:val="Privzetapisavaodstavka"/>
    <w:uiPriority w:val="99"/>
    <w:rsid w:val="00B77694"/>
    <w:rPr>
      <w:rFonts w:ascii="EurostileT" w:hAnsi="EurostileT" w:cs="EurostileT"/>
      <w:snapToGrid w:val="0"/>
      <w:sz w:val="22"/>
      <w:szCs w:val="22"/>
      <w:lang w:eastAsia="en-US"/>
    </w:rPr>
  </w:style>
  <w:style w:type="paragraph" w:customStyle="1" w:styleId="EurostileT11B">
    <w:name w:val="Eurostile T 11B"/>
    <w:basedOn w:val="Navaden"/>
    <w:uiPriority w:val="99"/>
    <w:rsid w:val="00B77694"/>
    <w:pPr>
      <w:widowControl w:val="0"/>
      <w:jc w:val="both"/>
    </w:pPr>
    <w:rPr>
      <w:rFonts w:ascii="EurostileT" w:hAnsi="EurostileT" w:cs="EurostileT"/>
      <w:b/>
      <w:bCs/>
      <w:lang w:eastAsia="en-US"/>
    </w:rPr>
  </w:style>
  <w:style w:type="character" w:customStyle="1" w:styleId="EurostileT11BZnak">
    <w:name w:val="Eurostile T 11B Znak"/>
    <w:basedOn w:val="Privzetapisavaodstavka"/>
    <w:uiPriority w:val="99"/>
    <w:rsid w:val="00B77694"/>
    <w:rPr>
      <w:rFonts w:ascii="EurostileT" w:hAnsi="EurostileT" w:cs="EurostileT"/>
      <w:b/>
      <w:bCs/>
      <w:snapToGrid w:val="0"/>
      <w:sz w:val="22"/>
      <w:szCs w:val="22"/>
      <w:lang w:eastAsia="en-US"/>
    </w:rPr>
  </w:style>
  <w:style w:type="paragraph" w:styleId="Kazalovsebine2">
    <w:name w:val="toc 2"/>
    <w:basedOn w:val="Navaden"/>
    <w:next w:val="Navaden"/>
    <w:autoRedefine/>
    <w:rsid w:val="00B77694"/>
    <w:pPr>
      <w:ind w:left="220"/>
    </w:pPr>
  </w:style>
  <w:style w:type="paragraph" w:styleId="Navadensplet">
    <w:name w:val="Normal (Web)"/>
    <w:basedOn w:val="Navaden"/>
    <w:uiPriority w:val="99"/>
    <w:rsid w:val="00B77694"/>
    <w:pPr>
      <w:spacing w:before="100" w:beforeAutospacing="1" w:after="100" w:afterAutospacing="1"/>
    </w:pPr>
    <w:rPr>
      <w:sz w:val="24"/>
      <w:szCs w:val="24"/>
    </w:rPr>
  </w:style>
  <w:style w:type="paragraph" w:customStyle="1" w:styleId="Default">
    <w:name w:val="Default"/>
    <w:rsid w:val="00B77694"/>
    <w:pPr>
      <w:autoSpaceDE w:val="0"/>
      <w:autoSpaceDN w:val="0"/>
      <w:adjustRightInd w:val="0"/>
    </w:pPr>
    <w:rPr>
      <w:rFonts w:ascii="Arial" w:hAnsi="Arial" w:cs="Arial"/>
      <w:color w:val="000000"/>
      <w:sz w:val="24"/>
      <w:szCs w:val="24"/>
      <w:lang w:eastAsia="en-US"/>
    </w:rPr>
  </w:style>
  <w:style w:type="paragraph" w:customStyle="1" w:styleId="BESEDILO">
    <w:name w:val="BESEDILO"/>
    <w:uiPriority w:val="99"/>
    <w:rsid w:val="00B77694"/>
    <w:pPr>
      <w:keepLines/>
      <w:widowControl w:val="0"/>
      <w:tabs>
        <w:tab w:val="left" w:pos="2155"/>
      </w:tabs>
      <w:jc w:val="both"/>
    </w:pPr>
    <w:rPr>
      <w:rFonts w:ascii="Arial" w:hAnsi="Arial" w:cs="Arial"/>
      <w:kern w:val="16"/>
    </w:rPr>
  </w:style>
  <w:style w:type="paragraph" w:styleId="Stvarnokazalo1">
    <w:name w:val="index 1"/>
    <w:basedOn w:val="Navaden"/>
    <w:next w:val="Navaden"/>
    <w:autoRedefine/>
    <w:rsid w:val="00B77694"/>
    <w:pPr>
      <w:ind w:left="220" w:hanging="220"/>
    </w:pPr>
  </w:style>
  <w:style w:type="paragraph" w:styleId="Kazalovsebine8">
    <w:name w:val="toc 8"/>
    <w:basedOn w:val="Navaden"/>
    <w:next w:val="Navaden"/>
    <w:autoRedefine/>
    <w:rsid w:val="00B77694"/>
    <w:pPr>
      <w:ind w:left="1540"/>
    </w:pPr>
  </w:style>
  <w:style w:type="paragraph" w:styleId="Besedilooblaka">
    <w:name w:val="Balloon Text"/>
    <w:basedOn w:val="Navaden"/>
    <w:link w:val="BesedilooblakaZnak"/>
    <w:rsid w:val="00B77694"/>
    <w:rPr>
      <w:rFonts w:ascii="Tahoma" w:hAnsi="Tahoma" w:cs="Tahoma"/>
      <w:sz w:val="16"/>
      <w:szCs w:val="16"/>
    </w:rPr>
  </w:style>
  <w:style w:type="character" w:customStyle="1" w:styleId="BesedilooblakaZnak">
    <w:name w:val="Besedilo oblačka Znak"/>
    <w:basedOn w:val="Privzetapisavaodstavka"/>
    <w:link w:val="Besedilooblaka"/>
    <w:rsid w:val="00B77694"/>
    <w:rPr>
      <w:rFonts w:ascii="Tahoma" w:hAnsi="Tahoma" w:cs="Tahoma"/>
      <w:sz w:val="16"/>
      <w:szCs w:val="16"/>
    </w:rPr>
  </w:style>
  <w:style w:type="paragraph" w:styleId="Napis">
    <w:name w:val="caption"/>
    <w:basedOn w:val="Navaden"/>
    <w:next w:val="Navaden"/>
    <w:uiPriority w:val="99"/>
    <w:qFormat/>
    <w:rsid w:val="00B77694"/>
    <w:pPr>
      <w:spacing w:before="120" w:after="120"/>
      <w:jc w:val="both"/>
    </w:pPr>
    <w:rPr>
      <w:rFonts w:ascii="Arial" w:hAnsi="Arial" w:cs="Arial"/>
      <w:b/>
      <w:bCs/>
      <w:sz w:val="20"/>
      <w:szCs w:val="20"/>
    </w:rPr>
  </w:style>
  <w:style w:type="paragraph" w:customStyle="1" w:styleId="HSStandard">
    <w:name w:val="HS/Standard"/>
    <w:basedOn w:val="Navaden"/>
    <w:uiPriority w:val="99"/>
    <w:rsid w:val="00B7769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customStyle="1" w:styleId="Normal01">
    <w:name w:val="Normal 01"/>
    <w:basedOn w:val="Navaden"/>
    <w:uiPriority w:val="99"/>
    <w:rsid w:val="00B77694"/>
    <w:pPr>
      <w:spacing w:before="180" w:line="300" w:lineRule="atLeast"/>
      <w:jc w:val="both"/>
    </w:pPr>
    <w:rPr>
      <w:rFonts w:ascii="Arial" w:hAnsi="Arial" w:cs="Arial"/>
      <w:sz w:val="20"/>
      <w:szCs w:val="20"/>
    </w:rPr>
  </w:style>
  <w:style w:type="paragraph" w:customStyle="1" w:styleId="Alineja">
    <w:name w:val="Alineja"/>
    <w:basedOn w:val="Navaden"/>
    <w:uiPriority w:val="99"/>
    <w:rsid w:val="00B77694"/>
    <w:pPr>
      <w:numPr>
        <w:numId w:val="5"/>
      </w:numPr>
      <w:jc w:val="both"/>
    </w:pPr>
    <w:rPr>
      <w:rFonts w:ascii="Arial" w:hAnsi="Arial" w:cs="Arial"/>
      <w:sz w:val="20"/>
      <w:szCs w:val="20"/>
    </w:rPr>
  </w:style>
  <w:style w:type="character" w:styleId="Pripombasklic">
    <w:name w:val="annotation reference"/>
    <w:basedOn w:val="Privzetapisavaodstavka"/>
    <w:uiPriority w:val="99"/>
    <w:rsid w:val="00B77694"/>
    <w:rPr>
      <w:rFonts w:ascii="Times New Roman" w:hAnsi="Times New Roman" w:cs="Times New Roman"/>
      <w:sz w:val="16"/>
      <w:szCs w:val="16"/>
    </w:rPr>
  </w:style>
  <w:style w:type="paragraph" w:styleId="Zadevapripombe">
    <w:name w:val="annotation subject"/>
    <w:basedOn w:val="Pripombabesedilo"/>
    <w:next w:val="Pripombabesedilo"/>
    <w:link w:val="ZadevapripombeZnak"/>
    <w:rsid w:val="00B77694"/>
    <w:rPr>
      <w:rFonts w:ascii="Times New Roman" w:hAnsi="Times New Roman" w:cs="Times New Roman"/>
      <w:b/>
      <w:bCs/>
    </w:rPr>
  </w:style>
  <w:style w:type="character" w:customStyle="1" w:styleId="ZadevapripombeZnak">
    <w:name w:val="Zadeva pripombe Znak"/>
    <w:basedOn w:val="PripombabesediloZnak"/>
    <w:link w:val="Zadevapripombe"/>
    <w:uiPriority w:val="99"/>
    <w:rsid w:val="00B77694"/>
    <w:rPr>
      <w:rFonts w:ascii="Times New Roman" w:hAnsi="Times New Roman" w:cs="Times New Roman"/>
      <w:b/>
      <w:bCs/>
      <w:sz w:val="20"/>
      <w:szCs w:val="20"/>
    </w:rPr>
  </w:style>
  <w:style w:type="paragraph" w:customStyle="1" w:styleId="Style1">
    <w:name w:val="Style 1"/>
    <w:basedOn w:val="Navaden"/>
    <w:uiPriority w:val="99"/>
    <w:rsid w:val="00B77694"/>
    <w:pPr>
      <w:widowControl w:val="0"/>
      <w:autoSpaceDE w:val="0"/>
      <w:autoSpaceDN w:val="0"/>
      <w:adjustRightInd w:val="0"/>
    </w:pPr>
    <w:rPr>
      <w:sz w:val="20"/>
      <w:szCs w:val="20"/>
    </w:rPr>
  </w:style>
  <w:style w:type="character" w:customStyle="1" w:styleId="CharacterStyle1">
    <w:name w:val="Character Style 1"/>
    <w:uiPriority w:val="99"/>
    <w:rsid w:val="00B77694"/>
    <w:rPr>
      <w:sz w:val="20"/>
      <w:szCs w:val="20"/>
    </w:rPr>
  </w:style>
  <w:style w:type="paragraph" w:customStyle="1" w:styleId="Style2">
    <w:name w:val="Style 2"/>
    <w:basedOn w:val="Navaden"/>
    <w:uiPriority w:val="99"/>
    <w:rsid w:val="00B77694"/>
    <w:pPr>
      <w:widowControl w:val="0"/>
      <w:autoSpaceDE w:val="0"/>
      <w:autoSpaceDN w:val="0"/>
      <w:spacing w:before="144"/>
      <w:ind w:left="144" w:right="144" w:firstLine="72"/>
      <w:jc w:val="both"/>
    </w:pPr>
    <w:rPr>
      <w:rFonts w:ascii="Arial" w:hAnsi="Arial" w:cs="Arial"/>
      <w:sz w:val="23"/>
      <w:szCs w:val="23"/>
    </w:rPr>
  </w:style>
  <w:style w:type="character" w:customStyle="1" w:styleId="CharacterStyle2">
    <w:name w:val="Character Style 2"/>
    <w:uiPriority w:val="99"/>
    <w:rsid w:val="00B77694"/>
    <w:rPr>
      <w:rFonts w:ascii="Arial" w:hAnsi="Arial" w:cs="Arial"/>
      <w:sz w:val="23"/>
      <w:szCs w:val="23"/>
    </w:rPr>
  </w:style>
  <w:style w:type="paragraph" w:customStyle="1" w:styleId="ListParagraph1">
    <w:name w:val="List Paragraph1"/>
    <w:basedOn w:val="Navaden"/>
    <w:uiPriority w:val="99"/>
    <w:qFormat/>
    <w:rsid w:val="00B77694"/>
    <w:pPr>
      <w:ind w:left="720"/>
    </w:pPr>
  </w:style>
  <w:style w:type="paragraph" w:styleId="Odstavekseznama">
    <w:name w:val="List Paragraph"/>
    <w:aliases w:val="za tekst,Označevanje"/>
    <w:basedOn w:val="Navaden"/>
    <w:link w:val="OdstavekseznamaZnak"/>
    <w:uiPriority w:val="1"/>
    <w:qFormat/>
    <w:rsid w:val="00727CA1"/>
    <w:pPr>
      <w:ind w:left="720"/>
      <w:contextualSpacing/>
    </w:pPr>
  </w:style>
  <w:style w:type="table" w:styleId="Tabelamrea">
    <w:name w:val="Table Grid"/>
    <w:basedOn w:val="Navadnatabela"/>
    <w:uiPriority w:val="59"/>
    <w:rsid w:val="00044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rsid w:val="00811CEE"/>
    <w:rPr>
      <w:sz w:val="22"/>
      <w:szCs w:val="22"/>
    </w:rPr>
  </w:style>
  <w:style w:type="paragraph" w:customStyle="1" w:styleId="N30">
    <w:name w:val="N3_"/>
    <w:basedOn w:val="Navaden"/>
    <w:rsid w:val="00811CEE"/>
    <w:pPr>
      <w:tabs>
        <w:tab w:val="num" w:pos="360"/>
        <w:tab w:val="num" w:pos="709"/>
        <w:tab w:val="num" w:pos="2160"/>
      </w:tabs>
      <w:spacing w:before="120" w:after="120"/>
    </w:pPr>
    <w:rPr>
      <w:rFonts w:ascii="Arial" w:hAnsi="Arial" w:cs="Arial"/>
      <w:b/>
      <w:bCs/>
      <w:i/>
      <w:iCs/>
    </w:rPr>
  </w:style>
  <w:style w:type="paragraph" w:customStyle="1" w:styleId="NoteLevel11">
    <w:name w:val="Note Level 11"/>
    <w:basedOn w:val="Navaden"/>
    <w:uiPriority w:val="99"/>
    <w:semiHidden/>
    <w:rsid w:val="00E355E3"/>
    <w:pPr>
      <w:keepNext/>
      <w:numPr>
        <w:numId w:val="6"/>
      </w:numPr>
      <w:contextualSpacing/>
      <w:outlineLvl w:val="0"/>
    </w:pPr>
    <w:rPr>
      <w:rFonts w:ascii="Verdana" w:hAnsi="Verdana"/>
    </w:rPr>
  </w:style>
  <w:style w:type="paragraph" w:customStyle="1" w:styleId="NoteLevel21">
    <w:name w:val="Note Level 21"/>
    <w:basedOn w:val="Navaden"/>
    <w:uiPriority w:val="99"/>
    <w:semiHidden/>
    <w:rsid w:val="00E355E3"/>
    <w:pPr>
      <w:keepNext/>
      <w:numPr>
        <w:ilvl w:val="1"/>
        <w:numId w:val="6"/>
      </w:numPr>
      <w:contextualSpacing/>
      <w:outlineLvl w:val="1"/>
    </w:pPr>
    <w:rPr>
      <w:rFonts w:ascii="Verdana" w:hAnsi="Verdana"/>
    </w:rPr>
  </w:style>
  <w:style w:type="paragraph" w:customStyle="1" w:styleId="NoteLevel31">
    <w:name w:val="Note Level 31"/>
    <w:basedOn w:val="Navaden"/>
    <w:uiPriority w:val="99"/>
    <w:semiHidden/>
    <w:rsid w:val="00E355E3"/>
    <w:pPr>
      <w:keepNext/>
      <w:numPr>
        <w:ilvl w:val="2"/>
        <w:numId w:val="6"/>
      </w:numPr>
      <w:contextualSpacing/>
      <w:outlineLvl w:val="2"/>
    </w:pPr>
    <w:rPr>
      <w:rFonts w:ascii="Verdana" w:hAnsi="Verdana"/>
    </w:rPr>
  </w:style>
  <w:style w:type="paragraph" w:customStyle="1" w:styleId="NoteLevel41">
    <w:name w:val="Note Level 41"/>
    <w:basedOn w:val="Navaden"/>
    <w:uiPriority w:val="99"/>
    <w:semiHidden/>
    <w:rsid w:val="00E355E3"/>
    <w:pPr>
      <w:keepNext/>
      <w:numPr>
        <w:ilvl w:val="3"/>
        <w:numId w:val="6"/>
      </w:numPr>
      <w:contextualSpacing/>
      <w:outlineLvl w:val="3"/>
    </w:pPr>
    <w:rPr>
      <w:rFonts w:ascii="Verdana" w:hAnsi="Verdana"/>
    </w:rPr>
  </w:style>
  <w:style w:type="paragraph" w:customStyle="1" w:styleId="NoteLevel51">
    <w:name w:val="Note Level 51"/>
    <w:basedOn w:val="Navaden"/>
    <w:uiPriority w:val="99"/>
    <w:semiHidden/>
    <w:rsid w:val="00E355E3"/>
    <w:pPr>
      <w:keepNext/>
      <w:numPr>
        <w:ilvl w:val="4"/>
        <w:numId w:val="6"/>
      </w:numPr>
      <w:contextualSpacing/>
      <w:outlineLvl w:val="4"/>
    </w:pPr>
    <w:rPr>
      <w:rFonts w:ascii="Verdana" w:hAnsi="Verdana"/>
    </w:rPr>
  </w:style>
  <w:style w:type="paragraph" w:customStyle="1" w:styleId="NoteLevel61">
    <w:name w:val="Note Level 61"/>
    <w:basedOn w:val="Navaden"/>
    <w:uiPriority w:val="99"/>
    <w:semiHidden/>
    <w:rsid w:val="00E355E3"/>
    <w:pPr>
      <w:keepNext/>
      <w:numPr>
        <w:ilvl w:val="5"/>
        <w:numId w:val="6"/>
      </w:numPr>
      <w:contextualSpacing/>
      <w:outlineLvl w:val="5"/>
    </w:pPr>
    <w:rPr>
      <w:rFonts w:ascii="Verdana" w:hAnsi="Verdana"/>
    </w:rPr>
  </w:style>
  <w:style w:type="paragraph" w:customStyle="1" w:styleId="NoteLevel71">
    <w:name w:val="Note Level 71"/>
    <w:basedOn w:val="Navaden"/>
    <w:uiPriority w:val="99"/>
    <w:semiHidden/>
    <w:rsid w:val="00E355E3"/>
    <w:pPr>
      <w:keepNext/>
      <w:numPr>
        <w:ilvl w:val="6"/>
        <w:numId w:val="6"/>
      </w:numPr>
      <w:contextualSpacing/>
      <w:outlineLvl w:val="6"/>
    </w:pPr>
    <w:rPr>
      <w:rFonts w:ascii="Verdana" w:hAnsi="Verdana"/>
    </w:rPr>
  </w:style>
  <w:style w:type="paragraph" w:customStyle="1" w:styleId="NoteLevel81">
    <w:name w:val="Note Level 81"/>
    <w:basedOn w:val="Navaden"/>
    <w:uiPriority w:val="99"/>
    <w:semiHidden/>
    <w:rsid w:val="00E355E3"/>
    <w:pPr>
      <w:keepNext/>
      <w:numPr>
        <w:ilvl w:val="7"/>
        <w:numId w:val="6"/>
      </w:numPr>
      <w:contextualSpacing/>
      <w:outlineLvl w:val="7"/>
    </w:pPr>
    <w:rPr>
      <w:rFonts w:ascii="Verdana" w:hAnsi="Verdana"/>
    </w:rPr>
  </w:style>
  <w:style w:type="paragraph" w:customStyle="1" w:styleId="NoteLevel91">
    <w:name w:val="Note Level 91"/>
    <w:basedOn w:val="Navaden"/>
    <w:uiPriority w:val="99"/>
    <w:semiHidden/>
    <w:rsid w:val="00E355E3"/>
    <w:pPr>
      <w:keepNext/>
      <w:numPr>
        <w:ilvl w:val="8"/>
        <w:numId w:val="6"/>
      </w:numPr>
      <w:contextualSpacing/>
      <w:outlineLvl w:val="8"/>
    </w:pPr>
    <w:rPr>
      <w:rFonts w:ascii="Verdana" w:hAnsi="Verdana"/>
    </w:rPr>
  </w:style>
  <w:style w:type="paragraph" w:customStyle="1" w:styleId="TEHNINOPOROILO">
    <w:name w:val="TEHNIČNO POROČILO"/>
    <w:basedOn w:val="Glava"/>
    <w:rsid w:val="006F2084"/>
    <w:pPr>
      <w:tabs>
        <w:tab w:val="clear" w:pos="4320"/>
        <w:tab w:val="clear" w:pos="8640"/>
        <w:tab w:val="center" w:pos="4536"/>
        <w:tab w:val="right" w:pos="9072"/>
      </w:tabs>
      <w:jc w:val="both"/>
    </w:pPr>
    <w:rPr>
      <w:rFonts w:ascii="Arial" w:hAnsi="Arial" w:cs="Arial"/>
      <w:sz w:val="22"/>
      <w:lang w:val="sl-SI"/>
    </w:rPr>
  </w:style>
  <w:style w:type="paragraph" w:customStyle="1" w:styleId="tehninoporoilo1">
    <w:name w:val="tehnično poročilo1"/>
    <w:rsid w:val="006F2084"/>
    <w:pPr>
      <w:numPr>
        <w:numId w:val="7"/>
      </w:numPr>
      <w:tabs>
        <w:tab w:val="left" w:pos="1021"/>
      </w:tabs>
    </w:pPr>
    <w:rPr>
      <w:rFonts w:ascii="Arial" w:hAnsi="Arial"/>
      <w:b/>
      <w:i/>
      <w:smallCaps/>
      <w:sz w:val="24"/>
    </w:rPr>
  </w:style>
  <w:style w:type="paragraph" w:customStyle="1" w:styleId="tehninoporoilo2">
    <w:name w:val="tehnično poročilo2"/>
    <w:rsid w:val="006F2084"/>
    <w:pPr>
      <w:numPr>
        <w:ilvl w:val="1"/>
        <w:numId w:val="7"/>
      </w:numPr>
    </w:pPr>
    <w:rPr>
      <w:rFonts w:ascii="Arial" w:hAnsi="Arial"/>
      <w:b/>
      <w:sz w:val="22"/>
    </w:rPr>
  </w:style>
  <w:style w:type="paragraph" w:customStyle="1" w:styleId="tehninoporoilo3">
    <w:name w:val="tehnično poročilo3"/>
    <w:rsid w:val="006F2084"/>
    <w:pPr>
      <w:numPr>
        <w:ilvl w:val="2"/>
        <w:numId w:val="7"/>
      </w:numPr>
      <w:tabs>
        <w:tab w:val="left" w:pos="1474"/>
      </w:tabs>
    </w:pPr>
    <w:rPr>
      <w:rFonts w:ascii="Arial" w:hAnsi="Arial"/>
      <w:i/>
      <w:sz w:val="22"/>
      <w:u w:val="single"/>
    </w:rPr>
  </w:style>
  <w:style w:type="paragraph" w:customStyle="1" w:styleId="tehninoporoilo0">
    <w:name w:val="tehnično poročilo"/>
    <w:basedOn w:val="Navaden"/>
    <w:rsid w:val="006F2084"/>
    <w:pPr>
      <w:jc w:val="both"/>
    </w:pPr>
    <w:rPr>
      <w:rFonts w:ascii="Arial" w:hAnsi="Arial" w:cs="Arial"/>
      <w:bCs/>
      <w:snapToGrid w:val="0"/>
      <w:szCs w:val="24"/>
    </w:rPr>
  </w:style>
  <w:style w:type="character" w:customStyle="1" w:styleId="apple-converted-space">
    <w:name w:val="apple-converted-space"/>
    <w:basedOn w:val="Privzetapisavaodstavka"/>
    <w:rsid w:val="00AD1882"/>
  </w:style>
  <w:style w:type="paragraph" w:styleId="HTML-oblikovano">
    <w:name w:val="HTML Preformatted"/>
    <w:basedOn w:val="Navaden"/>
    <w:link w:val="HTML-oblikovanoZnak"/>
    <w:rsid w:val="00EC50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textAlignment w:val="baseline"/>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C50E1"/>
    <w:rPr>
      <w:rFonts w:ascii="Courier New" w:hAnsi="Courier New" w:cs="Courier New"/>
      <w:color w:val="000000"/>
      <w:sz w:val="18"/>
      <w:szCs w:val="18"/>
    </w:rPr>
  </w:style>
  <w:style w:type="character" w:customStyle="1" w:styleId="mrppsc">
    <w:name w:val="mrppsc"/>
    <w:basedOn w:val="Privzetapisavaodstavka"/>
    <w:rsid w:val="004028A2"/>
  </w:style>
  <w:style w:type="paragraph" w:customStyle="1" w:styleId="CM37">
    <w:name w:val="CM37"/>
    <w:basedOn w:val="Default"/>
    <w:next w:val="Default"/>
    <w:uiPriority w:val="99"/>
    <w:rsid w:val="00D40616"/>
    <w:pPr>
      <w:widowControl w:val="0"/>
      <w:spacing w:after="110"/>
    </w:pPr>
    <w:rPr>
      <w:rFonts w:ascii="Times" w:hAnsi="Times" w:cs="Times"/>
      <w:color w:val="auto"/>
      <w:lang w:eastAsia="sl-SI"/>
    </w:rPr>
  </w:style>
  <w:style w:type="paragraph" w:customStyle="1" w:styleId="CM43">
    <w:name w:val="CM43"/>
    <w:basedOn w:val="Navaden"/>
    <w:next w:val="Navaden"/>
    <w:uiPriority w:val="99"/>
    <w:rsid w:val="00D40616"/>
    <w:pPr>
      <w:widowControl w:val="0"/>
      <w:autoSpaceDE w:val="0"/>
      <w:autoSpaceDN w:val="0"/>
      <w:adjustRightInd w:val="0"/>
      <w:spacing w:after="648"/>
    </w:pPr>
    <w:rPr>
      <w:rFonts w:ascii="Times" w:hAnsi="Times" w:cs="Times"/>
      <w:sz w:val="24"/>
      <w:szCs w:val="24"/>
    </w:rPr>
  </w:style>
  <w:style w:type="paragraph" w:customStyle="1" w:styleId="Annexetitle">
    <w:name w:val="Annexe_title"/>
    <w:basedOn w:val="Naslov1"/>
    <w:next w:val="Navaden"/>
    <w:autoRedefine/>
    <w:rsid w:val="008165C8"/>
    <w:pPr>
      <w:keepNext w:val="0"/>
      <w:pageBreakBefore/>
      <w:numPr>
        <w:numId w:val="0"/>
      </w:numPr>
      <w:tabs>
        <w:tab w:val="left" w:pos="567"/>
        <w:tab w:val="left" w:pos="2552"/>
        <w:tab w:val="left" w:pos="7938"/>
        <w:tab w:val="left" w:pos="9072"/>
      </w:tabs>
      <w:spacing w:before="0" w:after="0"/>
      <w:jc w:val="center"/>
      <w:outlineLvl w:val="9"/>
    </w:pPr>
    <w:rPr>
      <w:rFonts w:ascii="Calibri" w:hAnsi="Calibri" w:cs="Times New Roman"/>
      <w:bCs w:val="0"/>
      <w:caps/>
      <w:snapToGrid w:val="0"/>
      <w:kern w:val="0"/>
      <w:szCs w:val="20"/>
      <w:lang w:val="en-GB" w:eastAsia="en-US"/>
    </w:rPr>
  </w:style>
  <w:style w:type="character" w:customStyle="1" w:styleId="BesedilooblakaZnak1">
    <w:name w:val="Besedilo oblačka Znak1"/>
    <w:basedOn w:val="Privzetapisavaodstavka"/>
    <w:uiPriority w:val="99"/>
    <w:locked/>
    <w:rsid w:val="00B71C56"/>
    <w:rPr>
      <w:rFonts w:ascii="Tahoma" w:hAnsi="Tahoma" w:cs="Tahoma"/>
      <w:sz w:val="16"/>
      <w:szCs w:val="16"/>
    </w:rPr>
  </w:style>
  <w:style w:type="character" w:customStyle="1" w:styleId="GolobesediloZnak">
    <w:name w:val="Golo besedilo Znak"/>
    <w:basedOn w:val="Privzetapisavaodstavka"/>
    <w:link w:val="Golobesedilo"/>
    <w:semiHidden/>
    <w:rsid w:val="00B71C56"/>
    <w:rPr>
      <w:rFonts w:ascii="Consolas" w:hAnsi="Consolas"/>
      <w:sz w:val="21"/>
      <w:szCs w:val="21"/>
      <w:lang w:eastAsia="en-US"/>
    </w:rPr>
  </w:style>
  <w:style w:type="paragraph" w:styleId="Golobesedilo">
    <w:name w:val="Plain Text"/>
    <w:basedOn w:val="Navaden"/>
    <w:link w:val="GolobesediloZnak"/>
    <w:semiHidden/>
    <w:rsid w:val="00B71C56"/>
    <w:rPr>
      <w:rFonts w:ascii="Consolas" w:hAnsi="Consolas"/>
      <w:sz w:val="21"/>
      <w:szCs w:val="21"/>
      <w:lang w:eastAsia="en-US"/>
    </w:rPr>
  </w:style>
  <w:style w:type="character" w:customStyle="1" w:styleId="apple-style-span">
    <w:name w:val="apple-style-span"/>
    <w:basedOn w:val="Privzetapisavaodstavka"/>
    <w:rsid w:val="00B71C56"/>
    <w:rPr>
      <w:rFonts w:cs="Times New Roman"/>
    </w:rPr>
  </w:style>
  <w:style w:type="paragraph" w:customStyle="1" w:styleId="ARIAL11">
    <w:name w:val="ARIAL11"/>
    <w:basedOn w:val="Navaden"/>
    <w:rsid w:val="00B71C56"/>
    <w:pPr>
      <w:jc w:val="both"/>
    </w:pPr>
    <w:rPr>
      <w:rFonts w:ascii="Arial" w:hAnsi="Arial" w:cs="Arial"/>
      <w:szCs w:val="24"/>
    </w:rPr>
  </w:style>
  <w:style w:type="paragraph" w:customStyle="1" w:styleId="naslov10">
    <w:name w:val="naslov_1"/>
    <w:basedOn w:val="Navaden"/>
    <w:uiPriority w:val="99"/>
    <w:rsid w:val="00B71C56"/>
    <w:pPr>
      <w:tabs>
        <w:tab w:val="num" w:pos="567"/>
      </w:tabs>
      <w:ind w:left="567" w:hanging="567"/>
      <w:jc w:val="both"/>
      <w:outlineLvl w:val="0"/>
    </w:pPr>
    <w:rPr>
      <w:b/>
      <w:sz w:val="24"/>
      <w:szCs w:val="24"/>
    </w:rPr>
  </w:style>
  <w:style w:type="paragraph" w:customStyle="1" w:styleId="naslov20">
    <w:name w:val="naslov_2"/>
    <w:basedOn w:val="Navaden"/>
    <w:uiPriority w:val="99"/>
    <w:rsid w:val="00B71C56"/>
    <w:pPr>
      <w:tabs>
        <w:tab w:val="num" w:pos="680"/>
      </w:tabs>
      <w:ind w:left="680" w:hanging="680"/>
      <w:jc w:val="both"/>
      <w:outlineLvl w:val="1"/>
    </w:pPr>
    <w:rPr>
      <w:rFonts w:ascii="Arial" w:hAnsi="Arial"/>
      <w:b/>
      <w:sz w:val="28"/>
      <w:szCs w:val="24"/>
    </w:rPr>
  </w:style>
  <w:style w:type="paragraph" w:customStyle="1" w:styleId="naslov30">
    <w:name w:val="naslov_3"/>
    <w:basedOn w:val="Navaden"/>
    <w:uiPriority w:val="99"/>
    <w:rsid w:val="00B71C56"/>
    <w:pPr>
      <w:tabs>
        <w:tab w:val="num" w:pos="794"/>
      </w:tabs>
      <w:ind w:left="794" w:hanging="794"/>
      <w:jc w:val="both"/>
      <w:outlineLvl w:val="2"/>
    </w:pPr>
    <w:rPr>
      <w:rFonts w:ascii="Arial" w:hAnsi="Arial"/>
      <w:b/>
      <w:sz w:val="24"/>
      <w:szCs w:val="24"/>
    </w:rPr>
  </w:style>
  <w:style w:type="paragraph" w:customStyle="1" w:styleId="naslov40">
    <w:name w:val="naslov_4"/>
    <w:basedOn w:val="Navaden"/>
    <w:uiPriority w:val="99"/>
    <w:rsid w:val="00B71C56"/>
    <w:pPr>
      <w:tabs>
        <w:tab w:val="num" w:pos="907"/>
      </w:tabs>
      <w:ind w:left="907" w:hanging="907"/>
      <w:jc w:val="both"/>
      <w:outlineLvl w:val="3"/>
    </w:pPr>
    <w:rPr>
      <w:b/>
      <w:sz w:val="24"/>
      <w:szCs w:val="24"/>
    </w:rPr>
  </w:style>
  <w:style w:type="paragraph" w:customStyle="1" w:styleId="naslov50">
    <w:name w:val="naslov_5"/>
    <w:basedOn w:val="Navaden"/>
    <w:uiPriority w:val="99"/>
    <w:rsid w:val="00B71C56"/>
    <w:pPr>
      <w:tabs>
        <w:tab w:val="num" w:pos="1021"/>
      </w:tabs>
      <w:ind w:left="1021" w:hanging="1021"/>
      <w:jc w:val="both"/>
      <w:outlineLvl w:val="4"/>
    </w:pPr>
    <w:rPr>
      <w:b/>
      <w:sz w:val="24"/>
      <w:szCs w:val="24"/>
    </w:rPr>
  </w:style>
  <w:style w:type="paragraph" w:customStyle="1" w:styleId="naslov6">
    <w:name w:val="naslov_6"/>
    <w:basedOn w:val="Navaden"/>
    <w:uiPriority w:val="99"/>
    <w:rsid w:val="00B71C56"/>
    <w:pPr>
      <w:numPr>
        <w:ilvl w:val="5"/>
        <w:numId w:val="11"/>
      </w:numPr>
    </w:pPr>
    <w:rPr>
      <w:sz w:val="24"/>
      <w:szCs w:val="24"/>
    </w:rPr>
  </w:style>
  <w:style w:type="paragraph" w:customStyle="1" w:styleId="PROnavaden">
    <w:name w:val="PRO_navaden"/>
    <w:basedOn w:val="Navaden"/>
    <w:rsid w:val="00B71C56"/>
    <w:pPr>
      <w:spacing w:line="360" w:lineRule="auto"/>
      <w:jc w:val="both"/>
    </w:pPr>
    <w:rPr>
      <w:rFonts w:ascii="Arial" w:hAnsi="Arial" w:cs="Arial"/>
    </w:rPr>
  </w:style>
  <w:style w:type="character" w:customStyle="1" w:styleId="Heading1Char1">
    <w:name w:val="Heading 1 Char1"/>
    <w:aliases w:val="Naslov 1 T Char1"/>
    <w:rsid w:val="00B71C56"/>
    <w:rPr>
      <w:rFonts w:ascii="Arial" w:hAnsi="Arial" w:cs="Arial"/>
      <w:b/>
      <w:bCs/>
      <w:kern w:val="32"/>
      <w:sz w:val="32"/>
      <w:szCs w:val="32"/>
    </w:rPr>
  </w:style>
  <w:style w:type="paragraph" w:customStyle="1" w:styleId="arial110">
    <w:name w:val="arial11"/>
    <w:basedOn w:val="Navaden"/>
    <w:rsid w:val="00B71C56"/>
    <w:pPr>
      <w:jc w:val="both"/>
    </w:pPr>
    <w:rPr>
      <w:rFonts w:ascii="Arial" w:hAnsi="Arial" w:cs="Arial"/>
      <w:b/>
      <w:bCs/>
    </w:rPr>
  </w:style>
  <w:style w:type="paragraph" w:customStyle="1" w:styleId="izjava">
    <w:name w:val="izjava"/>
    <w:basedOn w:val="Glava"/>
    <w:rsid w:val="00B71C56"/>
    <w:pPr>
      <w:tabs>
        <w:tab w:val="clear" w:pos="4320"/>
        <w:tab w:val="clear" w:pos="8640"/>
        <w:tab w:val="center" w:pos="4536"/>
        <w:tab w:val="right" w:pos="9072"/>
      </w:tabs>
      <w:jc w:val="both"/>
    </w:pPr>
    <w:rPr>
      <w:rFonts w:ascii="Arial" w:hAnsi="Arial"/>
      <w:sz w:val="20"/>
      <w:szCs w:val="20"/>
      <w:lang w:val="x-none" w:eastAsia="x-none"/>
    </w:rPr>
  </w:style>
  <w:style w:type="paragraph" w:customStyle="1" w:styleId="normalbold">
    <w:name w:val="normalbold"/>
    <w:basedOn w:val="Navaden"/>
    <w:rsid w:val="00B71C56"/>
    <w:pPr>
      <w:jc w:val="both"/>
    </w:pPr>
    <w:rPr>
      <w:rFonts w:ascii="Arial" w:hAnsi="Arial" w:cs="Arial"/>
      <w:b/>
      <w:bCs/>
    </w:rPr>
  </w:style>
  <w:style w:type="paragraph" w:customStyle="1" w:styleId="REVIZIJA">
    <w:name w:val="REVIZIJA"/>
    <w:basedOn w:val="Glava"/>
    <w:rsid w:val="00B71C56"/>
    <w:pPr>
      <w:tabs>
        <w:tab w:val="clear" w:pos="4320"/>
        <w:tab w:val="clear" w:pos="8640"/>
        <w:tab w:val="center" w:pos="4536"/>
        <w:tab w:val="right" w:pos="9072"/>
      </w:tabs>
    </w:pPr>
    <w:rPr>
      <w:rFonts w:ascii="Arial" w:hAnsi="Arial"/>
      <w:sz w:val="16"/>
      <w:szCs w:val="16"/>
      <w:lang w:val="x-none" w:eastAsia="x-none"/>
    </w:rPr>
  </w:style>
  <w:style w:type="paragraph" w:customStyle="1" w:styleId="opombe">
    <w:name w:val="opombe"/>
    <w:basedOn w:val="REVIZIJA"/>
    <w:rsid w:val="00B71C56"/>
    <w:rPr>
      <w:i/>
      <w:iCs/>
      <w:color w:val="FF0000"/>
      <w:sz w:val="12"/>
      <w:szCs w:val="12"/>
    </w:rPr>
  </w:style>
  <w:style w:type="paragraph" w:customStyle="1" w:styleId="arial10">
    <w:name w:val="arial10"/>
    <w:basedOn w:val="arial11bold"/>
    <w:uiPriority w:val="99"/>
    <w:rsid w:val="00B71C56"/>
    <w:rPr>
      <w:b w:val="0"/>
      <w:bCs w:val="0"/>
      <w:sz w:val="20"/>
      <w:szCs w:val="20"/>
    </w:rPr>
  </w:style>
  <w:style w:type="paragraph" w:customStyle="1" w:styleId="arial11bold">
    <w:name w:val="arial11bold"/>
    <w:basedOn w:val="Navaden"/>
    <w:rsid w:val="00B71C56"/>
    <w:pPr>
      <w:jc w:val="both"/>
    </w:pPr>
    <w:rPr>
      <w:rFonts w:ascii="Arial" w:hAnsi="Arial" w:cs="Arial"/>
      <w:b/>
      <w:bCs/>
    </w:rPr>
  </w:style>
  <w:style w:type="character" w:customStyle="1" w:styleId="arial11boldZnak">
    <w:name w:val="arial11bold Znak"/>
    <w:rsid w:val="00B71C56"/>
    <w:rPr>
      <w:rFonts w:ascii="Arial" w:hAnsi="Arial" w:cs="Arial"/>
      <w:b/>
      <w:bCs/>
      <w:sz w:val="24"/>
      <w:szCs w:val="24"/>
      <w:lang w:val="sl-SI" w:eastAsia="sl-SI"/>
    </w:rPr>
  </w:style>
  <w:style w:type="character" w:customStyle="1" w:styleId="arial10Znak">
    <w:name w:val="arial10 Znak"/>
    <w:rsid w:val="00B71C56"/>
    <w:rPr>
      <w:rFonts w:ascii="Arial" w:hAnsi="Arial" w:cs="Arial"/>
      <w:b/>
      <w:bCs/>
      <w:snapToGrid w:val="0"/>
      <w:sz w:val="24"/>
      <w:szCs w:val="24"/>
      <w:lang w:val="sl-SI" w:eastAsia="sl-SI"/>
    </w:rPr>
  </w:style>
  <w:style w:type="character" w:customStyle="1" w:styleId="tehninoporoiloZnak">
    <w:name w:val="tehnično poročilo Znak"/>
    <w:basedOn w:val="arial10Znak"/>
    <w:rsid w:val="00B71C56"/>
    <w:rPr>
      <w:rFonts w:ascii="Arial" w:hAnsi="Arial" w:cs="Arial"/>
      <w:b/>
      <w:bCs/>
      <w:snapToGrid w:val="0"/>
      <w:sz w:val="24"/>
      <w:szCs w:val="24"/>
      <w:lang w:val="sl-SI" w:eastAsia="sl-SI"/>
    </w:rPr>
  </w:style>
  <w:style w:type="paragraph" w:customStyle="1" w:styleId="kazalovsebinenacrta">
    <w:name w:val="kazalo vsebine nacrta"/>
    <w:basedOn w:val="Navaden"/>
    <w:rsid w:val="00B71C56"/>
    <w:pPr>
      <w:spacing w:line="360" w:lineRule="auto"/>
    </w:pPr>
    <w:rPr>
      <w:rFonts w:ascii="Arial" w:hAnsi="Arial" w:cs="Arial"/>
      <w:sz w:val="20"/>
      <w:szCs w:val="20"/>
    </w:rPr>
  </w:style>
  <w:style w:type="paragraph" w:customStyle="1" w:styleId="arial10bold">
    <w:name w:val="arial10bold"/>
    <w:basedOn w:val="arial11bold"/>
    <w:rsid w:val="00B71C56"/>
    <w:rPr>
      <w:sz w:val="20"/>
      <w:szCs w:val="20"/>
    </w:rPr>
  </w:style>
  <w:style w:type="paragraph" w:customStyle="1" w:styleId="ARIAL12BOLD">
    <w:name w:val="ARIAL12BOLD"/>
    <w:basedOn w:val="Navaden"/>
    <w:rsid w:val="00B71C56"/>
    <w:pPr>
      <w:jc w:val="center"/>
    </w:pPr>
    <w:rPr>
      <w:rFonts w:ascii="Arial" w:hAnsi="Arial" w:cs="Arial"/>
      <w:sz w:val="24"/>
      <w:szCs w:val="24"/>
    </w:rPr>
  </w:style>
  <w:style w:type="paragraph" w:customStyle="1" w:styleId="kazalovsebineprojekta">
    <w:name w:val="kazalo vsebine projekta"/>
    <w:basedOn w:val="Navaden"/>
    <w:rsid w:val="00B71C56"/>
    <w:rPr>
      <w:rFonts w:ascii="Arial" w:hAnsi="Arial" w:cs="Arial"/>
      <w:sz w:val="20"/>
      <w:szCs w:val="20"/>
    </w:rPr>
  </w:style>
  <w:style w:type="paragraph" w:customStyle="1" w:styleId="projektnoporoilo">
    <w:name w:val="projektno poročilo"/>
    <w:basedOn w:val="Navaden"/>
    <w:rsid w:val="00B71C56"/>
    <w:pPr>
      <w:jc w:val="both"/>
    </w:pPr>
    <w:rPr>
      <w:rFonts w:ascii="Arial" w:hAnsi="Arial" w:cs="Arial"/>
    </w:rPr>
  </w:style>
  <w:style w:type="character" w:customStyle="1" w:styleId="GlavasporoilaZnak">
    <w:name w:val="Glava sporočila Znak"/>
    <w:basedOn w:val="Privzetapisavaodstavka"/>
    <w:link w:val="Glavasporoila"/>
    <w:semiHidden/>
    <w:rsid w:val="00B71C56"/>
    <w:rPr>
      <w:rFonts w:ascii="Arial" w:hAnsi="Arial" w:cs="Arial"/>
    </w:rPr>
  </w:style>
  <w:style w:type="paragraph" w:styleId="Glavasporoila">
    <w:name w:val="Message Header"/>
    <w:basedOn w:val="Navaden"/>
    <w:link w:val="GlavasporoilaZnak"/>
    <w:semiHidden/>
    <w:rsid w:val="00B71C56"/>
    <w:pPr>
      <w:overflowPunct w:val="0"/>
      <w:autoSpaceDE w:val="0"/>
      <w:autoSpaceDN w:val="0"/>
      <w:adjustRightInd w:val="0"/>
      <w:spacing w:line="300" w:lineRule="atLeast"/>
      <w:ind w:left="1134" w:hanging="1134"/>
      <w:jc w:val="both"/>
      <w:textAlignment w:val="baseline"/>
    </w:pPr>
    <w:rPr>
      <w:rFonts w:ascii="Arial" w:hAnsi="Arial" w:cs="Arial"/>
      <w:sz w:val="20"/>
      <w:szCs w:val="20"/>
    </w:rPr>
  </w:style>
  <w:style w:type="character" w:customStyle="1" w:styleId="GlavasporoilaZnak1">
    <w:name w:val="Glava sporočila Znak1"/>
    <w:basedOn w:val="Privzetapisavaodstavka"/>
    <w:uiPriority w:val="99"/>
    <w:semiHidden/>
    <w:rsid w:val="00B71C56"/>
    <w:rPr>
      <w:rFonts w:asciiTheme="majorHAnsi" w:eastAsiaTheme="majorEastAsia" w:hAnsiTheme="majorHAnsi" w:cstheme="majorBidi"/>
      <w:sz w:val="24"/>
      <w:szCs w:val="24"/>
      <w:shd w:val="pct20" w:color="auto" w:fill="auto"/>
    </w:rPr>
  </w:style>
  <w:style w:type="paragraph" w:customStyle="1" w:styleId="NASLOVPL">
    <w:name w:val="NASLOV_PL"/>
    <w:basedOn w:val="Navaden"/>
    <w:rsid w:val="00B71C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60" w:line="360" w:lineRule="auto"/>
      <w:jc w:val="both"/>
    </w:pPr>
    <w:rPr>
      <w:rFonts w:ascii="Arial" w:hAnsi="Arial" w:cs="Arial"/>
      <w:b/>
      <w:bCs/>
    </w:rPr>
  </w:style>
  <w:style w:type="paragraph" w:customStyle="1" w:styleId="JTEXT">
    <w:name w:val="JTEXT"/>
    <w:basedOn w:val="Navaden"/>
    <w:rsid w:val="00B71C56"/>
    <w:pPr>
      <w:spacing w:line="360" w:lineRule="auto"/>
      <w:jc w:val="both"/>
    </w:pPr>
    <w:rPr>
      <w:rFonts w:ascii="Arial" w:hAnsi="Arial" w:cs="Arial"/>
    </w:rPr>
  </w:style>
  <w:style w:type="character" w:customStyle="1" w:styleId="JTEXTZnak">
    <w:name w:val="JTEXT Znak"/>
    <w:rsid w:val="00B71C56"/>
    <w:rPr>
      <w:rFonts w:ascii="Arial" w:hAnsi="Arial" w:cs="Arial"/>
      <w:sz w:val="24"/>
      <w:szCs w:val="24"/>
      <w:lang w:val="sl-SI" w:eastAsia="sl-SI"/>
    </w:rPr>
  </w:style>
  <w:style w:type="paragraph" w:customStyle="1" w:styleId="JNASLOV1">
    <w:name w:val="JNASLOV1"/>
    <w:basedOn w:val="Naslov1"/>
    <w:rsid w:val="00B71C56"/>
    <w:pPr>
      <w:numPr>
        <w:numId w:val="0"/>
      </w:numPr>
      <w:tabs>
        <w:tab w:val="num" w:pos="360"/>
        <w:tab w:val="num" w:pos="720"/>
        <w:tab w:val="left" w:pos="1134"/>
      </w:tabs>
      <w:overflowPunct w:val="0"/>
      <w:autoSpaceDE w:val="0"/>
      <w:autoSpaceDN w:val="0"/>
      <w:adjustRightInd w:val="0"/>
      <w:spacing w:before="0" w:after="0" w:line="300" w:lineRule="atLeast"/>
      <w:ind w:left="720" w:hanging="340"/>
      <w:jc w:val="both"/>
      <w:textAlignment w:val="baseline"/>
    </w:pPr>
    <w:rPr>
      <w:rFonts w:cs="Times New Roman"/>
      <w:kern w:val="32"/>
      <w:lang w:val="x-none" w:eastAsia="x-none"/>
    </w:rPr>
  </w:style>
  <w:style w:type="paragraph" w:customStyle="1" w:styleId="Slog">
    <w:name w:val="Slog"/>
    <w:rsid w:val="00B71C56"/>
    <w:pPr>
      <w:widowControl w:val="0"/>
      <w:autoSpaceDE w:val="0"/>
      <w:autoSpaceDN w:val="0"/>
      <w:adjustRightInd w:val="0"/>
    </w:pPr>
    <w:rPr>
      <w:rFonts w:ascii="Times New Roman" w:hAnsi="Times New Roman"/>
      <w:sz w:val="24"/>
      <w:szCs w:val="24"/>
    </w:rPr>
  </w:style>
  <w:style w:type="character" w:customStyle="1" w:styleId="ZgradbadokumentaZnak">
    <w:name w:val="Zgradba dokumenta Znak"/>
    <w:basedOn w:val="Privzetapisavaodstavka"/>
    <w:link w:val="Zgradbadokumenta"/>
    <w:semiHidden/>
    <w:rsid w:val="00B71C56"/>
    <w:rPr>
      <w:rFonts w:ascii="Tahoma" w:hAnsi="Tahoma" w:cs="Tahoma"/>
      <w:shd w:val="clear" w:color="auto" w:fill="000080"/>
    </w:rPr>
  </w:style>
  <w:style w:type="paragraph" w:styleId="Zgradbadokumenta">
    <w:name w:val="Document Map"/>
    <w:basedOn w:val="Navaden"/>
    <w:link w:val="ZgradbadokumentaZnak"/>
    <w:semiHidden/>
    <w:rsid w:val="00B71C56"/>
    <w:pPr>
      <w:shd w:val="clear" w:color="auto" w:fill="000080"/>
      <w:spacing w:after="120"/>
      <w:jc w:val="both"/>
    </w:pPr>
    <w:rPr>
      <w:rFonts w:ascii="Tahoma" w:hAnsi="Tahoma" w:cs="Tahoma"/>
      <w:sz w:val="20"/>
      <w:szCs w:val="20"/>
    </w:rPr>
  </w:style>
  <w:style w:type="character" w:customStyle="1" w:styleId="ZgradbadokumentaZnak1">
    <w:name w:val="Zgradba dokumenta Znak1"/>
    <w:basedOn w:val="Privzetapisavaodstavka"/>
    <w:uiPriority w:val="99"/>
    <w:semiHidden/>
    <w:rsid w:val="00B71C56"/>
    <w:rPr>
      <w:rFonts w:ascii="Segoe UI" w:hAnsi="Segoe UI" w:cs="Segoe UI"/>
      <w:sz w:val="16"/>
      <w:szCs w:val="16"/>
    </w:rPr>
  </w:style>
  <w:style w:type="paragraph" w:customStyle="1" w:styleId="NASLOV02PL">
    <w:name w:val="NASLOV_02_PL"/>
    <w:basedOn w:val="NASLOVPL"/>
    <w:rsid w:val="00B71C56"/>
    <w:pPr>
      <w:spacing w:before="120" w:line="240" w:lineRule="auto"/>
    </w:pPr>
    <w:rPr>
      <w:sz w:val="20"/>
      <w:szCs w:val="20"/>
    </w:rPr>
  </w:style>
  <w:style w:type="paragraph" w:customStyle="1" w:styleId="naslovnetevileno">
    <w:name w:val="naslov_neštevilčeno"/>
    <w:basedOn w:val="Navaden"/>
    <w:rsid w:val="00B71C56"/>
    <w:pPr>
      <w:tabs>
        <w:tab w:val="left" w:pos="720"/>
        <w:tab w:val="left" w:pos="1843"/>
        <w:tab w:val="left" w:pos="1985"/>
        <w:tab w:val="left" w:pos="2160"/>
        <w:tab w:val="left" w:pos="2880"/>
        <w:tab w:val="left" w:pos="3600"/>
        <w:tab w:val="left" w:pos="4320"/>
        <w:tab w:val="left" w:pos="5040"/>
        <w:tab w:val="left" w:pos="5760"/>
        <w:tab w:val="left" w:pos="6480"/>
        <w:tab w:val="left" w:pos="7200"/>
        <w:tab w:val="left" w:pos="7920"/>
      </w:tabs>
      <w:spacing w:after="120"/>
      <w:jc w:val="center"/>
    </w:pPr>
    <w:rPr>
      <w:rFonts w:ascii="Arial" w:hAnsi="Arial" w:cs="Arial"/>
      <w:b/>
      <w:bCs/>
      <w:sz w:val="28"/>
      <w:szCs w:val="28"/>
    </w:rPr>
  </w:style>
  <w:style w:type="paragraph" w:styleId="Oznaenseznam2">
    <w:name w:val="List Bullet 2"/>
    <w:basedOn w:val="Navaden"/>
    <w:autoRedefine/>
    <w:semiHidden/>
    <w:rsid w:val="00B71C56"/>
    <w:pPr>
      <w:numPr>
        <w:numId w:val="12"/>
      </w:numPr>
      <w:tabs>
        <w:tab w:val="clear" w:pos="926"/>
        <w:tab w:val="num" w:pos="643"/>
      </w:tabs>
      <w:spacing w:after="60"/>
      <w:ind w:left="643"/>
      <w:jc w:val="both"/>
    </w:pPr>
    <w:rPr>
      <w:rFonts w:ascii="Arial" w:hAnsi="Arial" w:cs="Arial"/>
      <w:sz w:val="20"/>
      <w:szCs w:val="20"/>
      <w:lang w:eastAsia="en-US"/>
    </w:rPr>
  </w:style>
  <w:style w:type="paragraph" w:styleId="Oznaenseznam3">
    <w:name w:val="List Bullet 3"/>
    <w:basedOn w:val="Navaden"/>
    <w:autoRedefine/>
    <w:semiHidden/>
    <w:rsid w:val="00B71C56"/>
    <w:pPr>
      <w:numPr>
        <w:numId w:val="13"/>
      </w:numPr>
      <w:tabs>
        <w:tab w:val="clear" w:pos="1209"/>
        <w:tab w:val="num" w:pos="926"/>
      </w:tabs>
      <w:spacing w:after="60"/>
      <w:ind w:left="926"/>
      <w:jc w:val="both"/>
    </w:pPr>
    <w:rPr>
      <w:rFonts w:ascii="Arial" w:hAnsi="Arial" w:cs="Arial"/>
      <w:sz w:val="20"/>
      <w:szCs w:val="20"/>
      <w:lang w:eastAsia="en-US"/>
    </w:rPr>
  </w:style>
  <w:style w:type="paragraph" w:customStyle="1" w:styleId="Slog1">
    <w:name w:val="Slog1"/>
    <w:basedOn w:val="Navaden"/>
    <w:rsid w:val="00B71C56"/>
    <w:pPr>
      <w:spacing w:after="60"/>
      <w:jc w:val="both"/>
    </w:pPr>
    <w:rPr>
      <w:rFonts w:ascii="Arial" w:hAnsi="Arial" w:cs="Arial"/>
      <w:sz w:val="20"/>
      <w:szCs w:val="20"/>
      <w:lang w:eastAsia="en-US"/>
    </w:rPr>
  </w:style>
  <w:style w:type="paragraph" w:customStyle="1" w:styleId="temnitekst">
    <w:name w:val="temnitekst"/>
    <w:basedOn w:val="Navaden"/>
    <w:rsid w:val="00B71C56"/>
    <w:pPr>
      <w:spacing w:before="100" w:beforeAutospacing="1" w:after="100" w:afterAutospacing="1"/>
      <w:jc w:val="both"/>
    </w:pPr>
    <w:rPr>
      <w:rFonts w:ascii="Verdana" w:hAnsi="Verdana" w:cs="Verdana"/>
      <w:sz w:val="14"/>
      <w:szCs w:val="14"/>
    </w:rPr>
  </w:style>
  <w:style w:type="paragraph" w:customStyle="1" w:styleId="N1">
    <w:name w:val="N1"/>
    <w:basedOn w:val="tehninoporoilo1"/>
    <w:rsid w:val="00B71C56"/>
    <w:pPr>
      <w:numPr>
        <w:numId w:val="0"/>
      </w:numPr>
      <w:tabs>
        <w:tab w:val="clear" w:pos="1021"/>
        <w:tab w:val="num" w:pos="360"/>
      </w:tabs>
      <w:spacing w:before="120" w:after="120"/>
      <w:ind w:left="360" w:hanging="360"/>
    </w:pPr>
    <w:rPr>
      <w:rFonts w:cs="Arial"/>
      <w:bCs/>
      <w:iCs/>
      <w:smallCaps w:val="0"/>
      <w:szCs w:val="24"/>
    </w:rPr>
  </w:style>
  <w:style w:type="paragraph" w:customStyle="1" w:styleId="N2">
    <w:name w:val="N2"/>
    <w:basedOn w:val="tehninoporoilo2"/>
    <w:rsid w:val="00B71C56"/>
    <w:pPr>
      <w:numPr>
        <w:ilvl w:val="2"/>
        <w:numId w:val="8"/>
      </w:numPr>
      <w:tabs>
        <w:tab w:val="num" w:pos="1021"/>
      </w:tabs>
      <w:spacing w:before="120" w:after="120"/>
      <w:ind w:left="1021" w:hanging="1021"/>
    </w:pPr>
    <w:rPr>
      <w:rFonts w:cs="Arial"/>
      <w:bCs/>
      <w:szCs w:val="22"/>
    </w:rPr>
  </w:style>
  <w:style w:type="character" w:customStyle="1" w:styleId="tehninoporoilo1Znak">
    <w:name w:val="tehnično poročilo1 Znak"/>
    <w:rsid w:val="00B71C56"/>
    <w:rPr>
      <w:rFonts w:ascii="Arial" w:hAnsi="Arial" w:cs="Arial"/>
      <w:b/>
      <w:bCs/>
      <w:i/>
      <w:iCs/>
      <w:sz w:val="28"/>
      <w:szCs w:val="28"/>
      <w:lang w:val="sl-SI" w:eastAsia="sl-SI"/>
    </w:rPr>
  </w:style>
  <w:style w:type="character" w:customStyle="1" w:styleId="N1Znak">
    <w:name w:val="N1 Znak"/>
    <w:rsid w:val="00B71C56"/>
    <w:rPr>
      <w:rFonts w:ascii="Arial" w:hAnsi="Arial" w:cs="Arial"/>
      <w:b/>
      <w:bCs/>
      <w:i/>
      <w:iCs/>
      <w:sz w:val="24"/>
      <w:szCs w:val="24"/>
      <w:lang w:val="sl-SI" w:eastAsia="sl-SI"/>
    </w:rPr>
  </w:style>
  <w:style w:type="paragraph" w:customStyle="1" w:styleId="N3">
    <w:name w:val="N3"/>
    <w:basedOn w:val="tehninoporoilo3"/>
    <w:rsid w:val="00B71C56"/>
    <w:pPr>
      <w:numPr>
        <w:numId w:val="2"/>
      </w:numPr>
      <w:tabs>
        <w:tab w:val="clear" w:pos="1474"/>
        <w:tab w:val="num" w:pos="709"/>
        <w:tab w:val="num" w:pos="2160"/>
      </w:tabs>
      <w:spacing w:before="120" w:after="120"/>
      <w:ind w:left="0" w:firstLine="0"/>
    </w:pPr>
    <w:rPr>
      <w:rFonts w:cs="Arial"/>
      <w:b/>
      <w:bCs/>
      <w:iCs/>
      <w:szCs w:val="22"/>
      <w:u w:val="none"/>
    </w:rPr>
  </w:style>
  <w:style w:type="character" w:customStyle="1" w:styleId="tehninoporoilo2Znak">
    <w:name w:val="tehnično poročilo2 Znak"/>
    <w:rsid w:val="00B71C56"/>
    <w:rPr>
      <w:rFonts w:ascii="Arial" w:hAnsi="Arial" w:cs="Arial"/>
      <w:b/>
      <w:bCs/>
      <w:sz w:val="22"/>
      <w:szCs w:val="22"/>
      <w:lang w:val="sl-SI" w:eastAsia="sl-SI"/>
    </w:rPr>
  </w:style>
  <w:style w:type="character" w:customStyle="1" w:styleId="N2Znak">
    <w:name w:val="N2 Znak"/>
    <w:basedOn w:val="tehninoporoilo2Znak"/>
    <w:rsid w:val="00B71C56"/>
    <w:rPr>
      <w:rFonts w:ascii="Arial" w:hAnsi="Arial" w:cs="Arial"/>
      <w:b/>
      <w:bCs/>
      <w:sz w:val="22"/>
      <w:szCs w:val="22"/>
      <w:lang w:val="sl-SI" w:eastAsia="sl-SI"/>
    </w:rPr>
  </w:style>
  <w:style w:type="character" w:customStyle="1" w:styleId="tehninoporoilo3Znak">
    <w:name w:val="tehnično poročilo3 Znak"/>
    <w:rsid w:val="00B71C56"/>
    <w:rPr>
      <w:rFonts w:ascii="Arial" w:hAnsi="Arial" w:cs="Arial"/>
      <w:b/>
      <w:bCs/>
      <w:i/>
      <w:iCs/>
      <w:sz w:val="22"/>
      <w:szCs w:val="22"/>
      <w:lang w:val="sl-SI" w:eastAsia="sl-SI"/>
    </w:rPr>
  </w:style>
  <w:style w:type="character" w:customStyle="1" w:styleId="N3Znak">
    <w:name w:val="N3 Znak"/>
    <w:basedOn w:val="tehninoporoilo3Znak"/>
    <w:rsid w:val="00B71C56"/>
    <w:rPr>
      <w:rFonts w:ascii="Arial" w:hAnsi="Arial" w:cs="Arial"/>
      <w:b/>
      <w:bCs/>
      <w:i/>
      <w:iCs/>
      <w:sz w:val="22"/>
      <w:szCs w:val="22"/>
      <w:lang w:val="sl-SI" w:eastAsia="sl-SI"/>
    </w:rPr>
  </w:style>
  <w:style w:type="character" w:customStyle="1" w:styleId="N3Znak0">
    <w:name w:val="N3_ Znak"/>
    <w:basedOn w:val="N3Znak"/>
    <w:rsid w:val="00B71C56"/>
    <w:rPr>
      <w:rFonts w:ascii="Arial" w:hAnsi="Arial" w:cs="Arial"/>
      <w:b/>
      <w:bCs/>
      <w:i/>
      <w:iCs/>
      <w:sz w:val="22"/>
      <w:szCs w:val="22"/>
      <w:lang w:val="sl-SI" w:eastAsia="sl-SI"/>
    </w:rPr>
  </w:style>
  <w:style w:type="paragraph" w:customStyle="1" w:styleId="S1">
    <w:name w:val="S1"/>
    <w:basedOn w:val="tehninoporoilo1"/>
    <w:autoRedefine/>
    <w:rsid w:val="00B71C56"/>
    <w:pPr>
      <w:numPr>
        <w:numId w:val="0"/>
      </w:numPr>
      <w:tabs>
        <w:tab w:val="clear" w:pos="1021"/>
        <w:tab w:val="num" w:pos="360"/>
      </w:tabs>
      <w:spacing w:before="120" w:after="120"/>
      <w:ind w:left="360" w:hanging="360"/>
    </w:pPr>
    <w:rPr>
      <w:rFonts w:ascii="Calibri" w:hAnsi="Calibri" w:cs="Calibri"/>
      <w:bCs/>
      <w:iCs/>
      <w:smallCaps w:val="0"/>
      <w:sz w:val="28"/>
      <w:szCs w:val="28"/>
    </w:rPr>
  </w:style>
  <w:style w:type="paragraph" w:customStyle="1" w:styleId="S2">
    <w:name w:val="S2"/>
    <w:basedOn w:val="tehninoporoilo2"/>
    <w:rsid w:val="00B71C56"/>
    <w:pPr>
      <w:numPr>
        <w:ilvl w:val="0"/>
        <w:numId w:val="0"/>
      </w:numPr>
      <w:tabs>
        <w:tab w:val="num" w:pos="1021"/>
      </w:tabs>
      <w:spacing w:before="120" w:after="120"/>
      <w:ind w:left="1021" w:hanging="1021"/>
    </w:pPr>
    <w:rPr>
      <w:rFonts w:ascii="Calibri" w:hAnsi="Calibri" w:cs="Calibri"/>
      <w:bCs/>
      <w:szCs w:val="22"/>
    </w:rPr>
  </w:style>
  <w:style w:type="character" w:customStyle="1" w:styleId="S1Znak">
    <w:name w:val="S1 Znak"/>
    <w:rsid w:val="00B71C56"/>
    <w:rPr>
      <w:rFonts w:ascii="Calibri" w:hAnsi="Calibri" w:cs="Calibri"/>
      <w:b/>
      <w:bCs/>
      <w:i/>
      <w:iCs/>
      <w:sz w:val="28"/>
      <w:szCs w:val="28"/>
      <w:lang w:val="sl-SI" w:eastAsia="sl-SI"/>
    </w:rPr>
  </w:style>
  <w:style w:type="paragraph" w:customStyle="1" w:styleId="S3">
    <w:name w:val="S3"/>
    <w:basedOn w:val="tehninoporoilo3"/>
    <w:autoRedefine/>
    <w:rsid w:val="00B71C56"/>
    <w:pPr>
      <w:numPr>
        <w:ilvl w:val="0"/>
        <w:numId w:val="0"/>
      </w:numPr>
      <w:tabs>
        <w:tab w:val="clear" w:pos="1474"/>
      </w:tabs>
      <w:spacing w:before="120" w:after="120"/>
      <w:jc w:val="both"/>
    </w:pPr>
    <w:rPr>
      <w:rFonts w:ascii="Calibri" w:hAnsi="Calibri" w:cs="Calibri"/>
      <w:b/>
      <w:bCs/>
      <w:i w:val="0"/>
      <w:szCs w:val="22"/>
      <w:u w:val="none"/>
      <w:lang w:eastAsia="en-US"/>
    </w:rPr>
  </w:style>
  <w:style w:type="character" w:customStyle="1" w:styleId="S2Znak">
    <w:name w:val="S2 Znak"/>
    <w:rsid w:val="00B71C56"/>
    <w:rPr>
      <w:rFonts w:ascii="Calibri" w:hAnsi="Calibri" w:cs="Calibri"/>
      <w:b/>
      <w:bCs/>
      <w:sz w:val="22"/>
      <w:szCs w:val="22"/>
      <w:lang w:val="sl-SI" w:eastAsia="sl-SI"/>
    </w:rPr>
  </w:style>
  <w:style w:type="character" w:customStyle="1" w:styleId="S3Znak">
    <w:name w:val="S3 Znak"/>
    <w:rsid w:val="00B71C56"/>
    <w:rPr>
      <w:rFonts w:ascii="Calibri" w:eastAsia="Times New Roman" w:hAnsi="Calibri" w:cs="Calibri"/>
      <w:b/>
      <w:bCs/>
      <w:i/>
      <w:iCs/>
      <w:sz w:val="22"/>
      <w:szCs w:val="22"/>
      <w:lang w:val="sl-SI" w:eastAsia="en-US"/>
    </w:rPr>
  </w:style>
  <w:style w:type="character" w:customStyle="1" w:styleId="ZadevakomentarjaZnak">
    <w:name w:val="Zadeva komentarja Znak"/>
    <w:rsid w:val="00B71C56"/>
    <w:rPr>
      <w:rFonts w:ascii="Arial" w:hAnsi="Arial" w:cs="Arial"/>
      <w:b/>
      <w:bCs/>
    </w:rPr>
  </w:style>
  <w:style w:type="paragraph" w:customStyle="1" w:styleId="TP1">
    <w:name w:val="TP1"/>
    <w:basedOn w:val="tehninoporoilo1"/>
    <w:rsid w:val="00B71C56"/>
    <w:pPr>
      <w:numPr>
        <w:numId w:val="0"/>
      </w:numPr>
      <w:tabs>
        <w:tab w:val="clear" w:pos="1021"/>
        <w:tab w:val="num" w:pos="360"/>
      </w:tabs>
      <w:spacing w:before="120" w:after="120"/>
      <w:ind w:left="360" w:hanging="360"/>
      <w:jc w:val="both"/>
    </w:pPr>
    <w:rPr>
      <w:rFonts w:cs="Arial"/>
      <w:bCs/>
      <w:i w:val="0"/>
      <w:smallCaps w:val="0"/>
      <w:sz w:val="28"/>
      <w:szCs w:val="28"/>
    </w:rPr>
  </w:style>
  <w:style w:type="paragraph" w:customStyle="1" w:styleId="TP2">
    <w:name w:val="TP2"/>
    <w:basedOn w:val="tehninoporoilo2"/>
    <w:rsid w:val="00B71C56"/>
    <w:pPr>
      <w:numPr>
        <w:ilvl w:val="0"/>
        <w:numId w:val="0"/>
      </w:numPr>
      <w:tabs>
        <w:tab w:val="num" w:pos="567"/>
      </w:tabs>
      <w:spacing w:before="120" w:after="120"/>
      <w:ind w:left="1021" w:hanging="1021"/>
    </w:pPr>
    <w:rPr>
      <w:rFonts w:cs="Arial"/>
      <w:bCs/>
      <w:sz w:val="24"/>
      <w:szCs w:val="24"/>
    </w:rPr>
  </w:style>
  <w:style w:type="character" w:customStyle="1" w:styleId="TP1Znak">
    <w:name w:val="TP1 Znak"/>
    <w:basedOn w:val="tehninoporoilo1Znak"/>
    <w:rsid w:val="00B71C56"/>
    <w:rPr>
      <w:rFonts w:ascii="Arial" w:hAnsi="Arial" w:cs="Arial"/>
      <w:b/>
      <w:bCs/>
      <w:i/>
      <w:iCs/>
      <w:sz w:val="28"/>
      <w:szCs w:val="28"/>
      <w:lang w:val="sl-SI" w:eastAsia="sl-SI"/>
    </w:rPr>
  </w:style>
  <w:style w:type="paragraph" w:customStyle="1" w:styleId="TP3">
    <w:name w:val="TP3"/>
    <w:basedOn w:val="tehninoporoilo3"/>
    <w:rsid w:val="00B71C56"/>
    <w:pPr>
      <w:numPr>
        <w:ilvl w:val="0"/>
        <w:numId w:val="0"/>
      </w:numPr>
      <w:tabs>
        <w:tab w:val="clear" w:pos="1474"/>
        <w:tab w:val="num" w:pos="360"/>
        <w:tab w:val="num" w:pos="709"/>
      </w:tabs>
      <w:spacing w:before="120" w:after="120"/>
      <w:ind w:left="360" w:hanging="1044"/>
    </w:pPr>
    <w:rPr>
      <w:rFonts w:cs="Arial"/>
      <w:b/>
      <w:bCs/>
      <w:iCs/>
      <w:sz w:val="24"/>
      <w:szCs w:val="24"/>
      <w:u w:val="none"/>
    </w:rPr>
  </w:style>
  <w:style w:type="character" w:customStyle="1" w:styleId="TP2Znak">
    <w:name w:val="TP2 Znak"/>
    <w:rsid w:val="00B71C56"/>
    <w:rPr>
      <w:rFonts w:ascii="Arial" w:hAnsi="Arial" w:cs="Arial"/>
      <w:b/>
      <w:bCs/>
      <w:sz w:val="24"/>
      <w:szCs w:val="24"/>
      <w:lang w:val="sl-SI" w:eastAsia="sl-SI"/>
    </w:rPr>
  </w:style>
  <w:style w:type="paragraph" w:customStyle="1" w:styleId="TPnavaden">
    <w:name w:val="TP_navaden"/>
    <w:basedOn w:val="Navaden"/>
    <w:rsid w:val="00B71C56"/>
    <w:pPr>
      <w:spacing w:line="360" w:lineRule="auto"/>
      <w:jc w:val="both"/>
    </w:pPr>
    <w:rPr>
      <w:rFonts w:ascii="Arial" w:hAnsi="Arial" w:cs="Arial"/>
    </w:rPr>
  </w:style>
  <w:style w:type="character" w:customStyle="1" w:styleId="TP3Znak">
    <w:name w:val="TP3 Znak"/>
    <w:rsid w:val="00B71C56"/>
    <w:rPr>
      <w:rFonts w:ascii="Arial" w:hAnsi="Arial" w:cs="Arial"/>
      <w:b/>
      <w:bCs/>
      <w:i/>
      <w:iCs/>
      <w:sz w:val="24"/>
      <w:szCs w:val="24"/>
      <w:lang w:val="sl-SI" w:eastAsia="sl-SI"/>
    </w:rPr>
  </w:style>
  <w:style w:type="paragraph" w:customStyle="1" w:styleId="TPtabela">
    <w:name w:val="TP_tabela"/>
    <w:basedOn w:val="TPnavaden"/>
    <w:rsid w:val="00B71C56"/>
    <w:pPr>
      <w:ind w:left="142"/>
      <w:jc w:val="left"/>
    </w:pPr>
  </w:style>
  <w:style w:type="character" w:customStyle="1" w:styleId="TPnavadenZnak">
    <w:name w:val="TP_navaden Znak"/>
    <w:rsid w:val="00B71C56"/>
    <w:rPr>
      <w:rFonts w:ascii="Arial" w:hAnsi="Arial" w:cs="Arial"/>
      <w:sz w:val="22"/>
      <w:szCs w:val="22"/>
    </w:rPr>
  </w:style>
  <w:style w:type="paragraph" w:customStyle="1" w:styleId="TP4">
    <w:name w:val="TP_4"/>
    <w:basedOn w:val="TPnavaden"/>
    <w:rsid w:val="00B71C56"/>
    <w:rPr>
      <w:b/>
      <w:bCs/>
      <w:u w:val="single"/>
    </w:rPr>
  </w:style>
  <w:style w:type="paragraph" w:customStyle="1" w:styleId="TP30">
    <w:name w:val="TP_3"/>
    <w:basedOn w:val="TP2"/>
    <w:rsid w:val="00B71C56"/>
    <w:pPr>
      <w:tabs>
        <w:tab w:val="clear" w:pos="567"/>
        <w:tab w:val="num" w:pos="851"/>
      </w:tabs>
      <w:ind w:left="709" w:hanging="709"/>
    </w:pPr>
    <w:rPr>
      <w:i/>
      <w:iCs/>
    </w:rPr>
  </w:style>
  <w:style w:type="character" w:customStyle="1" w:styleId="TP4Znak">
    <w:name w:val="TP_4 Znak"/>
    <w:rsid w:val="00B71C56"/>
    <w:rPr>
      <w:rFonts w:ascii="Arial" w:hAnsi="Arial" w:cs="Arial"/>
      <w:b/>
      <w:bCs/>
      <w:sz w:val="22"/>
      <w:szCs w:val="22"/>
      <w:u w:val="single"/>
    </w:rPr>
  </w:style>
  <w:style w:type="paragraph" w:customStyle="1" w:styleId="PRO1">
    <w:name w:val="PRO_1"/>
    <w:basedOn w:val="TP1"/>
    <w:rsid w:val="00B71C56"/>
  </w:style>
  <w:style w:type="character" w:customStyle="1" w:styleId="TP3Znak0">
    <w:name w:val="TP_3 Znak"/>
    <w:rsid w:val="00B71C56"/>
    <w:rPr>
      <w:rFonts w:ascii="Arial" w:hAnsi="Arial" w:cs="Arial"/>
      <w:b/>
      <w:bCs/>
      <w:i/>
      <w:iCs/>
      <w:sz w:val="24"/>
      <w:szCs w:val="24"/>
      <w:lang w:val="sl-SI" w:eastAsia="sl-SI"/>
    </w:rPr>
  </w:style>
  <w:style w:type="paragraph" w:customStyle="1" w:styleId="PRO2">
    <w:name w:val="PRO_2"/>
    <w:basedOn w:val="TP2"/>
    <w:rsid w:val="00B71C56"/>
  </w:style>
  <w:style w:type="character" w:customStyle="1" w:styleId="PRO1Znak">
    <w:name w:val="PRO_1 Znak"/>
    <w:basedOn w:val="TP1Znak"/>
    <w:rsid w:val="00B71C56"/>
    <w:rPr>
      <w:rFonts w:ascii="Arial" w:hAnsi="Arial" w:cs="Arial"/>
      <w:b/>
      <w:bCs/>
      <w:i/>
      <w:iCs/>
      <w:sz w:val="28"/>
      <w:szCs w:val="28"/>
      <w:lang w:val="sl-SI" w:eastAsia="sl-SI"/>
    </w:rPr>
  </w:style>
  <w:style w:type="paragraph" w:customStyle="1" w:styleId="PRO3">
    <w:name w:val="PRO_3"/>
    <w:basedOn w:val="TP30"/>
    <w:rsid w:val="00B71C56"/>
    <w:pPr>
      <w:numPr>
        <w:numId w:val="10"/>
      </w:numPr>
      <w:tabs>
        <w:tab w:val="num" w:pos="851"/>
      </w:tabs>
      <w:ind w:left="709" w:hanging="709"/>
    </w:pPr>
  </w:style>
  <w:style w:type="character" w:customStyle="1" w:styleId="PRO2Znak">
    <w:name w:val="PRO_2 Znak"/>
    <w:basedOn w:val="TP2Znak"/>
    <w:rsid w:val="00B71C56"/>
    <w:rPr>
      <w:rFonts w:ascii="Arial" w:hAnsi="Arial" w:cs="Arial"/>
      <w:b/>
      <w:bCs/>
      <w:sz w:val="24"/>
      <w:szCs w:val="24"/>
      <w:lang w:val="sl-SI" w:eastAsia="sl-SI"/>
    </w:rPr>
  </w:style>
  <w:style w:type="paragraph" w:customStyle="1" w:styleId="PRO4">
    <w:name w:val="PRO_4"/>
    <w:basedOn w:val="TP4"/>
    <w:rsid w:val="00B71C56"/>
  </w:style>
  <w:style w:type="character" w:customStyle="1" w:styleId="PRO3Znak">
    <w:name w:val="PRO_3 Znak"/>
    <w:basedOn w:val="TP3Znak0"/>
    <w:rsid w:val="00B71C56"/>
    <w:rPr>
      <w:rFonts w:ascii="Arial" w:hAnsi="Arial" w:cs="Arial"/>
      <w:b/>
      <w:bCs/>
      <w:i/>
      <w:iCs/>
      <w:sz w:val="24"/>
      <w:szCs w:val="24"/>
      <w:lang w:val="sl-SI" w:eastAsia="sl-SI"/>
    </w:rPr>
  </w:style>
  <w:style w:type="character" w:customStyle="1" w:styleId="PRO4Znak">
    <w:name w:val="PRO_4 Znak"/>
    <w:basedOn w:val="TP4Znak"/>
    <w:rsid w:val="00B71C56"/>
    <w:rPr>
      <w:rFonts w:ascii="Arial" w:hAnsi="Arial" w:cs="Arial"/>
      <w:b/>
      <w:bCs/>
      <w:sz w:val="22"/>
      <w:szCs w:val="22"/>
      <w:u w:val="single"/>
    </w:rPr>
  </w:style>
  <w:style w:type="paragraph" w:customStyle="1" w:styleId="PROnaslov">
    <w:name w:val="PRO_naslov"/>
    <w:basedOn w:val="TPnavaden"/>
    <w:rsid w:val="00B71C56"/>
    <w:pPr>
      <w:spacing w:line="240" w:lineRule="auto"/>
      <w:jc w:val="center"/>
    </w:pPr>
    <w:rPr>
      <w:b/>
      <w:bCs/>
      <w:sz w:val="24"/>
      <w:szCs w:val="24"/>
    </w:rPr>
  </w:style>
  <w:style w:type="character" w:customStyle="1" w:styleId="PROnavadenZnak">
    <w:name w:val="PRO_navaden Znak"/>
    <w:basedOn w:val="TPnavadenZnak"/>
    <w:rsid w:val="00B71C56"/>
    <w:rPr>
      <w:rFonts w:ascii="Arial" w:hAnsi="Arial" w:cs="Arial"/>
      <w:sz w:val="22"/>
      <w:szCs w:val="22"/>
    </w:rPr>
  </w:style>
  <w:style w:type="paragraph" w:customStyle="1" w:styleId="PROglava">
    <w:name w:val="PRO_glava"/>
    <w:basedOn w:val="Glava"/>
    <w:rsid w:val="00B71C56"/>
    <w:pPr>
      <w:tabs>
        <w:tab w:val="clear" w:pos="4320"/>
        <w:tab w:val="clear" w:pos="8640"/>
        <w:tab w:val="center" w:pos="4536"/>
        <w:tab w:val="right" w:pos="8787"/>
        <w:tab w:val="right" w:pos="9072"/>
      </w:tabs>
    </w:pPr>
    <w:rPr>
      <w:rFonts w:ascii="Arial" w:hAnsi="Arial"/>
      <w:sz w:val="16"/>
      <w:szCs w:val="16"/>
      <w:lang w:val="x-none" w:eastAsia="x-none"/>
    </w:rPr>
  </w:style>
  <w:style w:type="character" w:customStyle="1" w:styleId="PROnaslovZnak">
    <w:name w:val="PRO_naslov Znak"/>
    <w:rsid w:val="00B71C56"/>
    <w:rPr>
      <w:rFonts w:ascii="Arial" w:hAnsi="Arial" w:cs="Arial"/>
      <w:b/>
      <w:bCs/>
      <w:sz w:val="24"/>
      <w:szCs w:val="24"/>
    </w:rPr>
  </w:style>
  <w:style w:type="paragraph" w:customStyle="1" w:styleId="PROnaslovnica">
    <w:name w:val="PRO_naslovnica"/>
    <w:basedOn w:val="TPnavaden"/>
    <w:rsid w:val="00B71C56"/>
    <w:pPr>
      <w:spacing w:line="240" w:lineRule="auto"/>
      <w:jc w:val="right"/>
    </w:pPr>
    <w:rPr>
      <w:b/>
      <w:bCs/>
      <w:i/>
      <w:iCs/>
      <w:sz w:val="32"/>
      <w:szCs w:val="32"/>
    </w:rPr>
  </w:style>
  <w:style w:type="character" w:customStyle="1" w:styleId="PROglavaZnak">
    <w:name w:val="PRO_glava Znak"/>
    <w:basedOn w:val="Privzetapisavaodstavka"/>
    <w:rsid w:val="00B71C56"/>
    <w:rPr>
      <w:rFonts w:ascii="Arial" w:hAnsi="Arial" w:cs="Arial"/>
      <w:sz w:val="24"/>
      <w:szCs w:val="24"/>
      <w:lang w:val="en-US" w:eastAsia="sl-SI"/>
    </w:rPr>
  </w:style>
  <w:style w:type="paragraph" w:customStyle="1" w:styleId="PROtabela">
    <w:name w:val="PRO_tabela"/>
    <w:basedOn w:val="PROnavaden"/>
    <w:rsid w:val="00B71C56"/>
    <w:pPr>
      <w:spacing w:before="60" w:after="60" w:line="240" w:lineRule="auto"/>
      <w:ind w:left="113"/>
    </w:pPr>
    <w:rPr>
      <w:sz w:val="20"/>
      <w:szCs w:val="20"/>
    </w:rPr>
  </w:style>
  <w:style w:type="character" w:customStyle="1" w:styleId="PROnaslovnicaZnak">
    <w:name w:val="PRO_naslovnica Znak"/>
    <w:rsid w:val="00B71C56"/>
    <w:rPr>
      <w:rFonts w:ascii="Arial" w:hAnsi="Arial" w:cs="Arial"/>
      <w:b/>
      <w:bCs/>
      <w:i/>
      <w:iCs/>
      <w:sz w:val="32"/>
      <w:szCs w:val="32"/>
    </w:rPr>
  </w:style>
  <w:style w:type="character" w:customStyle="1" w:styleId="PROtabelaZnak">
    <w:name w:val="PRO_tabela Znak"/>
    <w:basedOn w:val="PROnavadenZnak"/>
    <w:rsid w:val="00B71C56"/>
    <w:rPr>
      <w:rFonts w:ascii="Arial" w:hAnsi="Arial" w:cs="Arial"/>
      <w:sz w:val="22"/>
      <w:szCs w:val="22"/>
    </w:rPr>
  </w:style>
  <w:style w:type="paragraph" w:customStyle="1" w:styleId="tehninoporoilo4">
    <w:name w:val="tehninoporoilo"/>
    <w:basedOn w:val="Navaden"/>
    <w:rsid w:val="00B71C56"/>
    <w:pPr>
      <w:spacing w:before="100" w:beforeAutospacing="1" w:after="100" w:afterAutospacing="1"/>
    </w:pPr>
    <w:rPr>
      <w:sz w:val="24"/>
      <w:szCs w:val="24"/>
    </w:rPr>
  </w:style>
  <w:style w:type="paragraph" w:customStyle="1" w:styleId="Niko">
    <w:name w:val="Niko"/>
    <w:basedOn w:val="Navaden"/>
    <w:rsid w:val="00B71C56"/>
    <w:pPr>
      <w:jc w:val="both"/>
    </w:pPr>
    <w:rPr>
      <w:rFonts w:ascii="Arial" w:hAnsi="Arial"/>
      <w:sz w:val="24"/>
      <w:szCs w:val="20"/>
      <w:lang w:val="en-US" w:eastAsia="en-US"/>
    </w:rPr>
  </w:style>
  <w:style w:type="paragraph" w:customStyle="1" w:styleId="esegmenth4">
    <w:name w:val="esegment_h4"/>
    <w:basedOn w:val="Navaden"/>
    <w:rsid w:val="00B71C56"/>
    <w:pPr>
      <w:spacing w:after="210"/>
      <w:jc w:val="center"/>
    </w:pPr>
    <w:rPr>
      <w:b/>
      <w:bCs/>
      <w:color w:val="333333"/>
      <w:sz w:val="18"/>
      <w:szCs w:val="18"/>
    </w:rPr>
  </w:style>
  <w:style w:type="paragraph" w:customStyle="1" w:styleId="naslov11">
    <w:name w:val="naslov 1.1."/>
    <w:basedOn w:val="Navaden"/>
    <w:rsid w:val="00B71C56"/>
    <w:pPr>
      <w:suppressAutoHyphens/>
      <w:jc w:val="both"/>
    </w:pPr>
    <w:rPr>
      <w:rFonts w:ascii="Swis721 Cn BT" w:hAnsi="Swis721 Cn BT"/>
      <w:b/>
      <w:caps/>
      <w:lang w:eastAsia="ar-SA"/>
    </w:rPr>
  </w:style>
  <w:style w:type="paragraph" w:customStyle="1" w:styleId="Style3">
    <w:name w:val="Style 3"/>
    <w:basedOn w:val="Navaden"/>
    <w:uiPriority w:val="99"/>
    <w:rsid w:val="00B71C56"/>
    <w:pPr>
      <w:widowControl w:val="0"/>
      <w:autoSpaceDE w:val="0"/>
      <w:autoSpaceDN w:val="0"/>
      <w:ind w:right="432"/>
    </w:pPr>
    <w:rPr>
      <w:rFonts w:ascii="Verdana" w:hAnsi="Verdana" w:cs="Verdana"/>
      <w:sz w:val="21"/>
      <w:szCs w:val="21"/>
    </w:rPr>
  </w:style>
  <w:style w:type="character" w:customStyle="1" w:styleId="CharacterStyle3">
    <w:name w:val="Character Style 3"/>
    <w:uiPriority w:val="99"/>
    <w:rsid w:val="00B71C56"/>
    <w:rPr>
      <w:rFonts w:ascii="Verdana" w:hAnsi="Verdana" w:cs="Verdana" w:hint="default"/>
      <w:sz w:val="21"/>
      <w:szCs w:val="21"/>
    </w:rPr>
  </w:style>
  <w:style w:type="paragraph" w:customStyle="1" w:styleId="Style4">
    <w:name w:val="Style 4"/>
    <w:basedOn w:val="Navaden"/>
    <w:uiPriority w:val="99"/>
    <w:rsid w:val="00B71C56"/>
    <w:pPr>
      <w:widowControl w:val="0"/>
      <w:autoSpaceDE w:val="0"/>
      <w:autoSpaceDN w:val="0"/>
      <w:ind w:left="72" w:right="216"/>
    </w:pPr>
    <w:rPr>
      <w:rFonts w:ascii="Tahoma" w:hAnsi="Tahoma" w:cs="Tahoma"/>
      <w:sz w:val="21"/>
      <w:szCs w:val="21"/>
    </w:rPr>
  </w:style>
  <w:style w:type="character" w:customStyle="1" w:styleId="CharacterStyle4">
    <w:name w:val="Character Style 4"/>
    <w:uiPriority w:val="99"/>
    <w:rsid w:val="00B71C56"/>
    <w:rPr>
      <w:rFonts w:ascii="Tahoma" w:hAnsi="Tahoma" w:cs="Tahoma" w:hint="default"/>
      <w:sz w:val="21"/>
      <w:szCs w:val="21"/>
    </w:rPr>
  </w:style>
  <w:style w:type="paragraph" w:customStyle="1" w:styleId="Style5">
    <w:name w:val="Style 5"/>
    <w:basedOn w:val="Navaden"/>
    <w:uiPriority w:val="99"/>
    <w:rsid w:val="00B71C56"/>
    <w:pPr>
      <w:widowControl w:val="0"/>
      <w:autoSpaceDE w:val="0"/>
      <w:autoSpaceDN w:val="0"/>
      <w:ind w:left="216"/>
    </w:pPr>
    <w:rPr>
      <w:rFonts w:ascii="Verdana" w:hAnsi="Verdana" w:cs="Verdana"/>
      <w:sz w:val="21"/>
      <w:szCs w:val="21"/>
    </w:rPr>
  </w:style>
  <w:style w:type="paragraph" w:customStyle="1" w:styleId="Style6">
    <w:name w:val="Style 6"/>
    <w:basedOn w:val="Navaden"/>
    <w:uiPriority w:val="99"/>
    <w:rsid w:val="00B71C56"/>
    <w:pPr>
      <w:widowControl w:val="0"/>
      <w:autoSpaceDE w:val="0"/>
      <w:autoSpaceDN w:val="0"/>
      <w:spacing w:before="36"/>
      <w:ind w:left="72" w:right="216"/>
    </w:pPr>
    <w:rPr>
      <w:rFonts w:ascii="Arial" w:hAnsi="Arial" w:cs="Arial"/>
    </w:rPr>
  </w:style>
  <w:style w:type="paragraph" w:customStyle="1" w:styleId="xl63">
    <w:name w:val="xl63"/>
    <w:basedOn w:val="Navaden"/>
    <w:rsid w:val="00B71C56"/>
    <w:pPr>
      <w:spacing w:before="100" w:beforeAutospacing="1" w:after="100" w:afterAutospacing="1"/>
    </w:pPr>
    <w:rPr>
      <w:b/>
      <w:bCs/>
      <w:sz w:val="24"/>
      <w:szCs w:val="24"/>
    </w:rPr>
  </w:style>
  <w:style w:type="paragraph" w:customStyle="1" w:styleId="xl64">
    <w:name w:val="xl64"/>
    <w:basedOn w:val="Navaden"/>
    <w:rsid w:val="00B71C56"/>
    <w:pPr>
      <w:spacing w:before="100" w:beforeAutospacing="1" w:after="100" w:afterAutospacing="1"/>
      <w:jc w:val="right"/>
    </w:pPr>
    <w:rPr>
      <w:sz w:val="24"/>
      <w:szCs w:val="24"/>
    </w:rPr>
  </w:style>
  <w:style w:type="paragraph" w:customStyle="1" w:styleId="xl65">
    <w:name w:val="xl65"/>
    <w:basedOn w:val="Navaden"/>
    <w:rsid w:val="00B71C56"/>
    <w:pPr>
      <w:spacing w:before="100" w:beforeAutospacing="1" w:after="100" w:afterAutospacing="1"/>
      <w:jc w:val="right"/>
    </w:pPr>
    <w:rPr>
      <w:sz w:val="24"/>
      <w:szCs w:val="24"/>
    </w:rPr>
  </w:style>
  <w:style w:type="paragraph" w:customStyle="1" w:styleId="xl66">
    <w:name w:val="xl66"/>
    <w:basedOn w:val="Navaden"/>
    <w:rsid w:val="00B71C56"/>
    <w:pPr>
      <w:spacing w:before="100" w:beforeAutospacing="1" w:after="100" w:afterAutospacing="1"/>
      <w:jc w:val="right"/>
      <w:textAlignment w:val="center"/>
    </w:pPr>
    <w:rPr>
      <w:sz w:val="24"/>
      <w:szCs w:val="24"/>
    </w:rPr>
  </w:style>
  <w:style w:type="paragraph" w:customStyle="1" w:styleId="xl67">
    <w:name w:val="xl67"/>
    <w:basedOn w:val="Navaden"/>
    <w:rsid w:val="00B71C56"/>
    <w:pPr>
      <w:spacing w:before="100" w:beforeAutospacing="1" w:after="100" w:afterAutospacing="1"/>
      <w:jc w:val="right"/>
      <w:textAlignment w:val="center"/>
    </w:pPr>
    <w:rPr>
      <w:sz w:val="24"/>
      <w:szCs w:val="24"/>
    </w:rPr>
  </w:style>
  <w:style w:type="paragraph" w:customStyle="1" w:styleId="xl68">
    <w:name w:val="xl68"/>
    <w:basedOn w:val="Navaden"/>
    <w:rsid w:val="00B71C56"/>
    <w:pPr>
      <w:shd w:val="clear" w:color="000000" w:fill="D9D9D9"/>
      <w:spacing w:before="100" w:beforeAutospacing="1" w:after="100" w:afterAutospacing="1"/>
    </w:pPr>
    <w:rPr>
      <w:b/>
      <w:bCs/>
      <w:sz w:val="24"/>
      <w:szCs w:val="24"/>
    </w:rPr>
  </w:style>
  <w:style w:type="paragraph" w:customStyle="1" w:styleId="xl69">
    <w:name w:val="xl69"/>
    <w:basedOn w:val="Navaden"/>
    <w:rsid w:val="00B71C56"/>
    <w:pPr>
      <w:spacing w:before="100" w:beforeAutospacing="1" w:after="100" w:afterAutospacing="1"/>
      <w:jc w:val="right"/>
    </w:pPr>
    <w:rPr>
      <w:b/>
      <w:bCs/>
      <w:sz w:val="24"/>
      <w:szCs w:val="24"/>
    </w:rPr>
  </w:style>
  <w:style w:type="paragraph" w:customStyle="1" w:styleId="xl70">
    <w:name w:val="xl70"/>
    <w:basedOn w:val="Navaden"/>
    <w:rsid w:val="00B71C56"/>
    <w:pPr>
      <w:spacing w:before="100" w:beforeAutospacing="1" w:after="100" w:afterAutospacing="1"/>
      <w:jc w:val="right"/>
      <w:textAlignment w:val="center"/>
    </w:pPr>
    <w:rPr>
      <w:b/>
      <w:bCs/>
      <w:sz w:val="24"/>
      <w:szCs w:val="24"/>
    </w:rPr>
  </w:style>
  <w:style w:type="paragraph" w:customStyle="1" w:styleId="xl71">
    <w:name w:val="xl71"/>
    <w:basedOn w:val="Navaden"/>
    <w:rsid w:val="00B71C56"/>
    <w:pPr>
      <w:shd w:val="clear" w:color="000000" w:fill="D9D9D9"/>
      <w:spacing w:before="100" w:beforeAutospacing="1" w:after="100" w:afterAutospacing="1"/>
      <w:jc w:val="right"/>
    </w:pPr>
    <w:rPr>
      <w:sz w:val="24"/>
      <w:szCs w:val="24"/>
    </w:rPr>
  </w:style>
  <w:style w:type="paragraph" w:customStyle="1" w:styleId="xl72">
    <w:name w:val="xl72"/>
    <w:basedOn w:val="Navaden"/>
    <w:rsid w:val="00B71C56"/>
    <w:pPr>
      <w:shd w:val="clear" w:color="000000" w:fill="D9D9D9"/>
      <w:spacing w:before="100" w:beforeAutospacing="1" w:after="100" w:afterAutospacing="1"/>
      <w:jc w:val="right"/>
      <w:textAlignment w:val="center"/>
    </w:pPr>
    <w:rPr>
      <w:sz w:val="24"/>
      <w:szCs w:val="24"/>
    </w:rPr>
  </w:style>
  <w:style w:type="paragraph" w:customStyle="1" w:styleId="xl73">
    <w:name w:val="xl73"/>
    <w:basedOn w:val="Navaden"/>
    <w:rsid w:val="00B71C56"/>
    <w:pPr>
      <w:spacing w:before="100" w:beforeAutospacing="1" w:after="100" w:afterAutospacing="1"/>
      <w:jc w:val="right"/>
    </w:pPr>
    <w:rPr>
      <w:sz w:val="24"/>
      <w:szCs w:val="24"/>
    </w:rPr>
  </w:style>
  <w:style w:type="paragraph" w:customStyle="1" w:styleId="xl74">
    <w:name w:val="xl74"/>
    <w:basedOn w:val="Navaden"/>
    <w:rsid w:val="00B71C56"/>
    <w:pPr>
      <w:spacing w:before="100" w:beforeAutospacing="1" w:after="100" w:afterAutospacing="1"/>
    </w:pPr>
    <w:rPr>
      <w:sz w:val="24"/>
      <w:szCs w:val="24"/>
    </w:rPr>
  </w:style>
  <w:style w:type="paragraph" w:customStyle="1" w:styleId="xl75">
    <w:name w:val="xl75"/>
    <w:basedOn w:val="Navaden"/>
    <w:rsid w:val="00B71C56"/>
    <w:pPr>
      <w:spacing w:before="100" w:beforeAutospacing="1" w:after="100" w:afterAutospacing="1"/>
      <w:jc w:val="right"/>
    </w:pPr>
    <w:rPr>
      <w:b/>
      <w:bCs/>
      <w:sz w:val="24"/>
      <w:szCs w:val="24"/>
    </w:rPr>
  </w:style>
  <w:style w:type="paragraph" w:customStyle="1" w:styleId="xl76">
    <w:name w:val="xl76"/>
    <w:basedOn w:val="Navaden"/>
    <w:rsid w:val="00B71C56"/>
    <w:pPr>
      <w:spacing w:before="100" w:beforeAutospacing="1" w:after="100" w:afterAutospacing="1"/>
      <w:jc w:val="right"/>
      <w:textAlignment w:val="center"/>
    </w:pPr>
    <w:rPr>
      <w:b/>
      <w:bCs/>
      <w:sz w:val="24"/>
      <w:szCs w:val="24"/>
    </w:rPr>
  </w:style>
  <w:style w:type="paragraph" w:customStyle="1" w:styleId="xl77">
    <w:name w:val="xl77"/>
    <w:basedOn w:val="Navaden"/>
    <w:rsid w:val="00B71C56"/>
    <w:pPr>
      <w:spacing w:before="100" w:beforeAutospacing="1" w:after="100" w:afterAutospacing="1"/>
      <w:textAlignment w:val="center"/>
    </w:pPr>
    <w:rPr>
      <w:sz w:val="24"/>
      <w:szCs w:val="24"/>
    </w:rPr>
  </w:style>
  <w:style w:type="paragraph" w:customStyle="1" w:styleId="xl78">
    <w:name w:val="xl78"/>
    <w:basedOn w:val="Navaden"/>
    <w:rsid w:val="00B71C56"/>
    <w:pPr>
      <w:spacing w:before="100" w:beforeAutospacing="1" w:after="100" w:afterAutospacing="1"/>
    </w:pPr>
    <w:rPr>
      <w:b/>
      <w:bCs/>
      <w:sz w:val="24"/>
      <w:szCs w:val="24"/>
    </w:rPr>
  </w:style>
  <w:style w:type="paragraph" w:customStyle="1" w:styleId="xl79">
    <w:name w:val="xl79"/>
    <w:basedOn w:val="Navaden"/>
    <w:rsid w:val="00B71C56"/>
    <w:pPr>
      <w:pBdr>
        <w:top w:val="single" w:sz="4" w:space="0" w:color="auto"/>
      </w:pBdr>
      <w:spacing w:before="100" w:beforeAutospacing="1" w:after="100" w:afterAutospacing="1"/>
    </w:pPr>
    <w:rPr>
      <w:b/>
      <w:bCs/>
      <w:sz w:val="24"/>
      <w:szCs w:val="24"/>
    </w:rPr>
  </w:style>
  <w:style w:type="paragraph" w:customStyle="1" w:styleId="xl80">
    <w:name w:val="xl80"/>
    <w:basedOn w:val="Navaden"/>
    <w:rsid w:val="00B71C56"/>
    <w:pPr>
      <w:pBdr>
        <w:top w:val="single" w:sz="4" w:space="0" w:color="auto"/>
      </w:pBdr>
      <w:spacing w:before="100" w:beforeAutospacing="1" w:after="100" w:afterAutospacing="1"/>
      <w:jc w:val="right"/>
    </w:pPr>
    <w:rPr>
      <w:b/>
      <w:bCs/>
      <w:sz w:val="24"/>
      <w:szCs w:val="24"/>
    </w:rPr>
  </w:style>
  <w:style w:type="paragraph" w:styleId="Brezrazmikov">
    <w:name w:val="No Spacing"/>
    <w:uiPriority w:val="1"/>
    <w:qFormat/>
    <w:rsid w:val="00B71C56"/>
    <w:rPr>
      <w:rFonts w:eastAsia="Calibri"/>
      <w:sz w:val="22"/>
      <w:szCs w:val="22"/>
      <w:lang w:eastAsia="en-US"/>
    </w:rPr>
  </w:style>
  <w:style w:type="character" w:customStyle="1" w:styleId="HeaderChar1">
    <w:name w:val="Header Char1"/>
    <w:rsid w:val="00B71C56"/>
    <w:rPr>
      <w:rFonts w:ascii="Arial" w:hAnsi="Arial" w:cs="Arial"/>
      <w:sz w:val="16"/>
      <w:szCs w:val="16"/>
    </w:rPr>
  </w:style>
  <w:style w:type="paragraph" w:styleId="Blokbesedila">
    <w:name w:val="Block Text"/>
    <w:basedOn w:val="Navaden"/>
    <w:uiPriority w:val="99"/>
    <w:rsid w:val="00B71C56"/>
    <w:pPr>
      <w:ind w:left="362" w:right="565"/>
      <w:jc w:val="both"/>
    </w:pPr>
    <w:rPr>
      <w:rFonts w:ascii="Tahoma" w:hAnsi="Tahoma" w:cs="Tahoma"/>
      <w:sz w:val="24"/>
      <w:szCs w:val="24"/>
    </w:rPr>
  </w:style>
  <w:style w:type="paragraph" w:customStyle="1" w:styleId="Napis2">
    <w:name w:val="Napis2"/>
    <w:basedOn w:val="Navaden"/>
    <w:next w:val="Navaden"/>
    <w:rsid w:val="00B71C56"/>
    <w:pPr>
      <w:suppressAutoHyphens/>
      <w:overflowPunct w:val="0"/>
      <w:autoSpaceDE w:val="0"/>
      <w:spacing w:before="120" w:after="120" w:line="360" w:lineRule="auto"/>
      <w:jc w:val="both"/>
      <w:textAlignment w:val="baseline"/>
    </w:pPr>
    <w:rPr>
      <w:rFonts w:ascii="Arial" w:hAnsi="Arial"/>
      <w:b/>
      <w:szCs w:val="20"/>
      <w:lang w:eastAsia="ar-SA"/>
    </w:rPr>
  </w:style>
  <w:style w:type="table" w:customStyle="1" w:styleId="NormalTablePHPDOCX">
    <w:name w:val="Normal Table PHPDOCX"/>
    <w:uiPriority w:val="99"/>
    <w:semiHidden/>
    <w:unhideWhenUsed/>
    <w:qFormat/>
    <w:rsid w:val="00C4142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C40C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D41B5D"/>
    <w:rPr>
      <w:color w:val="605E5C"/>
      <w:shd w:val="clear" w:color="auto" w:fill="E1DFDD"/>
    </w:rPr>
  </w:style>
  <w:style w:type="character" w:customStyle="1" w:styleId="Bodytext10">
    <w:name w:val="Body text (10)"/>
    <w:link w:val="Bodytext101"/>
    <w:uiPriority w:val="99"/>
    <w:locked/>
    <w:rsid w:val="00A50F46"/>
    <w:rPr>
      <w:shd w:val="clear" w:color="auto" w:fill="FFFFFF"/>
    </w:rPr>
  </w:style>
  <w:style w:type="paragraph" w:customStyle="1" w:styleId="Bodytext101">
    <w:name w:val="Body text (10)1"/>
    <w:basedOn w:val="Navaden"/>
    <w:link w:val="Bodytext10"/>
    <w:uiPriority w:val="99"/>
    <w:rsid w:val="00A50F46"/>
    <w:pPr>
      <w:shd w:val="clear" w:color="auto" w:fill="FFFFFF"/>
      <w:spacing w:before="600" w:line="518" w:lineRule="exact"/>
    </w:pPr>
    <w:rPr>
      <w:rFonts w:ascii="Calibri" w:hAnsi="Calibri"/>
      <w:sz w:val="20"/>
      <w:szCs w:val="20"/>
    </w:rPr>
  </w:style>
  <w:style w:type="character" w:customStyle="1" w:styleId="Bodytext17">
    <w:name w:val="Body text (17)"/>
    <w:link w:val="Bodytext171"/>
    <w:uiPriority w:val="99"/>
    <w:locked/>
    <w:rsid w:val="00A50F46"/>
    <w:rPr>
      <w:shd w:val="clear" w:color="auto" w:fill="FFFFFF"/>
    </w:rPr>
  </w:style>
  <w:style w:type="paragraph" w:customStyle="1" w:styleId="Bodytext171">
    <w:name w:val="Body text (17)1"/>
    <w:basedOn w:val="Navaden"/>
    <w:link w:val="Bodytext17"/>
    <w:uiPriority w:val="99"/>
    <w:rsid w:val="00A50F46"/>
    <w:pPr>
      <w:shd w:val="clear" w:color="auto" w:fill="FFFFFF"/>
      <w:spacing w:line="398" w:lineRule="exact"/>
      <w:ind w:hanging="360"/>
      <w:jc w:val="both"/>
    </w:pPr>
    <w:rPr>
      <w:rFonts w:ascii="Calibri" w:hAnsi="Calibri"/>
      <w:sz w:val="20"/>
      <w:szCs w:val="20"/>
    </w:rPr>
  </w:style>
  <w:style w:type="character" w:customStyle="1" w:styleId="Bodytext179pt4">
    <w:name w:val="Body text (17) + 9 pt4"/>
    <w:uiPriority w:val="99"/>
    <w:rsid w:val="00A50F46"/>
    <w:rPr>
      <w:rFonts w:ascii="Arial Unicode MS" w:eastAsia="Times New Roman"/>
      <w:noProof/>
      <w:sz w:val="18"/>
      <w:shd w:val="clear" w:color="auto" w:fill="FFFFFF"/>
    </w:rPr>
  </w:style>
  <w:style w:type="character" w:styleId="Besedilooznabemesta">
    <w:name w:val="Placeholder Text"/>
    <w:basedOn w:val="Privzetapisavaodstavka"/>
    <w:uiPriority w:val="99"/>
    <w:semiHidden/>
    <w:rsid w:val="000A2BF2"/>
    <w:rPr>
      <w:color w:val="80808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81748A"/>
    <w:rPr>
      <w:vertAlign w:val="superscript"/>
    </w:rPr>
  </w:style>
  <w:style w:type="paragraph" w:styleId="Revizija0">
    <w:name w:val="Revision"/>
    <w:hidden/>
    <w:uiPriority w:val="99"/>
    <w:semiHidden/>
    <w:rsid w:val="00944092"/>
    <w:rPr>
      <w:rFonts w:ascii="Times New Roman" w:hAnsi="Times New Roman"/>
      <w:sz w:val="22"/>
      <w:szCs w:val="22"/>
    </w:rPr>
  </w:style>
  <w:style w:type="character" w:customStyle="1" w:styleId="OdstavekseznamaZnak">
    <w:name w:val="Odstavek seznama Znak"/>
    <w:aliases w:val="za tekst Znak,Označevanje Znak"/>
    <w:basedOn w:val="Privzetapisavaodstavka"/>
    <w:link w:val="Odstavekseznama"/>
    <w:uiPriority w:val="1"/>
    <w:qFormat/>
    <w:rsid w:val="00A27240"/>
    <w:rPr>
      <w:rFonts w:ascii="Times New Roman" w:hAnsi="Times New Roman"/>
      <w:sz w:val="22"/>
      <w:szCs w:val="22"/>
    </w:rPr>
  </w:style>
  <w:style w:type="character" w:customStyle="1" w:styleId="Nerazreenaomemba2">
    <w:name w:val="Nerazrešena omemba2"/>
    <w:basedOn w:val="Privzetapisavaodstavka"/>
    <w:uiPriority w:val="99"/>
    <w:semiHidden/>
    <w:unhideWhenUsed/>
    <w:rsid w:val="00D94315"/>
    <w:rPr>
      <w:color w:val="605E5C"/>
      <w:shd w:val="clear" w:color="auto" w:fill="E1DFDD"/>
    </w:rPr>
  </w:style>
  <w:style w:type="character" w:styleId="Konnaopomba-sklic">
    <w:name w:val="endnote reference"/>
    <w:basedOn w:val="Privzetapisavaodstavka"/>
    <w:uiPriority w:val="99"/>
    <w:semiHidden/>
    <w:unhideWhenUsed/>
    <w:rsid w:val="00036C10"/>
    <w:rPr>
      <w:vertAlign w:val="superscript"/>
    </w:rPr>
  </w:style>
  <w:style w:type="paragraph" w:styleId="Naslovpoiljatelja">
    <w:name w:val="envelope return"/>
    <w:basedOn w:val="Navaden"/>
    <w:rsid w:val="00000E90"/>
    <w:rPr>
      <w:sz w:val="24"/>
      <w:szCs w:val="20"/>
    </w:rPr>
  </w:style>
  <w:style w:type="paragraph" w:customStyle="1" w:styleId="Odstavek">
    <w:name w:val="Odstavek"/>
    <w:basedOn w:val="Navaden"/>
    <w:link w:val="OdstavekZnak"/>
    <w:qFormat/>
    <w:rsid w:val="00DC6F09"/>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
    <w:rsid w:val="00DC6F09"/>
    <w:rPr>
      <w:rFonts w:ascii="Arial" w:hAnsi="Arial" w:cs="Arial"/>
      <w:sz w:val="22"/>
      <w:szCs w:val="22"/>
    </w:rPr>
  </w:style>
  <w:style w:type="character" w:styleId="Nerazreenaomemba">
    <w:name w:val="Unresolved Mention"/>
    <w:basedOn w:val="Privzetapisavaodstavka"/>
    <w:uiPriority w:val="99"/>
    <w:semiHidden/>
    <w:unhideWhenUsed/>
    <w:rsid w:val="00886730"/>
    <w:rPr>
      <w:color w:val="605E5C"/>
      <w:shd w:val="clear" w:color="auto" w:fill="E1DFDD"/>
    </w:rPr>
  </w:style>
  <w:style w:type="paragraph" w:customStyle="1" w:styleId="TableParagraph">
    <w:name w:val="Table Paragraph"/>
    <w:basedOn w:val="Navaden"/>
    <w:uiPriority w:val="1"/>
    <w:qFormat/>
    <w:rsid w:val="00F514A6"/>
    <w:pPr>
      <w:widowControl w:val="0"/>
      <w:autoSpaceDE w:val="0"/>
      <w:autoSpaceDN w:val="0"/>
    </w:pPr>
    <w:rPr>
      <w:rFonts w:ascii="Cambria" w:eastAsia="Cambria" w:hAnsi="Cambria" w:cs="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317">
      <w:bodyDiv w:val="1"/>
      <w:marLeft w:val="0"/>
      <w:marRight w:val="0"/>
      <w:marTop w:val="0"/>
      <w:marBottom w:val="0"/>
      <w:divBdr>
        <w:top w:val="none" w:sz="0" w:space="0" w:color="auto"/>
        <w:left w:val="none" w:sz="0" w:space="0" w:color="auto"/>
        <w:bottom w:val="none" w:sz="0" w:space="0" w:color="auto"/>
        <w:right w:val="none" w:sz="0" w:space="0" w:color="auto"/>
      </w:divBdr>
    </w:div>
    <w:div w:id="11998796">
      <w:bodyDiv w:val="1"/>
      <w:marLeft w:val="0"/>
      <w:marRight w:val="0"/>
      <w:marTop w:val="0"/>
      <w:marBottom w:val="0"/>
      <w:divBdr>
        <w:top w:val="none" w:sz="0" w:space="0" w:color="auto"/>
        <w:left w:val="none" w:sz="0" w:space="0" w:color="auto"/>
        <w:bottom w:val="none" w:sz="0" w:space="0" w:color="auto"/>
        <w:right w:val="none" w:sz="0" w:space="0" w:color="auto"/>
      </w:divBdr>
    </w:div>
    <w:div w:id="16128732">
      <w:bodyDiv w:val="1"/>
      <w:marLeft w:val="0"/>
      <w:marRight w:val="0"/>
      <w:marTop w:val="0"/>
      <w:marBottom w:val="0"/>
      <w:divBdr>
        <w:top w:val="none" w:sz="0" w:space="0" w:color="auto"/>
        <w:left w:val="none" w:sz="0" w:space="0" w:color="auto"/>
        <w:bottom w:val="none" w:sz="0" w:space="0" w:color="auto"/>
        <w:right w:val="none" w:sz="0" w:space="0" w:color="auto"/>
      </w:divBdr>
    </w:div>
    <w:div w:id="20520192">
      <w:bodyDiv w:val="1"/>
      <w:marLeft w:val="0"/>
      <w:marRight w:val="0"/>
      <w:marTop w:val="0"/>
      <w:marBottom w:val="0"/>
      <w:divBdr>
        <w:top w:val="none" w:sz="0" w:space="0" w:color="auto"/>
        <w:left w:val="none" w:sz="0" w:space="0" w:color="auto"/>
        <w:bottom w:val="none" w:sz="0" w:space="0" w:color="auto"/>
        <w:right w:val="none" w:sz="0" w:space="0" w:color="auto"/>
      </w:divBdr>
      <w:divsChild>
        <w:div w:id="1529180208">
          <w:marLeft w:val="0"/>
          <w:marRight w:val="0"/>
          <w:marTop w:val="0"/>
          <w:marBottom w:val="0"/>
          <w:divBdr>
            <w:top w:val="none" w:sz="0" w:space="0" w:color="auto"/>
            <w:left w:val="none" w:sz="0" w:space="0" w:color="auto"/>
            <w:bottom w:val="none" w:sz="0" w:space="0" w:color="auto"/>
            <w:right w:val="none" w:sz="0" w:space="0" w:color="auto"/>
          </w:divBdr>
          <w:divsChild>
            <w:div w:id="1132134906">
              <w:marLeft w:val="0"/>
              <w:marRight w:val="53"/>
              <w:marTop w:val="0"/>
              <w:marBottom w:val="0"/>
              <w:divBdr>
                <w:top w:val="none" w:sz="0" w:space="0" w:color="auto"/>
                <w:left w:val="none" w:sz="0" w:space="0" w:color="auto"/>
                <w:bottom w:val="none" w:sz="0" w:space="0" w:color="auto"/>
                <w:right w:val="none" w:sz="0" w:space="0" w:color="auto"/>
              </w:divBdr>
              <w:divsChild>
                <w:div w:id="96103887">
                  <w:marLeft w:val="0"/>
                  <w:marRight w:val="0"/>
                  <w:marTop w:val="0"/>
                  <w:marBottom w:val="133"/>
                  <w:divBdr>
                    <w:top w:val="none" w:sz="0" w:space="0" w:color="auto"/>
                    <w:left w:val="none" w:sz="0" w:space="0" w:color="auto"/>
                    <w:bottom w:val="none" w:sz="0" w:space="0" w:color="auto"/>
                    <w:right w:val="none" w:sz="0" w:space="0" w:color="auto"/>
                  </w:divBdr>
                  <w:divsChild>
                    <w:div w:id="1103452660">
                      <w:marLeft w:val="0"/>
                      <w:marRight w:val="0"/>
                      <w:marTop w:val="0"/>
                      <w:marBottom w:val="0"/>
                      <w:divBdr>
                        <w:top w:val="none" w:sz="0" w:space="0" w:color="auto"/>
                        <w:left w:val="none" w:sz="0" w:space="0" w:color="auto"/>
                        <w:bottom w:val="none" w:sz="0" w:space="0" w:color="auto"/>
                        <w:right w:val="none" w:sz="0" w:space="0" w:color="auto"/>
                      </w:divBdr>
                      <w:divsChild>
                        <w:div w:id="11896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981859">
      <w:bodyDiv w:val="1"/>
      <w:marLeft w:val="0"/>
      <w:marRight w:val="0"/>
      <w:marTop w:val="0"/>
      <w:marBottom w:val="0"/>
      <w:divBdr>
        <w:top w:val="none" w:sz="0" w:space="0" w:color="auto"/>
        <w:left w:val="none" w:sz="0" w:space="0" w:color="auto"/>
        <w:bottom w:val="none" w:sz="0" w:space="0" w:color="auto"/>
        <w:right w:val="none" w:sz="0" w:space="0" w:color="auto"/>
      </w:divBdr>
    </w:div>
    <w:div w:id="48311360">
      <w:bodyDiv w:val="1"/>
      <w:marLeft w:val="0"/>
      <w:marRight w:val="0"/>
      <w:marTop w:val="0"/>
      <w:marBottom w:val="0"/>
      <w:divBdr>
        <w:top w:val="none" w:sz="0" w:space="0" w:color="auto"/>
        <w:left w:val="none" w:sz="0" w:space="0" w:color="auto"/>
        <w:bottom w:val="none" w:sz="0" w:space="0" w:color="auto"/>
        <w:right w:val="none" w:sz="0" w:space="0" w:color="auto"/>
      </w:divBdr>
    </w:div>
    <w:div w:id="48379368">
      <w:bodyDiv w:val="1"/>
      <w:marLeft w:val="0"/>
      <w:marRight w:val="0"/>
      <w:marTop w:val="0"/>
      <w:marBottom w:val="0"/>
      <w:divBdr>
        <w:top w:val="none" w:sz="0" w:space="0" w:color="auto"/>
        <w:left w:val="none" w:sz="0" w:space="0" w:color="auto"/>
        <w:bottom w:val="none" w:sz="0" w:space="0" w:color="auto"/>
        <w:right w:val="none" w:sz="0" w:space="0" w:color="auto"/>
      </w:divBdr>
    </w:div>
    <w:div w:id="51734083">
      <w:bodyDiv w:val="1"/>
      <w:marLeft w:val="0"/>
      <w:marRight w:val="0"/>
      <w:marTop w:val="0"/>
      <w:marBottom w:val="0"/>
      <w:divBdr>
        <w:top w:val="none" w:sz="0" w:space="0" w:color="auto"/>
        <w:left w:val="none" w:sz="0" w:space="0" w:color="auto"/>
        <w:bottom w:val="none" w:sz="0" w:space="0" w:color="auto"/>
        <w:right w:val="none" w:sz="0" w:space="0" w:color="auto"/>
      </w:divBdr>
    </w:div>
    <w:div w:id="62994581">
      <w:bodyDiv w:val="1"/>
      <w:marLeft w:val="0"/>
      <w:marRight w:val="0"/>
      <w:marTop w:val="0"/>
      <w:marBottom w:val="0"/>
      <w:divBdr>
        <w:top w:val="none" w:sz="0" w:space="0" w:color="auto"/>
        <w:left w:val="none" w:sz="0" w:space="0" w:color="auto"/>
        <w:bottom w:val="none" w:sz="0" w:space="0" w:color="auto"/>
        <w:right w:val="none" w:sz="0" w:space="0" w:color="auto"/>
      </w:divBdr>
    </w:div>
    <w:div w:id="64182764">
      <w:bodyDiv w:val="1"/>
      <w:marLeft w:val="0"/>
      <w:marRight w:val="0"/>
      <w:marTop w:val="0"/>
      <w:marBottom w:val="0"/>
      <w:divBdr>
        <w:top w:val="none" w:sz="0" w:space="0" w:color="auto"/>
        <w:left w:val="none" w:sz="0" w:space="0" w:color="auto"/>
        <w:bottom w:val="none" w:sz="0" w:space="0" w:color="auto"/>
        <w:right w:val="none" w:sz="0" w:space="0" w:color="auto"/>
      </w:divBdr>
    </w:div>
    <w:div w:id="74057269">
      <w:bodyDiv w:val="1"/>
      <w:marLeft w:val="0"/>
      <w:marRight w:val="0"/>
      <w:marTop w:val="0"/>
      <w:marBottom w:val="0"/>
      <w:divBdr>
        <w:top w:val="none" w:sz="0" w:space="0" w:color="auto"/>
        <w:left w:val="none" w:sz="0" w:space="0" w:color="auto"/>
        <w:bottom w:val="none" w:sz="0" w:space="0" w:color="auto"/>
        <w:right w:val="none" w:sz="0" w:space="0" w:color="auto"/>
      </w:divBdr>
    </w:div>
    <w:div w:id="76176829">
      <w:bodyDiv w:val="1"/>
      <w:marLeft w:val="0"/>
      <w:marRight w:val="0"/>
      <w:marTop w:val="0"/>
      <w:marBottom w:val="0"/>
      <w:divBdr>
        <w:top w:val="none" w:sz="0" w:space="0" w:color="auto"/>
        <w:left w:val="none" w:sz="0" w:space="0" w:color="auto"/>
        <w:bottom w:val="none" w:sz="0" w:space="0" w:color="auto"/>
        <w:right w:val="none" w:sz="0" w:space="0" w:color="auto"/>
      </w:divBdr>
    </w:div>
    <w:div w:id="77870745">
      <w:bodyDiv w:val="1"/>
      <w:marLeft w:val="0"/>
      <w:marRight w:val="0"/>
      <w:marTop w:val="0"/>
      <w:marBottom w:val="0"/>
      <w:divBdr>
        <w:top w:val="none" w:sz="0" w:space="0" w:color="auto"/>
        <w:left w:val="none" w:sz="0" w:space="0" w:color="auto"/>
        <w:bottom w:val="none" w:sz="0" w:space="0" w:color="auto"/>
        <w:right w:val="none" w:sz="0" w:space="0" w:color="auto"/>
      </w:divBdr>
    </w:div>
    <w:div w:id="89394535">
      <w:bodyDiv w:val="1"/>
      <w:marLeft w:val="0"/>
      <w:marRight w:val="0"/>
      <w:marTop w:val="0"/>
      <w:marBottom w:val="0"/>
      <w:divBdr>
        <w:top w:val="none" w:sz="0" w:space="0" w:color="auto"/>
        <w:left w:val="none" w:sz="0" w:space="0" w:color="auto"/>
        <w:bottom w:val="none" w:sz="0" w:space="0" w:color="auto"/>
        <w:right w:val="none" w:sz="0" w:space="0" w:color="auto"/>
      </w:divBdr>
    </w:div>
    <w:div w:id="95563344">
      <w:bodyDiv w:val="1"/>
      <w:marLeft w:val="0"/>
      <w:marRight w:val="0"/>
      <w:marTop w:val="0"/>
      <w:marBottom w:val="0"/>
      <w:divBdr>
        <w:top w:val="none" w:sz="0" w:space="0" w:color="auto"/>
        <w:left w:val="none" w:sz="0" w:space="0" w:color="auto"/>
        <w:bottom w:val="none" w:sz="0" w:space="0" w:color="auto"/>
        <w:right w:val="none" w:sz="0" w:space="0" w:color="auto"/>
      </w:divBdr>
    </w:div>
    <w:div w:id="106046037">
      <w:bodyDiv w:val="1"/>
      <w:marLeft w:val="0"/>
      <w:marRight w:val="0"/>
      <w:marTop w:val="0"/>
      <w:marBottom w:val="0"/>
      <w:divBdr>
        <w:top w:val="none" w:sz="0" w:space="0" w:color="auto"/>
        <w:left w:val="none" w:sz="0" w:space="0" w:color="auto"/>
        <w:bottom w:val="none" w:sz="0" w:space="0" w:color="auto"/>
        <w:right w:val="none" w:sz="0" w:space="0" w:color="auto"/>
      </w:divBdr>
    </w:div>
    <w:div w:id="108084654">
      <w:bodyDiv w:val="1"/>
      <w:marLeft w:val="0"/>
      <w:marRight w:val="0"/>
      <w:marTop w:val="0"/>
      <w:marBottom w:val="0"/>
      <w:divBdr>
        <w:top w:val="none" w:sz="0" w:space="0" w:color="auto"/>
        <w:left w:val="none" w:sz="0" w:space="0" w:color="auto"/>
        <w:bottom w:val="none" w:sz="0" w:space="0" w:color="auto"/>
        <w:right w:val="none" w:sz="0" w:space="0" w:color="auto"/>
      </w:divBdr>
    </w:div>
    <w:div w:id="118644372">
      <w:bodyDiv w:val="1"/>
      <w:marLeft w:val="0"/>
      <w:marRight w:val="0"/>
      <w:marTop w:val="0"/>
      <w:marBottom w:val="0"/>
      <w:divBdr>
        <w:top w:val="none" w:sz="0" w:space="0" w:color="auto"/>
        <w:left w:val="none" w:sz="0" w:space="0" w:color="auto"/>
        <w:bottom w:val="none" w:sz="0" w:space="0" w:color="auto"/>
        <w:right w:val="none" w:sz="0" w:space="0" w:color="auto"/>
      </w:divBdr>
    </w:div>
    <w:div w:id="121118501">
      <w:bodyDiv w:val="1"/>
      <w:marLeft w:val="0"/>
      <w:marRight w:val="0"/>
      <w:marTop w:val="0"/>
      <w:marBottom w:val="0"/>
      <w:divBdr>
        <w:top w:val="none" w:sz="0" w:space="0" w:color="auto"/>
        <w:left w:val="none" w:sz="0" w:space="0" w:color="auto"/>
        <w:bottom w:val="none" w:sz="0" w:space="0" w:color="auto"/>
        <w:right w:val="none" w:sz="0" w:space="0" w:color="auto"/>
      </w:divBdr>
    </w:div>
    <w:div w:id="149247774">
      <w:bodyDiv w:val="1"/>
      <w:marLeft w:val="0"/>
      <w:marRight w:val="0"/>
      <w:marTop w:val="0"/>
      <w:marBottom w:val="0"/>
      <w:divBdr>
        <w:top w:val="none" w:sz="0" w:space="0" w:color="auto"/>
        <w:left w:val="none" w:sz="0" w:space="0" w:color="auto"/>
        <w:bottom w:val="none" w:sz="0" w:space="0" w:color="auto"/>
        <w:right w:val="none" w:sz="0" w:space="0" w:color="auto"/>
      </w:divBdr>
    </w:div>
    <w:div w:id="155734574">
      <w:bodyDiv w:val="1"/>
      <w:marLeft w:val="0"/>
      <w:marRight w:val="0"/>
      <w:marTop w:val="0"/>
      <w:marBottom w:val="0"/>
      <w:divBdr>
        <w:top w:val="none" w:sz="0" w:space="0" w:color="auto"/>
        <w:left w:val="none" w:sz="0" w:space="0" w:color="auto"/>
        <w:bottom w:val="none" w:sz="0" w:space="0" w:color="auto"/>
        <w:right w:val="none" w:sz="0" w:space="0" w:color="auto"/>
      </w:divBdr>
    </w:div>
    <w:div w:id="158154513">
      <w:bodyDiv w:val="1"/>
      <w:marLeft w:val="0"/>
      <w:marRight w:val="0"/>
      <w:marTop w:val="0"/>
      <w:marBottom w:val="0"/>
      <w:divBdr>
        <w:top w:val="none" w:sz="0" w:space="0" w:color="auto"/>
        <w:left w:val="none" w:sz="0" w:space="0" w:color="auto"/>
        <w:bottom w:val="none" w:sz="0" w:space="0" w:color="auto"/>
        <w:right w:val="none" w:sz="0" w:space="0" w:color="auto"/>
      </w:divBdr>
    </w:div>
    <w:div w:id="174924688">
      <w:bodyDiv w:val="1"/>
      <w:marLeft w:val="0"/>
      <w:marRight w:val="0"/>
      <w:marTop w:val="0"/>
      <w:marBottom w:val="0"/>
      <w:divBdr>
        <w:top w:val="none" w:sz="0" w:space="0" w:color="auto"/>
        <w:left w:val="none" w:sz="0" w:space="0" w:color="auto"/>
        <w:bottom w:val="none" w:sz="0" w:space="0" w:color="auto"/>
        <w:right w:val="none" w:sz="0" w:space="0" w:color="auto"/>
      </w:divBdr>
    </w:div>
    <w:div w:id="175655286">
      <w:bodyDiv w:val="1"/>
      <w:marLeft w:val="0"/>
      <w:marRight w:val="0"/>
      <w:marTop w:val="0"/>
      <w:marBottom w:val="0"/>
      <w:divBdr>
        <w:top w:val="none" w:sz="0" w:space="0" w:color="auto"/>
        <w:left w:val="none" w:sz="0" w:space="0" w:color="auto"/>
        <w:bottom w:val="none" w:sz="0" w:space="0" w:color="auto"/>
        <w:right w:val="none" w:sz="0" w:space="0" w:color="auto"/>
      </w:divBdr>
    </w:div>
    <w:div w:id="184442744">
      <w:bodyDiv w:val="1"/>
      <w:marLeft w:val="0"/>
      <w:marRight w:val="0"/>
      <w:marTop w:val="0"/>
      <w:marBottom w:val="0"/>
      <w:divBdr>
        <w:top w:val="none" w:sz="0" w:space="0" w:color="auto"/>
        <w:left w:val="none" w:sz="0" w:space="0" w:color="auto"/>
        <w:bottom w:val="none" w:sz="0" w:space="0" w:color="auto"/>
        <w:right w:val="none" w:sz="0" w:space="0" w:color="auto"/>
      </w:divBdr>
    </w:div>
    <w:div w:id="204223088">
      <w:bodyDiv w:val="1"/>
      <w:marLeft w:val="0"/>
      <w:marRight w:val="0"/>
      <w:marTop w:val="0"/>
      <w:marBottom w:val="0"/>
      <w:divBdr>
        <w:top w:val="none" w:sz="0" w:space="0" w:color="auto"/>
        <w:left w:val="none" w:sz="0" w:space="0" w:color="auto"/>
        <w:bottom w:val="none" w:sz="0" w:space="0" w:color="auto"/>
        <w:right w:val="none" w:sz="0" w:space="0" w:color="auto"/>
      </w:divBdr>
    </w:div>
    <w:div w:id="230428050">
      <w:bodyDiv w:val="1"/>
      <w:marLeft w:val="0"/>
      <w:marRight w:val="0"/>
      <w:marTop w:val="0"/>
      <w:marBottom w:val="0"/>
      <w:divBdr>
        <w:top w:val="none" w:sz="0" w:space="0" w:color="auto"/>
        <w:left w:val="none" w:sz="0" w:space="0" w:color="auto"/>
        <w:bottom w:val="none" w:sz="0" w:space="0" w:color="auto"/>
        <w:right w:val="none" w:sz="0" w:space="0" w:color="auto"/>
      </w:divBdr>
    </w:div>
    <w:div w:id="243531786">
      <w:bodyDiv w:val="1"/>
      <w:marLeft w:val="0"/>
      <w:marRight w:val="0"/>
      <w:marTop w:val="0"/>
      <w:marBottom w:val="0"/>
      <w:divBdr>
        <w:top w:val="none" w:sz="0" w:space="0" w:color="auto"/>
        <w:left w:val="none" w:sz="0" w:space="0" w:color="auto"/>
        <w:bottom w:val="none" w:sz="0" w:space="0" w:color="auto"/>
        <w:right w:val="none" w:sz="0" w:space="0" w:color="auto"/>
      </w:divBdr>
    </w:div>
    <w:div w:id="250823912">
      <w:bodyDiv w:val="1"/>
      <w:marLeft w:val="0"/>
      <w:marRight w:val="0"/>
      <w:marTop w:val="0"/>
      <w:marBottom w:val="0"/>
      <w:divBdr>
        <w:top w:val="none" w:sz="0" w:space="0" w:color="auto"/>
        <w:left w:val="none" w:sz="0" w:space="0" w:color="auto"/>
        <w:bottom w:val="none" w:sz="0" w:space="0" w:color="auto"/>
        <w:right w:val="none" w:sz="0" w:space="0" w:color="auto"/>
      </w:divBdr>
    </w:div>
    <w:div w:id="267660938">
      <w:bodyDiv w:val="1"/>
      <w:marLeft w:val="0"/>
      <w:marRight w:val="0"/>
      <w:marTop w:val="0"/>
      <w:marBottom w:val="0"/>
      <w:divBdr>
        <w:top w:val="none" w:sz="0" w:space="0" w:color="auto"/>
        <w:left w:val="none" w:sz="0" w:space="0" w:color="auto"/>
        <w:bottom w:val="none" w:sz="0" w:space="0" w:color="auto"/>
        <w:right w:val="none" w:sz="0" w:space="0" w:color="auto"/>
      </w:divBdr>
    </w:div>
    <w:div w:id="279073551">
      <w:bodyDiv w:val="1"/>
      <w:marLeft w:val="0"/>
      <w:marRight w:val="0"/>
      <w:marTop w:val="0"/>
      <w:marBottom w:val="0"/>
      <w:divBdr>
        <w:top w:val="none" w:sz="0" w:space="0" w:color="auto"/>
        <w:left w:val="none" w:sz="0" w:space="0" w:color="auto"/>
        <w:bottom w:val="none" w:sz="0" w:space="0" w:color="auto"/>
        <w:right w:val="none" w:sz="0" w:space="0" w:color="auto"/>
      </w:divBdr>
    </w:div>
    <w:div w:id="281376662">
      <w:bodyDiv w:val="1"/>
      <w:marLeft w:val="0"/>
      <w:marRight w:val="0"/>
      <w:marTop w:val="0"/>
      <w:marBottom w:val="0"/>
      <w:divBdr>
        <w:top w:val="none" w:sz="0" w:space="0" w:color="auto"/>
        <w:left w:val="none" w:sz="0" w:space="0" w:color="auto"/>
        <w:bottom w:val="none" w:sz="0" w:space="0" w:color="auto"/>
        <w:right w:val="none" w:sz="0" w:space="0" w:color="auto"/>
      </w:divBdr>
    </w:div>
    <w:div w:id="281964773">
      <w:bodyDiv w:val="1"/>
      <w:marLeft w:val="0"/>
      <w:marRight w:val="0"/>
      <w:marTop w:val="0"/>
      <w:marBottom w:val="0"/>
      <w:divBdr>
        <w:top w:val="none" w:sz="0" w:space="0" w:color="auto"/>
        <w:left w:val="none" w:sz="0" w:space="0" w:color="auto"/>
        <w:bottom w:val="none" w:sz="0" w:space="0" w:color="auto"/>
        <w:right w:val="none" w:sz="0" w:space="0" w:color="auto"/>
      </w:divBdr>
    </w:div>
    <w:div w:id="300886066">
      <w:bodyDiv w:val="1"/>
      <w:marLeft w:val="0"/>
      <w:marRight w:val="0"/>
      <w:marTop w:val="0"/>
      <w:marBottom w:val="0"/>
      <w:divBdr>
        <w:top w:val="none" w:sz="0" w:space="0" w:color="auto"/>
        <w:left w:val="none" w:sz="0" w:space="0" w:color="auto"/>
        <w:bottom w:val="none" w:sz="0" w:space="0" w:color="auto"/>
        <w:right w:val="none" w:sz="0" w:space="0" w:color="auto"/>
      </w:divBdr>
    </w:div>
    <w:div w:id="330180608">
      <w:bodyDiv w:val="1"/>
      <w:marLeft w:val="0"/>
      <w:marRight w:val="0"/>
      <w:marTop w:val="0"/>
      <w:marBottom w:val="0"/>
      <w:divBdr>
        <w:top w:val="none" w:sz="0" w:space="0" w:color="auto"/>
        <w:left w:val="none" w:sz="0" w:space="0" w:color="auto"/>
        <w:bottom w:val="none" w:sz="0" w:space="0" w:color="auto"/>
        <w:right w:val="none" w:sz="0" w:space="0" w:color="auto"/>
      </w:divBdr>
    </w:div>
    <w:div w:id="358169436">
      <w:bodyDiv w:val="1"/>
      <w:marLeft w:val="0"/>
      <w:marRight w:val="0"/>
      <w:marTop w:val="0"/>
      <w:marBottom w:val="0"/>
      <w:divBdr>
        <w:top w:val="none" w:sz="0" w:space="0" w:color="auto"/>
        <w:left w:val="none" w:sz="0" w:space="0" w:color="auto"/>
        <w:bottom w:val="none" w:sz="0" w:space="0" w:color="auto"/>
        <w:right w:val="none" w:sz="0" w:space="0" w:color="auto"/>
      </w:divBdr>
    </w:div>
    <w:div w:id="359360314">
      <w:bodyDiv w:val="1"/>
      <w:marLeft w:val="0"/>
      <w:marRight w:val="0"/>
      <w:marTop w:val="0"/>
      <w:marBottom w:val="0"/>
      <w:divBdr>
        <w:top w:val="none" w:sz="0" w:space="0" w:color="auto"/>
        <w:left w:val="none" w:sz="0" w:space="0" w:color="auto"/>
        <w:bottom w:val="none" w:sz="0" w:space="0" w:color="auto"/>
        <w:right w:val="none" w:sz="0" w:space="0" w:color="auto"/>
      </w:divBdr>
    </w:div>
    <w:div w:id="389576878">
      <w:bodyDiv w:val="1"/>
      <w:marLeft w:val="0"/>
      <w:marRight w:val="0"/>
      <w:marTop w:val="0"/>
      <w:marBottom w:val="0"/>
      <w:divBdr>
        <w:top w:val="none" w:sz="0" w:space="0" w:color="auto"/>
        <w:left w:val="none" w:sz="0" w:space="0" w:color="auto"/>
        <w:bottom w:val="none" w:sz="0" w:space="0" w:color="auto"/>
        <w:right w:val="none" w:sz="0" w:space="0" w:color="auto"/>
      </w:divBdr>
    </w:div>
    <w:div w:id="409277154">
      <w:bodyDiv w:val="1"/>
      <w:marLeft w:val="0"/>
      <w:marRight w:val="0"/>
      <w:marTop w:val="0"/>
      <w:marBottom w:val="0"/>
      <w:divBdr>
        <w:top w:val="none" w:sz="0" w:space="0" w:color="auto"/>
        <w:left w:val="none" w:sz="0" w:space="0" w:color="auto"/>
        <w:bottom w:val="none" w:sz="0" w:space="0" w:color="auto"/>
        <w:right w:val="none" w:sz="0" w:space="0" w:color="auto"/>
      </w:divBdr>
    </w:div>
    <w:div w:id="424302500">
      <w:bodyDiv w:val="1"/>
      <w:marLeft w:val="0"/>
      <w:marRight w:val="0"/>
      <w:marTop w:val="0"/>
      <w:marBottom w:val="0"/>
      <w:divBdr>
        <w:top w:val="none" w:sz="0" w:space="0" w:color="auto"/>
        <w:left w:val="none" w:sz="0" w:space="0" w:color="auto"/>
        <w:bottom w:val="none" w:sz="0" w:space="0" w:color="auto"/>
        <w:right w:val="none" w:sz="0" w:space="0" w:color="auto"/>
      </w:divBdr>
    </w:div>
    <w:div w:id="440800054">
      <w:bodyDiv w:val="1"/>
      <w:marLeft w:val="0"/>
      <w:marRight w:val="0"/>
      <w:marTop w:val="0"/>
      <w:marBottom w:val="0"/>
      <w:divBdr>
        <w:top w:val="none" w:sz="0" w:space="0" w:color="auto"/>
        <w:left w:val="none" w:sz="0" w:space="0" w:color="auto"/>
        <w:bottom w:val="none" w:sz="0" w:space="0" w:color="auto"/>
        <w:right w:val="none" w:sz="0" w:space="0" w:color="auto"/>
      </w:divBdr>
    </w:div>
    <w:div w:id="445736891">
      <w:bodyDiv w:val="1"/>
      <w:marLeft w:val="0"/>
      <w:marRight w:val="0"/>
      <w:marTop w:val="0"/>
      <w:marBottom w:val="0"/>
      <w:divBdr>
        <w:top w:val="none" w:sz="0" w:space="0" w:color="auto"/>
        <w:left w:val="none" w:sz="0" w:space="0" w:color="auto"/>
        <w:bottom w:val="none" w:sz="0" w:space="0" w:color="auto"/>
        <w:right w:val="none" w:sz="0" w:space="0" w:color="auto"/>
      </w:divBdr>
    </w:div>
    <w:div w:id="451676297">
      <w:bodyDiv w:val="1"/>
      <w:marLeft w:val="0"/>
      <w:marRight w:val="0"/>
      <w:marTop w:val="0"/>
      <w:marBottom w:val="0"/>
      <w:divBdr>
        <w:top w:val="none" w:sz="0" w:space="0" w:color="auto"/>
        <w:left w:val="none" w:sz="0" w:space="0" w:color="auto"/>
        <w:bottom w:val="none" w:sz="0" w:space="0" w:color="auto"/>
        <w:right w:val="none" w:sz="0" w:space="0" w:color="auto"/>
      </w:divBdr>
    </w:div>
    <w:div w:id="452098776">
      <w:bodyDiv w:val="1"/>
      <w:marLeft w:val="0"/>
      <w:marRight w:val="0"/>
      <w:marTop w:val="0"/>
      <w:marBottom w:val="0"/>
      <w:divBdr>
        <w:top w:val="none" w:sz="0" w:space="0" w:color="auto"/>
        <w:left w:val="none" w:sz="0" w:space="0" w:color="auto"/>
        <w:bottom w:val="none" w:sz="0" w:space="0" w:color="auto"/>
        <w:right w:val="none" w:sz="0" w:space="0" w:color="auto"/>
      </w:divBdr>
    </w:div>
    <w:div w:id="454720234">
      <w:bodyDiv w:val="1"/>
      <w:marLeft w:val="0"/>
      <w:marRight w:val="0"/>
      <w:marTop w:val="0"/>
      <w:marBottom w:val="0"/>
      <w:divBdr>
        <w:top w:val="none" w:sz="0" w:space="0" w:color="auto"/>
        <w:left w:val="none" w:sz="0" w:space="0" w:color="auto"/>
        <w:bottom w:val="none" w:sz="0" w:space="0" w:color="auto"/>
        <w:right w:val="none" w:sz="0" w:space="0" w:color="auto"/>
      </w:divBdr>
    </w:div>
    <w:div w:id="454833376">
      <w:bodyDiv w:val="1"/>
      <w:marLeft w:val="0"/>
      <w:marRight w:val="0"/>
      <w:marTop w:val="0"/>
      <w:marBottom w:val="0"/>
      <w:divBdr>
        <w:top w:val="none" w:sz="0" w:space="0" w:color="auto"/>
        <w:left w:val="none" w:sz="0" w:space="0" w:color="auto"/>
        <w:bottom w:val="none" w:sz="0" w:space="0" w:color="auto"/>
        <w:right w:val="none" w:sz="0" w:space="0" w:color="auto"/>
      </w:divBdr>
    </w:div>
    <w:div w:id="464978339">
      <w:bodyDiv w:val="1"/>
      <w:marLeft w:val="0"/>
      <w:marRight w:val="0"/>
      <w:marTop w:val="0"/>
      <w:marBottom w:val="0"/>
      <w:divBdr>
        <w:top w:val="none" w:sz="0" w:space="0" w:color="auto"/>
        <w:left w:val="none" w:sz="0" w:space="0" w:color="auto"/>
        <w:bottom w:val="none" w:sz="0" w:space="0" w:color="auto"/>
        <w:right w:val="none" w:sz="0" w:space="0" w:color="auto"/>
      </w:divBdr>
    </w:div>
    <w:div w:id="469830383">
      <w:bodyDiv w:val="1"/>
      <w:marLeft w:val="0"/>
      <w:marRight w:val="0"/>
      <w:marTop w:val="0"/>
      <w:marBottom w:val="0"/>
      <w:divBdr>
        <w:top w:val="none" w:sz="0" w:space="0" w:color="auto"/>
        <w:left w:val="none" w:sz="0" w:space="0" w:color="auto"/>
        <w:bottom w:val="none" w:sz="0" w:space="0" w:color="auto"/>
        <w:right w:val="none" w:sz="0" w:space="0" w:color="auto"/>
      </w:divBdr>
    </w:div>
    <w:div w:id="474949310">
      <w:bodyDiv w:val="1"/>
      <w:marLeft w:val="0"/>
      <w:marRight w:val="0"/>
      <w:marTop w:val="0"/>
      <w:marBottom w:val="0"/>
      <w:divBdr>
        <w:top w:val="none" w:sz="0" w:space="0" w:color="auto"/>
        <w:left w:val="none" w:sz="0" w:space="0" w:color="auto"/>
        <w:bottom w:val="none" w:sz="0" w:space="0" w:color="auto"/>
        <w:right w:val="none" w:sz="0" w:space="0" w:color="auto"/>
      </w:divBdr>
    </w:div>
    <w:div w:id="480075606">
      <w:bodyDiv w:val="1"/>
      <w:marLeft w:val="0"/>
      <w:marRight w:val="0"/>
      <w:marTop w:val="0"/>
      <w:marBottom w:val="0"/>
      <w:divBdr>
        <w:top w:val="none" w:sz="0" w:space="0" w:color="auto"/>
        <w:left w:val="none" w:sz="0" w:space="0" w:color="auto"/>
        <w:bottom w:val="none" w:sz="0" w:space="0" w:color="auto"/>
        <w:right w:val="none" w:sz="0" w:space="0" w:color="auto"/>
      </w:divBdr>
    </w:div>
    <w:div w:id="489755319">
      <w:bodyDiv w:val="1"/>
      <w:marLeft w:val="0"/>
      <w:marRight w:val="0"/>
      <w:marTop w:val="0"/>
      <w:marBottom w:val="0"/>
      <w:divBdr>
        <w:top w:val="none" w:sz="0" w:space="0" w:color="auto"/>
        <w:left w:val="none" w:sz="0" w:space="0" w:color="auto"/>
        <w:bottom w:val="none" w:sz="0" w:space="0" w:color="auto"/>
        <w:right w:val="none" w:sz="0" w:space="0" w:color="auto"/>
      </w:divBdr>
    </w:div>
    <w:div w:id="490871275">
      <w:bodyDiv w:val="1"/>
      <w:marLeft w:val="0"/>
      <w:marRight w:val="0"/>
      <w:marTop w:val="0"/>
      <w:marBottom w:val="0"/>
      <w:divBdr>
        <w:top w:val="none" w:sz="0" w:space="0" w:color="auto"/>
        <w:left w:val="none" w:sz="0" w:space="0" w:color="auto"/>
        <w:bottom w:val="none" w:sz="0" w:space="0" w:color="auto"/>
        <w:right w:val="none" w:sz="0" w:space="0" w:color="auto"/>
      </w:divBdr>
    </w:div>
    <w:div w:id="492646591">
      <w:bodyDiv w:val="1"/>
      <w:marLeft w:val="0"/>
      <w:marRight w:val="0"/>
      <w:marTop w:val="0"/>
      <w:marBottom w:val="0"/>
      <w:divBdr>
        <w:top w:val="none" w:sz="0" w:space="0" w:color="auto"/>
        <w:left w:val="none" w:sz="0" w:space="0" w:color="auto"/>
        <w:bottom w:val="none" w:sz="0" w:space="0" w:color="auto"/>
        <w:right w:val="none" w:sz="0" w:space="0" w:color="auto"/>
      </w:divBdr>
    </w:div>
    <w:div w:id="494344737">
      <w:bodyDiv w:val="1"/>
      <w:marLeft w:val="0"/>
      <w:marRight w:val="0"/>
      <w:marTop w:val="0"/>
      <w:marBottom w:val="0"/>
      <w:divBdr>
        <w:top w:val="none" w:sz="0" w:space="0" w:color="auto"/>
        <w:left w:val="none" w:sz="0" w:space="0" w:color="auto"/>
        <w:bottom w:val="none" w:sz="0" w:space="0" w:color="auto"/>
        <w:right w:val="none" w:sz="0" w:space="0" w:color="auto"/>
      </w:divBdr>
    </w:div>
    <w:div w:id="497618832">
      <w:bodyDiv w:val="1"/>
      <w:marLeft w:val="0"/>
      <w:marRight w:val="0"/>
      <w:marTop w:val="0"/>
      <w:marBottom w:val="0"/>
      <w:divBdr>
        <w:top w:val="none" w:sz="0" w:space="0" w:color="auto"/>
        <w:left w:val="none" w:sz="0" w:space="0" w:color="auto"/>
        <w:bottom w:val="none" w:sz="0" w:space="0" w:color="auto"/>
        <w:right w:val="none" w:sz="0" w:space="0" w:color="auto"/>
      </w:divBdr>
    </w:div>
    <w:div w:id="501550821">
      <w:bodyDiv w:val="1"/>
      <w:marLeft w:val="0"/>
      <w:marRight w:val="0"/>
      <w:marTop w:val="0"/>
      <w:marBottom w:val="0"/>
      <w:divBdr>
        <w:top w:val="none" w:sz="0" w:space="0" w:color="auto"/>
        <w:left w:val="none" w:sz="0" w:space="0" w:color="auto"/>
        <w:bottom w:val="none" w:sz="0" w:space="0" w:color="auto"/>
        <w:right w:val="none" w:sz="0" w:space="0" w:color="auto"/>
      </w:divBdr>
    </w:div>
    <w:div w:id="508372650">
      <w:bodyDiv w:val="1"/>
      <w:marLeft w:val="0"/>
      <w:marRight w:val="0"/>
      <w:marTop w:val="0"/>
      <w:marBottom w:val="0"/>
      <w:divBdr>
        <w:top w:val="none" w:sz="0" w:space="0" w:color="auto"/>
        <w:left w:val="none" w:sz="0" w:space="0" w:color="auto"/>
        <w:bottom w:val="none" w:sz="0" w:space="0" w:color="auto"/>
        <w:right w:val="none" w:sz="0" w:space="0" w:color="auto"/>
      </w:divBdr>
    </w:div>
    <w:div w:id="560212151">
      <w:bodyDiv w:val="1"/>
      <w:marLeft w:val="0"/>
      <w:marRight w:val="0"/>
      <w:marTop w:val="0"/>
      <w:marBottom w:val="0"/>
      <w:divBdr>
        <w:top w:val="none" w:sz="0" w:space="0" w:color="auto"/>
        <w:left w:val="none" w:sz="0" w:space="0" w:color="auto"/>
        <w:bottom w:val="none" w:sz="0" w:space="0" w:color="auto"/>
        <w:right w:val="none" w:sz="0" w:space="0" w:color="auto"/>
      </w:divBdr>
    </w:div>
    <w:div w:id="570166290">
      <w:bodyDiv w:val="1"/>
      <w:marLeft w:val="0"/>
      <w:marRight w:val="0"/>
      <w:marTop w:val="0"/>
      <w:marBottom w:val="0"/>
      <w:divBdr>
        <w:top w:val="none" w:sz="0" w:space="0" w:color="auto"/>
        <w:left w:val="none" w:sz="0" w:space="0" w:color="auto"/>
        <w:bottom w:val="none" w:sz="0" w:space="0" w:color="auto"/>
        <w:right w:val="none" w:sz="0" w:space="0" w:color="auto"/>
      </w:divBdr>
    </w:div>
    <w:div w:id="591663415">
      <w:bodyDiv w:val="1"/>
      <w:marLeft w:val="0"/>
      <w:marRight w:val="0"/>
      <w:marTop w:val="0"/>
      <w:marBottom w:val="0"/>
      <w:divBdr>
        <w:top w:val="none" w:sz="0" w:space="0" w:color="auto"/>
        <w:left w:val="none" w:sz="0" w:space="0" w:color="auto"/>
        <w:bottom w:val="none" w:sz="0" w:space="0" w:color="auto"/>
        <w:right w:val="none" w:sz="0" w:space="0" w:color="auto"/>
      </w:divBdr>
    </w:div>
    <w:div w:id="595092353">
      <w:bodyDiv w:val="1"/>
      <w:marLeft w:val="0"/>
      <w:marRight w:val="0"/>
      <w:marTop w:val="0"/>
      <w:marBottom w:val="0"/>
      <w:divBdr>
        <w:top w:val="none" w:sz="0" w:space="0" w:color="auto"/>
        <w:left w:val="none" w:sz="0" w:space="0" w:color="auto"/>
        <w:bottom w:val="none" w:sz="0" w:space="0" w:color="auto"/>
        <w:right w:val="none" w:sz="0" w:space="0" w:color="auto"/>
      </w:divBdr>
    </w:div>
    <w:div w:id="597326202">
      <w:bodyDiv w:val="1"/>
      <w:marLeft w:val="0"/>
      <w:marRight w:val="0"/>
      <w:marTop w:val="0"/>
      <w:marBottom w:val="0"/>
      <w:divBdr>
        <w:top w:val="none" w:sz="0" w:space="0" w:color="auto"/>
        <w:left w:val="none" w:sz="0" w:space="0" w:color="auto"/>
        <w:bottom w:val="none" w:sz="0" w:space="0" w:color="auto"/>
        <w:right w:val="none" w:sz="0" w:space="0" w:color="auto"/>
      </w:divBdr>
    </w:div>
    <w:div w:id="600575990">
      <w:bodyDiv w:val="1"/>
      <w:marLeft w:val="0"/>
      <w:marRight w:val="0"/>
      <w:marTop w:val="0"/>
      <w:marBottom w:val="0"/>
      <w:divBdr>
        <w:top w:val="none" w:sz="0" w:space="0" w:color="auto"/>
        <w:left w:val="none" w:sz="0" w:space="0" w:color="auto"/>
        <w:bottom w:val="none" w:sz="0" w:space="0" w:color="auto"/>
        <w:right w:val="none" w:sz="0" w:space="0" w:color="auto"/>
      </w:divBdr>
    </w:div>
    <w:div w:id="603415486">
      <w:bodyDiv w:val="1"/>
      <w:marLeft w:val="0"/>
      <w:marRight w:val="0"/>
      <w:marTop w:val="0"/>
      <w:marBottom w:val="0"/>
      <w:divBdr>
        <w:top w:val="none" w:sz="0" w:space="0" w:color="auto"/>
        <w:left w:val="none" w:sz="0" w:space="0" w:color="auto"/>
        <w:bottom w:val="none" w:sz="0" w:space="0" w:color="auto"/>
        <w:right w:val="none" w:sz="0" w:space="0" w:color="auto"/>
      </w:divBdr>
    </w:div>
    <w:div w:id="616832048">
      <w:bodyDiv w:val="1"/>
      <w:marLeft w:val="0"/>
      <w:marRight w:val="0"/>
      <w:marTop w:val="0"/>
      <w:marBottom w:val="0"/>
      <w:divBdr>
        <w:top w:val="none" w:sz="0" w:space="0" w:color="auto"/>
        <w:left w:val="none" w:sz="0" w:space="0" w:color="auto"/>
        <w:bottom w:val="none" w:sz="0" w:space="0" w:color="auto"/>
        <w:right w:val="none" w:sz="0" w:space="0" w:color="auto"/>
      </w:divBdr>
    </w:div>
    <w:div w:id="617218918">
      <w:bodyDiv w:val="1"/>
      <w:marLeft w:val="0"/>
      <w:marRight w:val="0"/>
      <w:marTop w:val="0"/>
      <w:marBottom w:val="0"/>
      <w:divBdr>
        <w:top w:val="none" w:sz="0" w:space="0" w:color="auto"/>
        <w:left w:val="none" w:sz="0" w:space="0" w:color="auto"/>
        <w:bottom w:val="none" w:sz="0" w:space="0" w:color="auto"/>
        <w:right w:val="none" w:sz="0" w:space="0" w:color="auto"/>
      </w:divBdr>
    </w:div>
    <w:div w:id="647899340">
      <w:bodyDiv w:val="1"/>
      <w:marLeft w:val="0"/>
      <w:marRight w:val="0"/>
      <w:marTop w:val="0"/>
      <w:marBottom w:val="0"/>
      <w:divBdr>
        <w:top w:val="none" w:sz="0" w:space="0" w:color="auto"/>
        <w:left w:val="none" w:sz="0" w:space="0" w:color="auto"/>
        <w:bottom w:val="none" w:sz="0" w:space="0" w:color="auto"/>
        <w:right w:val="none" w:sz="0" w:space="0" w:color="auto"/>
      </w:divBdr>
    </w:div>
    <w:div w:id="652952521">
      <w:bodyDiv w:val="1"/>
      <w:marLeft w:val="0"/>
      <w:marRight w:val="0"/>
      <w:marTop w:val="0"/>
      <w:marBottom w:val="0"/>
      <w:divBdr>
        <w:top w:val="none" w:sz="0" w:space="0" w:color="auto"/>
        <w:left w:val="none" w:sz="0" w:space="0" w:color="auto"/>
        <w:bottom w:val="none" w:sz="0" w:space="0" w:color="auto"/>
        <w:right w:val="none" w:sz="0" w:space="0" w:color="auto"/>
      </w:divBdr>
    </w:div>
    <w:div w:id="654649080">
      <w:bodyDiv w:val="1"/>
      <w:marLeft w:val="0"/>
      <w:marRight w:val="0"/>
      <w:marTop w:val="0"/>
      <w:marBottom w:val="0"/>
      <w:divBdr>
        <w:top w:val="none" w:sz="0" w:space="0" w:color="auto"/>
        <w:left w:val="none" w:sz="0" w:space="0" w:color="auto"/>
        <w:bottom w:val="none" w:sz="0" w:space="0" w:color="auto"/>
        <w:right w:val="none" w:sz="0" w:space="0" w:color="auto"/>
      </w:divBdr>
    </w:div>
    <w:div w:id="661852680">
      <w:bodyDiv w:val="1"/>
      <w:marLeft w:val="0"/>
      <w:marRight w:val="0"/>
      <w:marTop w:val="0"/>
      <w:marBottom w:val="0"/>
      <w:divBdr>
        <w:top w:val="none" w:sz="0" w:space="0" w:color="auto"/>
        <w:left w:val="none" w:sz="0" w:space="0" w:color="auto"/>
        <w:bottom w:val="none" w:sz="0" w:space="0" w:color="auto"/>
        <w:right w:val="none" w:sz="0" w:space="0" w:color="auto"/>
      </w:divBdr>
    </w:div>
    <w:div w:id="663238236">
      <w:bodyDiv w:val="1"/>
      <w:marLeft w:val="0"/>
      <w:marRight w:val="0"/>
      <w:marTop w:val="0"/>
      <w:marBottom w:val="0"/>
      <w:divBdr>
        <w:top w:val="none" w:sz="0" w:space="0" w:color="auto"/>
        <w:left w:val="none" w:sz="0" w:space="0" w:color="auto"/>
        <w:bottom w:val="none" w:sz="0" w:space="0" w:color="auto"/>
        <w:right w:val="none" w:sz="0" w:space="0" w:color="auto"/>
      </w:divBdr>
    </w:div>
    <w:div w:id="676034283">
      <w:bodyDiv w:val="1"/>
      <w:marLeft w:val="0"/>
      <w:marRight w:val="0"/>
      <w:marTop w:val="0"/>
      <w:marBottom w:val="0"/>
      <w:divBdr>
        <w:top w:val="none" w:sz="0" w:space="0" w:color="auto"/>
        <w:left w:val="none" w:sz="0" w:space="0" w:color="auto"/>
        <w:bottom w:val="none" w:sz="0" w:space="0" w:color="auto"/>
        <w:right w:val="none" w:sz="0" w:space="0" w:color="auto"/>
      </w:divBdr>
    </w:div>
    <w:div w:id="700664849">
      <w:bodyDiv w:val="1"/>
      <w:marLeft w:val="0"/>
      <w:marRight w:val="0"/>
      <w:marTop w:val="0"/>
      <w:marBottom w:val="0"/>
      <w:divBdr>
        <w:top w:val="none" w:sz="0" w:space="0" w:color="auto"/>
        <w:left w:val="none" w:sz="0" w:space="0" w:color="auto"/>
        <w:bottom w:val="none" w:sz="0" w:space="0" w:color="auto"/>
        <w:right w:val="none" w:sz="0" w:space="0" w:color="auto"/>
      </w:divBdr>
    </w:div>
    <w:div w:id="709574620">
      <w:bodyDiv w:val="1"/>
      <w:marLeft w:val="0"/>
      <w:marRight w:val="0"/>
      <w:marTop w:val="0"/>
      <w:marBottom w:val="0"/>
      <w:divBdr>
        <w:top w:val="none" w:sz="0" w:space="0" w:color="auto"/>
        <w:left w:val="none" w:sz="0" w:space="0" w:color="auto"/>
        <w:bottom w:val="none" w:sz="0" w:space="0" w:color="auto"/>
        <w:right w:val="none" w:sz="0" w:space="0" w:color="auto"/>
      </w:divBdr>
    </w:div>
    <w:div w:id="724793966">
      <w:bodyDiv w:val="1"/>
      <w:marLeft w:val="0"/>
      <w:marRight w:val="0"/>
      <w:marTop w:val="0"/>
      <w:marBottom w:val="0"/>
      <w:divBdr>
        <w:top w:val="none" w:sz="0" w:space="0" w:color="auto"/>
        <w:left w:val="none" w:sz="0" w:space="0" w:color="auto"/>
        <w:bottom w:val="none" w:sz="0" w:space="0" w:color="auto"/>
        <w:right w:val="none" w:sz="0" w:space="0" w:color="auto"/>
      </w:divBdr>
    </w:div>
    <w:div w:id="724837936">
      <w:bodyDiv w:val="1"/>
      <w:marLeft w:val="0"/>
      <w:marRight w:val="0"/>
      <w:marTop w:val="0"/>
      <w:marBottom w:val="0"/>
      <w:divBdr>
        <w:top w:val="none" w:sz="0" w:space="0" w:color="auto"/>
        <w:left w:val="none" w:sz="0" w:space="0" w:color="auto"/>
        <w:bottom w:val="none" w:sz="0" w:space="0" w:color="auto"/>
        <w:right w:val="none" w:sz="0" w:space="0" w:color="auto"/>
      </w:divBdr>
    </w:div>
    <w:div w:id="730276605">
      <w:bodyDiv w:val="1"/>
      <w:marLeft w:val="0"/>
      <w:marRight w:val="0"/>
      <w:marTop w:val="0"/>
      <w:marBottom w:val="0"/>
      <w:divBdr>
        <w:top w:val="none" w:sz="0" w:space="0" w:color="auto"/>
        <w:left w:val="none" w:sz="0" w:space="0" w:color="auto"/>
        <w:bottom w:val="none" w:sz="0" w:space="0" w:color="auto"/>
        <w:right w:val="none" w:sz="0" w:space="0" w:color="auto"/>
      </w:divBdr>
    </w:div>
    <w:div w:id="742341399">
      <w:bodyDiv w:val="1"/>
      <w:marLeft w:val="0"/>
      <w:marRight w:val="0"/>
      <w:marTop w:val="0"/>
      <w:marBottom w:val="0"/>
      <w:divBdr>
        <w:top w:val="none" w:sz="0" w:space="0" w:color="auto"/>
        <w:left w:val="none" w:sz="0" w:space="0" w:color="auto"/>
        <w:bottom w:val="none" w:sz="0" w:space="0" w:color="auto"/>
        <w:right w:val="none" w:sz="0" w:space="0" w:color="auto"/>
      </w:divBdr>
    </w:div>
    <w:div w:id="753626276">
      <w:bodyDiv w:val="1"/>
      <w:marLeft w:val="0"/>
      <w:marRight w:val="0"/>
      <w:marTop w:val="0"/>
      <w:marBottom w:val="0"/>
      <w:divBdr>
        <w:top w:val="none" w:sz="0" w:space="0" w:color="auto"/>
        <w:left w:val="none" w:sz="0" w:space="0" w:color="auto"/>
        <w:bottom w:val="none" w:sz="0" w:space="0" w:color="auto"/>
        <w:right w:val="none" w:sz="0" w:space="0" w:color="auto"/>
      </w:divBdr>
    </w:div>
    <w:div w:id="753941262">
      <w:bodyDiv w:val="1"/>
      <w:marLeft w:val="0"/>
      <w:marRight w:val="0"/>
      <w:marTop w:val="0"/>
      <w:marBottom w:val="0"/>
      <w:divBdr>
        <w:top w:val="none" w:sz="0" w:space="0" w:color="auto"/>
        <w:left w:val="none" w:sz="0" w:space="0" w:color="auto"/>
        <w:bottom w:val="none" w:sz="0" w:space="0" w:color="auto"/>
        <w:right w:val="none" w:sz="0" w:space="0" w:color="auto"/>
      </w:divBdr>
    </w:div>
    <w:div w:id="759566665">
      <w:bodyDiv w:val="1"/>
      <w:marLeft w:val="0"/>
      <w:marRight w:val="0"/>
      <w:marTop w:val="0"/>
      <w:marBottom w:val="0"/>
      <w:divBdr>
        <w:top w:val="none" w:sz="0" w:space="0" w:color="auto"/>
        <w:left w:val="none" w:sz="0" w:space="0" w:color="auto"/>
        <w:bottom w:val="none" w:sz="0" w:space="0" w:color="auto"/>
        <w:right w:val="none" w:sz="0" w:space="0" w:color="auto"/>
      </w:divBdr>
    </w:div>
    <w:div w:id="759839204">
      <w:bodyDiv w:val="1"/>
      <w:marLeft w:val="0"/>
      <w:marRight w:val="0"/>
      <w:marTop w:val="0"/>
      <w:marBottom w:val="0"/>
      <w:divBdr>
        <w:top w:val="none" w:sz="0" w:space="0" w:color="auto"/>
        <w:left w:val="none" w:sz="0" w:space="0" w:color="auto"/>
        <w:bottom w:val="none" w:sz="0" w:space="0" w:color="auto"/>
        <w:right w:val="none" w:sz="0" w:space="0" w:color="auto"/>
      </w:divBdr>
    </w:div>
    <w:div w:id="789785714">
      <w:bodyDiv w:val="1"/>
      <w:marLeft w:val="0"/>
      <w:marRight w:val="0"/>
      <w:marTop w:val="0"/>
      <w:marBottom w:val="0"/>
      <w:divBdr>
        <w:top w:val="none" w:sz="0" w:space="0" w:color="auto"/>
        <w:left w:val="none" w:sz="0" w:space="0" w:color="auto"/>
        <w:bottom w:val="none" w:sz="0" w:space="0" w:color="auto"/>
        <w:right w:val="none" w:sz="0" w:space="0" w:color="auto"/>
      </w:divBdr>
    </w:div>
    <w:div w:id="802845797">
      <w:bodyDiv w:val="1"/>
      <w:marLeft w:val="0"/>
      <w:marRight w:val="0"/>
      <w:marTop w:val="0"/>
      <w:marBottom w:val="0"/>
      <w:divBdr>
        <w:top w:val="none" w:sz="0" w:space="0" w:color="auto"/>
        <w:left w:val="none" w:sz="0" w:space="0" w:color="auto"/>
        <w:bottom w:val="none" w:sz="0" w:space="0" w:color="auto"/>
        <w:right w:val="none" w:sz="0" w:space="0" w:color="auto"/>
      </w:divBdr>
    </w:div>
    <w:div w:id="805126130">
      <w:bodyDiv w:val="1"/>
      <w:marLeft w:val="0"/>
      <w:marRight w:val="0"/>
      <w:marTop w:val="0"/>
      <w:marBottom w:val="0"/>
      <w:divBdr>
        <w:top w:val="none" w:sz="0" w:space="0" w:color="auto"/>
        <w:left w:val="none" w:sz="0" w:space="0" w:color="auto"/>
        <w:bottom w:val="none" w:sz="0" w:space="0" w:color="auto"/>
        <w:right w:val="none" w:sz="0" w:space="0" w:color="auto"/>
      </w:divBdr>
    </w:div>
    <w:div w:id="818036319">
      <w:bodyDiv w:val="1"/>
      <w:marLeft w:val="0"/>
      <w:marRight w:val="0"/>
      <w:marTop w:val="0"/>
      <w:marBottom w:val="0"/>
      <w:divBdr>
        <w:top w:val="none" w:sz="0" w:space="0" w:color="auto"/>
        <w:left w:val="none" w:sz="0" w:space="0" w:color="auto"/>
        <w:bottom w:val="none" w:sz="0" w:space="0" w:color="auto"/>
        <w:right w:val="none" w:sz="0" w:space="0" w:color="auto"/>
      </w:divBdr>
    </w:div>
    <w:div w:id="819924517">
      <w:bodyDiv w:val="1"/>
      <w:marLeft w:val="0"/>
      <w:marRight w:val="0"/>
      <w:marTop w:val="0"/>
      <w:marBottom w:val="0"/>
      <w:divBdr>
        <w:top w:val="none" w:sz="0" w:space="0" w:color="auto"/>
        <w:left w:val="none" w:sz="0" w:space="0" w:color="auto"/>
        <w:bottom w:val="none" w:sz="0" w:space="0" w:color="auto"/>
        <w:right w:val="none" w:sz="0" w:space="0" w:color="auto"/>
      </w:divBdr>
    </w:div>
    <w:div w:id="834414937">
      <w:bodyDiv w:val="1"/>
      <w:marLeft w:val="0"/>
      <w:marRight w:val="0"/>
      <w:marTop w:val="0"/>
      <w:marBottom w:val="0"/>
      <w:divBdr>
        <w:top w:val="none" w:sz="0" w:space="0" w:color="auto"/>
        <w:left w:val="none" w:sz="0" w:space="0" w:color="auto"/>
        <w:bottom w:val="none" w:sz="0" w:space="0" w:color="auto"/>
        <w:right w:val="none" w:sz="0" w:space="0" w:color="auto"/>
      </w:divBdr>
    </w:div>
    <w:div w:id="848831565">
      <w:bodyDiv w:val="1"/>
      <w:marLeft w:val="0"/>
      <w:marRight w:val="0"/>
      <w:marTop w:val="0"/>
      <w:marBottom w:val="0"/>
      <w:divBdr>
        <w:top w:val="none" w:sz="0" w:space="0" w:color="auto"/>
        <w:left w:val="none" w:sz="0" w:space="0" w:color="auto"/>
        <w:bottom w:val="none" w:sz="0" w:space="0" w:color="auto"/>
        <w:right w:val="none" w:sz="0" w:space="0" w:color="auto"/>
      </w:divBdr>
    </w:div>
    <w:div w:id="862864811">
      <w:bodyDiv w:val="1"/>
      <w:marLeft w:val="0"/>
      <w:marRight w:val="0"/>
      <w:marTop w:val="0"/>
      <w:marBottom w:val="0"/>
      <w:divBdr>
        <w:top w:val="none" w:sz="0" w:space="0" w:color="auto"/>
        <w:left w:val="none" w:sz="0" w:space="0" w:color="auto"/>
        <w:bottom w:val="none" w:sz="0" w:space="0" w:color="auto"/>
        <w:right w:val="none" w:sz="0" w:space="0" w:color="auto"/>
      </w:divBdr>
    </w:div>
    <w:div w:id="863713608">
      <w:bodyDiv w:val="1"/>
      <w:marLeft w:val="0"/>
      <w:marRight w:val="0"/>
      <w:marTop w:val="0"/>
      <w:marBottom w:val="0"/>
      <w:divBdr>
        <w:top w:val="none" w:sz="0" w:space="0" w:color="auto"/>
        <w:left w:val="none" w:sz="0" w:space="0" w:color="auto"/>
        <w:bottom w:val="none" w:sz="0" w:space="0" w:color="auto"/>
        <w:right w:val="none" w:sz="0" w:space="0" w:color="auto"/>
      </w:divBdr>
    </w:div>
    <w:div w:id="873732475">
      <w:bodyDiv w:val="1"/>
      <w:marLeft w:val="0"/>
      <w:marRight w:val="0"/>
      <w:marTop w:val="0"/>
      <w:marBottom w:val="0"/>
      <w:divBdr>
        <w:top w:val="none" w:sz="0" w:space="0" w:color="auto"/>
        <w:left w:val="none" w:sz="0" w:space="0" w:color="auto"/>
        <w:bottom w:val="none" w:sz="0" w:space="0" w:color="auto"/>
        <w:right w:val="none" w:sz="0" w:space="0" w:color="auto"/>
      </w:divBdr>
    </w:div>
    <w:div w:id="876813685">
      <w:bodyDiv w:val="1"/>
      <w:marLeft w:val="0"/>
      <w:marRight w:val="0"/>
      <w:marTop w:val="0"/>
      <w:marBottom w:val="0"/>
      <w:divBdr>
        <w:top w:val="none" w:sz="0" w:space="0" w:color="auto"/>
        <w:left w:val="none" w:sz="0" w:space="0" w:color="auto"/>
        <w:bottom w:val="none" w:sz="0" w:space="0" w:color="auto"/>
        <w:right w:val="none" w:sz="0" w:space="0" w:color="auto"/>
      </w:divBdr>
    </w:div>
    <w:div w:id="880819956">
      <w:bodyDiv w:val="1"/>
      <w:marLeft w:val="0"/>
      <w:marRight w:val="0"/>
      <w:marTop w:val="0"/>
      <w:marBottom w:val="0"/>
      <w:divBdr>
        <w:top w:val="none" w:sz="0" w:space="0" w:color="auto"/>
        <w:left w:val="none" w:sz="0" w:space="0" w:color="auto"/>
        <w:bottom w:val="none" w:sz="0" w:space="0" w:color="auto"/>
        <w:right w:val="none" w:sz="0" w:space="0" w:color="auto"/>
      </w:divBdr>
      <w:divsChild>
        <w:div w:id="1272855876">
          <w:marLeft w:val="0"/>
          <w:marRight w:val="0"/>
          <w:marTop w:val="0"/>
          <w:marBottom w:val="0"/>
          <w:divBdr>
            <w:top w:val="none" w:sz="0" w:space="0" w:color="auto"/>
            <w:left w:val="none" w:sz="0" w:space="0" w:color="auto"/>
            <w:bottom w:val="none" w:sz="0" w:space="0" w:color="auto"/>
            <w:right w:val="none" w:sz="0" w:space="0" w:color="auto"/>
          </w:divBdr>
        </w:div>
        <w:div w:id="4018128">
          <w:marLeft w:val="0"/>
          <w:marRight w:val="0"/>
          <w:marTop w:val="0"/>
          <w:marBottom w:val="0"/>
          <w:divBdr>
            <w:top w:val="none" w:sz="0" w:space="0" w:color="auto"/>
            <w:left w:val="none" w:sz="0" w:space="0" w:color="auto"/>
            <w:bottom w:val="none" w:sz="0" w:space="0" w:color="auto"/>
            <w:right w:val="none" w:sz="0" w:space="0" w:color="auto"/>
          </w:divBdr>
        </w:div>
        <w:div w:id="95370303">
          <w:marLeft w:val="0"/>
          <w:marRight w:val="0"/>
          <w:marTop w:val="0"/>
          <w:marBottom w:val="0"/>
          <w:divBdr>
            <w:top w:val="none" w:sz="0" w:space="0" w:color="auto"/>
            <w:left w:val="none" w:sz="0" w:space="0" w:color="auto"/>
            <w:bottom w:val="none" w:sz="0" w:space="0" w:color="auto"/>
            <w:right w:val="none" w:sz="0" w:space="0" w:color="auto"/>
          </w:divBdr>
        </w:div>
        <w:div w:id="1443648457">
          <w:marLeft w:val="0"/>
          <w:marRight w:val="0"/>
          <w:marTop w:val="0"/>
          <w:marBottom w:val="0"/>
          <w:divBdr>
            <w:top w:val="none" w:sz="0" w:space="0" w:color="auto"/>
            <w:left w:val="none" w:sz="0" w:space="0" w:color="auto"/>
            <w:bottom w:val="none" w:sz="0" w:space="0" w:color="auto"/>
            <w:right w:val="none" w:sz="0" w:space="0" w:color="auto"/>
          </w:divBdr>
        </w:div>
        <w:div w:id="1810709460">
          <w:marLeft w:val="0"/>
          <w:marRight w:val="0"/>
          <w:marTop w:val="0"/>
          <w:marBottom w:val="0"/>
          <w:divBdr>
            <w:top w:val="none" w:sz="0" w:space="0" w:color="auto"/>
            <w:left w:val="none" w:sz="0" w:space="0" w:color="auto"/>
            <w:bottom w:val="none" w:sz="0" w:space="0" w:color="auto"/>
            <w:right w:val="none" w:sz="0" w:space="0" w:color="auto"/>
          </w:divBdr>
        </w:div>
        <w:div w:id="1597909147">
          <w:marLeft w:val="0"/>
          <w:marRight w:val="0"/>
          <w:marTop w:val="0"/>
          <w:marBottom w:val="0"/>
          <w:divBdr>
            <w:top w:val="none" w:sz="0" w:space="0" w:color="auto"/>
            <w:left w:val="none" w:sz="0" w:space="0" w:color="auto"/>
            <w:bottom w:val="none" w:sz="0" w:space="0" w:color="auto"/>
            <w:right w:val="none" w:sz="0" w:space="0" w:color="auto"/>
          </w:divBdr>
        </w:div>
        <w:div w:id="1653409230">
          <w:marLeft w:val="0"/>
          <w:marRight w:val="0"/>
          <w:marTop w:val="0"/>
          <w:marBottom w:val="0"/>
          <w:divBdr>
            <w:top w:val="none" w:sz="0" w:space="0" w:color="auto"/>
            <w:left w:val="none" w:sz="0" w:space="0" w:color="auto"/>
            <w:bottom w:val="none" w:sz="0" w:space="0" w:color="auto"/>
            <w:right w:val="none" w:sz="0" w:space="0" w:color="auto"/>
          </w:divBdr>
        </w:div>
        <w:div w:id="694379220">
          <w:marLeft w:val="0"/>
          <w:marRight w:val="0"/>
          <w:marTop w:val="0"/>
          <w:marBottom w:val="0"/>
          <w:divBdr>
            <w:top w:val="none" w:sz="0" w:space="0" w:color="auto"/>
            <w:left w:val="none" w:sz="0" w:space="0" w:color="auto"/>
            <w:bottom w:val="none" w:sz="0" w:space="0" w:color="auto"/>
            <w:right w:val="none" w:sz="0" w:space="0" w:color="auto"/>
          </w:divBdr>
        </w:div>
        <w:div w:id="172186205">
          <w:marLeft w:val="0"/>
          <w:marRight w:val="0"/>
          <w:marTop w:val="0"/>
          <w:marBottom w:val="0"/>
          <w:divBdr>
            <w:top w:val="none" w:sz="0" w:space="0" w:color="auto"/>
            <w:left w:val="none" w:sz="0" w:space="0" w:color="auto"/>
            <w:bottom w:val="none" w:sz="0" w:space="0" w:color="auto"/>
            <w:right w:val="none" w:sz="0" w:space="0" w:color="auto"/>
          </w:divBdr>
        </w:div>
      </w:divsChild>
    </w:div>
    <w:div w:id="888103482">
      <w:bodyDiv w:val="1"/>
      <w:marLeft w:val="0"/>
      <w:marRight w:val="0"/>
      <w:marTop w:val="0"/>
      <w:marBottom w:val="0"/>
      <w:divBdr>
        <w:top w:val="none" w:sz="0" w:space="0" w:color="auto"/>
        <w:left w:val="none" w:sz="0" w:space="0" w:color="auto"/>
        <w:bottom w:val="none" w:sz="0" w:space="0" w:color="auto"/>
        <w:right w:val="none" w:sz="0" w:space="0" w:color="auto"/>
      </w:divBdr>
    </w:div>
    <w:div w:id="890918039">
      <w:bodyDiv w:val="1"/>
      <w:marLeft w:val="0"/>
      <w:marRight w:val="0"/>
      <w:marTop w:val="0"/>
      <w:marBottom w:val="0"/>
      <w:divBdr>
        <w:top w:val="none" w:sz="0" w:space="0" w:color="auto"/>
        <w:left w:val="none" w:sz="0" w:space="0" w:color="auto"/>
        <w:bottom w:val="none" w:sz="0" w:space="0" w:color="auto"/>
        <w:right w:val="none" w:sz="0" w:space="0" w:color="auto"/>
      </w:divBdr>
    </w:div>
    <w:div w:id="899946498">
      <w:bodyDiv w:val="1"/>
      <w:marLeft w:val="0"/>
      <w:marRight w:val="0"/>
      <w:marTop w:val="0"/>
      <w:marBottom w:val="0"/>
      <w:divBdr>
        <w:top w:val="none" w:sz="0" w:space="0" w:color="auto"/>
        <w:left w:val="none" w:sz="0" w:space="0" w:color="auto"/>
        <w:bottom w:val="none" w:sz="0" w:space="0" w:color="auto"/>
        <w:right w:val="none" w:sz="0" w:space="0" w:color="auto"/>
      </w:divBdr>
    </w:div>
    <w:div w:id="902374068">
      <w:bodyDiv w:val="1"/>
      <w:marLeft w:val="0"/>
      <w:marRight w:val="0"/>
      <w:marTop w:val="0"/>
      <w:marBottom w:val="0"/>
      <w:divBdr>
        <w:top w:val="none" w:sz="0" w:space="0" w:color="auto"/>
        <w:left w:val="none" w:sz="0" w:space="0" w:color="auto"/>
        <w:bottom w:val="none" w:sz="0" w:space="0" w:color="auto"/>
        <w:right w:val="none" w:sz="0" w:space="0" w:color="auto"/>
      </w:divBdr>
    </w:div>
    <w:div w:id="919290141">
      <w:bodyDiv w:val="1"/>
      <w:marLeft w:val="0"/>
      <w:marRight w:val="0"/>
      <w:marTop w:val="0"/>
      <w:marBottom w:val="0"/>
      <w:divBdr>
        <w:top w:val="none" w:sz="0" w:space="0" w:color="auto"/>
        <w:left w:val="none" w:sz="0" w:space="0" w:color="auto"/>
        <w:bottom w:val="none" w:sz="0" w:space="0" w:color="auto"/>
        <w:right w:val="none" w:sz="0" w:space="0" w:color="auto"/>
      </w:divBdr>
    </w:div>
    <w:div w:id="939026530">
      <w:bodyDiv w:val="1"/>
      <w:marLeft w:val="0"/>
      <w:marRight w:val="0"/>
      <w:marTop w:val="0"/>
      <w:marBottom w:val="0"/>
      <w:divBdr>
        <w:top w:val="none" w:sz="0" w:space="0" w:color="auto"/>
        <w:left w:val="none" w:sz="0" w:space="0" w:color="auto"/>
        <w:bottom w:val="none" w:sz="0" w:space="0" w:color="auto"/>
        <w:right w:val="none" w:sz="0" w:space="0" w:color="auto"/>
      </w:divBdr>
    </w:div>
    <w:div w:id="950433091">
      <w:bodyDiv w:val="1"/>
      <w:marLeft w:val="0"/>
      <w:marRight w:val="0"/>
      <w:marTop w:val="0"/>
      <w:marBottom w:val="0"/>
      <w:divBdr>
        <w:top w:val="none" w:sz="0" w:space="0" w:color="auto"/>
        <w:left w:val="none" w:sz="0" w:space="0" w:color="auto"/>
        <w:bottom w:val="none" w:sz="0" w:space="0" w:color="auto"/>
        <w:right w:val="none" w:sz="0" w:space="0" w:color="auto"/>
      </w:divBdr>
    </w:div>
    <w:div w:id="976108469">
      <w:bodyDiv w:val="1"/>
      <w:marLeft w:val="0"/>
      <w:marRight w:val="0"/>
      <w:marTop w:val="0"/>
      <w:marBottom w:val="0"/>
      <w:divBdr>
        <w:top w:val="none" w:sz="0" w:space="0" w:color="auto"/>
        <w:left w:val="none" w:sz="0" w:space="0" w:color="auto"/>
        <w:bottom w:val="none" w:sz="0" w:space="0" w:color="auto"/>
        <w:right w:val="none" w:sz="0" w:space="0" w:color="auto"/>
      </w:divBdr>
    </w:div>
    <w:div w:id="977420598">
      <w:bodyDiv w:val="1"/>
      <w:marLeft w:val="0"/>
      <w:marRight w:val="0"/>
      <w:marTop w:val="0"/>
      <w:marBottom w:val="0"/>
      <w:divBdr>
        <w:top w:val="none" w:sz="0" w:space="0" w:color="auto"/>
        <w:left w:val="none" w:sz="0" w:space="0" w:color="auto"/>
        <w:bottom w:val="none" w:sz="0" w:space="0" w:color="auto"/>
        <w:right w:val="none" w:sz="0" w:space="0" w:color="auto"/>
      </w:divBdr>
    </w:div>
    <w:div w:id="982124541">
      <w:bodyDiv w:val="1"/>
      <w:marLeft w:val="0"/>
      <w:marRight w:val="0"/>
      <w:marTop w:val="0"/>
      <w:marBottom w:val="0"/>
      <w:divBdr>
        <w:top w:val="none" w:sz="0" w:space="0" w:color="auto"/>
        <w:left w:val="none" w:sz="0" w:space="0" w:color="auto"/>
        <w:bottom w:val="none" w:sz="0" w:space="0" w:color="auto"/>
        <w:right w:val="none" w:sz="0" w:space="0" w:color="auto"/>
      </w:divBdr>
    </w:div>
    <w:div w:id="993602847">
      <w:bodyDiv w:val="1"/>
      <w:marLeft w:val="0"/>
      <w:marRight w:val="0"/>
      <w:marTop w:val="0"/>
      <w:marBottom w:val="0"/>
      <w:divBdr>
        <w:top w:val="none" w:sz="0" w:space="0" w:color="auto"/>
        <w:left w:val="none" w:sz="0" w:space="0" w:color="auto"/>
        <w:bottom w:val="none" w:sz="0" w:space="0" w:color="auto"/>
        <w:right w:val="none" w:sz="0" w:space="0" w:color="auto"/>
      </w:divBdr>
    </w:div>
    <w:div w:id="1005128857">
      <w:bodyDiv w:val="1"/>
      <w:marLeft w:val="0"/>
      <w:marRight w:val="0"/>
      <w:marTop w:val="0"/>
      <w:marBottom w:val="0"/>
      <w:divBdr>
        <w:top w:val="none" w:sz="0" w:space="0" w:color="auto"/>
        <w:left w:val="none" w:sz="0" w:space="0" w:color="auto"/>
        <w:bottom w:val="none" w:sz="0" w:space="0" w:color="auto"/>
        <w:right w:val="none" w:sz="0" w:space="0" w:color="auto"/>
      </w:divBdr>
    </w:div>
    <w:div w:id="1008867880">
      <w:bodyDiv w:val="1"/>
      <w:marLeft w:val="0"/>
      <w:marRight w:val="0"/>
      <w:marTop w:val="0"/>
      <w:marBottom w:val="0"/>
      <w:divBdr>
        <w:top w:val="none" w:sz="0" w:space="0" w:color="auto"/>
        <w:left w:val="none" w:sz="0" w:space="0" w:color="auto"/>
        <w:bottom w:val="none" w:sz="0" w:space="0" w:color="auto"/>
        <w:right w:val="none" w:sz="0" w:space="0" w:color="auto"/>
      </w:divBdr>
    </w:div>
    <w:div w:id="1027871943">
      <w:bodyDiv w:val="1"/>
      <w:marLeft w:val="0"/>
      <w:marRight w:val="0"/>
      <w:marTop w:val="0"/>
      <w:marBottom w:val="0"/>
      <w:divBdr>
        <w:top w:val="none" w:sz="0" w:space="0" w:color="auto"/>
        <w:left w:val="none" w:sz="0" w:space="0" w:color="auto"/>
        <w:bottom w:val="none" w:sz="0" w:space="0" w:color="auto"/>
        <w:right w:val="none" w:sz="0" w:space="0" w:color="auto"/>
      </w:divBdr>
    </w:div>
    <w:div w:id="1030913773">
      <w:bodyDiv w:val="1"/>
      <w:marLeft w:val="0"/>
      <w:marRight w:val="0"/>
      <w:marTop w:val="0"/>
      <w:marBottom w:val="0"/>
      <w:divBdr>
        <w:top w:val="none" w:sz="0" w:space="0" w:color="auto"/>
        <w:left w:val="none" w:sz="0" w:space="0" w:color="auto"/>
        <w:bottom w:val="none" w:sz="0" w:space="0" w:color="auto"/>
        <w:right w:val="none" w:sz="0" w:space="0" w:color="auto"/>
      </w:divBdr>
    </w:div>
    <w:div w:id="1043168950">
      <w:bodyDiv w:val="1"/>
      <w:marLeft w:val="0"/>
      <w:marRight w:val="0"/>
      <w:marTop w:val="0"/>
      <w:marBottom w:val="0"/>
      <w:divBdr>
        <w:top w:val="none" w:sz="0" w:space="0" w:color="auto"/>
        <w:left w:val="none" w:sz="0" w:space="0" w:color="auto"/>
        <w:bottom w:val="none" w:sz="0" w:space="0" w:color="auto"/>
        <w:right w:val="none" w:sz="0" w:space="0" w:color="auto"/>
      </w:divBdr>
    </w:div>
    <w:div w:id="1054697480">
      <w:bodyDiv w:val="1"/>
      <w:marLeft w:val="0"/>
      <w:marRight w:val="0"/>
      <w:marTop w:val="0"/>
      <w:marBottom w:val="0"/>
      <w:divBdr>
        <w:top w:val="none" w:sz="0" w:space="0" w:color="auto"/>
        <w:left w:val="none" w:sz="0" w:space="0" w:color="auto"/>
        <w:bottom w:val="none" w:sz="0" w:space="0" w:color="auto"/>
        <w:right w:val="none" w:sz="0" w:space="0" w:color="auto"/>
      </w:divBdr>
    </w:div>
    <w:div w:id="1065178213">
      <w:bodyDiv w:val="1"/>
      <w:marLeft w:val="0"/>
      <w:marRight w:val="0"/>
      <w:marTop w:val="0"/>
      <w:marBottom w:val="0"/>
      <w:divBdr>
        <w:top w:val="none" w:sz="0" w:space="0" w:color="auto"/>
        <w:left w:val="none" w:sz="0" w:space="0" w:color="auto"/>
        <w:bottom w:val="none" w:sz="0" w:space="0" w:color="auto"/>
        <w:right w:val="none" w:sz="0" w:space="0" w:color="auto"/>
      </w:divBdr>
    </w:div>
    <w:div w:id="1082994050">
      <w:bodyDiv w:val="1"/>
      <w:marLeft w:val="0"/>
      <w:marRight w:val="0"/>
      <w:marTop w:val="0"/>
      <w:marBottom w:val="0"/>
      <w:divBdr>
        <w:top w:val="none" w:sz="0" w:space="0" w:color="auto"/>
        <w:left w:val="none" w:sz="0" w:space="0" w:color="auto"/>
        <w:bottom w:val="none" w:sz="0" w:space="0" w:color="auto"/>
        <w:right w:val="none" w:sz="0" w:space="0" w:color="auto"/>
      </w:divBdr>
    </w:div>
    <w:div w:id="1106803861">
      <w:bodyDiv w:val="1"/>
      <w:marLeft w:val="0"/>
      <w:marRight w:val="0"/>
      <w:marTop w:val="0"/>
      <w:marBottom w:val="0"/>
      <w:divBdr>
        <w:top w:val="none" w:sz="0" w:space="0" w:color="auto"/>
        <w:left w:val="none" w:sz="0" w:space="0" w:color="auto"/>
        <w:bottom w:val="none" w:sz="0" w:space="0" w:color="auto"/>
        <w:right w:val="none" w:sz="0" w:space="0" w:color="auto"/>
      </w:divBdr>
    </w:div>
    <w:div w:id="1109591555">
      <w:bodyDiv w:val="1"/>
      <w:marLeft w:val="0"/>
      <w:marRight w:val="0"/>
      <w:marTop w:val="0"/>
      <w:marBottom w:val="0"/>
      <w:divBdr>
        <w:top w:val="none" w:sz="0" w:space="0" w:color="auto"/>
        <w:left w:val="none" w:sz="0" w:space="0" w:color="auto"/>
        <w:bottom w:val="none" w:sz="0" w:space="0" w:color="auto"/>
        <w:right w:val="none" w:sz="0" w:space="0" w:color="auto"/>
      </w:divBdr>
    </w:div>
    <w:div w:id="1111784483">
      <w:bodyDiv w:val="1"/>
      <w:marLeft w:val="0"/>
      <w:marRight w:val="0"/>
      <w:marTop w:val="0"/>
      <w:marBottom w:val="0"/>
      <w:divBdr>
        <w:top w:val="none" w:sz="0" w:space="0" w:color="auto"/>
        <w:left w:val="none" w:sz="0" w:space="0" w:color="auto"/>
        <w:bottom w:val="none" w:sz="0" w:space="0" w:color="auto"/>
        <w:right w:val="none" w:sz="0" w:space="0" w:color="auto"/>
      </w:divBdr>
    </w:div>
    <w:div w:id="1117601492">
      <w:bodyDiv w:val="1"/>
      <w:marLeft w:val="0"/>
      <w:marRight w:val="0"/>
      <w:marTop w:val="0"/>
      <w:marBottom w:val="0"/>
      <w:divBdr>
        <w:top w:val="none" w:sz="0" w:space="0" w:color="auto"/>
        <w:left w:val="none" w:sz="0" w:space="0" w:color="auto"/>
        <w:bottom w:val="none" w:sz="0" w:space="0" w:color="auto"/>
        <w:right w:val="none" w:sz="0" w:space="0" w:color="auto"/>
      </w:divBdr>
    </w:div>
    <w:div w:id="1130628516">
      <w:bodyDiv w:val="1"/>
      <w:marLeft w:val="0"/>
      <w:marRight w:val="0"/>
      <w:marTop w:val="0"/>
      <w:marBottom w:val="0"/>
      <w:divBdr>
        <w:top w:val="none" w:sz="0" w:space="0" w:color="auto"/>
        <w:left w:val="none" w:sz="0" w:space="0" w:color="auto"/>
        <w:bottom w:val="none" w:sz="0" w:space="0" w:color="auto"/>
        <w:right w:val="none" w:sz="0" w:space="0" w:color="auto"/>
      </w:divBdr>
    </w:div>
    <w:div w:id="1137380167">
      <w:bodyDiv w:val="1"/>
      <w:marLeft w:val="0"/>
      <w:marRight w:val="0"/>
      <w:marTop w:val="0"/>
      <w:marBottom w:val="0"/>
      <w:divBdr>
        <w:top w:val="none" w:sz="0" w:space="0" w:color="auto"/>
        <w:left w:val="none" w:sz="0" w:space="0" w:color="auto"/>
        <w:bottom w:val="none" w:sz="0" w:space="0" w:color="auto"/>
        <w:right w:val="none" w:sz="0" w:space="0" w:color="auto"/>
      </w:divBdr>
    </w:div>
    <w:div w:id="1151096895">
      <w:bodyDiv w:val="1"/>
      <w:marLeft w:val="0"/>
      <w:marRight w:val="0"/>
      <w:marTop w:val="0"/>
      <w:marBottom w:val="0"/>
      <w:divBdr>
        <w:top w:val="none" w:sz="0" w:space="0" w:color="auto"/>
        <w:left w:val="none" w:sz="0" w:space="0" w:color="auto"/>
        <w:bottom w:val="none" w:sz="0" w:space="0" w:color="auto"/>
        <w:right w:val="none" w:sz="0" w:space="0" w:color="auto"/>
      </w:divBdr>
    </w:div>
    <w:div w:id="1165392598">
      <w:bodyDiv w:val="1"/>
      <w:marLeft w:val="0"/>
      <w:marRight w:val="0"/>
      <w:marTop w:val="0"/>
      <w:marBottom w:val="0"/>
      <w:divBdr>
        <w:top w:val="none" w:sz="0" w:space="0" w:color="auto"/>
        <w:left w:val="none" w:sz="0" w:space="0" w:color="auto"/>
        <w:bottom w:val="none" w:sz="0" w:space="0" w:color="auto"/>
        <w:right w:val="none" w:sz="0" w:space="0" w:color="auto"/>
      </w:divBdr>
    </w:div>
    <w:div w:id="1184592467">
      <w:bodyDiv w:val="1"/>
      <w:marLeft w:val="0"/>
      <w:marRight w:val="0"/>
      <w:marTop w:val="0"/>
      <w:marBottom w:val="0"/>
      <w:divBdr>
        <w:top w:val="none" w:sz="0" w:space="0" w:color="auto"/>
        <w:left w:val="none" w:sz="0" w:space="0" w:color="auto"/>
        <w:bottom w:val="none" w:sz="0" w:space="0" w:color="auto"/>
        <w:right w:val="none" w:sz="0" w:space="0" w:color="auto"/>
      </w:divBdr>
    </w:div>
    <w:div w:id="1195196788">
      <w:bodyDiv w:val="1"/>
      <w:marLeft w:val="0"/>
      <w:marRight w:val="0"/>
      <w:marTop w:val="0"/>
      <w:marBottom w:val="0"/>
      <w:divBdr>
        <w:top w:val="none" w:sz="0" w:space="0" w:color="auto"/>
        <w:left w:val="none" w:sz="0" w:space="0" w:color="auto"/>
        <w:bottom w:val="none" w:sz="0" w:space="0" w:color="auto"/>
        <w:right w:val="none" w:sz="0" w:space="0" w:color="auto"/>
      </w:divBdr>
    </w:div>
    <w:div w:id="1248151071">
      <w:bodyDiv w:val="1"/>
      <w:marLeft w:val="0"/>
      <w:marRight w:val="0"/>
      <w:marTop w:val="0"/>
      <w:marBottom w:val="0"/>
      <w:divBdr>
        <w:top w:val="none" w:sz="0" w:space="0" w:color="auto"/>
        <w:left w:val="none" w:sz="0" w:space="0" w:color="auto"/>
        <w:bottom w:val="none" w:sz="0" w:space="0" w:color="auto"/>
        <w:right w:val="none" w:sz="0" w:space="0" w:color="auto"/>
      </w:divBdr>
      <w:divsChild>
        <w:div w:id="1076590289">
          <w:marLeft w:val="0"/>
          <w:marRight w:val="0"/>
          <w:marTop w:val="0"/>
          <w:marBottom w:val="0"/>
          <w:divBdr>
            <w:top w:val="none" w:sz="0" w:space="0" w:color="auto"/>
            <w:left w:val="none" w:sz="0" w:space="0" w:color="auto"/>
            <w:bottom w:val="none" w:sz="0" w:space="0" w:color="auto"/>
            <w:right w:val="none" w:sz="0" w:space="0" w:color="auto"/>
          </w:divBdr>
        </w:div>
      </w:divsChild>
    </w:div>
    <w:div w:id="1252936153">
      <w:bodyDiv w:val="1"/>
      <w:marLeft w:val="0"/>
      <w:marRight w:val="0"/>
      <w:marTop w:val="0"/>
      <w:marBottom w:val="0"/>
      <w:divBdr>
        <w:top w:val="none" w:sz="0" w:space="0" w:color="auto"/>
        <w:left w:val="none" w:sz="0" w:space="0" w:color="auto"/>
        <w:bottom w:val="none" w:sz="0" w:space="0" w:color="auto"/>
        <w:right w:val="none" w:sz="0" w:space="0" w:color="auto"/>
      </w:divBdr>
    </w:div>
    <w:div w:id="1274167911">
      <w:bodyDiv w:val="1"/>
      <w:marLeft w:val="0"/>
      <w:marRight w:val="0"/>
      <w:marTop w:val="0"/>
      <w:marBottom w:val="0"/>
      <w:divBdr>
        <w:top w:val="none" w:sz="0" w:space="0" w:color="auto"/>
        <w:left w:val="none" w:sz="0" w:space="0" w:color="auto"/>
        <w:bottom w:val="none" w:sz="0" w:space="0" w:color="auto"/>
        <w:right w:val="none" w:sz="0" w:space="0" w:color="auto"/>
      </w:divBdr>
    </w:div>
    <w:div w:id="1287159030">
      <w:bodyDiv w:val="1"/>
      <w:marLeft w:val="0"/>
      <w:marRight w:val="0"/>
      <w:marTop w:val="0"/>
      <w:marBottom w:val="0"/>
      <w:divBdr>
        <w:top w:val="none" w:sz="0" w:space="0" w:color="auto"/>
        <w:left w:val="none" w:sz="0" w:space="0" w:color="auto"/>
        <w:bottom w:val="none" w:sz="0" w:space="0" w:color="auto"/>
        <w:right w:val="none" w:sz="0" w:space="0" w:color="auto"/>
      </w:divBdr>
    </w:div>
    <w:div w:id="1288663258">
      <w:bodyDiv w:val="1"/>
      <w:marLeft w:val="0"/>
      <w:marRight w:val="0"/>
      <w:marTop w:val="0"/>
      <w:marBottom w:val="0"/>
      <w:divBdr>
        <w:top w:val="none" w:sz="0" w:space="0" w:color="auto"/>
        <w:left w:val="none" w:sz="0" w:space="0" w:color="auto"/>
        <w:bottom w:val="none" w:sz="0" w:space="0" w:color="auto"/>
        <w:right w:val="none" w:sz="0" w:space="0" w:color="auto"/>
      </w:divBdr>
    </w:div>
    <w:div w:id="1291476959">
      <w:bodyDiv w:val="1"/>
      <w:marLeft w:val="0"/>
      <w:marRight w:val="0"/>
      <w:marTop w:val="0"/>
      <w:marBottom w:val="0"/>
      <w:divBdr>
        <w:top w:val="none" w:sz="0" w:space="0" w:color="auto"/>
        <w:left w:val="none" w:sz="0" w:space="0" w:color="auto"/>
        <w:bottom w:val="none" w:sz="0" w:space="0" w:color="auto"/>
        <w:right w:val="none" w:sz="0" w:space="0" w:color="auto"/>
      </w:divBdr>
    </w:div>
    <w:div w:id="1291978103">
      <w:bodyDiv w:val="1"/>
      <w:marLeft w:val="0"/>
      <w:marRight w:val="0"/>
      <w:marTop w:val="0"/>
      <w:marBottom w:val="0"/>
      <w:divBdr>
        <w:top w:val="none" w:sz="0" w:space="0" w:color="auto"/>
        <w:left w:val="none" w:sz="0" w:space="0" w:color="auto"/>
        <w:bottom w:val="none" w:sz="0" w:space="0" w:color="auto"/>
        <w:right w:val="none" w:sz="0" w:space="0" w:color="auto"/>
      </w:divBdr>
    </w:div>
    <w:div w:id="1311786665">
      <w:bodyDiv w:val="1"/>
      <w:marLeft w:val="0"/>
      <w:marRight w:val="0"/>
      <w:marTop w:val="0"/>
      <w:marBottom w:val="0"/>
      <w:divBdr>
        <w:top w:val="none" w:sz="0" w:space="0" w:color="auto"/>
        <w:left w:val="none" w:sz="0" w:space="0" w:color="auto"/>
        <w:bottom w:val="none" w:sz="0" w:space="0" w:color="auto"/>
        <w:right w:val="none" w:sz="0" w:space="0" w:color="auto"/>
      </w:divBdr>
    </w:div>
    <w:div w:id="1317950667">
      <w:bodyDiv w:val="1"/>
      <w:marLeft w:val="0"/>
      <w:marRight w:val="0"/>
      <w:marTop w:val="0"/>
      <w:marBottom w:val="0"/>
      <w:divBdr>
        <w:top w:val="none" w:sz="0" w:space="0" w:color="auto"/>
        <w:left w:val="none" w:sz="0" w:space="0" w:color="auto"/>
        <w:bottom w:val="none" w:sz="0" w:space="0" w:color="auto"/>
        <w:right w:val="none" w:sz="0" w:space="0" w:color="auto"/>
      </w:divBdr>
    </w:div>
    <w:div w:id="1337882263">
      <w:bodyDiv w:val="1"/>
      <w:marLeft w:val="0"/>
      <w:marRight w:val="0"/>
      <w:marTop w:val="0"/>
      <w:marBottom w:val="0"/>
      <w:divBdr>
        <w:top w:val="none" w:sz="0" w:space="0" w:color="auto"/>
        <w:left w:val="none" w:sz="0" w:space="0" w:color="auto"/>
        <w:bottom w:val="none" w:sz="0" w:space="0" w:color="auto"/>
        <w:right w:val="none" w:sz="0" w:space="0" w:color="auto"/>
      </w:divBdr>
    </w:div>
    <w:div w:id="1353649062">
      <w:bodyDiv w:val="1"/>
      <w:marLeft w:val="0"/>
      <w:marRight w:val="0"/>
      <w:marTop w:val="0"/>
      <w:marBottom w:val="0"/>
      <w:divBdr>
        <w:top w:val="none" w:sz="0" w:space="0" w:color="auto"/>
        <w:left w:val="none" w:sz="0" w:space="0" w:color="auto"/>
        <w:bottom w:val="none" w:sz="0" w:space="0" w:color="auto"/>
        <w:right w:val="none" w:sz="0" w:space="0" w:color="auto"/>
      </w:divBdr>
    </w:div>
    <w:div w:id="1354451470">
      <w:bodyDiv w:val="1"/>
      <w:marLeft w:val="0"/>
      <w:marRight w:val="0"/>
      <w:marTop w:val="0"/>
      <w:marBottom w:val="0"/>
      <w:divBdr>
        <w:top w:val="none" w:sz="0" w:space="0" w:color="auto"/>
        <w:left w:val="none" w:sz="0" w:space="0" w:color="auto"/>
        <w:bottom w:val="none" w:sz="0" w:space="0" w:color="auto"/>
        <w:right w:val="none" w:sz="0" w:space="0" w:color="auto"/>
      </w:divBdr>
    </w:div>
    <w:div w:id="1360353361">
      <w:bodyDiv w:val="1"/>
      <w:marLeft w:val="0"/>
      <w:marRight w:val="0"/>
      <w:marTop w:val="0"/>
      <w:marBottom w:val="0"/>
      <w:divBdr>
        <w:top w:val="none" w:sz="0" w:space="0" w:color="auto"/>
        <w:left w:val="none" w:sz="0" w:space="0" w:color="auto"/>
        <w:bottom w:val="none" w:sz="0" w:space="0" w:color="auto"/>
        <w:right w:val="none" w:sz="0" w:space="0" w:color="auto"/>
      </w:divBdr>
    </w:div>
    <w:div w:id="1394431597">
      <w:bodyDiv w:val="1"/>
      <w:marLeft w:val="0"/>
      <w:marRight w:val="0"/>
      <w:marTop w:val="0"/>
      <w:marBottom w:val="0"/>
      <w:divBdr>
        <w:top w:val="none" w:sz="0" w:space="0" w:color="auto"/>
        <w:left w:val="none" w:sz="0" w:space="0" w:color="auto"/>
        <w:bottom w:val="none" w:sz="0" w:space="0" w:color="auto"/>
        <w:right w:val="none" w:sz="0" w:space="0" w:color="auto"/>
      </w:divBdr>
    </w:div>
    <w:div w:id="1415013155">
      <w:bodyDiv w:val="1"/>
      <w:marLeft w:val="0"/>
      <w:marRight w:val="0"/>
      <w:marTop w:val="0"/>
      <w:marBottom w:val="0"/>
      <w:divBdr>
        <w:top w:val="none" w:sz="0" w:space="0" w:color="auto"/>
        <w:left w:val="none" w:sz="0" w:space="0" w:color="auto"/>
        <w:bottom w:val="none" w:sz="0" w:space="0" w:color="auto"/>
        <w:right w:val="none" w:sz="0" w:space="0" w:color="auto"/>
      </w:divBdr>
    </w:div>
    <w:div w:id="1427725942">
      <w:bodyDiv w:val="1"/>
      <w:marLeft w:val="0"/>
      <w:marRight w:val="0"/>
      <w:marTop w:val="0"/>
      <w:marBottom w:val="0"/>
      <w:divBdr>
        <w:top w:val="none" w:sz="0" w:space="0" w:color="auto"/>
        <w:left w:val="none" w:sz="0" w:space="0" w:color="auto"/>
        <w:bottom w:val="none" w:sz="0" w:space="0" w:color="auto"/>
        <w:right w:val="none" w:sz="0" w:space="0" w:color="auto"/>
      </w:divBdr>
    </w:div>
    <w:div w:id="1440418491">
      <w:bodyDiv w:val="1"/>
      <w:marLeft w:val="0"/>
      <w:marRight w:val="0"/>
      <w:marTop w:val="0"/>
      <w:marBottom w:val="0"/>
      <w:divBdr>
        <w:top w:val="none" w:sz="0" w:space="0" w:color="auto"/>
        <w:left w:val="none" w:sz="0" w:space="0" w:color="auto"/>
        <w:bottom w:val="none" w:sz="0" w:space="0" w:color="auto"/>
        <w:right w:val="none" w:sz="0" w:space="0" w:color="auto"/>
      </w:divBdr>
    </w:div>
    <w:div w:id="1455833363">
      <w:bodyDiv w:val="1"/>
      <w:marLeft w:val="0"/>
      <w:marRight w:val="0"/>
      <w:marTop w:val="0"/>
      <w:marBottom w:val="0"/>
      <w:divBdr>
        <w:top w:val="none" w:sz="0" w:space="0" w:color="auto"/>
        <w:left w:val="none" w:sz="0" w:space="0" w:color="auto"/>
        <w:bottom w:val="none" w:sz="0" w:space="0" w:color="auto"/>
        <w:right w:val="none" w:sz="0" w:space="0" w:color="auto"/>
      </w:divBdr>
    </w:div>
    <w:div w:id="1457286171">
      <w:bodyDiv w:val="1"/>
      <w:marLeft w:val="0"/>
      <w:marRight w:val="0"/>
      <w:marTop w:val="0"/>
      <w:marBottom w:val="0"/>
      <w:divBdr>
        <w:top w:val="none" w:sz="0" w:space="0" w:color="auto"/>
        <w:left w:val="none" w:sz="0" w:space="0" w:color="auto"/>
        <w:bottom w:val="none" w:sz="0" w:space="0" w:color="auto"/>
        <w:right w:val="none" w:sz="0" w:space="0" w:color="auto"/>
      </w:divBdr>
    </w:div>
    <w:div w:id="1461342345">
      <w:bodyDiv w:val="1"/>
      <w:marLeft w:val="0"/>
      <w:marRight w:val="0"/>
      <w:marTop w:val="0"/>
      <w:marBottom w:val="0"/>
      <w:divBdr>
        <w:top w:val="none" w:sz="0" w:space="0" w:color="auto"/>
        <w:left w:val="none" w:sz="0" w:space="0" w:color="auto"/>
        <w:bottom w:val="none" w:sz="0" w:space="0" w:color="auto"/>
        <w:right w:val="none" w:sz="0" w:space="0" w:color="auto"/>
      </w:divBdr>
    </w:div>
    <w:div w:id="1466579433">
      <w:bodyDiv w:val="1"/>
      <w:marLeft w:val="0"/>
      <w:marRight w:val="0"/>
      <w:marTop w:val="0"/>
      <w:marBottom w:val="0"/>
      <w:divBdr>
        <w:top w:val="none" w:sz="0" w:space="0" w:color="auto"/>
        <w:left w:val="none" w:sz="0" w:space="0" w:color="auto"/>
        <w:bottom w:val="none" w:sz="0" w:space="0" w:color="auto"/>
        <w:right w:val="none" w:sz="0" w:space="0" w:color="auto"/>
      </w:divBdr>
    </w:div>
    <w:div w:id="1467772908">
      <w:bodyDiv w:val="1"/>
      <w:marLeft w:val="0"/>
      <w:marRight w:val="0"/>
      <w:marTop w:val="0"/>
      <w:marBottom w:val="0"/>
      <w:divBdr>
        <w:top w:val="none" w:sz="0" w:space="0" w:color="auto"/>
        <w:left w:val="none" w:sz="0" w:space="0" w:color="auto"/>
        <w:bottom w:val="none" w:sz="0" w:space="0" w:color="auto"/>
        <w:right w:val="none" w:sz="0" w:space="0" w:color="auto"/>
      </w:divBdr>
    </w:div>
    <w:div w:id="1482379826">
      <w:bodyDiv w:val="1"/>
      <w:marLeft w:val="0"/>
      <w:marRight w:val="0"/>
      <w:marTop w:val="0"/>
      <w:marBottom w:val="0"/>
      <w:divBdr>
        <w:top w:val="none" w:sz="0" w:space="0" w:color="auto"/>
        <w:left w:val="none" w:sz="0" w:space="0" w:color="auto"/>
        <w:bottom w:val="none" w:sz="0" w:space="0" w:color="auto"/>
        <w:right w:val="none" w:sz="0" w:space="0" w:color="auto"/>
      </w:divBdr>
    </w:div>
    <w:div w:id="1485318467">
      <w:bodyDiv w:val="1"/>
      <w:marLeft w:val="0"/>
      <w:marRight w:val="0"/>
      <w:marTop w:val="0"/>
      <w:marBottom w:val="0"/>
      <w:divBdr>
        <w:top w:val="none" w:sz="0" w:space="0" w:color="auto"/>
        <w:left w:val="none" w:sz="0" w:space="0" w:color="auto"/>
        <w:bottom w:val="none" w:sz="0" w:space="0" w:color="auto"/>
        <w:right w:val="none" w:sz="0" w:space="0" w:color="auto"/>
      </w:divBdr>
    </w:div>
    <w:div w:id="1485777098">
      <w:bodyDiv w:val="1"/>
      <w:marLeft w:val="0"/>
      <w:marRight w:val="0"/>
      <w:marTop w:val="0"/>
      <w:marBottom w:val="0"/>
      <w:divBdr>
        <w:top w:val="none" w:sz="0" w:space="0" w:color="auto"/>
        <w:left w:val="none" w:sz="0" w:space="0" w:color="auto"/>
        <w:bottom w:val="none" w:sz="0" w:space="0" w:color="auto"/>
        <w:right w:val="none" w:sz="0" w:space="0" w:color="auto"/>
      </w:divBdr>
    </w:div>
    <w:div w:id="1491209495">
      <w:bodyDiv w:val="1"/>
      <w:marLeft w:val="0"/>
      <w:marRight w:val="0"/>
      <w:marTop w:val="0"/>
      <w:marBottom w:val="0"/>
      <w:divBdr>
        <w:top w:val="none" w:sz="0" w:space="0" w:color="auto"/>
        <w:left w:val="none" w:sz="0" w:space="0" w:color="auto"/>
        <w:bottom w:val="none" w:sz="0" w:space="0" w:color="auto"/>
        <w:right w:val="none" w:sz="0" w:space="0" w:color="auto"/>
      </w:divBdr>
    </w:div>
    <w:div w:id="1509247151">
      <w:bodyDiv w:val="1"/>
      <w:marLeft w:val="0"/>
      <w:marRight w:val="0"/>
      <w:marTop w:val="0"/>
      <w:marBottom w:val="0"/>
      <w:divBdr>
        <w:top w:val="none" w:sz="0" w:space="0" w:color="auto"/>
        <w:left w:val="none" w:sz="0" w:space="0" w:color="auto"/>
        <w:bottom w:val="none" w:sz="0" w:space="0" w:color="auto"/>
        <w:right w:val="none" w:sz="0" w:space="0" w:color="auto"/>
      </w:divBdr>
    </w:div>
    <w:div w:id="1534730591">
      <w:bodyDiv w:val="1"/>
      <w:marLeft w:val="0"/>
      <w:marRight w:val="0"/>
      <w:marTop w:val="0"/>
      <w:marBottom w:val="0"/>
      <w:divBdr>
        <w:top w:val="none" w:sz="0" w:space="0" w:color="auto"/>
        <w:left w:val="none" w:sz="0" w:space="0" w:color="auto"/>
        <w:bottom w:val="none" w:sz="0" w:space="0" w:color="auto"/>
        <w:right w:val="none" w:sz="0" w:space="0" w:color="auto"/>
      </w:divBdr>
    </w:div>
    <w:div w:id="1541818413">
      <w:bodyDiv w:val="1"/>
      <w:marLeft w:val="0"/>
      <w:marRight w:val="0"/>
      <w:marTop w:val="0"/>
      <w:marBottom w:val="0"/>
      <w:divBdr>
        <w:top w:val="none" w:sz="0" w:space="0" w:color="auto"/>
        <w:left w:val="none" w:sz="0" w:space="0" w:color="auto"/>
        <w:bottom w:val="none" w:sz="0" w:space="0" w:color="auto"/>
        <w:right w:val="none" w:sz="0" w:space="0" w:color="auto"/>
      </w:divBdr>
    </w:div>
    <w:div w:id="1555116267">
      <w:bodyDiv w:val="1"/>
      <w:marLeft w:val="0"/>
      <w:marRight w:val="0"/>
      <w:marTop w:val="0"/>
      <w:marBottom w:val="0"/>
      <w:divBdr>
        <w:top w:val="none" w:sz="0" w:space="0" w:color="auto"/>
        <w:left w:val="none" w:sz="0" w:space="0" w:color="auto"/>
        <w:bottom w:val="none" w:sz="0" w:space="0" w:color="auto"/>
        <w:right w:val="none" w:sz="0" w:space="0" w:color="auto"/>
      </w:divBdr>
    </w:div>
    <w:div w:id="1557275181">
      <w:bodyDiv w:val="1"/>
      <w:marLeft w:val="0"/>
      <w:marRight w:val="0"/>
      <w:marTop w:val="0"/>
      <w:marBottom w:val="0"/>
      <w:divBdr>
        <w:top w:val="none" w:sz="0" w:space="0" w:color="auto"/>
        <w:left w:val="none" w:sz="0" w:space="0" w:color="auto"/>
        <w:bottom w:val="none" w:sz="0" w:space="0" w:color="auto"/>
        <w:right w:val="none" w:sz="0" w:space="0" w:color="auto"/>
      </w:divBdr>
    </w:div>
    <w:div w:id="1565024083">
      <w:bodyDiv w:val="1"/>
      <w:marLeft w:val="0"/>
      <w:marRight w:val="0"/>
      <w:marTop w:val="0"/>
      <w:marBottom w:val="0"/>
      <w:divBdr>
        <w:top w:val="none" w:sz="0" w:space="0" w:color="auto"/>
        <w:left w:val="none" w:sz="0" w:space="0" w:color="auto"/>
        <w:bottom w:val="none" w:sz="0" w:space="0" w:color="auto"/>
        <w:right w:val="none" w:sz="0" w:space="0" w:color="auto"/>
      </w:divBdr>
    </w:div>
    <w:div w:id="1594391926">
      <w:bodyDiv w:val="1"/>
      <w:marLeft w:val="0"/>
      <w:marRight w:val="0"/>
      <w:marTop w:val="0"/>
      <w:marBottom w:val="0"/>
      <w:divBdr>
        <w:top w:val="none" w:sz="0" w:space="0" w:color="auto"/>
        <w:left w:val="none" w:sz="0" w:space="0" w:color="auto"/>
        <w:bottom w:val="none" w:sz="0" w:space="0" w:color="auto"/>
        <w:right w:val="none" w:sz="0" w:space="0" w:color="auto"/>
      </w:divBdr>
    </w:div>
    <w:div w:id="1598640506">
      <w:bodyDiv w:val="1"/>
      <w:marLeft w:val="0"/>
      <w:marRight w:val="0"/>
      <w:marTop w:val="0"/>
      <w:marBottom w:val="0"/>
      <w:divBdr>
        <w:top w:val="none" w:sz="0" w:space="0" w:color="auto"/>
        <w:left w:val="none" w:sz="0" w:space="0" w:color="auto"/>
        <w:bottom w:val="none" w:sz="0" w:space="0" w:color="auto"/>
        <w:right w:val="none" w:sz="0" w:space="0" w:color="auto"/>
      </w:divBdr>
    </w:div>
    <w:div w:id="1599950106">
      <w:bodyDiv w:val="1"/>
      <w:marLeft w:val="0"/>
      <w:marRight w:val="0"/>
      <w:marTop w:val="0"/>
      <w:marBottom w:val="0"/>
      <w:divBdr>
        <w:top w:val="none" w:sz="0" w:space="0" w:color="auto"/>
        <w:left w:val="none" w:sz="0" w:space="0" w:color="auto"/>
        <w:bottom w:val="none" w:sz="0" w:space="0" w:color="auto"/>
        <w:right w:val="none" w:sz="0" w:space="0" w:color="auto"/>
      </w:divBdr>
    </w:div>
    <w:div w:id="1610162575">
      <w:bodyDiv w:val="1"/>
      <w:marLeft w:val="0"/>
      <w:marRight w:val="0"/>
      <w:marTop w:val="0"/>
      <w:marBottom w:val="0"/>
      <w:divBdr>
        <w:top w:val="none" w:sz="0" w:space="0" w:color="auto"/>
        <w:left w:val="none" w:sz="0" w:space="0" w:color="auto"/>
        <w:bottom w:val="none" w:sz="0" w:space="0" w:color="auto"/>
        <w:right w:val="none" w:sz="0" w:space="0" w:color="auto"/>
      </w:divBdr>
    </w:div>
    <w:div w:id="1621104511">
      <w:bodyDiv w:val="1"/>
      <w:marLeft w:val="0"/>
      <w:marRight w:val="0"/>
      <w:marTop w:val="0"/>
      <w:marBottom w:val="0"/>
      <w:divBdr>
        <w:top w:val="none" w:sz="0" w:space="0" w:color="auto"/>
        <w:left w:val="none" w:sz="0" w:space="0" w:color="auto"/>
        <w:bottom w:val="none" w:sz="0" w:space="0" w:color="auto"/>
        <w:right w:val="none" w:sz="0" w:space="0" w:color="auto"/>
      </w:divBdr>
    </w:div>
    <w:div w:id="1624846022">
      <w:bodyDiv w:val="1"/>
      <w:marLeft w:val="0"/>
      <w:marRight w:val="0"/>
      <w:marTop w:val="0"/>
      <w:marBottom w:val="0"/>
      <w:divBdr>
        <w:top w:val="none" w:sz="0" w:space="0" w:color="auto"/>
        <w:left w:val="none" w:sz="0" w:space="0" w:color="auto"/>
        <w:bottom w:val="none" w:sz="0" w:space="0" w:color="auto"/>
        <w:right w:val="none" w:sz="0" w:space="0" w:color="auto"/>
      </w:divBdr>
    </w:div>
    <w:div w:id="1649942786">
      <w:bodyDiv w:val="1"/>
      <w:marLeft w:val="0"/>
      <w:marRight w:val="0"/>
      <w:marTop w:val="0"/>
      <w:marBottom w:val="0"/>
      <w:divBdr>
        <w:top w:val="none" w:sz="0" w:space="0" w:color="auto"/>
        <w:left w:val="none" w:sz="0" w:space="0" w:color="auto"/>
        <w:bottom w:val="none" w:sz="0" w:space="0" w:color="auto"/>
        <w:right w:val="none" w:sz="0" w:space="0" w:color="auto"/>
      </w:divBdr>
    </w:div>
    <w:div w:id="1689064213">
      <w:bodyDiv w:val="1"/>
      <w:marLeft w:val="0"/>
      <w:marRight w:val="0"/>
      <w:marTop w:val="0"/>
      <w:marBottom w:val="0"/>
      <w:divBdr>
        <w:top w:val="none" w:sz="0" w:space="0" w:color="auto"/>
        <w:left w:val="none" w:sz="0" w:space="0" w:color="auto"/>
        <w:bottom w:val="none" w:sz="0" w:space="0" w:color="auto"/>
        <w:right w:val="none" w:sz="0" w:space="0" w:color="auto"/>
      </w:divBdr>
    </w:div>
    <w:div w:id="1691956244">
      <w:bodyDiv w:val="1"/>
      <w:marLeft w:val="0"/>
      <w:marRight w:val="0"/>
      <w:marTop w:val="0"/>
      <w:marBottom w:val="0"/>
      <w:divBdr>
        <w:top w:val="none" w:sz="0" w:space="0" w:color="auto"/>
        <w:left w:val="none" w:sz="0" w:space="0" w:color="auto"/>
        <w:bottom w:val="none" w:sz="0" w:space="0" w:color="auto"/>
        <w:right w:val="none" w:sz="0" w:space="0" w:color="auto"/>
      </w:divBdr>
    </w:div>
    <w:div w:id="1696151104">
      <w:bodyDiv w:val="1"/>
      <w:marLeft w:val="0"/>
      <w:marRight w:val="0"/>
      <w:marTop w:val="0"/>
      <w:marBottom w:val="0"/>
      <w:divBdr>
        <w:top w:val="none" w:sz="0" w:space="0" w:color="auto"/>
        <w:left w:val="none" w:sz="0" w:space="0" w:color="auto"/>
        <w:bottom w:val="none" w:sz="0" w:space="0" w:color="auto"/>
        <w:right w:val="none" w:sz="0" w:space="0" w:color="auto"/>
      </w:divBdr>
    </w:div>
    <w:div w:id="1718582201">
      <w:bodyDiv w:val="1"/>
      <w:marLeft w:val="0"/>
      <w:marRight w:val="0"/>
      <w:marTop w:val="0"/>
      <w:marBottom w:val="0"/>
      <w:divBdr>
        <w:top w:val="none" w:sz="0" w:space="0" w:color="auto"/>
        <w:left w:val="none" w:sz="0" w:space="0" w:color="auto"/>
        <w:bottom w:val="none" w:sz="0" w:space="0" w:color="auto"/>
        <w:right w:val="none" w:sz="0" w:space="0" w:color="auto"/>
      </w:divBdr>
    </w:div>
    <w:div w:id="1721434842">
      <w:bodyDiv w:val="1"/>
      <w:marLeft w:val="0"/>
      <w:marRight w:val="0"/>
      <w:marTop w:val="0"/>
      <w:marBottom w:val="0"/>
      <w:divBdr>
        <w:top w:val="none" w:sz="0" w:space="0" w:color="auto"/>
        <w:left w:val="none" w:sz="0" w:space="0" w:color="auto"/>
        <w:bottom w:val="none" w:sz="0" w:space="0" w:color="auto"/>
        <w:right w:val="none" w:sz="0" w:space="0" w:color="auto"/>
      </w:divBdr>
    </w:div>
    <w:div w:id="1721828172">
      <w:bodyDiv w:val="1"/>
      <w:marLeft w:val="0"/>
      <w:marRight w:val="0"/>
      <w:marTop w:val="0"/>
      <w:marBottom w:val="0"/>
      <w:divBdr>
        <w:top w:val="none" w:sz="0" w:space="0" w:color="auto"/>
        <w:left w:val="none" w:sz="0" w:space="0" w:color="auto"/>
        <w:bottom w:val="none" w:sz="0" w:space="0" w:color="auto"/>
        <w:right w:val="none" w:sz="0" w:space="0" w:color="auto"/>
      </w:divBdr>
    </w:div>
    <w:div w:id="1726446222">
      <w:bodyDiv w:val="1"/>
      <w:marLeft w:val="0"/>
      <w:marRight w:val="0"/>
      <w:marTop w:val="0"/>
      <w:marBottom w:val="0"/>
      <w:divBdr>
        <w:top w:val="none" w:sz="0" w:space="0" w:color="auto"/>
        <w:left w:val="none" w:sz="0" w:space="0" w:color="auto"/>
        <w:bottom w:val="none" w:sz="0" w:space="0" w:color="auto"/>
        <w:right w:val="none" w:sz="0" w:space="0" w:color="auto"/>
      </w:divBdr>
    </w:div>
    <w:div w:id="1733309450">
      <w:bodyDiv w:val="1"/>
      <w:marLeft w:val="0"/>
      <w:marRight w:val="0"/>
      <w:marTop w:val="0"/>
      <w:marBottom w:val="0"/>
      <w:divBdr>
        <w:top w:val="none" w:sz="0" w:space="0" w:color="auto"/>
        <w:left w:val="none" w:sz="0" w:space="0" w:color="auto"/>
        <w:bottom w:val="none" w:sz="0" w:space="0" w:color="auto"/>
        <w:right w:val="none" w:sz="0" w:space="0" w:color="auto"/>
      </w:divBdr>
    </w:div>
    <w:div w:id="1744834377">
      <w:bodyDiv w:val="1"/>
      <w:marLeft w:val="0"/>
      <w:marRight w:val="0"/>
      <w:marTop w:val="0"/>
      <w:marBottom w:val="0"/>
      <w:divBdr>
        <w:top w:val="none" w:sz="0" w:space="0" w:color="auto"/>
        <w:left w:val="none" w:sz="0" w:space="0" w:color="auto"/>
        <w:bottom w:val="none" w:sz="0" w:space="0" w:color="auto"/>
        <w:right w:val="none" w:sz="0" w:space="0" w:color="auto"/>
      </w:divBdr>
    </w:div>
    <w:div w:id="1752460408">
      <w:bodyDiv w:val="1"/>
      <w:marLeft w:val="0"/>
      <w:marRight w:val="0"/>
      <w:marTop w:val="0"/>
      <w:marBottom w:val="0"/>
      <w:divBdr>
        <w:top w:val="none" w:sz="0" w:space="0" w:color="auto"/>
        <w:left w:val="none" w:sz="0" w:space="0" w:color="auto"/>
        <w:bottom w:val="none" w:sz="0" w:space="0" w:color="auto"/>
        <w:right w:val="none" w:sz="0" w:space="0" w:color="auto"/>
      </w:divBdr>
    </w:div>
    <w:div w:id="1755080886">
      <w:bodyDiv w:val="1"/>
      <w:marLeft w:val="0"/>
      <w:marRight w:val="0"/>
      <w:marTop w:val="0"/>
      <w:marBottom w:val="0"/>
      <w:divBdr>
        <w:top w:val="none" w:sz="0" w:space="0" w:color="auto"/>
        <w:left w:val="none" w:sz="0" w:space="0" w:color="auto"/>
        <w:bottom w:val="none" w:sz="0" w:space="0" w:color="auto"/>
        <w:right w:val="none" w:sz="0" w:space="0" w:color="auto"/>
      </w:divBdr>
    </w:div>
    <w:div w:id="1763408105">
      <w:bodyDiv w:val="1"/>
      <w:marLeft w:val="0"/>
      <w:marRight w:val="0"/>
      <w:marTop w:val="0"/>
      <w:marBottom w:val="0"/>
      <w:divBdr>
        <w:top w:val="none" w:sz="0" w:space="0" w:color="auto"/>
        <w:left w:val="none" w:sz="0" w:space="0" w:color="auto"/>
        <w:bottom w:val="none" w:sz="0" w:space="0" w:color="auto"/>
        <w:right w:val="none" w:sz="0" w:space="0" w:color="auto"/>
      </w:divBdr>
    </w:div>
    <w:div w:id="1776441813">
      <w:bodyDiv w:val="1"/>
      <w:marLeft w:val="0"/>
      <w:marRight w:val="0"/>
      <w:marTop w:val="0"/>
      <w:marBottom w:val="0"/>
      <w:divBdr>
        <w:top w:val="none" w:sz="0" w:space="0" w:color="auto"/>
        <w:left w:val="none" w:sz="0" w:space="0" w:color="auto"/>
        <w:bottom w:val="none" w:sz="0" w:space="0" w:color="auto"/>
        <w:right w:val="none" w:sz="0" w:space="0" w:color="auto"/>
      </w:divBdr>
    </w:div>
    <w:div w:id="1778211395">
      <w:bodyDiv w:val="1"/>
      <w:marLeft w:val="0"/>
      <w:marRight w:val="0"/>
      <w:marTop w:val="0"/>
      <w:marBottom w:val="0"/>
      <w:divBdr>
        <w:top w:val="none" w:sz="0" w:space="0" w:color="auto"/>
        <w:left w:val="none" w:sz="0" w:space="0" w:color="auto"/>
        <w:bottom w:val="none" w:sz="0" w:space="0" w:color="auto"/>
        <w:right w:val="none" w:sz="0" w:space="0" w:color="auto"/>
      </w:divBdr>
    </w:div>
    <w:div w:id="1818956111">
      <w:bodyDiv w:val="1"/>
      <w:marLeft w:val="0"/>
      <w:marRight w:val="0"/>
      <w:marTop w:val="0"/>
      <w:marBottom w:val="0"/>
      <w:divBdr>
        <w:top w:val="none" w:sz="0" w:space="0" w:color="auto"/>
        <w:left w:val="none" w:sz="0" w:space="0" w:color="auto"/>
        <w:bottom w:val="none" w:sz="0" w:space="0" w:color="auto"/>
        <w:right w:val="none" w:sz="0" w:space="0" w:color="auto"/>
      </w:divBdr>
    </w:div>
    <w:div w:id="1827356309">
      <w:bodyDiv w:val="1"/>
      <w:marLeft w:val="0"/>
      <w:marRight w:val="0"/>
      <w:marTop w:val="0"/>
      <w:marBottom w:val="0"/>
      <w:divBdr>
        <w:top w:val="none" w:sz="0" w:space="0" w:color="auto"/>
        <w:left w:val="none" w:sz="0" w:space="0" w:color="auto"/>
        <w:bottom w:val="none" w:sz="0" w:space="0" w:color="auto"/>
        <w:right w:val="none" w:sz="0" w:space="0" w:color="auto"/>
      </w:divBdr>
    </w:div>
    <w:div w:id="1843819040">
      <w:bodyDiv w:val="1"/>
      <w:marLeft w:val="0"/>
      <w:marRight w:val="0"/>
      <w:marTop w:val="0"/>
      <w:marBottom w:val="0"/>
      <w:divBdr>
        <w:top w:val="none" w:sz="0" w:space="0" w:color="auto"/>
        <w:left w:val="none" w:sz="0" w:space="0" w:color="auto"/>
        <w:bottom w:val="none" w:sz="0" w:space="0" w:color="auto"/>
        <w:right w:val="none" w:sz="0" w:space="0" w:color="auto"/>
      </w:divBdr>
    </w:div>
    <w:div w:id="1848206137">
      <w:bodyDiv w:val="1"/>
      <w:marLeft w:val="0"/>
      <w:marRight w:val="0"/>
      <w:marTop w:val="0"/>
      <w:marBottom w:val="0"/>
      <w:divBdr>
        <w:top w:val="none" w:sz="0" w:space="0" w:color="auto"/>
        <w:left w:val="none" w:sz="0" w:space="0" w:color="auto"/>
        <w:bottom w:val="none" w:sz="0" w:space="0" w:color="auto"/>
        <w:right w:val="none" w:sz="0" w:space="0" w:color="auto"/>
      </w:divBdr>
    </w:div>
    <w:div w:id="1854225035">
      <w:bodyDiv w:val="1"/>
      <w:marLeft w:val="0"/>
      <w:marRight w:val="0"/>
      <w:marTop w:val="0"/>
      <w:marBottom w:val="0"/>
      <w:divBdr>
        <w:top w:val="none" w:sz="0" w:space="0" w:color="auto"/>
        <w:left w:val="none" w:sz="0" w:space="0" w:color="auto"/>
        <w:bottom w:val="none" w:sz="0" w:space="0" w:color="auto"/>
        <w:right w:val="none" w:sz="0" w:space="0" w:color="auto"/>
      </w:divBdr>
    </w:div>
    <w:div w:id="1866096692">
      <w:bodyDiv w:val="1"/>
      <w:marLeft w:val="0"/>
      <w:marRight w:val="0"/>
      <w:marTop w:val="0"/>
      <w:marBottom w:val="0"/>
      <w:divBdr>
        <w:top w:val="none" w:sz="0" w:space="0" w:color="auto"/>
        <w:left w:val="none" w:sz="0" w:space="0" w:color="auto"/>
        <w:bottom w:val="none" w:sz="0" w:space="0" w:color="auto"/>
        <w:right w:val="none" w:sz="0" w:space="0" w:color="auto"/>
      </w:divBdr>
    </w:div>
    <w:div w:id="1866170366">
      <w:bodyDiv w:val="1"/>
      <w:marLeft w:val="0"/>
      <w:marRight w:val="0"/>
      <w:marTop w:val="0"/>
      <w:marBottom w:val="0"/>
      <w:divBdr>
        <w:top w:val="none" w:sz="0" w:space="0" w:color="auto"/>
        <w:left w:val="none" w:sz="0" w:space="0" w:color="auto"/>
        <w:bottom w:val="none" w:sz="0" w:space="0" w:color="auto"/>
        <w:right w:val="none" w:sz="0" w:space="0" w:color="auto"/>
      </w:divBdr>
    </w:div>
    <w:div w:id="1867019009">
      <w:bodyDiv w:val="1"/>
      <w:marLeft w:val="0"/>
      <w:marRight w:val="0"/>
      <w:marTop w:val="0"/>
      <w:marBottom w:val="0"/>
      <w:divBdr>
        <w:top w:val="none" w:sz="0" w:space="0" w:color="auto"/>
        <w:left w:val="none" w:sz="0" w:space="0" w:color="auto"/>
        <w:bottom w:val="none" w:sz="0" w:space="0" w:color="auto"/>
        <w:right w:val="none" w:sz="0" w:space="0" w:color="auto"/>
      </w:divBdr>
    </w:div>
    <w:div w:id="1875147001">
      <w:bodyDiv w:val="1"/>
      <w:marLeft w:val="0"/>
      <w:marRight w:val="0"/>
      <w:marTop w:val="0"/>
      <w:marBottom w:val="0"/>
      <w:divBdr>
        <w:top w:val="none" w:sz="0" w:space="0" w:color="auto"/>
        <w:left w:val="none" w:sz="0" w:space="0" w:color="auto"/>
        <w:bottom w:val="none" w:sz="0" w:space="0" w:color="auto"/>
        <w:right w:val="none" w:sz="0" w:space="0" w:color="auto"/>
      </w:divBdr>
    </w:div>
    <w:div w:id="1879661974">
      <w:bodyDiv w:val="1"/>
      <w:marLeft w:val="0"/>
      <w:marRight w:val="0"/>
      <w:marTop w:val="0"/>
      <w:marBottom w:val="0"/>
      <w:divBdr>
        <w:top w:val="none" w:sz="0" w:space="0" w:color="auto"/>
        <w:left w:val="none" w:sz="0" w:space="0" w:color="auto"/>
        <w:bottom w:val="none" w:sz="0" w:space="0" w:color="auto"/>
        <w:right w:val="none" w:sz="0" w:space="0" w:color="auto"/>
      </w:divBdr>
    </w:div>
    <w:div w:id="1889104761">
      <w:bodyDiv w:val="1"/>
      <w:marLeft w:val="0"/>
      <w:marRight w:val="0"/>
      <w:marTop w:val="0"/>
      <w:marBottom w:val="0"/>
      <w:divBdr>
        <w:top w:val="none" w:sz="0" w:space="0" w:color="auto"/>
        <w:left w:val="none" w:sz="0" w:space="0" w:color="auto"/>
        <w:bottom w:val="none" w:sz="0" w:space="0" w:color="auto"/>
        <w:right w:val="none" w:sz="0" w:space="0" w:color="auto"/>
      </w:divBdr>
    </w:div>
    <w:div w:id="1889536080">
      <w:bodyDiv w:val="1"/>
      <w:marLeft w:val="0"/>
      <w:marRight w:val="0"/>
      <w:marTop w:val="0"/>
      <w:marBottom w:val="0"/>
      <w:divBdr>
        <w:top w:val="none" w:sz="0" w:space="0" w:color="auto"/>
        <w:left w:val="none" w:sz="0" w:space="0" w:color="auto"/>
        <w:bottom w:val="none" w:sz="0" w:space="0" w:color="auto"/>
        <w:right w:val="none" w:sz="0" w:space="0" w:color="auto"/>
      </w:divBdr>
    </w:div>
    <w:div w:id="1892229651">
      <w:bodyDiv w:val="1"/>
      <w:marLeft w:val="0"/>
      <w:marRight w:val="0"/>
      <w:marTop w:val="0"/>
      <w:marBottom w:val="0"/>
      <w:divBdr>
        <w:top w:val="none" w:sz="0" w:space="0" w:color="auto"/>
        <w:left w:val="none" w:sz="0" w:space="0" w:color="auto"/>
        <w:bottom w:val="none" w:sz="0" w:space="0" w:color="auto"/>
        <w:right w:val="none" w:sz="0" w:space="0" w:color="auto"/>
      </w:divBdr>
    </w:div>
    <w:div w:id="1901284113">
      <w:bodyDiv w:val="1"/>
      <w:marLeft w:val="0"/>
      <w:marRight w:val="0"/>
      <w:marTop w:val="0"/>
      <w:marBottom w:val="0"/>
      <w:divBdr>
        <w:top w:val="none" w:sz="0" w:space="0" w:color="auto"/>
        <w:left w:val="none" w:sz="0" w:space="0" w:color="auto"/>
        <w:bottom w:val="none" w:sz="0" w:space="0" w:color="auto"/>
        <w:right w:val="none" w:sz="0" w:space="0" w:color="auto"/>
      </w:divBdr>
    </w:div>
    <w:div w:id="1905681035">
      <w:bodyDiv w:val="1"/>
      <w:marLeft w:val="0"/>
      <w:marRight w:val="0"/>
      <w:marTop w:val="0"/>
      <w:marBottom w:val="0"/>
      <w:divBdr>
        <w:top w:val="none" w:sz="0" w:space="0" w:color="auto"/>
        <w:left w:val="none" w:sz="0" w:space="0" w:color="auto"/>
        <w:bottom w:val="none" w:sz="0" w:space="0" w:color="auto"/>
        <w:right w:val="none" w:sz="0" w:space="0" w:color="auto"/>
      </w:divBdr>
    </w:div>
    <w:div w:id="1913657250">
      <w:bodyDiv w:val="1"/>
      <w:marLeft w:val="0"/>
      <w:marRight w:val="0"/>
      <w:marTop w:val="0"/>
      <w:marBottom w:val="0"/>
      <w:divBdr>
        <w:top w:val="none" w:sz="0" w:space="0" w:color="auto"/>
        <w:left w:val="none" w:sz="0" w:space="0" w:color="auto"/>
        <w:bottom w:val="none" w:sz="0" w:space="0" w:color="auto"/>
        <w:right w:val="none" w:sz="0" w:space="0" w:color="auto"/>
      </w:divBdr>
    </w:div>
    <w:div w:id="1919750473">
      <w:bodyDiv w:val="1"/>
      <w:marLeft w:val="0"/>
      <w:marRight w:val="0"/>
      <w:marTop w:val="0"/>
      <w:marBottom w:val="0"/>
      <w:divBdr>
        <w:top w:val="none" w:sz="0" w:space="0" w:color="auto"/>
        <w:left w:val="none" w:sz="0" w:space="0" w:color="auto"/>
        <w:bottom w:val="none" w:sz="0" w:space="0" w:color="auto"/>
        <w:right w:val="none" w:sz="0" w:space="0" w:color="auto"/>
      </w:divBdr>
      <w:divsChild>
        <w:div w:id="175459046">
          <w:marLeft w:val="0"/>
          <w:marRight w:val="0"/>
          <w:marTop w:val="0"/>
          <w:marBottom w:val="0"/>
          <w:divBdr>
            <w:top w:val="none" w:sz="0" w:space="0" w:color="auto"/>
            <w:left w:val="none" w:sz="0" w:space="0" w:color="auto"/>
            <w:bottom w:val="none" w:sz="0" w:space="0" w:color="auto"/>
            <w:right w:val="none" w:sz="0" w:space="0" w:color="auto"/>
          </w:divBdr>
          <w:divsChild>
            <w:div w:id="460154614">
              <w:marLeft w:val="0"/>
              <w:marRight w:val="60"/>
              <w:marTop w:val="0"/>
              <w:marBottom w:val="0"/>
              <w:divBdr>
                <w:top w:val="none" w:sz="0" w:space="0" w:color="auto"/>
                <w:left w:val="none" w:sz="0" w:space="0" w:color="auto"/>
                <w:bottom w:val="none" w:sz="0" w:space="0" w:color="auto"/>
                <w:right w:val="none" w:sz="0" w:space="0" w:color="auto"/>
              </w:divBdr>
              <w:divsChild>
                <w:div w:id="373507988">
                  <w:marLeft w:val="0"/>
                  <w:marRight w:val="0"/>
                  <w:marTop w:val="0"/>
                  <w:marBottom w:val="150"/>
                  <w:divBdr>
                    <w:top w:val="none" w:sz="0" w:space="0" w:color="auto"/>
                    <w:left w:val="none" w:sz="0" w:space="0" w:color="auto"/>
                    <w:bottom w:val="none" w:sz="0" w:space="0" w:color="auto"/>
                    <w:right w:val="none" w:sz="0" w:space="0" w:color="auto"/>
                  </w:divBdr>
                  <w:divsChild>
                    <w:div w:id="982542874">
                      <w:marLeft w:val="0"/>
                      <w:marRight w:val="0"/>
                      <w:marTop w:val="0"/>
                      <w:marBottom w:val="0"/>
                      <w:divBdr>
                        <w:top w:val="none" w:sz="0" w:space="0" w:color="auto"/>
                        <w:left w:val="none" w:sz="0" w:space="0" w:color="auto"/>
                        <w:bottom w:val="none" w:sz="0" w:space="0" w:color="auto"/>
                        <w:right w:val="none" w:sz="0" w:space="0" w:color="auto"/>
                      </w:divBdr>
                      <w:divsChild>
                        <w:div w:id="73054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098293">
      <w:bodyDiv w:val="1"/>
      <w:marLeft w:val="0"/>
      <w:marRight w:val="0"/>
      <w:marTop w:val="0"/>
      <w:marBottom w:val="0"/>
      <w:divBdr>
        <w:top w:val="none" w:sz="0" w:space="0" w:color="auto"/>
        <w:left w:val="none" w:sz="0" w:space="0" w:color="auto"/>
        <w:bottom w:val="none" w:sz="0" w:space="0" w:color="auto"/>
        <w:right w:val="none" w:sz="0" w:space="0" w:color="auto"/>
      </w:divBdr>
    </w:div>
    <w:div w:id="1922324914">
      <w:bodyDiv w:val="1"/>
      <w:marLeft w:val="0"/>
      <w:marRight w:val="0"/>
      <w:marTop w:val="0"/>
      <w:marBottom w:val="0"/>
      <w:divBdr>
        <w:top w:val="none" w:sz="0" w:space="0" w:color="auto"/>
        <w:left w:val="none" w:sz="0" w:space="0" w:color="auto"/>
        <w:bottom w:val="none" w:sz="0" w:space="0" w:color="auto"/>
        <w:right w:val="none" w:sz="0" w:space="0" w:color="auto"/>
      </w:divBdr>
    </w:div>
    <w:div w:id="1935822693">
      <w:bodyDiv w:val="1"/>
      <w:marLeft w:val="0"/>
      <w:marRight w:val="0"/>
      <w:marTop w:val="0"/>
      <w:marBottom w:val="0"/>
      <w:divBdr>
        <w:top w:val="none" w:sz="0" w:space="0" w:color="auto"/>
        <w:left w:val="none" w:sz="0" w:space="0" w:color="auto"/>
        <w:bottom w:val="none" w:sz="0" w:space="0" w:color="auto"/>
        <w:right w:val="none" w:sz="0" w:space="0" w:color="auto"/>
      </w:divBdr>
    </w:div>
    <w:div w:id="1935825223">
      <w:bodyDiv w:val="1"/>
      <w:marLeft w:val="0"/>
      <w:marRight w:val="0"/>
      <w:marTop w:val="0"/>
      <w:marBottom w:val="0"/>
      <w:divBdr>
        <w:top w:val="none" w:sz="0" w:space="0" w:color="auto"/>
        <w:left w:val="none" w:sz="0" w:space="0" w:color="auto"/>
        <w:bottom w:val="none" w:sz="0" w:space="0" w:color="auto"/>
        <w:right w:val="none" w:sz="0" w:space="0" w:color="auto"/>
      </w:divBdr>
    </w:div>
    <w:div w:id="1936597786">
      <w:bodyDiv w:val="1"/>
      <w:marLeft w:val="0"/>
      <w:marRight w:val="0"/>
      <w:marTop w:val="0"/>
      <w:marBottom w:val="0"/>
      <w:divBdr>
        <w:top w:val="none" w:sz="0" w:space="0" w:color="auto"/>
        <w:left w:val="none" w:sz="0" w:space="0" w:color="auto"/>
        <w:bottom w:val="none" w:sz="0" w:space="0" w:color="auto"/>
        <w:right w:val="none" w:sz="0" w:space="0" w:color="auto"/>
      </w:divBdr>
    </w:div>
    <w:div w:id="1988047568">
      <w:bodyDiv w:val="1"/>
      <w:marLeft w:val="0"/>
      <w:marRight w:val="0"/>
      <w:marTop w:val="0"/>
      <w:marBottom w:val="0"/>
      <w:divBdr>
        <w:top w:val="none" w:sz="0" w:space="0" w:color="auto"/>
        <w:left w:val="none" w:sz="0" w:space="0" w:color="auto"/>
        <w:bottom w:val="none" w:sz="0" w:space="0" w:color="auto"/>
        <w:right w:val="none" w:sz="0" w:space="0" w:color="auto"/>
      </w:divBdr>
    </w:div>
    <w:div w:id="1994139789">
      <w:bodyDiv w:val="1"/>
      <w:marLeft w:val="0"/>
      <w:marRight w:val="0"/>
      <w:marTop w:val="0"/>
      <w:marBottom w:val="0"/>
      <w:divBdr>
        <w:top w:val="none" w:sz="0" w:space="0" w:color="auto"/>
        <w:left w:val="none" w:sz="0" w:space="0" w:color="auto"/>
        <w:bottom w:val="none" w:sz="0" w:space="0" w:color="auto"/>
        <w:right w:val="none" w:sz="0" w:space="0" w:color="auto"/>
      </w:divBdr>
    </w:div>
    <w:div w:id="2005664103">
      <w:bodyDiv w:val="1"/>
      <w:marLeft w:val="0"/>
      <w:marRight w:val="0"/>
      <w:marTop w:val="0"/>
      <w:marBottom w:val="0"/>
      <w:divBdr>
        <w:top w:val="none" w:sz="0" w:space="0" w:color="auto"/>
        <w:left w:val="none" w:sz="0" w:space="0" w:color="auto"/>
        <w:bottom w:val="none" w:sz="0" w:space="0" w:color="auto"/>
        <w:right w:val="none" w:sz="0" w:space="0" w:color="auto"/>
      </w:divBdr>
    </w:div>
    <w:div w:id="2009557622">
      <w:bodyDiv w:val="1"/>
      <w:marLeft w:val="0"/>
      <w:marRight w:val="0"/>
      <w:marTop w:val="0"/>
      <w:marBottom w:val="0"/>
      <w:divBdr>
        <w:top w:val="none" w:sz="0" w:space="0" w:color="auto"/>
        <w:left w:val="none" w:sz="0" w:space="0" w:color="auto"/>
        <w:bottom w:val="none" w:sz="0" w:space="0" w:color="auto"/>
        <w:right w:val="none" w:sz="0" w:space="0" w:color="auto"/>
      </w:divBdr>
    </w:div>
    <w:div w:id="2015300522">
      <w:bodyDiv w:val="1"/>
      <w:marLeft w:val="0"/>
      <w:marRight w:val="0"/>
      <w:marTop w:val="0"/>
      <w:marBottom w:val="0"/>
      <w:divBdr>
        <w:top w:val="none" w:sz="0" w:space="0" w:color="auto"/>
        <w:left w:val="none" w:sz="0" w:space="0" w:color="auto"/>
        <w:bottom w:val="none" w:sz="0" w:space="0" w:color="auto"/>
        <w:right w:val="none" w:sz="0" w:space="0" w:color="auto"/>
      </w:divBdr>
    </w:div>
    <w:div w:id="2021620433">
      <w:bodyDiv w:val="1"/>
      <w:marLeft w:val="0"/>
      <w:marRight w:val="0"/>
      <w:marTop w:val="0"/>
      <w:marBottom w:val="0"/>
      <w:divBdr>
        <w:top w:val="none" w:sz="0" w:space="0" w:color="auto"/>
        <w:left w:val="none" w:sz="0" w:space="0" w:color="auto"/>
        <w:bottom w:val="none" w:sz="0" w:space="0" w:color="auto"/>
        <w:right w:val="none" w:sz="0" w:space="0" w:color="auto"/>
      </w:divBdr>
    </w:div>
    <w:div w:id="2021657255">
      <w:bodyDiv w:val="1"/>
      <w:marLeft w:val="0"/>
      <w:marRight w:val="0"/>
      <w:marTop w:val="0"/>
      <w:marBottom w:val="0"/>
      <w:divBdr>
        <w:top w:val="none" w:sz="0" w:space="0" w:color="auto"/>
        <w:left w:val="none" w:sz="0" w:space="0" w:color="auto"/>
        <w:bottom w:val="none" w:sz="0" w:space="0" w:color="auto"/>
        <w:right w:val="none" w:sz="0" w:space="0" w:color="auto"/>
      </w:divBdr>
    </w:div>
    <w:div w:id="2026709549">
      <w:bodyDiv w:val="1"/>
      <w:marLeft w:val="0"/>
      <w:marRight w:val="0"/>
      <w:marTop w:val="0"/>
      <w:marBottom w:val="0"/>
      <w:divBdr>
        <w:top w:val="none" w:sz="0" w:space="0" w:color="auto"/>
        <w:left w:val="none" w:sz="0" w:space="0" w:color="auto"/>
        <w:bottom w:val="none" w:sz="0" w:space="0" w:color="auto"/>
        <w:right w:val="none" w:sz="0" w:space="0" w:color="auto"/>
      </w:divBdr>
    </w:div>
    <w:div w:id="2029746198">
      <w:bodyDiv w:val="1"/>
      <w:marLeft w:val="0"/>
      <w:marRight w:val="0"/>
      <w:marTop w:val="0"/>
      <w:marBottom w:val="0"/>
      <w:divBdr>
        <w:top w:val="none" w:sz="0" w:space="0" w:color="auto"/>
        <w:left w:val="none" w:sz="0" w:space="0" w:color="auto"/>
        <w:bottom w:val="none" w:sz="0" w:space="0" w:color="auto"/>
        <w:right w:val="none" w:sz="0" w:space="0" w:color="auto"/>
      </w:divBdr>
    </w:div>
    <w:div w:id="2039698340">
      <w:bodyDiv w:val="1"/>
      <w:marLeft w:val="0"/>
      <w:marRight w:val="0"/>
      <w:marTop w:val="0"/>
      <w:marBottom w:val="0"/>
      <w:divBdr>
        <w:top w:val="none" w:sz="0" w:space="0" w:color="auto"/>
        <w:left w:val="none" w:sz="0" w:space="0" w:color="auto"/>
        <w:bottom w:val="none" w:sz="0" w:space="0" w:color="auto"/>
        <w:right w:val="none" w:sz="0" w:space="0" w:color="auto"/>
      </w:divBdr>
    </w:div>
    <w:div w:id="2051879475">
      <w:bodyDiv w:val="1"/>
      <w:marLeft w:val="0"/>
      <w:marRight w:val="0"/>
      <w:marTop w:val="0"/>
      <w:marBottom w:val="0"/>
      <w:divBdr>
        <w:top w:val="none" w:sz="0" w:space="0" w:color="auto"/>
        <w:left w:val="none" w:sz="0" w:space="0" w:color="auto"/>
        <w:bottom w:val="none" w:sz="0" w:space="0" w:color="auto"/>
        <w:right w:val="none" w:sz="0" w:space="0" w:color="auto"/>
      </w:divBdr>
    </w:div>
    <w:div w:id="2052803917">
      <w:bodyDiv w:val="1"/>
      <w:marLeft w:val="0"/>
      <w:marRight w:val="0"/>
      <w:marTop w:val="0"/>
      <w:marBottom w:val="0"/>
      <w:divBdr>
        <w:top w:val="none" w:sz="0" w:space="0" w:color="auto"/>
        <w:left w:val="none" w:sz="0" w:space="0" w:color="auto"/>
        <w:bottom w:val="none" w:sz="0" w:space="0" w:color="auto"/>
        <w:right w:val="none" w:sz="0" w:space="0" w:color="auto"/>
      </w:divBdr>
    </w:div>
    <w:div w:id="2055427593">
      <w:bodyDiv w:val="1"/>
      <w:marLeft w:val="0"/>
      <w:marRight w:val="0"/>
      <w:marTop w:val="0"/>
      <w:marBottom w:val="0"/>
      <w:divBdr>
        <w:top w:val="none" w:sz="0" w:space="0" w:color="auto"/>
        <w:left w:val="none" w:sz="0" w:space="0" w:color="auto"/>
        <w:bottom w:val="none" w:sz="0" w:space="0" w:color="auto"/>
        <w:right w:val="none" w:sz="0" w:space="0" w:color="auto"/>
      </w:divBdr>
    </w:div>
    <w:div w:id="2075733235">
      <w:bodyDiv w:val="1"/>
      <w:marLeft w:val="0"/>
      <w:marRight w:val="0"/>
      <w:marTop w:val="0"/>
      <w:marBottom w:val="0"/>
      <w:divBdr>
        <w:top w:val="none" w:sz="0" w:space="0" w:color="auto"/>
        <w:left w:val="none" w:sz="0" w:space="0" w:color="auto"/>
        <w:bottom w:val="none" w:sz="0" w:space="0" w:color="auto"/>
        <w:right w:val="none" w:sz="0" w:space="0" w:color="auto"/>
      </w:divBdr>
    </w:div>
    <w:div w:id="2080245136">
      <w:bodyDiv w:val="1"/>
      <w:marLeft w:val="0"/>
      <w:marRight w:val="0"/>
      <w:marTop w:val="0"/>
      <w:marBottom w:val="0"/>
      <w:divBdr>
        <w:top w:val="none" w:sz="0" w:space="0" w:color="auto"/>
        <w:left w:val="none" w:sz="0" w:space="0" w:color="auto"/>
        <w:bottom w:val="none" w:sz="0" w:space="0" w:color="auto"/>
        <w:right w:val="none" w:sz="0" w:space="0" w:color="auto"/>
      </w:divBdr>
    </w:div>
    <w:div w:id="2083680239">
      <w:bodyDiv w:val="1"/>
      <w:marLeft w:val="0"/>
      <w:marRight w:val="0"/>
      <w:marTop w:val="0"/>
      <w:marBottom w:val="0"/>
      <w:divBdr>
        <w:top w:val="none" w:sz="0" w:space="0" w:color="auto"/>
        <w:left w:val="none" w:sz="0" w:space="0" w:color="auto"/>
        <w:bottom w:val="none" w:sz="0" w:space="0" w:color="auto"/>
        <w:right w:val="none" w:sz="0" w:space="0" w:color="auto"/>
      </w:divBdr>
    </w:div>
    <w:div w:id="2106262891">
      <w:bodyDiv w:val="1"/>
      <w:marLeft w:val="0"/>
      <w:marRight w:val="0"/>
      <w:marTop w:val="0"/>
      <w:marBottom w:val="0"/>
      <w:divBdr>
        <w:top w:val="none" w:sz="0" w:space="0" w:color="auto"/>
        <w:left w:val="none" w:sz="0" w:space="0" w:color="auto"/>
        <w:bottom w:val="none" w:sz="0" w:space="0" w:color="auto"/>
        <w:right w:val="none" w:sz="0" w:space="0" w:color="auto"/>
      </w:divBdr>
    </w:div>
    <w:div w:id="2109546999">
      <w:bodyDiv w:val="1"/>
      <w:marLeft w:val="0"/>
      <w:marRight w:val="0"/>
      <w:marTop w:val="0"/>
      <w:marBottom w:val="0"/>
      <w:divBdr>
        <w:top w:val="none" w:sz="0" w:space="0" w:color="auto"/>
        <w:left w:val="none" w:sz="0" w:space="0" w:color="auto"/>
        <w:bottom w:val="none" w:sz="0" w:space="0" w:color="auto"/>
        <w:right w:val="none" w:sz="0" w:space="0" w:color="auto"/>
      </w:divBdr>
    </w:div>
    <w:div w:id="2120483999">
      <w:bodyDiv w:val="1"/>
      <w:marLeft w:val="0"/>
      <w:marRight w:val="0"/>
      <w:marTop w:val="0"/>
      <w:marBottom w:val="0"/>
      <w:divBdr>
        <w:top w:val="none" w:sz="0" w:space="0" w:color="auto"/>
        <w:left w:val="none" w:sz="0" w:space="0" w:color="auto"/>
        <w:bottom w:val="none" w:sz="0" w:space="0" w:color="auto"/>
        <w:right w:val="none" w:sz="0" w:space="0" w:color="auto"/>
      </w:divBdr>
    </w:div>
    <w:div w:id="2121794615">
      <w:bodyDiv w:val="1"/>
      <w:marLeft w:val="0"/>
      <w:marRight w:val="0"/>
      <w:marTop w:val="0"/>
      <w:marBottom w:val="0"/>
      <w:divBdr>
        <w:top w:val="none" w:sz="0" w:space="0" w:color="auto"/>
        <w:left w:val="none" w:sz="0" w:space="0" w:color="auto"/>
        <w:bottom w:val="none" w:sz="0" w:space="0" w:color="auto"/>
        <w:right w:val="none" w:sz="0" w:space="0" w:color="auto"/>
      </w:divBdr>
    </w:div>
    <w:div w:id="2125883694">
      <w:bodyDiv w:val="1"/>
      <w:marLeft w:val="0"/>
      <w:marRight w:val="0"/>
      <w:marTop w:val="0"/>
      <w:marBottom w:val="0"/>
      <w:divBdr>
        <w:top w:val="none" w:sz="0" w:space="0" w:color="auto"/>
        <w:left w:val="none" w:sz="0" w:space="0" w:color="auto"/>
        <w:bottom w:val="none" w:sz="0" w:space="0" w:color="auto"/>
        <w:right w:val="none" w:sz="0" w:space="0" w:color="auto"/>
      </w:divBdr>
    </w:div>
    <w:div w:id="2133397194">
      <w:bodyDiv w:val="1"/>
      <w:marLeft w:val="0"/>
      <w:marRight w:val="0"/>
      <w:marTop w:val="0"/>
      <w:marBottom w:val="0"/>
      <w:divBdr>
        <w:top w:val="none" w:sz="0" w:space="0" w:color="auto"/>
        <w:left w:val="none" w:sz="0" w:space="0" w:color="auto"/>
        <w:bottom w:val="none" w:sz="0" w:space="0" w:color="auto"/>
        <w:right w:val="none" w:sz="0" w:space="0" w:color="auto"/>
      </w:divBdr>
    </w:div>
    <w:div w:id="214469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5-01-3570" TargetMode="External"/><Relationship Id="rId18" Type="http://schemas.openxmlformats.org/officeDocument/2006/relationships/hyperlink" Target="http://www.enaro&#269;anje.si/" TargetMode="External"/><Relationship Id="rId26" Type="http://schemas.openxmlformats.org/officeDocument/2006/relationships/hyperlink" Target="http://www.uradni-list.si/1/objava.jsp?sop=2013-01-1696" TargetMode="External"/><Relationship Id="rId39" Type="http://schemas.openxmlformats.org/officeDocument/2006/relationships/hyperlink" Target="http://www.uradni-list.si/1/objava.jsp?sop=2013-01-2513" TargetMode="External"/><Relationship Id="rId21" Type="http://schemas.openxmlformats.org/officeDocument/2006/relationships/hyperlink" Target="http://www.uradni-list.si/1/objava.jsp?sop=2009-01-3036" TargetMode="External"/><Relationship Id="rId34" Type="http://schemas.openxmlformats.org/officeDocument/2006/relationships/hyperlink" Target="https://ejn.gov.si/mojejn" TargetMode="External"/><Relationship Id="rId42" Type="http://schemas.openxmlformats.org/officeDocument/2006/relationships/hyperlink" Target="http://www.djn.mju.gov.si/sistem-javnega-narocanja/pravno-varstvo" TargetMode="External"/><Relationship Id="rId47" Type="http://schemas.openxmlformats.org/officeDocument/2006/relationships/hyperlink" Target="http://www.enarocanje.si/_ESPD/" TargetMode="External"/><Relationship Id="rId50" Type="http://schemas.openxmlformats.org/officeDocument/2006/relationships/hyperlink" Target="http://www.enarocanje.si/_ESPD/" TargetMode="External"/><Relationship Id="rId55" Type="http://schemas.openxmlformats.org/officeDocument/2006/relationships/hyperlink" Target="http://www.uradni-list.si/1/objava.jsp?sop=2021-01-2581"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0107" TargetMode="External"/><Relationship Id="rId20" Type="http://schemas.openxmlformats.org/officeDocument/2006/relationships/hyperlink" Target="http://www.enarocanje.si/Dokumenti/Navodila_za_uporabo_ESPD.pdf" TargetMode="External"/><Relationship Id="rId29" Type="http://schemas.openxmlformats.org/officeDocument/2006/relationships/hyperlink" Target="http://www.uradni-list.si/1/objava.jsp?sop=2017-01-0730"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19-01-2877"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2-01-1401" TargetMode="External"/><Relationship Id="rId32" Type="http://schemas.openxmlformats.org/officeDocument/2006/relationships/hyperlink" Target="https://ejn.gov.si/mojejn"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yperlink" Target="http://www.enarocanje.si/_ESPD/" TargetMode="External"/><Relationship Id="rId53" Type="http://schemas.openxmlformats.org/officeDocument/2006/relationships/hyperlink" Target="http://www.uradni-list.si/1/objava.jsp?sop=2017-01-2381" TargetMode="External"/><Relationship Id="rId58" Type="http://schemas.openxmlformats.org/officeDocument/2006/relationships/hyperlink" Target="http://www.uradni-list.si/1/objava.jsp?sop=2019-01-2877" TargetMode="External"/><Relationship Id="rId5" Type="http://schemas.openxmlformats.org/officeDocument/2006/relationships/webSettings" Target="webSettings.xml"/><Relationship Id="rId15" Type="http://schemas.openxmlformats.org/officeDocument/2006/relationships/hyperlink" Target="http://www.uradni-list.si/1/objava.jsp?sop=2021-01-2575" TargetMode="External"/><Relationship Id="rId23" Type="http://schemas.openxmlformats.org/officeDocument/2006/relationships/hyperlink" Target="http://www.uradni-list.si/1/objava.jsp?sop=2011-01-3912" TargetMode="External"/><Relationship Id="rId28" Type="http://schemas.openxmlformats.org/officeDocument/2006/relationships/hyperlink" Target="http://www.uradni-list.si/1/objava.jsp?sop=2015-01-2281" TargetMode="External"/><Relationship Id="rId36" Type="http://schemas.openxmlformats.org/officeDocument/2006/relationships/hyperlink" Target="https://ejn.gov.si/eJN2%20%20%20%20%20%20%20najkasneje%20do%2019.6.2018" TargetMode="External"/><Relationship Id="rId49" Type="http://schemas.openxmlformats.org/officeDocument/2006/relationships/hyperlink" Target="http://www.enarocanje.si/_ESPD/" TargetMode="External"/><Relationship Id="rId57" Type="http://schemas.openxmlformats.org/officeDocument/2006/relationships/hyperlink" Target="http://www.uradni-list.si/1/objava.jsp?sop=2017-01-2381" TargetMode="External"/><Relationship Id="rId61"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www.enarocanje.si/_ESPD/" TargetMode="External"/><Relationship Id="rId31" Type="http://schemas.openxmlformats.org/officeDocument/2006/relationships/hyperlink" Target="https://ejn.gov.si/eJN2" TargetMode="External"/><Relationship Id="rId44" Type="http://schemas.openxmlformats.org/officeDocument/2006/relationships/hyperlink" Target="http://www.enarocanje.si/_ESPD/" TargetMode="External"/><Relationship Id="rId52" Type="http://schemas.openxmlformats.org/officeDocument/2006/relationships/hyperlink" Target="http://www.enarocanje.si/_ESPD/"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8-01-0588" TargetMode="External"/><Relationship Id="rId22" Type="http://schemas.openxmlformats.org/officeDocument/2006/relationships/hyperlink" Target="http://www.uradni-list.si/1/objava.jsp?sop=2011-01-1587" TargetMode="External"/><Relationship Id="rId27" Type="http://schemas.openxmlformats.org/officeDocument/2006/relationships/hyperlink" Target="http://www.uradni-list.si/1/objava.jsp?sop=2013-01-3035" TargetMode="External"/><Relationship Id="rId30" Type="http://schemas.openxmlformats.org/officeDocument/2006/relationships/hyperlink" Target="http://www.uradni-list.si/1/objava.jsp?sop=2019-01-0914" TargetMode="External"/><Relationship Id="rId35" Type="http://schemas.openxmlformats.org/officeDocument/2006/relationships/hyperlink" Target="https://ejn.gov.si/eJN2%20%20%20%20%20%20%20najkasneje%20do%2019.6.2018" TargetMode="External"/><Relationship Id="rId43" Type="http://schemas.openxmlformats.org/officeDocument/2006/relationships/hyperlink" Target="http://www.enarocanje.si/_ESPD/" TargetMode="External"/><Relationship Id="rId48" Type="http://schemas.openxmlformats.org/officeDocument/2006/relationships/hyperlink" Target="http://www.enarocanje.si/_ESPD/" TargetMode="External"/><Relationship Id="rId56" Type="http://schemas.openxmlformats.org/officeDocument/2006/relationships/hyperlink" Target="http://www.enarocanje.si/_ESPD/" TargetMode="External"/><Relationship Id="rId64"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enarocanje.si/_ESPD/" TargetMode="External"/><Relationship Id="rId3" Type="http://schemas.openxmlformats.org/officeDocument/2006/relationships/styles" Target="styl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2-01-1705" TargetMode="External"/><Relationship Id="rId25" Type="http://schemas.openxmlformats.org/officeDocument/2006/relationships/hyperlink" Target="http://www.uradni-list.si/1/objava.jsp?sop=2012-01-2405" TargetMode="External"/><Relationship Id="rId33" Type="http://schemas.openxmlformats.org/officeDocument/2006/relationships/hyperlink" Target="https://ejn.gov.si/mojejn" TargetMode="External"/><Relationship Id="rId38" Type="http://schemas.openxmlformats.org/officeDocument/2006/relationships/hyperlink" Target="http://www.uradni-list.si/1/objava.jsp?sop=2011-01-2820" TargetMode="External"/><Relationship Id="rId46" Type="http://schemas.openxmlformats.org/officeDocument/2006/relationships/hyperlink" Target="http://www.enarocanje.si/_ESPD/" TargetMode="External"/><Relationship Id="rId59" Type="http://schemas.openxmlformats.org/officeDocument/2006/relationships/hyperlink" Target="http://www.uradni-list.si/1/objava.jsp?sop=2021-01-258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A627-B7C5-445B-9FA5-B32C3B8E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51</Pages>
  <Words>15071</Words>
  <Characters>100044</Characters>
  <Application>Microsoft Office Word</Application>
  <DocSecurity>0</DocSecurity>
  <Lines>833</Lines>
  <Paragraphs>229</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HP</Company>
  <LinksUpToDate>false</LinksUpToDate>
  <CharactersWithSpaces>114886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creator>irena.pavliha@golea.si</dc:creator>
  <cp:lastModifiedBy>Irena Pavliha</cp:lastModifiedBy>
  <cp:revision>4</cp:revision>
  <cp:lastPrinted>2022-03-31T14:13:00Z</cp:lastPrinted>
  <dcterms:created xsi:type="dcterms:W3CDTF">2022-07-08T10:46:00Z</dcterms:created>
  <dcterms:modified xsi:type="dcterms:W3CDTF">2022-07-08T10:54:00Z</dcterms:modified>
</cp:coreProperties>
</file>